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9C3182" w14:textId="77777777" w:rsidR="00055DD4" w:rsidRDefault="00055DD4" w:rsidP="00055DD4">
      <w:pPr>
        <w:suppressAutoHyphens/>
        <w:autoSpaceDE w:val="0"/>
        <w:spacing w:before="40" w:after="40" w:line="240" w:lineRule="atLeast"/>
        <w:rPr>
          <w:rFonts w:ascii="Verdana" w:eastAsia="Times New Roman" w:hAnsi="Verdana" w:cs="Times New Roman"/>
          <w:lang w:val="en-GB" w:eastAsia="ar-SA"/>
        </w:rPr>
      </w:pPr>
    </w:p>
    <w:p w14:paraId="15242CC9" w14:textId="48D5EE96" w:rsidR="00055DD4" w:rsidRPr="00282E32" w:rsidRDefault="00535D84" w:rsidP="00055DD4">
      <w:pPr>
        <w:suppressAutoHyphens/>
        <w:autoSpaceDE w:val="0"/>
        <w:spacing w:before="40" w:after="40" w:line="240" w:lineRule="atLeast"/>
        <w:rPr>
          <w:rFonts w:ascii="Verdana" w:eastAsia="Times New Roman" w:hAnsi="Verdana" w:cs="Times New Roman"/>
          <w:b/>
          <w:sz w:val="24"/>
          <w:szCs w:val="24"/>
          <w:lang w:eastAsia="ar-SA"/>
        </w:rPr>
      </w:pPr>
      <w:r w:rsidRPr="00282E32">
        <w:rPr>
          <w:rFonts w:ascii="Verdana" w:eastAsia="Times New Roman" w:hAnsi="Verdana" w:cs="Times New Roman"/>
          <w:b/>
          <w:sz w:val="24"/>
          <w:szCs w:val="24"/>
          <w:lang w:eastAsia="ar-SA"/>
        </w:rPr>
        <w:t>Bijlage C. Invulformulier Eisen</w:t>
      </w:r>
      <w:r w:rsidR="00550824">
        <w:rPr>
          <w:rFonts w:ascii="Verdana" w:eastAsia="Times New Roman" w:hAnsi="Verdana" w:cs="Times New Roman"/>
          <w:b/>
          <w:sz w:val="24"/>
          <w:szCs w:val="24"/>
          <w:lang w:eastAsia="ar-SA"/>
        </w:rPr>
        <w:t>-NLD-V1</w:t>
      </w:r>
      <w:r w:rsidR="00C02D20">
        <w:rPr>
          <w:rFonts w:ascii="Verdana" w:eastAsia="Times New Roman" w:hAnsi="Verdana" w:cs="Times New Roman"/>
          <w:b/>
          <w:sz w:val="24"/>
          <w:szCs w:val="24"/>
          <w:lang w:eastAsia="ar-SA"/>
        </w:rPr>
        <w:t>.</w:t>
      </w:r>
      <w:bookmarkStart w:id="0" w:name="_GoBack"/>
      <w:bookmarkEnd w:id="0"/>
      <w:r w:rsidR="00550824">
        <w:rPr>
          <w:rFonts w:ascii="Verdana" w:eastAsia="Times New Roman" w:hAnsi="Verdana" w:cs="Times New Roman"/>
          <w:b/>
          <w:sz w:val="24"/>
          <w:szCs w:val="24"/>
          <w:lang w:eastAsia="ar-SA"/>
        </w:rPr>
        <w:t>0</w:t>
      </w:r>
    </w:p>
    <w:p w14:paraId="27D6C55B" w14:textId="77777777" w:rsidR="00055DD4" w:rsidRPr="00282E32" w:rsidRDefault="00055DD4" w:rsidP="00055DD4">
      <w:pPr>
        <w:suppressAutoHyphens/>
        <w:autoSpaceDE w:val="0"/>
        <w:spacing w:before="40" w:after="40" w:line="240" w:lineRule="atLeast"/>
        <w:rPr>
          <w:rFonts w:ascii="Verdana" w:eastAsia="Times New Roman" w:hAnsi="Verdana" w:cs="Times New Roman"/>
          <w:lang w:eastAsia="ar-SA"/>
        </w:rPr>
      </w:pPr>
    </w:p>
    <w:p w14:paraId="755DFF95" w14:textId="77777777" w:rsidR="002816AA" w:rsidRPr="00282E32" w:rsidRDefault="002816AA" w:rsidP="00055DD4">
      <w:pPr>
        <w:suppressAutoHyphens/>
        <w:autoSpaceDE w:val="0"/>
        <w:spacing w:before="40" w:after="40" w:line="240" w:lineRule="atLeast"/>
        <w:rPr>
          <w:rFonts w:ascii="Verdana" w:eastAsia="Times New Roman" w:hAnsi="Verdana" w:cs="Times New Roman"/>
          <w:b/>
          <w:sz w:val="24"/>
          <w:szCs w:val="24"/>
          <w:lang w:eastAsia="ar-SA"/>
        </w:rPr>
      </w:pPr>
      <w:r w:rsidRPr="00282E32">
        <w:rPr>
          <w:rFonts w:ascii="Verdana" w:eastAsia="Times New Roman" w:hAnsi="Verdana" w:cs="Times New Roman"/>
          <w:b/>
          <w:sz w:val="24"/>
          <w:szCs w:val="24"/>
          <w:lang w:eastAsia="ar-SA"/>
        </w:rPr>
        <w:t>Naam Inschrijver: …..</w:t>
      </w:r>
    </w:p>
    <w:p w14:paraId="3222FAEE" w14:textId="77777777" w:rsidR="00055DD4" w:rsidRPr="00282E32" w:rsidRDefault="00055DD4" w:rsidP="00055DD4">
      <w:pPr>
        <w:suppressAutoHyphens/>
        <w:autoSpaceDE w:val="0"/>
        <w:spacing w:before="40" w:after="40" w:line="240" w:lineRule="atLeast"/>
        <w:rPr>
          <w:rFonts w:ascii="Verdana" w:eastAsia="Times New Roman" w:hAnsi="Verdana" w:cs="Times New Roman"/>
          <w:lang w:eastAsia="ar-SA"/>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413"/>
        <w:gridCol w:w="850"/>
        <w:gridCol w:w="142"/>
        <w:gridCol w:w="567"/>
        <w:gridCol w:w="141"/>
        <w:gridCol w:w="4537"/>
        <w:gridCol w:w="2268"/>
      </w:tblGrid>
      <w:tr w:rsidR="0096362C" w:rsidRPr="00055DD4" w14:paraId="6EF83702" w14:textId="77777777" w:rsidTr="008B7E54">
        <w:tc>
          <w:tcPr>
            <w:tcW w:w="1413" w:type="dxa"/>
            <w:shd w:val="clear" w:color="auto" w:fill="E6E6E6"/>
          </w:tcPr>
          <w:p w14:paraId="0301436C" w14:textId="77777777" w:rsidR="0096362C" w:rsidRPr="00055DD4" w:rsidRDefault="008B7E54" w:rsidP="00055DD4">
            <w:pPr>
              <w:suppressAutoHyphens/>
              <w:autoSpaceDE w:val="0"/>
              <w:spacing w:before="40" w:after="40" w:line="240" w:lineRule="atLeast"/>
              <w:rPr>
                <w:rFonts w:ascii="Verdana" w:eastAsia="Times New Roman" w:hAnsi="Verdana" w:cs="Times New Roman"/>
                <w:b/>
                <w:lang w:val="en-GB" w:eastAsia="ar-SA"/>
              </w:rPr>
            </w:pPr>
            <w:r>
              <w:rPr>
                <w:rFonts w:ascii="Verdana" w:eastAsia="Times New Roman" w:hAnsi="Verdana" w:cs="Times New Roman"/>
                <w:b/>
                <w:lang w:val="en-GB" w:eastAsia="ar-SA"/>
              </w:rPr>
              <w:t>Eis</w:t>
            </w:r>
          </w:p>
        </w:tc>
        <w:tc>
          <w:tcPr>
            <w:tcW w:w="6237" w:type="dxa"/>
            <w:gridSpan w:val="5"/>
            <w:shd w:val="clear" w:color="auto" w:fill="E6E6E6"/>
          </w:tcPr>
          <w:p w14:paraId="62843A3C" w14:textId="77777777" w:rsidR="0096362C" w:rsidRPr="008B7E54" w:rsidRDefault="008B7E54" w:rsidP="00055DD4">
            <w:pPr>
              <w:suppressAutoHyphens/>
              <w:autoSpaceDE w:val="0"/>
              <w:spacing w:before="40" w:after="40" w:line="240" w:lineRule="atLeast"/>
              <w:rPr>
                <w:rFonts w:ascii="Verdana" w:eastAsia="Times New Roman" w:hAnsi="Verdana" w:cs="Times New Roman"/>
                <w:b/>
                <w:lang w:eastAsia="ar-SA"/>
              </w:rPr>
            </w:pPr>
            <w:r w:rsidRPr="008B7E54">
              <w:rPr>
                <w:rFonts w:ascii="Verdana" w:eastAsia="Times New Roman" w:hAnsi="Verdana" w:cs="Times New Roman"/>
                <w:b/>
                <w:lang w:eastAsia="ar-SA"/>
              </w:rPr>
              <w:t xml:space="preserve">Checklist eisen VSE-01 t/m </w:t>
            </w:r>
            <w:r>
              <w:rPr>
                <w:rFonts w:ascii="Verdana" w:eastAsia="Times New Roman" w:hAnsi="Verdana" w:cs="Times New Roman"/>
                <w:b/>
                <w:lang w:eastAsia="ar-SA"/>
              </w:rPr>
              <w:t>VSE-105</w:t>
            </w:r>
          </w:p>
        </w:tc>
        <w:tc>
          <w:tcPr>
            <w:tcW w:w="2268" w:type="dxa"/>
            <w:shd w:val="clear" w:color="auto" w:fill="D9D9D9" w:themeFill="background1" w:themeFillShade="D9"/>
          </w:tcPr>
          <w:p w14:paraId="05BAEBE4" w14:textId="77777777" w:rsidR="0096362C" w:rsidRPr="0096362C" w:rsidRDefault="0096362C" w:rsidP="00055DD4">
            <w:pPr>
              <w:suppressAutoHyphens/>
              <w:autoSpaceDE w:val="0"/>
              <w:spacing w:before="40" w:after="40" w:line="240" w:lineRule="atLeast"/>
              <w:rPr>
                <w:rFonts w:ascii="Verdana" w:eastAsia="Times New Roman" w:hAnsi="Verdana" w:cs="Times New Roman"/>
                <w:b/>
                <w:lang w:eastAsia="ar-SA"/>
              </w:rPr>
            </w:pPr>
            <w:r w:rsidRPr="0096362C">
              <w:rPr>
                <w:rFonts w:ascii="Verdana" w:eastAsia="Times New Roman" w:hAnsi="Verdana" w:cs="Times New Roman"/>
                <w:b/>
                <w:lang w:eastAsia="ar-SA"/>
              </w:rPr>
              <w:t xml:space="preserve">Voldoet aan VSE-eis </w:t>
            </w:r>
            <w:r>
              <w:rPr>
                <w:rFonts w:ascii="Verdana" w:eastAsia="Times New Roman" w:hAnsi="Verdana" w:cs="Times New Roman"/>
                <w:b/>
                <w:lang w:eastAsia="ar-SA"/>
              </w:rPr>
              <w:t>“</w:t>
            </w:r>
            <w:r w:rsidRPr="0096362C">
              <w:rPr>
                <w:rFonts w:ascii="Verdana" w:eastAsia="Times New Roman" w:hAnsi="Verdana" w:cs="Times New Roman"/>
                <w:b/>
                <w:lang w:eastAsia="ar-SA"/>
              </w:rPr>
              <w:t>ja</w:t>
            </w:r>
            <w:r>
              <w:rPr>
                <w:rFonts w:ascii="Verdana" w:eastAsia="Times New Roman" w:hAnsi="Verdana" w:cs="Times New Roman"/>
                <w:b/>
                <w:lang w:eastAsia="ar-SA"/>
              </w:rPr>
              <w:t>”</w:t>
            </w:r>
            <w:r w:rsidRPr="0096362C">
              <w:rPr>
                <w:rFonts w:ascii="Verdana" w:eastAsia="Times New Roman" w:hAnsi="Verdana" w:cs="Times New Roman"/>
                <w:b/>
                <w:lang w:eastAsia="ar-SA"/>
              </w:rPr>
              <w:t xml:space="preserve"> of </w:t>
            </w:r>
            <w:r>
              <w:rPr>
                <w:rFonts w:ascii="Verdana" w:eastAsia="Times New Roman" w:hAnsi="Verdana" w:cs="Times New Roman"/>
                <w:b/>
                <w:lang w:eastAsia="ar-SA"/>
              </w:rPr>
              <w:t>“</w:t>
            </w:r>
            <w:r w:rsidRPr="0096362C">
              <w:rPr>
                <w:rFonts w:ascii="Verdana" w:eastAsia="Times New Roman" w:hAnsi="Verdana" w:cs="Times New Roman"/>
                <w:b/>
                <w:lang w:eastAsia="ar-SA"/>
              </w:rPr>
              <w:t>nee</w:t>
            </w:r>
            <w:r>
              <w:rPr>
                <w:rFonts w:ascii="Verdana" w:eastAsia="Times New Roman" w:hAnsi="Verdana" w:cs="Times New Roman"/>
                <w:b/>
                <w:lang w:eastAsia="ar-SA"/>
              </w:rPr>
              <w:t>”</w:t>
            </w:r>
            <w:r w:rsidR="00535D84">
              <w:rPr>
                <w:rFonts w:ascii="Verdana" w:eastAsia="Times New Roman" w:hAnsi="Verdana" w:cs="Times New Roman"/>
                <w:b/>
                <w:lang w:eastAsia="ar-SA"/>
              </w:rPr>
              <w:t xml:space="preserve"> (vul </w:t>
            </w:r>
            <w:r w:rsidR="008B7E54">
              <w:rPr>
                <w:rFonts w:ascii="Verdana" w:eastAsia="Times New Roman" w:hAnsi="Verdana" w:cs="Times New Roman"/>
                <w:b/>
                <w:lang w:eastAsia="ar-SA"/>
              </w:rPr>
              <w:t xml:space="preserve">de </w:t>
            </w:r>
            <w:r w:rsidR="00535D84">
              <w:rPr>
                <w:rFonts w:ascii="Verdana" w:eastAsia="Times New Roman" w:hAnsi="Verdana" w:cs="Times New Roman"/>
                <w:b/>
                <w:lang w:eastAsia="ar-SA"/>
              </w:rPr>
              <w:t>groene cellen in)</w:t>
            </w:r>
          </w:p>
        </w:tc>
      </w:tr>
      <w:tr w:rsidR="0096362C" w:rsidRPr="00055DD4" w14:paraId="6A2EE629" w14:textId="77777777" w:rsidTr="008B7E54">
        <w:tc>
          <w:tcPr>
            <w:tcW w:w="1413" w:type="dxa"/>
            <w:shd w:val="clear" w:color="auto" w:fill="E6E6E6"/>
          </w:tcPr>
          <w:p w14:paraId="436335DF"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VSE-01</w:t>
            </w:r>
          </w:p>
        </w:tc>
        <w:tc>
          <w:tcPr>
            <w:tcW w:w="6237" w:type="dxa"/>
            <w:gridSpan w:val="5"/>
            <w:shd w:val="clear" w:color="auto" w:fill="E6E6E6"/>
          </w:tcPr>
          <w:p w14:paraId="50168673"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Product</w:t>
            </w:r>
          </w:p>
        </w:tc>
        <w:tc>
          <w:tcPr>
            <w:tcW w:w="2268" w:type="dxa"/>
            <w:shd w:val="clear" w:color="auto" w:fill="86C490"/>
          </w:tcPr>
          <w:p w14:paraId="0B30CCD6"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282E32" w:rsidRPr="00282E32" w14:paraId="0E94D5AD" w14:textId="77777777" w:rsidTr="008B7E54">
        <w:trPr>
          <w:trHeight w:val="520"/>
        </w:trPr>
        <w:tc>
          <w:tcPr>
            <w:tcW w:w="1413" w:type="dxa"/>
          </w:tcPr>
          <w:p w14:paraId="2440AA7B" w14:textId="77777777" w:rsidR="00282E32" w:rsidRPr="00B174FA" w:rsidRDefault="00282E32" w:rsidP="00282E32">
            <w:pPr>
              <w:pStyle w:val="broodtekst"/>
            </w:pPr>
            <w:r w:rsidRPr="00B174FA">
              <w:t>Eis:</w:t>
            </w:r>
          </w:p>
          <w:p w14:paraId="5FD906A0" w14:textId="77777777" w:rsidR="00282E32" w:rsidRPr="00B174FA" w:rsidRDefault="00282E32" w:rsidP="00282E32">
            <w:pPr>
              <w:pStyle w:val="broodtekst"/>
              <w:rPr>
                <w:i/>
              </w:rPr>
            </w:pPr>
          </w:p>
        </w:tc>
        <w:tc>
          <w:tcPr>
            <w:tcW w:w="6237" w:type="dxa"/>
            <w:gridSpan w:val="5"/>
          </w:tcPr>
          <w:p w14:paraId="23E00F14" w14:textId="77777777" w:rsidR="00282E32" w:rsidRPr="00B174FA" w:rsidRDefault="00282E32" w:rsidP="00282E32">
            <w:pPr>
              <w:pStyle w:val="broodtekst"/>
              <w:keepNext/>
            </w:pPr>
            <w:r w:rsidRPr="00B174FA">
              <w:t>Het instrument moet een Doppler LiDAR (light detection and ranging) zijn en moet windsnelheden en windrichtingen meten.</w:t>
            </w:r>
          </w:p>
        </w:tc>
        <w:tc>
          <w:tcPr>
            <w:tcW w:w="2268" w:type="dxa"/>
          </w:tcPr>
          <w:p w14:paraId="65AF3BC5"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2AD40437" w14:textId="77777777" w:rsidTr="008B7E54">
        <w:tc>
          <w:tcPr>
            <w:tcW w:w="1413" w:type="dxa"/>
          </w:tcPr>
          <w:p w14:paraId="7ED610E8" w14:textId="77777777" w:rsidR="00282E32" w:rsidRPr="00B174FA" w:rsidRDefault="00282E32" w:rsidP="00282E32">
            <w:pPr>
              <w:pStyle w:val="broodtekst"/>
            </w:pPr>
            <w:r w:rsidRPr="00B174FA">
              <w:t>Toelichting:</w:t>
            </w:r>
          </w:p>
        </w:tc>
        <w:tc>
          <w:tcPr>
            <w:tcW w:w="6237" w:type="dxa"/>
            <w:gridSpan w:val="5"/>
          </w:tcPr>
          <w:p w14:paraId="755383EC" w14:textId="77777777" w:rsidR="00282E32" w:rsidRPr="00B174FA" w:rsidRDefault="00282E32" w:rsidP="00282E32">
            <w:pPr>
              <w:pStyle w:val="broodtekst"/>
              <w:keepNext/>
            </w:pPr>
          </w:p>
        </w:tc>
        <w:tc>
          <w:tcPr>
            <w:tcW w:w="2268" w:type="dxa"/>
          </w:tcPr>
          <w:p w14:paraId="1FF8E774"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5490C367" w14:textId="77777777" w:rsidTr="008B7E54">
        <w:tc>
          <w:tcPr>
            <w:tcW w:w="1413" w:type="dxa"/>
          </w:tcPr>
          <w:p w14:paraId="22B278DD" w14:textId="77777777" w:rsidR="00282E32" w:rsidRPr="00B174FA" w:rsidRDefault="00282E32" w:rsidP="00282E32">
            <w:pPr>
              <w:pStyle w:val="broodtekst"/>
            </w:pPr>
            <w:r w:rsidRPr="00B174FA">
              <w:t>Verificatie:</w:t>
            </w:r>
          </w:p>
        </w:tc>
        <w:tc>
          <w:tcPr>
            <w:tcW w:w="6237" w:type="dxa"/>
            <w:gridSpan w:val="5"/>
          </w:tcPr>
          <w:p w14:paraId="33D389AE" w14:textId="77777777" w:rsidR="00282E32" w:rsidRPr="00B174FA" w:rsidRDefault="00282E32" w:rsidP="00282E32">
            <w:pPr>
              <w:pStyle w:val="broodtekst"/>
              <w:keepNext/>
            </w:pPr>
            <w:r w:rsidRPr="00B174FA">
              <w:t xml:space="preserve">Documentatie. </w:t>
            </w:r>
          </w:p>
        </w:tc>
        <w:tc>
          <w:tcPr>
            <w:tcW w:w="2268" w:type="dxa"/>
          </w:tcPr>
          <w:p w14:paraId="5555B86B"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283D8E17" w14:textId="77777777" w:rsidTr="008B7E54">
        <w:tc>
          <w:tcPr>
            <w:tcW w:w="1413" w:type="dxa"/>
            <w:shd w:val="clear" w:color="auto" w:fill="E6E6E6"/>
          </w:tcPr>
          <w:p w14:paraId="50A51AC9"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VSE-02</w:t>
            </w:r>
          </w:p>
        </w:tc>
        <w:tc>
          <w:tcPr>
            <w:tcW w:w="6237" w:type="dxa"/>
            <w:gridSpan w:val="5"/>
            <w:shd w:val="clear" w:color="auto" w:fill="E6E6E6"/>
          </w:tcPr>
          <w:p w14:paraId="69017F16"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Hardware</w:t>
            </w:r>
          </w:p>
        </w:tc>
        <w:tc>
          <w:tcPr>
            <w:tcW w:w="2268" w:type="dxa"/>
            <w:shd w:val="clear" w:color="auto" w:fill="86C490"/>
          </w:tcPr>
          <w:p w14:paraId="797568AC"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282E32" w14:paraId="42310E0F" w14:textId="77777777" w:rsidTr="008B7E54">
        <w:tc>
          <w:tcPr>
            <w:tcW w:w="1413" w:type="dxa"/>
          </w:tcPr>
          <w:p w14:paraId="5C80C8B8" w14:textId="77777777" w:rsidR="00282E32" w:rsidRPr="00B174FA" w:rsidRDefault="00282E32" w:rsidP="00282E32">
            <w:pPr>
              <w:pStyle w:val="broodtekst"/>
            </w:pPr>
            <w:r w:rsidRPr="00B174FA">
              <w:t>Eis:</w:t>
            </w:r>
          </w:p>
          <w:p w14:paraId="53A115CE" w14:textId="77777777" w:rsidR="00282E32" w:rsidRPr="00B174FA" w:rsidRDefault="00282E32" w:rsidP="00282E32">
            <w:pPr>
              <w:pStyle w:val="broodtekst"/>
            </w:pPr>
          </w:p>
        </w:tc>
        <w:tc>
          <w:tcPr>
            <w:tcW w:w="6237" w:type="dxa"/>
            <w:gridSpan w:val="5"/>
          </w:tcPr>
          <w:p w14:paraId="65CE6D4E" w14:textId="77777777" w:rsidR="00282E32" w:rsidRPr="00B174FA" w:rsidRDefault="00282E32" w:rsidP="00282E32">
            <w:pPr>
              <w:pStyle w:val="broodtekst"/>
              <w:keepNext/>
            </w:pPr>
            <w:r w:rsidRPr="00B174FA">
              <w:t xml:space="preserve">Alle (computer) hardware die geleverd worden binnen het kader van dit contract, dienen van de meest recente generatie (o.a. up-to-date operating systeem en firmware met de nieuwste functies en verbeteringen) te zijn. </w:t>
            </w:r>
          </w:p>
        </w:tc>
        <w:tc>
          <w:tcPr>
            <w:tcW w:w="2268" w:type="dxa"/>
          </w:tcPr>
          <w:p w14:paraId="3B4431A3"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282E32" w14:paraId="2FF6E27B" w14:textId="77777777" w:rsidTr="008B7E54">
        <w:tc>
          <w:tcPr>
            <w:tcW w:w="1413" w:type="dxa"/>
          </w:tcPr>
          <w:p w14:paraId="6EF5391A" w14:textId="77777777" w:rsidR="00282E32" w:rsidRPr="00B174FA" w:rsidRDefault="00282E32" w:rsidP="00282E32">
            <w:pPr>
              <w:pStyle w:val="broodtekst"/>
            </w:pPr>
            <w:r w:rsidRPr="00B174FA">
              <w:t>Toelichting:</w:t>
            </w:r>
          </w:p>
        </w:tc>
        <w:tc>
          <w:tcPr>
            <w:tcW w:w="6237" w:type="dxa"/>
            <w:gridSpan w:val="5"/>
          </w:tcPr>
          <w:p w14:paraId="509C8A9D" w14:textId="77777777" w:rsidR="00282E32" w:rsidRPr="00B174FA" w:rsidRDefault="00282E32" w:rsidP="00282E32">
            <w:pPr>
              <w:pStyle w:val="broodtekst"/>
              <w:keepNext/>
            </w:pPr>
            <w:r w:rsidRPr="00B174FA">
              <w:t>Leverancier dient op verzoek van de Opdrachtgever (OG) aan te kunnen tonen dat alle hardware marktconform is cq. van de laatste release / generatie is.</w:t>
            </w:r>
          </w:p>
        </w:tc>
        <w:tc>
          <w:tcPr>
            <w:tcW w:w="2268" w:type="dxa"/>
          </w:tcPr>
          <w:p w14:paraId="207E7FBB"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4E10A44F" w14:textId="77777777" w:rsidTr="008B7E54">
        <w:tc>
          <w:tcPr>
            <w:tcW w:w="1413" w:type="dxa"/>
          </w:tcPr>
          <w:p w14:paraId="2D5B4F58" w14:textId="77777777" w:rsidR="00282E32" w:rsidRPr="00B174FA" w:rsidRDefault="00282E32" w:rsidP="00282E32">
            <w:pPr>
              <w:pStyle w:val="broodtekst"/>
            </w:pPr>
            <w:r w:rsidRPr="00B174FA">
              <w:t>Verificatie:</w:t>
            </w:r>
          </w:p>
        </w:tc>
        <w:tc>
          <w:tcPr>
            <w:tcW w:w="6237" w:type="dxa"/>
            <w:gridSpan w:val="5"/>
          </w:tcPr>
          <w:p w14:paraId="22FFA176" w14:textId="77777777" w:rsidR="00282E32" w:rsidRPr="00B174FA" w:rsidRDefault="00282E32" w:rsidP="00282E32">
            <w:pPr>
              <w:pStyle w:val="broodtekst"/>
              <w:keepNext/>
            </w:pPr>
            <w:r>
              <w:t>Documentatie.</w:t>
            </w:r>
          </w:p>
        </w:tc>
        <w:tc>
          <w:tcPr>
            <w:tcW w:w="2268" w:type="dxa"/>
          </w:tcPr>
          <w:p w14:paraId="43E1F213"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6F2F6FD3" w14:textId="77777777" w:rsidTr="008B7E54">
        <w:tc>
          <w:tcPr>
            <w:tcW w:w="1413" w:type="dxa"/>
            <w:shd w:val="clear" w:color="auto" w:fill="E6E6E6"/>
          </w:tcPr>
          <w:p w14:paraId="6F7C49A1"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VSE-03</w:t>
            </w:r>
          </w:p>
        </w:tc>
        <w:tc>
          <w:tcPr>
            <w:tcW w:w="6237" w:type="dxa"/>
            <w:gridSpan w:val="5"/>
            <w:shd w:val="clear" w:color="auto" w:fill="E6E6E6"/>
          </w:tcPr>
          <w:p w14:paraId="0E21AB04"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Pr>
                <w:rFonts w:ascii="Verdana" w:eastAsia="Times New Roman" w:hAnsi="Verdana" w:cs="Times New Roman"/>
                <w:b/>
                <w:lang w:val="en-GB" w:eastAsia="ar-SA"/>
              </w:rPr>
              <w:t>Operationee</w:t>
            </w:r>
            <w:r w:rsidRPr="00055DD4">
              <w:rPr>
                <w:rFonts w:ascii="Verdana" w:eastAsia="Times New Roman" w:hAnsi="Verdana" w:cs="Times New Roman"/>
                <w:b/>
                <w:lang w:val="en-GB" w:eastAsia="ar-SA"/>
              </w:rPr>
              <w:t>l</w:t>
            </w:r>
          </w:p>
        </w:tc>
        <w:tc>
          <w:tcPr>
            <w:tcW w:w="2268" w:type="dxa"/>
            <w:shd w:val="clear" w:color="auto" w:fill="86C490"/>
          </w:tcPr>
          <w:p w14:paraId="3CAA5FF1"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282E32" w14:paraId="612329FA" w14:textId="77777777" w:rsidTr="008B7E54">
        <w:tc>
          <w:tcPr>
            <w:tcW w:w="1413" w:type="dxa"/>
          </w:tcPr>
          <w:p w14:paraId="09E1D23D" w14:textId="77777777" w:rsidR="00282E32" w:rsidRPr="00B174FA" w:rsidRDefault="00282E32" w:rsidP="00282E32">
            <w:pPr>
              <w:pStyle w:val="broodtekst"/>
            </w:pPr>
            <w:r w:rsidRPr="00B174FA">
              <w:t>Eis:</w:t>
            </w:r>
          </w:p>
          <w:p w14:paraId="374B26E2" w14:textId="77777777" w:rsidR="00282E32" w:rsidRPr="00B174FA" w:rsidRDefault="00282E32" w:rsidP="00282E32">
            <w:pPr>
              <w:pStyle w:val="broodtekst"/>
            </w:pPr>
          </w:p>
        </w:tc>
        <w:tc>
          <w:tcPr>
            <w:tcW w:w="6237" w:type="dxa"/>
            <w:gridSpan w:val="5"/>
          </w:tcPr>
          <w:p w14:paraId="591F72D5" w14:textId="77777777" w:rsidR="00282E32" w:rsidRPr="00B174FA" w:rsidRDefault="00282E32" w:rsidP="00282E32">
            <w:pPr>
              <w:pStyle w:val="broodtekst"/>
              <w:keepNext/>
            </w:pPr>
            <w:r w:rsidRPr="00B174FA">
              <w:t>De LiDAR dient een operational uptime te hebben van minimaal 98% (circa 8 dagen uitval per jaar).</w:t>
            </w:r>
          </w:p>
        </w:tc>
        <w:tc>
          <w:tcPr>
            <w:tcW w:w="2268" w:type="dxa"/>
          </w:tcPr>
          <w:p w14:paraId="26854134"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05448566" w14:textId="77777777" w:rsidTr="008B7E54">
        <w:tc>
          <w:tcPr>
            <w:tcW w:w="1413" w:type="dxa"/>
          </w:tcPr>
          <w:p w14:paraId="1D0E3D9B" w14:textId="77777777" w:rsidR="00282E32" w:rsidRPr="00B174FA" w:rsidRDefault="00282E32" w:rsidP="00282E32">
            <w:pPr>
              <w:pStyle w:val="broodtekst"/>
            </w:pPr>
            <w:r w:rsidRPr="00B174FA">
              <w:t>Toelichting:</w:t>
            </w:r>
          </w:p>
        </w:tc>
        <w:tc>
          <w:tcPr>
            <w:tcW w:w="6237" w:type="dxa"/>
            <w:gridSpan w:val="5"/>
          </w:tcPr>
          <w:p w14:paraId="465E185C" w14:textId="77777777" w:rsidR="00282E32" w:rsidRPr="00B174FA" w:rsidRDefault="00282E32" w:rsidP="00282E32">
            <w:pPr>
              <w:pStyle w:val="broodtekst"/>
              <w:keepNext/>
            </w:pPr>
          </w:p>
        </w:tc>
        <w:tc>
          <w:tcPr>
            <w:tcW w:w="2268" w:type="dxa"/>
          </w:tcPr>
          <w:p w14:paraId="22D94BFA"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18A7551F" w14:textId="77777777" w:rsidTr="008B7E54">
        <w:tc>
          <w:tcPr>
            <w:tcW w:w="1413" w:type="dxa"/>
          </w:tcPr>
          <w:p w14:paraId="30BE49C9" w14:textId="77777777" w:rsidR="00282E32" w:rsidRPr="00B174FA" w:rsidRDefault="00282E32" w:rsidP="00282E32">
            <w:pPr>
              <w:pStyle w:val="broodtekst"/>
            </w:pPr>
            <w:r w:rsidRPr="00B174FA">
              <w:t>Verificatie:</w:t>
            </w:r>
          </w:p>
        </w:tc>
        <w:tc>
          <w:tcPr>
            <w:tcW w:w="6237" w:type="dxa"/>
            <w:gridSpan w:val="5"/>
          </w:tcPr>
          <w:p w14:paraId="0F21728C" w14:textId="77777777" w:rsidR="00282E32" w:rsidRPr="00B174FA" w:rsidRDefault="00282E32" w:rsidP="00282E32">
            <w:pPr>
              <w:pStyle w:val="broodtekst"/>
              <w:keepNext/>
            </w:pPr>
            <w:r w:rsidRPr="00B174FA">
              <w:t>Documentatie</w:t>
            </w:r>
            <w:r>
              <w:t>.</w:t>
            </w:r>
          </w:p>
        </w:tc>
        <w:tc>
          <w:tcPr>
            <w:tcW w:w="2268" w:type="dxa"/>
          </w:tcPr>
          <w:p w14:paraId="11342620"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7669BB67" w14:textId="77777777" w:rsidTr="008B7E54">
        <w:tc>
          <w:tcPr>
            <w:tcW w:w="1413" w:type="dxa"/>
            <w:shd w:val="clear" w:color="auto" w:fill="E6E6E6"/>
          </w:tcPr>
          <w:p w14:paraId="66794247"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VSE-04</w:t>
            </w:r>
          </w:p>
        </w:tc>
        <w:tc>
          <w:tcPr>
            <w:tcW w:w="6237" w:type="dxa"/>
            <w:gridSpan w:val="5"/>
            <w:shd w:val="clear" w:color="auto" w:fill="E6E6E6"/>
          </w:tcPr>
          <w:p w14:paraId="54F08A97"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B174FA">
              <w:rPr>
                <w:b/>
              </w:rPr>
              <w:t>Golflengte</w:t>
            </w:r>
          </w:p>
        </w:tc>
        <w:tc>
          <w:tcPr>
            <w:tcW w:w="2268" w:type="dxa"/>
            <w:shd w:val="clear" w:color="auto" w:fill="86C490"/>
          </w:tcPr>
          <w:p w14:paraId="2B0192CE"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282E32" w14:paraId="2974A809" w14:textId="77777777" w:rsidTr="008B7E54">
        <w:tc>
          <w:tcPr>
            <w:tcW w:w="1413" w:type="dxa"/>
          </w:tcPr>
          <w:p w14:paraId="51476510" w14:textId="77777777" w:rsidR="00282E32" w:rsidRPr="00B174FA" w:rsidRDefault="00282E32" w:rsidP="00282E32">
            <w:pPr>
              <w:pStyle w:val="broodtekst"/>
            </w:pPr>
            <w:r w:rsidRPr="00B174FA">
              <w:t>Eis:</w:t>
            </w:r>
          </w:p>
        </w:tc>
        <w:tc>
          <w:tcPr>
            <w:tcW w:w="6237" w:type="dxa"/>
            <w:gridSpan w:val="5"/>
          </w:tcPr>
          <w:p w14:paraId="3AFD0063" w14:textId="77777777" w:rsidR="00282E32" w:rsidRPr="00B174FA" w:rsidRDefault="00282E32" w:rsidP="00282E32">
            <w:pPr>
              <w:pStyle w:val="broodtekst"/>
              <w:keepNext/>
            </w:pPr>
            <w:r w:rsidRPr="00B174FA">
              <w:t xml:space="preserve">De LiDAR dient te opereren met een golflengte van 1,5 </w:t>
            </w:r>
            <w:r w:rsidRPr="007A5647">
              <w:rPr>
                <w:rFonts w:ascii="Symbol" w:hAnsi="Symbol"/>
              </w:rPr>
              <w:t></w:t>
            </w:r>
            <w:r w:rsidRPr="00B174FA">
              <w:t xml:space="preserve">m. </w:t>
            </w:r>
          </w:p>
        </w:tc>
        <w:tc>
          <w:tcPr>
            <w:tcW w:w="2268" w:type="dxa"/>
          </w:tcPr>
          <w:p w14:paraId="1704AD2F"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03D9B8DD" w14:textId="77777777" w:rsidTr="008B7E54">
        <w:tc>
          <w:tcPr>
            <w:tcW w:w="1413" w:type="dxa"/>
          </w:tcPr>
          <w:p w14:paraId="7B5F3171" w14:textId="77777777" w:rsidR="00282E32" w:rsidRPr="00B174FA" w:rsidRDefault="00282E32" w:rsidP="00282E32">
            <w:pPr>
              <w:pStyle w:val="broodtekst"/>
            </w:pPr>
            <w:r w:rsidRPr="00B174FA">
              <w:t>Toelichting:</w:t>
            </w:r>
          </w:p>
        </w:tc>
        <w:tc>
          <w:tcPr>
            <w:tcW w:w="6237" w:type="dxa"/>
            <w:gridSpan w:val="5"/>
          </w:tcPr>
          <w:p w14:paraId="0DF8A388" w14:textId="77777777" w:rsidR="00282E32" w:rsidRPr="00B174FA" w:rsidRDefault="00282E32" w:rsidP="00282E32">
            <w:pPr>
              <w:pStyle w:val="broodtekst"/>
              <w:keepNext/>
            </w:pPr>
          </w:p>
        </w:tc>
        <w:tc>
          <w:tcPr>
            <w:tcW w:w="2268" w:type="dxa"/>
          </w:tcPr>
          <w:p w14:paraId="16A6460A"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5B7DCA87" w14:textId="77777777" w:rsidTr="008B7E54">
        <w:tc>
          <w:tcPr>
            <w:tcW w:w="1413" w:type="dxa"/>
          </w:tcPr>
          <w:p w14:paraId="5295B7D9" w14:textId="77777777" w:rsidR="00282E32" w:rsidRPr="00B174FA" w:rsidRDefault="00282E32" w:rsidP="00282E32">
            <w:pPr>
              <w:pStyle w:val="broodtekst"/>
              <w:rPr>
                <w:lang w:val="en-US"/>
              </w:rPr>
            </w:pPr>
            <w:r w:rsidRPr="00B174FA">
              <w:rPr>
                <w:lang w:val="en-US"/>
              </w:rPr>
              <w:t>Verificatie:</w:t>
            </w:r>
          </w:p>
        </w:tc>
        <w:tc>
          <w:tcPr>
            <w:tcW w:w="6237" w:type="dxa"/>
            <w:gridSpan w:val="5"/>
          </w:tcPr>
          <w:p w14:paraId="54BAD733" w14:textId="77777777" w:rsidR="00282E32" w:rsidRPr="00B174FA" w:rsidRDefault="00282E32" w:rsidP="00282E32">
            <w:pPr>
              <w:pStyle w:val="broodtekst"/>
              <w:keepNext/>
              <w:rPr>
                <w:lang w:val="en-US"/>
              </w:rPr>
            </w:pPr>
            <w:r>
              <w:rPr>
                <w:lang w:val="en-US"/>
              </w:rPr>
              <w:t>D</w:t>
            </w:r>
            <w:r w:rsidRPr="00B174FA">
              <w:rPr>
                <w:lang w:val="en-US"/>
              </w:rPr>
              <w:t>ocumentatie.</w:t>
            </w:r>
          </w:p>
        </w:tc>
        <w:tc>
          <w:tcPr>
            <w:tcW w:w="2268" w:type="dxa"/>
          </w:tcPr>
          <w:p w14:paraId="1EDE916D"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0B9D44F3" w14:textId="77777777" w:rsidTr="008B7E54">
        <w:tc>
          <w:tcPr>
            <w:tcW w:w="1413" w:type="dxa"/>
            <w:shd w:val="clear" w:color="auto" w:fill="E6E6E6"/>
          </w:tcPr>
          <w:p w14:paraId="03CF8546"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VSE-05</w:t>
            </w:r>
          </w:p>
        </w:tc>
        <w:tc>
          <w:tcPr>
            <w:tcW w:w="6237" w:type="dxa"/>
            <w:gridSpan w:val="5"/>
            <w:shd w:val="clear" w:color="auto" w:fill="E6E6E6"/>
          </w:tcPr>
          <w:p w14:paraId="4B3874F1"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Laser class</w:t>
            </w:r>
          </w:p>
        </w:tc>
        <w:tc>
          <w:tcPr>
            <w:tcW w:w="2268" w:type="dxa"/>
            <w:shd w:val="clear" w:color="auto" w:fill="86C490"/>
          </w:tcPr>
          <w:p w14:paraId="4FEB2953"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282E32" w14:paraId="581191BD" w14:textId="77777777" w:rsidTr="008B7E54">
        <w:tc>
          <w:tcPr>
            <w:tcW w:w="1413" w:type="dxa"/>
          </w:tcPr>
          <w:p w14:paraId="2B6AD20E" w14:textId="77777777" w:rsidR="00282E32" w:rsidRPr="00B174FA" w:rsidRDefault="00282E32" w:rsidP="00282E32">
            <w:pPr>
              <w:pStyle w:val="broodtekst"/>
            </w:pPr>
            <w:r w:rsidRPr="00B174FA">
              <w:t>Eis:</w:t>
            </w:r>
          </w:p>
          <w:p w14:paraId="3C092A45" w14:textId="77777777" w:rsidR="00282E32" w:rsidRPr="00B174FA" w:rsidRDefault="00282E32" w:rsidP="00282E32">
            <w:pPr>
              <w:pStyle w:val="broodtekst"/>
            </w:pPr>
          </w:p>
        </w:tc>
        <w:tc>
          <w:tcPr>
            <w:tcW w:w="6237" w:type="dxa"/>
            <w:gridSpan w:val="5"/>
          </w:tcPr>
          <w:p w14:paraId="46A761F9" w14:textId="77777777" w:rsidR="00282E32" w:rsidRPr="00B174FA" w:rsidRDefault="00282E32" w:rsidP="00282E32">
            <w:pPr>
              <w:pStyle w:val="broodtekst"/>
              <w:keepNext/>
            </w:pPr>
            <w:r w:rsidRPr="00B174FA">
              <w:t>De LiDAR dient geclassificeerd te zijn als een laser class 1 of class 1M device, zoals gedefinieerd in IEC standard 60825-1.</w:t>
            </w:r>
          </w:p>
        </w:tc>
        <w:tc>
          <w:tcPr>
            <w:tcW w:w="2268" w:type="dxa"/>
          </w:tcPr>
          <w:p w14:paraId="1E665D2F"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282E32" w14:paraId="09C01E00" w14:textId="77777777" w:rsidTr="008B7E54">
        <w:tc>
          <w:tcPr>
            <w:tcW w:w="1413" w:type="dxa"/>
          </w:tcPr>
          <w:p w14:paraId="3510EC4F" w14:textId="77777777" w:rsidR="00282E32" w:rsidRPr="00B174FA" w:rsidRDefault="00282E32" w:rsidP="00282E32">
            <w:pPr>
              <w:pStyle w:val="broodtekst"/>
            </w:pPr>
            <w:r w:rsidRPr="00B174FA">
              <w:t>Toelichting:</w:t>
            </w:r>
          </w:p>
        </w:tc>
        <w:tc>
          <w:tcPr>
            <w:tcW w:w="6237" w:type="dxa"/>
            <w:gridSpan w:val="5"/>
          </w:tcPr>
          <w:p w14:paraId="654654B6" w14:textId="77777777" w:rsidR="00282E32" w:rsidRPr="00B174FA" w:rsidRDefault="00282E32" w:rsidP="00282E32">
            <w:pPr>
              <w:pStyle w:val="broodtekst"/>
              <w:keepNext/>
            </w:pPr>
            <w:r w:rsidRPr="00B174FA">
              <w:t>De LiDAR mag geen negatieve invloed uitoefenen op de luchtvaart of op omstanders in de nabijheid van de sensor.</w:t>
            </w:r>
          </w:p>
        </w:tc>
        <w:tc>
          <w:tcPr>
            <w:tcW w:w="2268" w:type="dxa"/>
          </w:tcPr>
          <w:p w14:paraId="562CA4EE"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3FCF109B" w14:textId="77777777" w:rsidTr="008B7E54">
        <w:tc>
          <w:tcPr>
            <w:tcW w:w="1413" w:type="dxa"/>
          </w:tcPr>
          <w:p w14:paraId="2A4B89D1" w14:textId="77777777" w:rsidR="00282E32" w:rsidRPr="00B174FA" w:rsidRDefault="00282E32" w:rsidP="00282E32">
            <w:pPr>
              <w:pStyle w:val="broodtekst"/>
              <w:rPr>
                <w:lang w:val="en-US"/>
              </w:rPr>
            </w:pPr>
            <w:r w:rsidRPr="00B174FA">
              <w:rPr>
                <w:lang w:val="en-US"/>
              </w:rPr>
              <w:t>Verificatie:</w:t>
            </w:r>
          </w:p>
        </w:tc>
        <w:tc>
          <w:tcPr>
            <w:tcW w:w="6237" w:type="dxa"/>
            <w:gridSpan w:val="5"/>
          </w:tcPr>
          <w:p w14:paraId="2EF2EA06" w14:textId="77777777" w:rsidR="00282E32" w:rsidRPr="00B174FA" w:rsidRDefault="00282E32" w:rsidP="00282E32">
            <w:pPr>
              <w:pStyle w:val="broodtekst"/>
              <w:keepNext/>
              <w:rPr>
                <w:lang w:val="en-US"/>
              </w:rPr>
            </w:pPr>
            <w:r>
              <w:rPr>
                <w:lang w:val="en-US"/>
              </w:rPr>
              <w:t>Certificaat, D</w:t>
            </w:r>
            <w:r w:rsidRPr="00B174FA">
              <w:rPr>
                <w:lang w:val="en-US"/>
              </w:rPr>
              <w:t>ocumentatie.</w:t>
            </w:r>
          </w:p>
        </w:tc>
        <w:tc>
          <w:tcPr>
            <w:tcW w:w="2268" w:type="dxa"/>
          </w:tcPr>
          <w:p w14:paraId="3808AC84"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25B43D7D" w14:textId="77777777" w:rsidTr="008B7E54">
        <w:tc>
          <w:tcPr>
            <w:tcW w:w="1413" w:type="dxa"/>
            <w:shd w:val="clear" w:color="auto" w:fill="E6E6E6"/>
          </w:tcPr>
          <w:p w14:paraId="05BCDD2F"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VSE-06</w:t>
            </w:r>
          </w:p>
        </w:tc>
        <w:tc>
          <w:tcPr>
            <w:tcW w:w="6237" w:type="dxa"/>
            <w:gridSpan w:val="5"/>
            <w:shd w:val="clear" w:color="auto" w:fill="E6E6E6"/>
          </w:tcPr>
          <w:p w14:paraId="397E0381"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B174FA">
              <w:rPr>
                <w:b/>
              </w:rPr>
              <w:t>Omstandigheden Noordzee</w:t>
            </w:r>
          </w:p>
        </w:tc>
        <w:tc>
          <w:tcPr>
            <w:tcW w:w="2268" w:type="dxa"/>
            <w:shd w:val="clear" w:color="auto" w:fill="86C490"/>
          </w:tcPr>
          <w:p w14:paraId="325944E1"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282E32" w14:paraId="7BCCD51F" w14:textId="77777777" w:rsidTr="008B7E54">
        <w:tc>
          <w:tcPr>
            <w:tcW w:w="1413" w:type="dxa"/>
          </w:tcPr>
          <w:p w14:paraId="0EA79E68" w14:textId="77777777" w:rsidR="00282E32" w:rsidRPr="00B174FA" w:rsidRDefault="00282E32" w:rsidP="00282E32">
            <w:pPr>
              <w:pStyle w:val="broodtekst"/>
            </w:pPr>
            <w:r w:rsidRPr="00B174FA">
              <w:t>Eis:</w:t>
            </w:r>
          </w:p>
          <w:p w14:paraId="4F74C5E2" w14:textId="77777777" w:rsidR="00282E32" w:rsidRPr="00B174FA" w:rsidRDefault="00282E32" w:rsidP="00282E32">
            <w:pPr>
              <w:pStyle w:val="broodtekst"/>
            </w:pPr>
          </w:p>
        </w:tc>
        <w:tc>
          <w:tcPr>
            <w:tcW w:w="6237" w:type="dxa"/>
            <w:gridSpan w:val="5"/>
          </w:tcPr>
          <w:p w14:paraId="4DD86197" w14:textId="77777777" w:rsidR="00282E32" w:rsidRPr="00B174FA" w:rsidRDefault="00282E32" w:rsidP="00282E32">
            <w:pPr>
              <w:pStyle w:val="broodtekst"/>
              <w:keepNext/>
            </w:pPr>
            <w:r w:rsidRPr="00B174FA">
              <w:t>De LiDAR en gebruikte materialen dienen bestand zijn in een offshore omgeving van de Noordzee op en te voldoen aan de richtlijnen van DNV GL en IEC.</w:t>
            </w:r>
          </w:p>
        </w:tc>
        <w:tc>
          <w:tcPr>
            <w:tcW w:w="2268" w:type="dxa"/>
          </w:tcPr>
          <w:p w14:paraId="0124CCAE"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282E32" w14:paraId="64BAE785" w14:textId="77777777" w:rsidTr="008B7E54">
        <w:tc>
          <w:tcPr>
            <w:tcW w:w="1413" w:type="dxa"/>
          </w:tcPr>
          <w:p w14:paraId="7C190304" w14:textId="77777777" w:rsidR="00282E32" w:rsidRPr="00B174FA" w:rsidRDefault="00282E32" w:rsidP="00282E32">
            <w:pPr>
              <w:pStyle w:val="broodtekst"/>
            </w:pPr>
            <w:r w:rsidRPr="00B174FA">
              <w:t>Toelichting:</w:t>
            </w:r>
          </w:p>
        </w:tc>
        <w:tc>
          <w:tcPr>
            <w:tcW w:w="6237" w:type="dxa"/>
            <w:gridSpan w:val="5"/>
          </w:tcPr>
          <w:p w14:paraId="6695A677" w14:textId="77777777" w:rsidR="00282E32" w:rsidRPr="00B174FA" w:rsidRDefault="00282E32" w:rsidP="00282E32">
            <w:pPr>
              <w:pStyle w:val="broodtekst"/>
              <w:keepNext/>
            </w:pPr>
            <w:r w:rsidRPr="00B174FA">
              <w:t>De LiDAR wordt geïnstalleerd op een platform in de Noordzee, 40</w:t>
            </w:r>
            <w:r>
              <w:t xml:space="preserve"> – 7</w:t>
            </w:r>
            <w:r w:rsidRPr="00B174FA">
              <w:t xml:space="preserve">0 meter boven zeeniveau. </w:t>
            </w:r>
          </w:p>
        </w:tc>
        <w:tc>
          <w:tcPr>
            <w:tcW w:w="2268" w:type="dxa"/>
          </w:tcPr>
          <w:p w14:paraId="1620005F"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5CA1F68D" w14:textId="77777777" w:rsidTr="008B7E54">
        <w:tc>
          <w:tcPr>
            <w:tcW w:w="1413" w:type="dxa"/>
          </w:tcPr>
          <w:p w14:paraId="7150BD31" w14:textId="77777777" w:rsidR="00282E32" w:rsidRPr="00B174FA" w:rsidRDefault="00282E32" w:rsidP="00282E32">
            <w:pPr>
              <w:pStyle w:val="broodtekst"/>
            </w:pPr>
            <w:r w:rsidRPr="00B174FA">
              <w:t>Verificatie:</w:t>
            </w:r>
          </w:p>
        </w:tc>
        <w:tc>
          <w:tcPr>
            <w:tcW w:w="6237" w:type="dxa"/>
            <w:gridSpan w:val="5"/>
          </w:tcPr>
          <w:p w14:paraId="417705E0" w14:textId="77777777" w:rsidR="00282E32" w:rsidRPr="00B174FA" w:rsidRDefault="00282E32" w:rsidP="00282E32">
            <w:pPr>
              <w:pStyle w:val="broodtekst"/>
              <w:keepNext/>
            </w:pPr>
            <w:r w:rsidRPr="00B174FA">
              <w:t>Documentatie.</w:t>
            </w:r>
          </w:p>
        </w:tc>
        <w:tc>
          <w:tcPr>
            <w:tcW w:w="2268" w:type="dxa"/>
          </w:tcPr>
          <w:p w14:paraId="0E292CA2"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530CBB62" w14:textId="77777777" w:rsidTr="008B7E54">
        <w:tc>
          <w:tcPr>
            <w:tcW w:w="1413" w:type="dxa"/>
            <w:shd w:val="clear" w:color="auto" w:fill="E6E6E6"/>
          </w:tcPr>
          <w:p w14:paraId="4C7C65CD"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VSE-07</w:t>
            </w:r>
          </w:p>
        </w:tc>
        <w:tc>
          <w:tcPr>
            <w:tcW w:w="6237" w:type="dxa"/>
            <w:gridSpan w:val="5"/>
            <w:shd w:val="clear" w:color="auto" w:fill="E6E6E6"/>
          </w:tcPr>
          <w:p w14:paraId="5B5A367F"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B174FA">
              <w:rPr>
                <w:b/>
              </w:rPr>
              <w:t>Meetwaarden</w:t>
            </w:r>
          </w:p>
        </w:tc>
        <w:tc>
          <w:tcPr>
            <w:tcW w:w="2268" w:type="dxa"/>
            <w:shd w:val="clear" w:color="auto" w:fill="86C490"/>
          </w:tcPr>
          <w:p w14:paraId="2EE99BDA"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055DD4" w14:paraId="7A56D118" w14:textId="77777777" w:rsidTr="008B7E54">
        <w:tc>
          <w:tcPr>
            <w:tcW w:w="1413" w:type="dxa"/>
          </w:tcPr>
          <w:p w14:paraId="2A7D797E" w14:textId="77777777" w:rsidR="00282E32" w:rsidRPr="00B174FA" w:rsidRDefault="00282E32" w:rsidP="00282E32">
            <w:pPr>
              <w:pStyle w:val="broodtekst"/>
            </w:pPr>
            <w:r w:rsidRPr="00B174FA">
              <w:lastRenderedPageBreak/>
              <w:t>Eis:</w:t>
            </w:r>
          </w:p>
          <w:p w14:paraId="2AAA96EA" w14:textId="77777777" w:rsidR="00282E32" w:rsidRPr="00B174FA" w:rsidRDefault="00282E32" w:rsidP="00282E32">
            <w:pPr>
              <w:pStyle w:val="broodtekst"/>
            </w:pPr>
          </w:p>
        </w:tc>
        <w:tc>
          <w:tcPr>
            <w:tcW w:w="6237" w:type="dxa"/>
            <w:gridSpan w:val="5"/>
          </w:tcPr>
          <w:p w14:paraId="6D6C5510" w14:textId="77777777" w:rsidR="00282E32" w:rsidRPr="00B174FA" w:rsidRDefault="00282E32" w:rsidP="00282E32">
            <w:pPr>
              <w:rPr>
                <w:rFonts w:ascii="Verdana" w:hAnsi="Verdana"/>
                <w:lang w:eastAsia="ar-SA"/>
              </w:rPr>
            </w:pPr>
            <w:r w:rsidRPr="00B174FA">
              <w:rPr>
                <w:rFonts w:ascii="Verdana" w:hAnsi="Verdana"/>
                <w:lang w:eastAsia="ar-SA"/>
              </w:rPr>
              <w:t>De LiDAR dient de volgende waarden te kunnen meten en rapporteren:</w:t>
            </w:r>
          </w:p>
          <w:p w14:paraId="700840A5" w14:textId="77777777" w:rsidR="00282E32" w:rsidRPr="00B174FA" w:rsidRDefault="00282E32" w:rsidP="00282E32">
            <w:pPr>
              <w:pStyle w:val="Lijstalinea"/>
              <w:numPr>
                <w:ilvl w:val="0"/>
                <w:numId w:val="19"/>
              </w:numPr>
              <w:spacing w:line="280" w:lineRule="atLeast"/>
              <w:contextualSpacing/>
              <w:rPr>
                <w:rFonts w:ascii="Verdana" w:hAnsi="Verdana"/>
                <w:lang w:eastAsia="ar-SA"/>
              </w:rPr>
            </w:pPr>
            <w:r w:rsidRPr="00B174FA">
              <w:rPr>
                <w:rFonts w:ascii="Verdana" w:hAnsi="Verdana"/>
                <w:lang w:eastAsia="ar-SA"/>
              </w:rPr>
              <w:t>Windsnelheid (horizontaal en verticaal);</w:t>
            </w:r>
          </w:p>
          <w:p w14:paraId="07A4E145" w14:textId="77777777" w:rsidR="00282E32" w:rsidRPr="00B174FA" w:rsidRDefault="00282E32" w:rsidP="00282E32">
            <w:pPr>
              <w:pStyle w:val="Lijstalinea"/>
              <w:numPr>
                <w:ilvl w:val="0"/>
                <w:numId w:val="19"/>
              </w:numPr>
              <w:spacing w:line="280" w:lineRule="atLeast"/>
              <w:contextualSpacing/>
              <w:rPr>
                <w:rFonts w:ascii="Verdana" w:hAnsi="Verdana"/>
              </w:rPr>
            </w:pPr>
            <w:r w:rsidRPr="00B174FA">
              <w:rPr>
                <w:rFonts w:ascii="Verdana" w:hAnsi="Verdana"/>
                <w:lang w:eastAsia="ar-SA"/>
              </w:rPr>
              <w:t>Windrichting.</w:t>
            </w:r>
          </w:p>
        </w:tc>
        <w:tc>
          <w:tcPr>
            <w:tcW w:w="2268" w:type="dxa"/>
          </w:tcPr>
          <w:p w14:paraId="5B62DA1F" w14:textId="77777777" w:rsidR="00282E32" w:rsidRPr="00055DD4" w:rsidRDefault="00282E32" w:rsidP="00282E32">
            <w:pPr>
              <w:rPr>
                <w:rFonts w:ascii="Verdana" w:eastAsia="Times New Roman" w:hAnsi="Verdana" w:cs="Times New Roman"/>
                <w:lang w:val="en-GB" w:eastAsia="ar-SA"/>
              </w:rPr>
            </w:pPr>
          </w:p>
        </w:tc>
      </w:tr>
      <w:tr w:rsidR="00282E32" w:rsidRPr="00055DD4" w14:paraId="7F2CDF51" w14:textId="77777777" w:rsidTr="008B7E54">
        <w:tc>
          <w:tcPr>
            <w:tcW w:w="1413" w:type="dxa"/>
          </w:tcPr>
          <w:p w14:paraId="6FA06CE4" w14:textId="77777777" w:rsidR="00282E32" w:rsidRPr="00B174FA" w:rsidRDefault="00282E32" w:rsidP="00282E32">
            <w:pPr>
              <w:pStyle w:val="broodtekst"/>
            </w:pPr>
            <w:r w:rsidRPr="00B174FA">
              <w:t>Toelichting:</w:t>
            </w:r>
          </w:p>
        </w:tc>
        <w:tc>
          <w:tcPr>
            <w:tcW w:w="6237" w:type="dxa"/>
            <w:gridSpan w:val="5"/>
          </w:tcPr>
          <w:p w14:paraId="787E6BAC" w14:textId="77777777" w:rsidR="00282E32" w:rsidRPr="00B174FA" w:rsidRDefault="00282E32" w:rsidP="00282E32">
            <w:pPr>
              <w:pStyle w:val="broodtekst"/>
              <w:keepNext/>
            </w:pPr>
          </w:p>
        </w:tc>
        <w:tc>
          <w:tcPr>
            <w:tcW w:w="2268" w:type="dxa"/>
          </w:tcPr>
          <w:p w14:paraId="24F5A7A3"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291A1BC0" w14:textId="77777777" w:rsidTr="008B7E54">
        <w:tc>
          <w:tcPr>
            <w:tcW w:w="1413" w:type="dxa"/>
          </w:tcPr>
          <w:p w14:paraId="77803516" w14:textId="77777777" w:rsidR="00282E32" w:rsidRPr="00B174FA" w:rsidRDefault="00282E32" w:rsidP="00282E32">
            <w:pPr>
              <w:pStyle w:val="broodtekst"/>
            </w:pPr>
            <w:r w:rsidRPr="00B174FA">
              <w:t>Verificatie:</w:t>
            </w:r>
          </w:p>
        </w:tc>
        <w:tc>
          <w:tcPr>
            <w:tcW w:w="6237" w:type="dxa"/>
            <w:gridSpan w:val="5"/>
          </w:tcPr>
          <w:p w14:paraId="0C818734" w14:textId="77777777" w:rsidR="00282E32" w:rsidRPr="00B174FA" w:rsidRDefault="00282E32" w:rsidP="00282E32">
            <w:pPr>
              <w:pStyle w:val="broodtekst"/>
              <w:keepNext/>
            </w:pPr>
            <w:r w:rsidRPr="00B174FA">
              <w:t>Documentatie.</w:t>
            </w:r>
          </w:p>
        </w:tc>
        <w:tc>
          <w:tcPr>
            <w:tcW w:w="2268" w:type="dxa"/>
          </w:tcPr>
          <w:p w14:paraId="602C9341"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2C16A8AE" w14:textId="77777777" w:rsidTr="008B7E54">
        <w:tc>
          <w:tcPr>
            <w:tcW w:w="1413" w:type="dxa"/>
            <w:shd w:val="clear" w:color="auto" w:fill="E6E6E6"/>
          </w:tcPr>
          <w:p w14:paraId="69A7673E"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VSE-08</w:t>
            </w:r>
          </w:p>
        </w:tc>
        <w:tc>
          <w:tcPr>
            <w:tcW w:w="6237" w:type="dxa"/>
            <w:gridSpan w:val="5"/>
            <w:shd w:val="clear" w:color="auto" w:fill="E6E6E6"/>
          </w:tcPr>
          <w:p w14:paraId="5630B533"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B174FA">
              <w:rPr>
                <w:b/>
              </w:rPr>
              <w:t>Hoogtebereik</w:t>
            </w:r>
          </w:p>
        </w:tc>
        <w:tc>
          <w:tcPr>
            <w:tcW w:w="2268" w:type="dxa"/>
            <w:shd w:val="clear" w:color="auto" w:fill="86C490"/>
          </w:tcPr>
          <w:p w14:paraId="25A45326"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282E32" w14:paraId="0D98A113" w14:textId="77777777" w:rsidTr="008B7E54">
        <w:tc>
          <w:tcPr>
            <w:tcW w:w="1413" w:type="dxa"/>
          </w:tcPr>
          <w:p w14:paraId="7C51E6CF" w14:textId="77777777" w:rsidR="00282E32" w:rsidRPr="00B174FA" w:rsidRDefault="00282E32" w:rsidP="00282E32">
            <w:pPr>
              <w:pStyle w:val="broodtekst"/>
            </w:pPr>
            <w:r w:rsidRPr="00B174FA">
              <w:t>Eis:</w:t>
            </w:r>
          </w:p>
          <w:p w14:paraId="6D109DF7" w14:textId="77777777" w:rsidR="00282E32" w:rsidRPr="00B174FA" w:rsidRDefault="00282E32" w:rsidP="00282E32">
            <w:pPr>
              <w:pStyle w:val="broodtekst"/>
            </w:pPr>
          </w:p>
        </w:tc>
        <w:tc>
          <w:tcPr>
            <w:tcW w:w="6237" w:type="dxa"/>
            <w:gridSpan w:val="5"/>
          </w:tcPr>
          <w:p w14:paraId="3188F5DB" w14:textId="77777777" w:rsidR="00282E32" w:rsidRPr="00B174FA" w:rsidRDefault="00282E32" w:rsidP="00282E32">
            <w:pPr>
              <w:pStyle w:val="broodtekst"/>
              <w:keepNext/>
            </w:pPr>
            <w:r w:rsidRPr="00B174FA">
              <w:t>Het meetbereik van de LiDAR dient minimaal tussen de 40m en 200m te liggen boven het LiDAR apparaat.</w:t>
            </w:r>
          </w:p>
        </w:tc>
        <w:tc>
          <w:tcPr>
            <w:tcW w:w="2268" w:type="dxa"/>
          </w:tcPr>
          <w:p w14:paraId="6E4CA667"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42EA2F53" w14:textId="77777777" w:rsidTr="008B7E54">
        <w:tc>
          <w:tcPr>
            <w:tcW w:w="1413" w:type="dxa"/>
          </w:tcPr>
          <w:p w14:paraId="33681FDC" w14:textId="77777777" w:rsidR="00282E32" w:rsidRPr="00B174FA" w:rsidRDefault="00282E32" w:rsidP="00282E32">
            <w:pPr>
              <w:pStyle w:val="broodtekst"/>
            </w:pPr>
            <w:r w:rsidRPr="00B174FA">
              <w:t>Toelichting:</w:t>
            </w:r>
          </w:p>
        </w:tc>
        <w:tc>
          <w:tcPr>
            <w:tcW w:w="6237" w:type="dxa"/>
            <w:gridSpan w:val="5"/>
          </w:tcPr>
          <w:p w14:paraId="3C9AF91D" w14:textId="77777777" w:rsidR="00282E32" w:rsidRPr="00B174FA" w:rsidRDefault="00282E32" w:rsidP="00282E32">
            <w:pPr>
              <w:pStyle w:val="broodtekst"/>
              <w:keepNext/>
            </w:pPr>
          </w:p>
        </w:tc>
        <w:tc>
          <w:tcPr>
            <w:tcW w:w="2268" w:type="dxa"/>
          </w:tcPr>
          <w:p w14:paraId="20539E3C"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5C3C864B" w14:textId="77777777" w:rsidTr="008B7E54">
        <w:tc>
          <w:tcPr>
            <w:tcW w:w="1413" w:type="dxa"/>
          </w:tcPr>
          <w:p w14:paraId="2D266097" w14:textId="77777777" w:rsidR="00282E32" w:rsidRPr="00B174FA" w:rsidRDefault="00282E32" w:rsidP="00282E32">
            <w:pPr>
              <w:pStyle w:val="broodtekst"/>
            </w:pPr>
            <w:r w:rsidRPr="00B174FA">
              <w:t>Verificatie:</w:t>
            </w:r>
          </w:p>
        </w:tc>
        <w:tc>
          <w:tcPr>
            <w:tcW w:w="6237" w:type="dxa"/>
            <w:gridSpan w:val="5"/>
          </w:tcPr>
          <w:p w14:paraId="345447BD" w14:textId="77777777" w:rsidR="00282E32" w:rsidRPr="00B174FA" w:rsidRDefault="00282E32" w:rsidP="00282E32">
            <w:pPr>
              <w:pStyle w:val="broodtekst"/>
              <w:keepNext/>
            </w:pPr>
            <w:r w:rsidRPr="00B174FA">
              <w:t>Documentatie.</w:t>
            </w:r>
          </w:p>
        </w:tc>
        <w:tc>
          <w:tcPr>
            <w:tcW w:w="2268" w:type="dxa"/>
          </w:tcPr>
          <w:p w14:paraId="2050F10F"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24B89C8D" w14:textId="77777777" w:rsidTr="008B7E54">
        <w:tc>
          <w:tcPr>
            <w:tcW w:w="1413" w:type="dxa"/>
            <w:shd w:val="clear" w:color="auto" w:fill="E6E6E6"/>
          </w:tcPr>
          <w:p w14:paraId="18F8CDC8"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VSE-09</w:t>
            </w:r>
          </w:p>
        </w:tc>
        <w:tc>
          <w:tcPr>
            <w:tcW w:w="6237" w:type="dxa"/>
            <w:gridSpan w:val="5"/>
            <w:shd w:val="clear" w:color="auto" w:fill="E6E6E6"/>
          </w:tcPr>
          <w:p w14:paraId="1BFB1FAA"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B174FA">
              <w:rPr>
                <w:b/>
              </w:rPr>
              <w:t>Hoogtemetingen</w:t>
            </w:r>
          </w:p>
        </w:tc>
        <w:tc>
          <w:tcPr>
            <w:tcW w:w="2268" w:type="dxa"/>
            <w:shd w:val="clear" w:color="auto" w:fill="86C490"/>
          </w:tcPr>
          <w:p w14:paraId="0BFA8478"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282E32" w14:paraId="3F447D4A" w14:textId="77777777" w:rsidTr="008B7E54">
        <w:tc>
          <w:tcPr>
            <w:tcW w:w="1413" w:type="dxa"/>
          </w:tcPr>
          <w:p w14:paraId="595AA676" w14:textId="77777777" w:rsidR="00282E32" w:rsidRPr="00B174FA" w:rsidRDefault="00282E32" w:rsidP="00282E32">
            <w:pPr>
              <w:pStyle w:val="broodtekst"/>
            </w:pPr>
            <w:r w:rsidRPr="00B174FA">
              <w:t>Eis:</w:t>
            </w:r>
          </w:p>
        </w:tc>
        <w:tc>
          <w:tcPr>
            <w:tcW w:w="6237" w:type="dxa"/>
            <w:gridSpan w:val="5"/>
          </w:tcPr>
          <w:p w14:paraId="05B0E386" w14:textId="77777777" w:rsidR="00282E32" w:rsidRPr="00B174FA" w:rsidRDefault="00282E32" w:rsidP="00282E32">
            <w:pPr>
              <w:rPr>
                <w:rFonts w:ascii="Verdana" w:hAnsi="Verdana"/>
              </w:rPr>
            </w:pPr>
            <w:r w:rsidRPr="00B174FA">
              <w:rPr>
                <w:rFonts w:ascii="Verdana" w:hAnsi="Verdana"/>
                <w:lang w:eastAsia="ar-SA"/>
              </w:rPr>
              <w:t xml:space="preserve">De LiDAR dient de windsnelheid en de windrichting te kunnen meten en rapporteren voor tenminste 10 door de gebruiker vooraf ingestelde hoogtes. </w:t>
            </w:r>
          </w:p>
        </w:tc>
        <w:tc>
          <w:tcPr>
            <w:tcW w:w="2268" w:type="dxa"/>
          </w:tcPr>
          <w:p w14:paraId="6E15394F" w14:textId="77777777" w:rsidR="00282E32" w:rsidRPr="00282E32" w:rsidRDefault="00282E32" w:rsidP="00282E32">
            <w:pPr>
              <w:rPr>
                <w:rFonts w:ascii="Verdana" w:eastAsia="Times New Roman" w:hAnsi="Verdana" w:cs="Times New Roman"/>
                <w:lang w:eastAsia="ar-SA"/>
              </w:rPr>
            </w:pPr>
          </w:p>
        </w:tc>
      </w:tr>
      <w:tr w:rsidR="00282E32" w:rsidRPr="00282E32" w14:paraId="67706A55" w14:textId="77777777" w:rsidTr="008B7E54">
        <w:tc>
          <w:tcPr>
            <w:tcW w:w="1413" w:type="dxa"/>
          </w:tcPr>
          <w:p w14:paraId="418767CF" w14:textId="77777777" w:rsidR="00282E32" w:rsidRPr="00B174FA" w:rsidRDefault="00282E32" w:rsidP="00282E32">
            <w:pPr>
              <w:pStyle w:val="broodtekst"/>
            </w:pPr>
            <w:r w:rsidRPr="00B174FA">
              <w:t>Toelichting:</w:t>
            </w:r>
          </w:p>
        </w:tc>
        <w:tc>
          <w:tcPr>
            <w:tcW w:w="6237" w:type="dxa"/>
            <w:gridSpan w:val="5"/>
          </w:tcPr>
          <w:p w14:paraId="02A64792" w14:textId="77777777" w:rsidR="00282E32" w:rsidRPr="00B174FA" w:rsidRDefault="00282E32" w:rsidP="00282E32">
            <w:pPr>
              <w:pStyle w:val="broodtekst"/>
              <w:keepNext/>
            </w:pPr>
            <w:r w:rsidRPr="00B174FA">
              <w:t>De hoofdmodus in gebruik is de verticale profilering van de horizontale en verticale windsnelheid en de windrichting.</w:t>
            </w:r>
          </w:p>
        </w:tc>
        <w:tc>
          <w:tcPr>
            <w:tcW w:w="2268" w:type="dxa"/>
          </w:tcPr>
          <w:p w14:paraId="40145793"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1041CC61" w14:textId="77777777" w:rsidTr="008B7E54">
        <w:tc>
          <w:tcPr>
            <w:tcW w:w="1413" w:type="dxa"/>
          </w:tcPr>
          <w:p w14:paraId="5EAC3E1B" w14:textId="77777777" w:rsidR="00282E32" w:rsidRPr="00B174FA" w:rsidRDefault="00282E32" w:rsidP="00282E32">
            <w:pPr>
              <w:pStyle w:val="broodtekst"/>
            </w:pPr>
            <w:r w:rsidRPr="00B174FA">
              <w:t>Verificatie:</w:t>
            </w:r>
          </w:p>
        </w:tc>
        <w:tc>
          <w:tcPr>
            <w:tcW w:w="6237" w:type="dxa"/>
            <w:gridSpan w:val="5"/>
          </w:tcPr>
          <w:p w14:paraId="10D77BFC" w14:textId="77777777" w:rsidR="00282E32" w:rsidRPr="00B174FA" w:rsidRDefault="00282E32" w:rsidP="00282E32">
            <w:pPr>
              <w:pStyle w:val="broodtekst"/>
              <w:keepNext/>
            </w:pPr>
            <w:r w:rsidRPr="00B174FA">
              <w:t>Documentatie.</w:t>
            </w:r>
          </w:p>
        </w:tc>
        <w:tc>
          <w:tcPr>
            <w:tcW w:w="2268" w:type="dxa"/>
          </w:tcPr>
          <w:p w14:paraId="35BC34C9"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282E32" w14:paraId="5D3D0D20" w14:textId="77777777" w:rsidTr="008B7E54">
        <w:tc>
          <w:tcPr>
            <w:tcW w:w="1413" w:type="dxa"/>
            <w:shd w:val="clear" w:color="auto" w:fill="E6E6E6"/>
          </w:tcPr>
          <w:p w14:paraId="474A520C"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VSE-10</w:t>
            </w:r>
          </w:p>
        </w:tc>
        <w:tc>
          <w:tcPr>
            <w:tcW w:w="6237" w:type="dxa"/>
            <w:gridSpan w:val="5"/>
            <w:shd w:val="clear" w:color="auto" w:fill="E6E6E6"/>
          </w:tcPr>
          <w:p w14:paraId="093A61AA"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B174FA">
              <w:rPr>
                <w:b/>
              </w:rPr>
              <w:t>Verticale Resolutie meting windsnelheid</w:t>
            </w:r>
          </w:p>
        </w:tc>
        <w:tc>
          <w:tcPr>
            <w:tcW w:w="2268" w:type="dxa"/>
            <w:shd w:val="clear" w:color="auto" w:fill="86C490"/>
          </w:tcPr>
          <w:p w14:paraId="1FC17F4A"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282E32" w14:paraId="06FA1383" w14:textId="77777777" w:rsidTr="008B7E54">
        <w:tc>
          <w:tcPr>
            <w:tcW w:w="1413" w:type="dxa"/>
          </w:tcPr>
          <w:p w14:paraId="0A2D7D43" w14:textId="77777777" w:rsidR="00282E32" w:rsidRPr="00B174FA" w:rsidRDefault="00282E32" w:rsidP="00282E32">
            <w:pPr>
              <w:pStyle w:val="broodtekst"/>
            </w:pPr>
            <w:r w:rsidRPr="00B174FA">
              <w:t>Eis:</w:t>
            </w:r>
          </w:p>
          <w:p w14:paraId="0E2B37C1" w14:textId="77777777" w:rsidR="00282E32" w:rsidRPr="00B174FA" w:rsidRDefault="00282E32" w:rsidP="00282E32">
            <w:pPr>
              <w:pStyle w:val="broodtekst"/>
            </w:pPr>
          </w:p>
        </w:tc>
        <w:tc>
          <w:tcPr>
            <w:tcW w:w="6237" w:type="dxa"/>
            <w:gridSpan w:val="5"/>
          </w:tcPr>
          <w:p w14:paraId="2B06945F" w14:textId="77777777" w:rsidR="00282E32" w:rsidRPr="00B174FA" w:rsidRDefault="00282E32" w:rsidP="00282E32">
            <w:pPr>
              <w:pStyle w:val="broodtekst"/>
              <w:keepNext/>
            </w:pPr>
            <w:r w:rsidRPr="00B174FA">
              <w:t xml:space="preserve">De LiDAR dient de windsnelheid te meten met een minimale verticale resolutie van 20m in een hoogtebereik van 80 tot 120 m boven het apparaat. </w:t>
            </w:r>
          </w:p>
        </w:tc>
        <w:tc>
          <w:tcPr>
            <w:tcW w:w="2268" w:type="dxa"/>
          </w:tcPr>
          <w:p w14:paraId="3676CF43"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79CB842B" w14:textId="77777777" w:rsidTr="008B7E54">
        <w:tc>
          <w:tcPr>
            <w:tcW w:w="1413" w:type="dxa"/>
          </w:tcPr>
          <w:p w14:paraId="42CB37B8" w14:textId="77777777" w:rsidR="00282E32" w:rsidRPr="00B174FA" w:rsidRDefault="00282E32" w:rsidP="00282E32">
            <w:pPr>
              <w:pStyle w:val="broodtekst"/>
            </w:pPr>
            <w:r w:rsidRPr="00B174FA">
              <w:t>Toelichting:</w:t>
            </w:r>
          </w:p>
        </w:tc>
        <w:tc>
          <w:tcPr>
            <w:tcW w:w="6237" w:type="dxa"/>
            <w:gridSpan w:val="5"/>
          </w:tcPr>
          <w:p w14:paraId="0925715A" w14:textId="77777777" w:rsidR="00282E32" w:rsidRPr="00B174FA" w:rsidRDefault="00282E32" w:rsidP="00282E32">
            <w:pPr>
              <w:pStyle w:val="broodtekst"/>
              <w:keepNext/>
            </w:pPr>
          </w:p>
        </w:tc>
        <w:tc>
          <w:tcPr>
            <w:tcW w:w="2268" w:type="dxa"/>
          </w:tcPr>
          <w:p w14:paraId="7C7A458F"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40F7368F" w14:textId="77777777" w:rsidTr="008B7E54">
        <w:tc>
          <w:tcPr>
            <w:tcW w:w="1413" w:type="dxa"/>
          </w:tcPr>
          <w:p w14:paraId="0F9A6454" w14:textId="77777777" w:rsidR="00282E32" w:rsidRPr="00B174FA" w:rsidRDefault="00282E32" w:rsidP="00282E32">
            <w:pPr>
              <w:pStyle w:val="broodtekst"/>
            </w:pPr>
            <w:r w:rsidRPr="00B174FA">
              <w:t>Verificatie:</w:t>
            </w:r>
          </w:p>
        </w:tc>
        <w:tc>
          <w:tcPr>
            <w:tcW w:w="6237" w:type="dxa"/>
            <w:gridSpan w:val="5"/>
          </w:tcPr>
          <w:p w14:paraId="3107A3FD" w14:textId="77777777" w:rsidR="00282E32" w:rsidRPr="00B174FA" w:rsidRDefault="00282E32" w:rsidP="00282E32">
            <w:pPr>
              <w:pStyle w:val="broodtekst"/>
              <w:keepNext/>
            </w:pPr>
            <w:r w:rsidRPr="00B174FA">
              <w:t>Documentatie.</w:t>
            </w:r>
          </w:p>
        </w:tc>
        <w:tc>
          <w:tcPr>
            <w:tcW w:w="2268" w:type="dxa"/>
          </w:tcPr>
          <w:p w14:paraId="0D2AE09A"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282E32" w14:paraId="1961E269" w14:textId="77777777" w:rsidTr="008B7E54">
        <w:tc>
          <w:tcPr>
            <w:tcW w:w="1413" w:type="dxa"/>
            <w:shd w:val="clear" w:color="auto" w:fill="E6E6E6"/>
          </w:tcPr>
          <w:p w14:paraId="66F4D1C8"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VSE-11</w:t>
            </w:r>
          </w:p>
        </w:tc>
        <w:tc>
          <w:tcPr>
            <w:tcW w:w="6237" w:type="dxa"/>
            <w:gridSpan w:val="5"/>
            <w:shd w:val="clear" w:color="auto" w:fill="E6E6E6"/>
          </w:tcPr>
          <w:p w14:paraId="5920CA95"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B174FA">
              <w:rPr>
                <w:b/>
              </w:rPr>
              <w:t>Verticale Resolutie meting windrichting</w:t>
            </w:r>
          </w:p>
        </w:tc>
        <w:tc>
          <w:tcPr>
            <w:tcW w:w="2268" w:type="dxa"/>
            <w:shd w:val="clear" w:color="auto" w:fill="86C490"/>
          </w:tcPr>
          <w:p w14:paraId="5A08A9AB"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282E32" w14:paraId="404DCC2F" w14:textId="77777777" w:rsidTr="008B7E54">
        <w:tc>
          <w:tcPr>
            <w:tcW w:w="1413" w:type="dxa"/>
          </w:tcPr>
          <w:p w14:paraId="5B378F17" w14:textId="77777777" w:rsidR="00282E32" w:rsidRPr="00B174FA" w:rsidRDefault="00282E32" w:rsidP="00282E32">
            <w:pPr>
              <w:pStyle w:val="broodtekst"/>
            </w:pPr>
            <w:r w:rsidRPr="00B174FA">
              <w:t>Eis:</w:t>
            </w:r>
          </w:p>
          <w:p w14:paraId="7D7940FD" w14:textId="77777777" w:rsidR="00282E32" w:rsidRPr="00B174FA" w:rsidRDefault="00282E32" w:rsidP="00282E32">
            <w:pPr>
              <w:pStyle w:val="broodtekst"/>
            </w:pPr>
          </w:p>
        </w:tc>
        <w:tc>
          <w:tcPr>
            <w:tcW w:w="6237" w:type="dxa"/>
            <w:gridSpan w:val="5"/>
          </w:tcPr>
          <w:p w14:paraId="2FBF2FBC" w14:textId="77777777" w:rsidR="00282E32" w:rsidRPr="00B174FA" w:rsidRDefault="00282E32" w:rsidP="00282E32">
            <w:pPr>
              <w:pStyle w:val="broodtekst"/>
              <w:keepNext/>
            </w:pPr>
            <w:r w:rsidRPr="00B174FA">
              <w:t>De LiDAR dient de windrichting te meten met een minimale verticale resolutie van 20m in een hoogtebereik van 80 tot 120 m boven het apparaat.</w:t>
            </w:r>
          </w:p>
        </w:tc>
        <w:tc>
          <w:tcPr>
            <w:tcW w:w="2268" w:type="dxa"/>
          </w:tcPr>
          <w:p w14:paraId="549702A8"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44A7867A" w14:textId="77777777" w:rsidTr="008B7E54">
        <w:tc>
          <w:tcPr>
            <w:tcW w:w="1413" w:type="dxa"/>
          </w:tcPr>
          <w:p w14:paraId="039F0929" w14:textId="77777777" w:rsidR="00282E32" w:rsidRPr="00B174FA" w:rsidRDefault="00282E32" w:rsidP="00282E32">
            <w:pPr>
              <w:pStyle w:val="broodtekst"/>
            </w:pPr>
            <w:r w:rsidRPr="00B174FA">
              <w:t>Toelichting:</w:t>
            </w:r>
          </w:p>
        </w:tc>
        <w:tc>
          <w:tcPr>
            <w:tcW w:w="6237" w:type="dxa"/>
            <w:gridSpan w:val="5"/>
          </w:tcPr>
          <w:p w14:paraId="072F1475" w14:textId="77777777" w:rsidR="00282E32" w:rsidRPr="00B174FA" w:rsidRDefault="00282E32" w:rsidP="00282E32">
            <w:pPr>
              <w:pStyle w:val="broodtekst"/>
              <w:keepNext/>
            </w:pPr>
          </w:p>
        </w:tc>
        <w:tc>
          <w:tcPr>
            <w:tcW w:w="2268" w:type="dxa"/>
          </w:tcPr>
          <w:p w14:paraId="34308693"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66FFC424" w14:textId="77777777" w:rsidTr="008B7E54">
        <w:tc>
          <w:tcPr>
            <w:tcW w:w="1413" w:type="dxa"/>
          </w:tcPr>
          <w:p w14:paraId="69DEBE53" w14:textId="77777777" w:rsidR="00282E32" w:rsidRPr="00B174FA" w:rsidRDefault="00282E32" w:rsidP="00282E32">
            <w:pPr>
              <w:pStyle w:val="broodtekst"/>
            </w:pPr>
            <w:r w:rsidRPr="00B174FA">
              <w:t>Verificatie:</w:t>
            </w:r>
          </w:p>
        </w:tc>
        <w:tc>
          <w:tcPr>
            <w:tcW w:w="6237" w:type="dxa"/>
            <w:gridSpan w:val="5"/>
          </w:tcPr>
          <w:p w14:paraId="21386559" w14:textId="77777777" w:rsidR="00282E32" w:rsidRPr="00B174FA" w:rsidRDefault="00282E32" w:rsidP="00282E32">
            <w:pPr>
              <w:pStyle w:val="broodtekst"/>
              <w:keepNext/>
            </w:pPr>
            <w:r w:rsidRPr="00B174FA">
              <w:t>Documentatie.</w:t>
            </w:r>
          </w:p>
        </w:tc>
        <w:tc>
          <w:tcPr>
            <w:tcW w:w="2268" w:type="dxa"/>
          </w:tcPr>
          <w:p w14:paraId="0B94D017"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28612413" w14:textId="77777777" w:rsidTr="008B7E54">
        <w:tc>
          <w:tcPr>
            <w:tcW w:w="1413" w:type="dxa"/>
            <w:shd w:val="clear" w:color="auto" w:fill="E6E6E6"/>
          </w:tcPr>
          <w:p w14:paraId="7D148559"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VSE-12</w:t>
            </w:r>
          </w:p>
        </w:tc>
        <w:tc>
          <w:tcPr>
            <w:tcW w:w="6237" w:type="dxa"/>
            <w:gridSpan w:val="5"/>
            <w:shd w:val="clear" w:color="auto" w:fill="E6E6E6"/>
          </w:tcPr>
          <w:p w14:paraId="174C933B"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B174FA">
              <w:rPr>
                <w:b/>
              </w:rPr>
              <w:t>Gebruik</w:t>
            </w:r>
          </w:p>
        </w:tc>
        <w:tc>
          <w:tcPr>
            <w:tcW w:w="2268" w:type="dxa"/>
            <w:shd w:val="clear" w:color="auto" w:fill="86C490"/>
          </w:tcPr>
          <w:p w14:paraId="6FB9077C"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282E32" w14:paraId="3816D339" w14:textId="77777777" w:rsidTr="008B7E54">
        <w:trPr>
          <w:trHeight w:val="504"/>
        </w:trPr>
        <w:tc>
          <w:tcPr>
            <w:tcW w:w="1413" w:type="dxa"/>
          </w:tcPr>
          <w:p w14:paraId="31B1A27A" w14:textId="77777777" w:rsidR="00282E32" w:rsidRPr="00B174FA" w:rsidRDefault="00282E32" w:rsidP="00282E32">
            <w:pPr>
              <w:pStyle w:val="broodtekst"/>
            </w:pPr>
            <w:r w:rsidRPr="00B174FA">
              <w:t>Eis:</w:t>
            </w:r>
          </w:p>
          <w:p w14:paraId="06B2F74B" w14:textId="77777777" w:rsidR="00282E32" w:rsidRPr="00B174FA" w:rsidRDefault="00282E32" w:rsidP="00282E32">
            <w:pPr>
              <w:pStyle w:val="broodtekst"/>
            </w:pPr>
          </w:p>
        </w:tc>
        <w:tc>
          <w:tcPr>
            <w:tcW w:w="6237" w:type="dxa"/>
            <w:gridSpan w:val="5"/>
          </w:tcPr>
          <w:p w14:paraId="1AC5AAFA" w14:textId="77777777" w:rsidR="00282E32" w:rsidRPr="00B174FA" w:rsidRDefault="00282E32" w:rsidP="00282E32">
            <w:pPr>
              <w:pStyle w:val="broodtekst"/>
              <w:keepNext/>
            </w:pPr>
            <w:r w:rsidRPr="00B174FA">
              <w:t>De LiDAR dient ontwikkeld te zijn voor continue gebruik (24 uur per dag, 7 dagen per week, zonder bediening).</w:t>
            </w:r>
          </w:p>
        </w:tc>
        <w:tc>
          <w:tcPr>
            <w:tcW w:w="2268" w:type="dxa"/>
          </w:tcPr>
          <w:p w14:paraId="2C3CEB2C"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38F49BC5" w14:textId="77777777" w:rsidTr="008B7E54">
        <w:tc>
          <w:tcPr>
            <w:tcW w:w="1413" w:type="dxa"/>
          </w:tcPr>
          <w:p w14:paraId="5EB1FC2F" w14:textId="77777777" w:rsidR="00282E32" w:rsidRPr="00B174FA" w:rsidRDefault="00282E32" w:rsidP="00282E32">
            <w:pPr>
              <w:pStyle w:val="broodtekst"/>
            </w:pPr>
            <w:r w:rsidRPr="00B174FA">
              <w:t>Toelichting:</w:t>
            </w:r>
          </w:p>
        </w:tc>
        <w:tc>
          <w:tcPr>
            <w:tcW w:w="6237" w:type="dxa"/>
            <w:gridSpan w:val="5"/>
          </w:tcPr>
          <w:p w14:paraId="6D24860A" w14:textId="77777777" w:rsidR="00282E32" w:rsidRPr="00B174FA" w:rsidRDefault="00282E32" w:rsidP="00282E32">
            <w:pPr>
              <w:pStyle w:val="broodtekst"/>
              <w:keepNext/>
            </w:pPr>
          </w:p>
        </w:tc>
        <w:tc>
          <w:tcPr>
            <w:tcW w:w="2268" w:type="dxa"/>
          </w:tcPr>
          <w:p w14:paraId="2D372E36"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268DDAA8" w14:textId="77777777" w:rsidTr="008B7E54">
        <w:tc>
          <w:tcPr>
            <w:tcW w:w="1413" w:type="dxa"/>
          </w:tcPr>
          <w:p w14:paraId="1B08995A" w14:textId="77777777" w:rsidR="00282E32" w:rsidRPr="00B174FA" w:rsidRDefault="00282E32" w:rsidP="00282E32">
            <w:pPr>
              <w:pStyle w:val="broodtekst"/>
            </w:pPr>
            <w:r w:rsidRPr="00B174FA">
              <w:t>Verificatie:</w:t>
            </w:r>
          </w:p>
        </w:tc>
        <w:tc>
          <w:tcPr>
            <w:tcW w:w="6237" w:type="dxa"/>
            <w:gridSpan w:val="5"/>
          </w:tcPr>
          <w:p w14:paraId="33EFE1CB" w14:textId="77777777" w:rsidR="00282E32" w:rsidRPr="00B174FA" w:rsidRDefault="00282E32" w:rsidP="00282E32">
            <w:pPr>
              <w:pStyle w:val="broodtekst"/>
              <w:keepNext/>
            </w:pPr>
            <w:r w:rsidRPr="00B174FA">
              <w:t>Documentatie.</w:t>
            </w:r>
          </w:p>
        </w:tc>
        <w:tc>
          <w:tcPr>
            <w:tcW w:w="2268" w:type="dxa"/>
          </w:tcPr>
          <w:p w14:paraId="14B60942"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A55F81" w14:paraId="3743C48C" w14:textId="77777777" w:rsidTr="008B7E54">
        <w:tc>
          <w:tcPr>
            <w:tcW w:w="1413" w:type="dxa"/>
            <w:shd w:val="clear" w:color="auto" w:fill="E6E6E6"/>
          </w:tcPr>
          <w:p w14:paraId="2B0A22EB"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VSE-13</w:t>
            </w:r>
          </w:p>
        </w:tc>
        <w:tc>
          <w:tcPr>
            <w:tcW w:w="6237" w:type="dxa"/>
            <w:gridSpan w:val="5"/>
            <w:shd w:val="clear" w:color="auto" w:fill="E6E6E6"/>
          </w:tcPr>
          <w:p w14:paraId="3EEA5A94" w14:textId="77777777" w:rsidR="00282E32" w:rsidRPr="00A55F81" w:rsidRDefault="00A55F81" w:rsidP="00282E32">
            <w:pPr>
              <w:suppressAutoHyphens/>
              <w:autoSpaceDE w:val="0"/>
              <w:spacing w:before="40" w:after="40" w:line="240" w:lineRule="atLeast"/>
              <w:rPr>
                <w:rFonts w:ascii="Verdana" w:eastAsia="Times New Roman" w:hAnsi="Verdana" w:cs="Times New Roman"/>
                <w:b/>
                <w:lang w:eastAsia="ar-SA"/>
              </w:rPr>
            </w:pPr>
            <w:r w:rsidRPr="00B174FA">
              <w:rPr>
                <w:b/>
              </w:rPr>
              <w:t>Nauwkeurigheid in de meetwaarden horizontale windsnelheid</w:t>
            </w:r>
          </w:p>
        </w:tc>
        <w:tc>
          <w:tcPr>
            <w:tcW w:w="2268" w:type="dxa"/>
            <w:shd w:val="clear" w:color="auto" w:fill="86C490"/>
          </w:tcPr>
          <w:p w14:paraId="3FA1A500" w14:textId="77777777" w:rsidR="00282E32" w:rsidRPr="00A55F81" w:rsidRDefault="00282E32" w:rsidP="00282E32">
            <w:pPr>
              <w:suppressAutoHyphens/>
              <w:autoSpaceDE w:val="0"/>
              <w:spacing w:before="40" w:after="40" w:line="240" w:lineRule="atLeast"/>
              <w:rPr>
                <w:rFonts w:ascii="Verdana" w:eastAsia="Times New Roman" w:hAnsi="Verdana" w:cs="Times New Roman"/>
                <w:b/>
                <w:lang w:eastAsia="ar-SA"/>
              </w:rPr>
            </w:pPr>
          </w:p>
        </w:tc>
      </w:tr>
      <w:tr w:rsidR="00282E32" w:rsidRPr="00282E32" w14:paraId="03A8ADE9" w14:textId="77777777" w:rsidTr="008B7E54">
        <w:tc>
          <w:tcPr>
            <w:tcW w:w="1413" w:type="dxa"/>
          </w:tcPr>
          <w:p w14:paraId="3DD7F6A4" w14:textId="77777777" w:rsidR="00282E32" w:rsidRPr="00B174FA" w:rsidRDefault="00282E32" w:rsidP="00282E32">
            <w:pPr>
              <w:pStyle w:val="broodtekst"/>
            </w:pPr>
            <w:r w:rsidRPr="00B174FA">
              <w:t>Eis:</w:t>
            </w:r>
          </w:p>
          <w:p w14:paraId="211DCBDE" w14:textId="77777777" w:rsidR="00282E32" w:rsidRPr="00B174FA" w:rsidRDefault="00282E32" w:rsidP="00282E32">
            <w:pPr>
              <w:pStyle w:val="broodtekst"/>
            </w:pPr>
          </w:p>
        </w:tc>
        <w:tc>
          <w:tcPr>
            <w:tcW w:w="6237" w:type="dxa"/>
            <w:gridSpan w:val="5"/>
          </w:tcPr>
          <w:p w14:paraId="0F22D8C5" w14:textId="77777777" w:rsidR="00282E32" w:rsidRPr="00B174FA" w:rsidRDefault="00282E32" w:rsidP="00282E32">
            <w:pPr>
              <w:pStyle w:val="broodtekst"/>
              <w:keepNext/>
            </w:pPr>
            <w:r w:rsidRPr="00B174FA">
              <w:t xml:space="preserve">De maximale afwijking in de meetwaarden van de gerapporteerde horizontale windsnelheid is 0,1 meter per seconde. </w:t>
            </w:r>
          </w:p>
        </w:tc>
        <w:tc>
          <w:tcPr>
            <w:tcW w:w="2268" w:type="dxa"/>
          </w:tcPr>
          <w:p w14:paraId="46E2BE3B"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282E32" w14:paraId="5E05EFB8" w14:textId="77777777" w:rsidTr="008B7E54">
        <w:tc>
          <w:tcPr>
            <w:tcW w:w="1413" w:type="dxa"/>
          </w:tcPr>
          <w:p w14:paraId="79247A44" w14:textId="77777777" w:rsidR="00282E32" w:rsidRPr="00B174FA" w:rsidRDefault="00282E32" w:rsidP="00282E32">
            <w:pPr>
              <w:pStyle w:val="broodtekst"/>
            </w:pPr>
            <w:r w:rsidRPr="00B174FA">
              <w:t>Toelichting:</w:t>
            </w:r>
          </w:p>
        </w:tc>
        <w:tc>
          <w:tcPr>
            <w:tcW w:w="6237" w:type="dxa"/>
            <w:gridSpan w:val="5"/>
          </w:tcPr>
          <w:p w14:paraId="07736C81" w14:textId="77777777" w:rsidR="00282E32" w:rsidRPr="00B174FA" w:rsidRDefault="00282E32" w:rsidP="00282E32">
            <w:pPr>
              <w:pStyle w:val="broodtekst"/>
              <w:keepNext/>
              <w:rPr>
                <w:color w:val="FF0000"/>
              </w:rPr>
            </w:pPr>
            <w:r w:rsidRPr="00B174FA">
              <w:t>De meetnauwkeurigheid dient te worden bepaald met gebruik van het 10 minuten gemiddelde windsnelheid en windrichting en dient te worden gemeten door vergelijking met nabij</w:t>
            </w:r>
            <w:r>
              <w:t xml:space="preserve"> </w:t>
            </w:r>
            <w:r w:rsidRPr="00B174FA">
              <w:t>staande windmetingen verworven met de gekalibreerde windsensoren in een meteorologische toren.</w:t>
            </w:r>
          </w:p>
        </w:tc>
        <w:tc>
          <w:tcPr>
            <w:tcW w:w="2268" w:type="dxa"/>
          </w:tcPr>
          <w:p w14:paraId="7216569E"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282E32" w14:paraId="685B8320" w14:textId="77777777" w:rsidTr="008B7E54">
        <w:tc>
          <w:tcPr>
            <w:tcW w:w="1413" w:type="dxa"/>
          </w:tcPr>
          <w:p w14:paraId="24CA5DA8" w14:textId="77777777" w:rsidR="00282E32" w:rsidRPr="00B174FA" w:rsidRDefault="00282E32" w:rsidP="00282E32">
            <w:pPr>
              <w:pStyle w:val="broodtekst"/>
            </w:pPr>
            <w:r w:rsidRPr="00B174FA">
              <w:t>Verificatie:</w:t>
            </w:r>
          </w:p>
        </w:tc>
        <w:tc>
          <w:tcPr>
            <w:tcW w:w="6237" w:type="dxa"/>
            <w:gridSpan w:val="5"/>
          </w:tcPr>
          <w:p w14:paraId="0277BA85" w14:textId="77777777" w:rsidR="00282E32" w:rsidRPr="00B174FA" w:rsidRDefault="00282E32" w:rsidP="00282E32">
            <w:pPr>
              <w:pStyle w:val="broodtekst"/>
              <w:keepNext/>
            </w:pPr>
            <w:r w:rsidRPr="00B174FA">
              <w:t>Documentatie.</w:t>
            </w:r>
            <w:r>
              <w:t xml:space="preserve"> Vergelijkingsmeting (T</w:t>
            </w:r>
            <w:r w:rsidRPr="00B174FA">
              <w:t>est) met een referentie door Opdrachtnemer of een derde partij.</w:t>
            </w:r>
          </w:p>
        </w:tc>
        <w:tc>
          <w:tcPr>
            <w:tcW w:w="2268" w:type="dxa"/>
          </w:tcPr>
          <w:p w14:paraId="463B348B"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A55F81" w14:paraId="63B0C740" w14:textId="77777777" w:rsidTr="008B7E54">
        <w:tc>
          <w:tcPr>
            <w:tcW w:w="1413" w:type="dxa"/>
            <w:shd w:val="clear" w:color="auto" w:fill="E6E6E6"/>
          </w:tcPr>
          <w:p w14:paraId="19C2502C"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VSE-14</w:t>
            </w:r>
          </w:p>
        </w:tc>
        <w:tc>
          <w:tcPr>
            <w:tcW w:w="6237" w:type="dxa"/>
            <w:gridSpan w:val="5"/>
            <w:shd w:val="clear" w:color="auto" w:fill="E6E6E6"/>
          </w:tcPr>
          <w:p w14:paraId="4E8A70E4" w14:textId="77777777" w:rsidR="00282E32" w:rsidRPr="00A55F81" w:rsidRDefault="00A55F81" w:rsidP="00282E32">
            <w:pPr>
              <w:suppressAutoHyphens/>
              <w:autoSpaceDE w:val="0"/>
              <w:spacing w:before="40" w:after="40" w:line="240" w:lineRule="atLeast"/>
              <w:rPr>
                <w:rFonts w:ascii="Verdana" w:eastAsia="Times New Roman" w:hAnsi="Verdana" w:cs="Times New Roman"/>
                <w:b/>
                <w:lang w:eastAsia="ar-SA"/>
              </w:rPr>
            </w:pPr>
            <w:r w:rsidRPr="00B174FA">
              <w:rPr>
                <w:b/>
              </w:rPr>
              <w:t>Nauwkeurigheid in de meetwaarden windrichting</w:t>
            </w:r>
          </w:p>
        </w:tc>
        <w:tc>
          <w:tcPr>
            <w:tcW w:w="2268" w:type="dxa"/>
            <w:shd w:val="clear" w:color="auto" w:fill="86C490"/>
          </w:tcPr>
          <w:p w14:paraId="3019AA8E" w14:textId="77777777" w:rsidR="00282E32" w:rsidRPr="00A55F81" w:rsidRDefault="00282E32" w:rsidP="00282E32">
            <w:pPr>
              <w:suppressAutoHyphens/>
              <w:autoSpaceDE w:val="0"/>
              <w:spacing w:before="40" w:after="40" w:line="240" w:lineRule="atLeast"/>
              <w:rPr>
                <w:rFonts w:ascii="Verdana" w:eastAsia="Times New Roman" w:hAnsi="Verdana" w:cs="Times New Roman"/>
                <w:b/>
                <w:lang w:eastAsia="ar-SA"/>
              </w:rPr>
            </w:pPr>
          </w:p>
        </w:tc>
      </w:tr>
      <w:tr w:rsidR="00282E32" w:rsidRPr="00282E32" w14:paraId="7A064817" w14:textId="77777777" w:rsidTr="008B7E54">
        <w:tc>
          <w:tcPr>
            <w:tcW w:w="1413" w:type="dxa"/>
          </w:tcPr>
          <w:p w14:paraId="0FD8CEE6" w14:textId="77777777" w:rsidR="00282E32" w:rsidRPr="00B174FA" w:rsidRDefault="00282E32" w:rsidP="00282E32">
            <w:pPr>
              <w:pStyle w:val="broodtekst"/>
            </w:pPr>
            <w:r w:rsidRPr="00B174FA">
              <w:lastRenderedPageBreak/>
              <w:t>Eis:</w:t>
            </w:r>
          </w:p>
          <w:p w14:paraId="0B860F92" w14:textId="77777777" w:rsidR="00282E32" w:rsidRPr="00B174FA" w:rsidRDefault="00282E32" w:rsidP="00282E32">
            <w:pPr>
              <w:pStyle w:val="broodtekst"/>
            </w:pPr>
          </w:p>
        </w:tc>
        <w:tc>
          <w:tcPr>
            <w:tcW w:w="6237" w:type="dxa"/>
            <w:gridSpan w:val="5"/>
          </w:tcPr>
          <w:p w14:paraId="3110087D" w14:textId="77777777" w:rsidR="00282E32" w:rsidRPr="00B174FA" w:rsidRDefault="00282E32" w:rsidP="00282E32">
            <w:pPr>
              <w:pStyle w:val="broodtekst"/>
              <w:keepNext/>
            </w:pPr>
            <w:r w:rsidRPr="00B174FA">
              <w:t xml:space="preserve">De maximale afwijking in de meetwaarden van de gerapporteerde windrichting is 5 graden. </w:t>
            </w:r>
          </w:p>
        </w:tc>
        <w:tc>
          <w:tcPr>
            <w:tcW w:w="2268" w:type="dxa"/>
          </w:tcPr>
          <w:p w14:paraId="4F2282F1"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282E32" w14:paraId="42673009" w14:textId="77777777" w:rsidTr="008B7E54">
        <w:tc>
          <w:tcPr>
            <w:tcW w:w="1413" w:type="dxa"/>
          </w:tcPr>
          <w:p w14:paraId="5E0893D0" w14:textId="77777777" w:rsidR="00282E32" w:rsidRPr="00B174FA" w:rsidRDefault="00282E32" w:rsidP="00282E32">
            <w:pPr>
              <w:pStyle w:val="broodtekst"/>
            </w:pPr>
            <w:r w:rsidRPr="00B174FA">
              <w:t>Toelichting:</w:t>
            </w:r>
          </w:p>
        </w:tc>
        <w:tc>
          <w:tcPr>
            <w:tcW w:w="6237" w:type="dxa"/>
            <w:gridSpan w:val="5"/>
          </w:tcPr>
          <w:p w14:paraId="0A1B7D57" w14:textId="77777777" w:rsidR="00282E32" w:rsidRPr="00B174FA" w:rsidRDefault="00282E32" w:rsidP="00282E32">
            <w:pPr>
              <w:pStyle w:val="broodtekst"/>
              <w:keepNext/>
              <w:rPr>
                <w:color w:val="FF0000"/>
              </w:rPr>
            </w:pPr>
            <w:r w:rsidRPr="00B174FA">
              <w:t>De meetnauwkeurigheid dient te worden bepaald met gebruik van het 10 minuten gemiddelde windsnelheid en windrichting en dient te worden gemeten door vergelijking met nabij staande windmetingen verworven met de gekalibreerde windsensoren in een meteorologische toren.</w:t>
            </w:r>
          </w:p>
        </w:tc>
        <w:tc>
          <w:tcPr>
            <w:tcW w:w="2268" w:type="dxa"/>
          </w:tcPr>
          <w:p w14:paraId="5BA41FDC"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7E68F135" w14:textId="77777777" w:rsidTr="008B7E54">
        <w:tc>
          <w:tcPr>
            <w:tcW w:w="1413" w:type="dxa"/>
          </w:tcPr>
          <w:p w14:paraId="0BAA9F71" w14:textId="77777777" w:rsidR="00282E32" w:rsidRPr="00B174FA" w:rsidRDefault="00282E32" w:rsidP="00282E32">
            <w:pPr>
              <w:pStyle w:val="broodtekst"/>
            </w:pPr>
            <w:r w:rsidRPr="00B174FA">
              <w:t>Verificatie:</w:t>
            </w:r>
          </w:p>
        </w:tc>
        <w:tc>
          <w:tcPr>
            <w:tcW w:w="6237" w:type="dxa"/>
            <w:gridSpan w:val="5"/>
          </w:tcPr>
          <w:p w14:paraId="2BB3612F" w14:textId="77777777" w:rsidR="00282E32" w:rsidRPr="00B174FA" w:rsidRDefault="00282E32" w:rsidP="00282E32">
            <w:pPr>
              <w:pStyle w:val="broodtekst"/>
              <w:keepNext/>
            </w:pPr>
            <w:r w:rsidRPr="00B174FA">
              <w:t xml:space="preserve">Documentatie, </w:t>
            </w:r>
            <w:r>
              <w:t>Meting, T</w:t>
            </w:r>
            <w:r w:rsidRPr="00B174FA">
              <w:t>est.</w:t>
            </w:r>
          </w:p>
        </w:tc>
        <w:tc>
          <w:tcPr>
            <w:tcW w:w="2268" w:type="dxa"/>
          </w:tcPr>
          <w:p w14:paraId="1BA40538"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7FD1ED40" w14:textId="77777777" w:rsidTr="008B7E54">
        <w:tc>
          <w:tcPr>
            <w:tcW w:w="1413" w:type="dxa"/>
            <w:shd w:val="clear" w:color="auto" w:fill="E6E6E6"/>
          </w:tcPr>
          <w:p w14:paraId="1AFA837B"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VSE-15</w:t>
            </w:r>
          </w:p>
        </w:tc>
        <w:tc>
          <w:tcPr>
            <w:tcW w:w="6237" w:type="dxa"/>
            <w:gridSpan w:val="5"/>
            <w:shd w:val="clear" w:color="auto" w:fill="E6E6E6"/>
          </w:tcPr>
          <w:p w14:paraId="1792B7AA" w14:textId="77777777" w:rsidR="00282E32"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r w:rsidRPr="00B174FA">
              <w:rPr>
                <w:b/>
              </w:rPr>
              <w:t>Kalibratie</w:t>
            </w:r>
          </w:p>
        </w:tc>
        <w:tc>
          <w:tcPr>
            <w:tcW w:w="2268" w:type="dxa"/>
            <w:shd w:val="clear" w:color="auto" w:fill="86C490"/>
          </w:tcPr>
          <w:p w14:paraId="729CAE26"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282E32" w14:paraId="61D92441" w14:textId="77777777" w:rsidTr="008B7E54">
        <w:tc>
          <w:tcPr>
            <w:tcW w:w="1413" w:type="dxa"/>
          </w:tcPr>
          <w:p w14:paraId="33879D6C" w14:textId="77777777" w:rsidR="00282E32" w:rsidRPr="00B174FA" w:rsidRDefault="00282E32" w:rsidP="00282E32">
            <w:pPr>
              <w:pStyle w:val="broodtekst"/>
            </w:pPr>
            <w:r w:rsidRPr="00B174FA">
              <w:t>Eis:</w:t>
            </w:r>
          </w:p>
        </w:tc>
        <w:tc>
          <w:tcPr>
            <w:tcW w:w="6237" w:type="dxa"/>
            <w:gridSpan w:val="5"/>
          </w:tcPr>
          <w:p w14:paraId="74AF04BC" w14:textId="77777777" w:rsidR="00282E32" w:rsidRPr="00B174FA" w:rsidRDefault="00282E32" w:rsidP="00282E32">
            <w:pPr>
              <w:pStyle w:val="broodtekst"/>
              <w:keepNext/>
            </w:pPr>
            <w:r w:rsidRPr="00B174FA">
              <w:t>De Opdrachtnemer dient de LiDAR te kalibreren.</w:t>
            </w:r>
          </w:p>
        </w:tc>
        <w:tc>
          <w:tcPr>
            <w:tcW w:w="2268" w:type="dxa"/>
          </w:tcPr>
          <w:p w14:paraId="79558B97"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282E32" w14:paraId="36A7037C" w14:textId="77777777" w:rsidTr="008B7E54">
        <w:tc>
          <w:tcPr>
            <w:tcW w:w="1413" w:type="dxa"/>
          </w:tcPr>
          <w:p w14:paraId="6250A9F4" w14:textId="77777777" w:rsidR="00282E32" w:rsidRPr="00B174FA" w:rsidRDefault="00282E32" w:rsidP="00282E32">
            <w:pPr>
              <w:pStyle w:val="broodtekst"/>
            </w:pPr>
            <w:r w:rsidRPr="00B174FA">
              <w:t>Toelichting:</w:t>
            </w:r>
          </w:p>
        </w:tc>
        <w:tc>
          <w:tcPr>
            <w:tcW w:w="6237" w:type="dxa"/>
            <w:gridSpan w:val="5"/>
          </w:tcPr>
          <w:p w14:paraId="4B94D566" w14:textId="77777777" w:rsidR="00282E32" w:rsidRPr="00B174FA" w:rsidRDefault="00282E32" w:rsidP="00282E32">
            <w:pPr>
              <w:pStyle w:val="broodtekst"/>
              <w:keepNext/>
            </w:pPr>
            <w:r w:rsidRPr="00B174FA">
              <w:t>Bij levering van nieuwe apparatuur of apparatuur waaraan onderhoud heeft plaats gevonden, dient deze (opnieuw) gekalibreerd te zijn waardoor de standaard kalibratieperiode van toepassing is om daarmee de operationele inzetbaar te maximaliseren.</w:t>
            </w:r>
          </w:p>
          <w:p w14:paraId="27CB8924" w14:textId="77777777" w:rsidR="00282E32" w:rsidRPr="00B174FA" w:rsidRDefault="00282E32" w:rsidP="00282E32">
            <w:pPr>
              <w:pStyle w:val="broodtekst"/>
              <w:keepNext/>
            </w:pPr>
          </w:p>
          <w:p w14:paraId="4658F0CF" w14:textId="77777777" w:rsidR="00282E32" w:rsidRPr="00B174FA" w:rsidRDefault="00282E32" w:rsidP="00282E32">
            <w:pPr>
              <w:pStyle w:val="broodtekst"/>
              <w:keepNext/>
            </w:pPr>
            <w:r w:rsidRPr="00B174FA">
              <w:t xml:space="preserve">Alvorens de LiDAR onshore te brengen, wordt deze vervangen door een reserve LiDAR. </w:t>
            </w:r>
          </w:p>
          <w:p w14:paraId="5D1B2105" w14:textId="77777777" w:rsidR="00282E32" w:rsidRPr="00B174FA" w:rsidRDefault="00282E32" w:rsidP="00282E32">
            <w:pPr>
              <w:pStyle w:val="broodtekst"/>
              <w:keepNext/>
            </w:pPr>
            <w:r w:rsidRPr="00B174FA">
              <w:t>De LiDAR wordt voor Kalibratie en Onderhoud aan Opdrachtnemer aangeboden op de locatie OEC te Stellendam.</w:t>
            </w:r>
          </w:p>
        </w:tc>
        <w:tc>
          <w:tcPr>
            <w:tcW w:w="2268" w:type="dxa"/>
          </w:tcPr>
          <w:p w14:paraId="74CEA543"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6EA2157E" w14:textId="77777777" w:rsidTr="008B7E54">
        <w:tc>
          <w:tcPr>
            <w:tcW w:w="1413" w:type="dxa"/>
          </w:tcPr>
          <w:p w14:paraId="403D8789" w14:textId="77777777" w:rsidR="00282E32" w:rsidRPr="00B174FA" w:rsidRDefault="00282E32" w:rsidP="00282E32">
            <w:pPr>
              <w:pStyle w:val="broodtekst"/>
            </w:pPr>
            <w:r w:rsidRPr="00B174FA">
              <w:t>Verificatie:</w:t>
            </w:r>
          </w:p>
        </w:tc>
        <w:tc>
          <w:tcPr>
            <w:tcW w:w="6237" w:type="dxa"/>
            <w:gridSpan w:val="5"/>
          </w:tcPr>
          <w:p w14:paraId="1385644B" w14:textId="77777777" w:rsidR="00282E32" w:rsidRPr="00B174FA" w:rsidRDefault="00282E32" w:rsidP="00282E32">
            <w:pPr>
              <w:pStyle w:val="broodtekst"/>
              <w:keepNext/>
            </w:pPr>
            <w:r w:rsidRPr="00B174FA">
              <w:t>Certificaat, Documentatie.</w:t>
            </w:r>
          </w:p>
        </w:tc>
        <w:tc>
          <w:tcPr>
            <w:tcW w:w="2268" w:type="dxa"/>
          </w:tcPr>
          <w:p w14:paraId="7F655CB2"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50051CA1" w14:textId="77777777" w:rsidTr="008B7E54">
        <w:tc>
          <w:tcPr>
            <w:tcW w:w="1413" w:type="dxa"/>
            <w:shd w:val="clear" w:color="auto" w:fill="E6E6E6"/>
          </w:tcPr>
          <w:p w14:paraId="5B1F744A"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VSE-16</w:t>
            </w:r>
          </w:p>
        </w:tc>
        <w:tc>
          <w:tcPr>
            <w:tcW w:w="6237" w:type="dxa"/>
            <w:gridSpan w:val="5"/>
            <w:shd w:val="clear" w:color="auto" w:fill="E6E6E6"/>
          </w:tcPr>
          <w:p w14:paraId="60BD1BEA" w14:textId="77777777" w:rsidR="00282E32" w:rsidRPr="00055DD4" w:rsidRDefault="00A55F81" w:rsidP="00282E32">
            <w:pPr>
              <w:suppressAutoHyphens/>
              <w:autoSpaceDE w:val="0"/>
              <w:spacing w:before="40" w:after="40" w:line="240" w:lineRule="atLeast"/>
              <w:rPr>
                <w:rFonts w:ascii="Verdana" w:eastAsia="Times New Roman" w:hAnsi="Verdana" w:cs="Times New Roman"/>
                <w:b/>
                <w:lang w:val="en-GB" w:eastAsia="ar-SA"/>
              </w:rPr>
            </w:pPr>
            <w:r w:rsidRPr="00B174FA">
              <w:rPr>
                <w:b/>
              </w:rPr>
              <w:t>Levering LiDAR</w:t>
            </w:r>
          </w:p>
        </w:tc>
        <w:tc>
          <w:tcPr>
            <w:tcW w:w="2268" w:type="dxa"/>
            <w:shd w:val="clear" w:color="auto" w:fill="86C490"/>
          </w:tcPr>
          <w:p w14:paraId="51E4C276"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282E32" w14:paraId="17084D17" w14:textId="77777777" w:rsidTr="008B7E54">
        <w:tc>
          <w:tcPr>
            <w:tcW w:w="1413" w:type="dxa"/>
          </w:tcPr>
          <w:p w14:paraId="6F283EAD" w14:textId="77777777" w:rsidR="00282E32" w:rsidRPr="00B174FA" w:rsidRDefault="00282E32" w:rsidP="00282E32">
            <w:pPr>
              <w:pStyle w:val="broodtekst"/>
            </w:pPr>
            <w:r w:rsidRPr="00B174FA">
              <w:t>Eis:</w:t>
            </w:r>
          </w:p>
        </w:tc>
        <w:tc>
          <w:tcPr>
            <w:tcW w:w="6237" w:type="dxa"/>
            <w:gridSpan w:val="5"/>
          </w:tcPr>
          <w:p w14:paraId="75F96C27" w14:textId="77777777" w:rsidR="00282E32" w:rsidRPr="00B174FA" w:rsidRDefault="00282E32" w:rsidP="00282E32">
            <w:pPr>
              <w:pStyle w:val="broodtekst"/>
              <w:keepNext/>
            </w:pPr>
            <w:r w:rsidRPr="00B174FA">
              <w:t>De Opdrachtnemer dient iedere LiDAR binnen maximaal 6 maanden na afroep te leveren.</w:t>
            </w:r>
          </w:p>
        </w:tc>
        <w:tc>
          <w:tcPr>
            <w:tcW w:w="2268" w:type="dxa"/>
          </w:tcPr>
          <w:p w14:paraId="7CB7175D"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174930DC" w14:textId="77777777" w:rsidTr="008B7E54">
        <w:tc>
          <w:tcPr>
            <w:tcW w:w="1413" w:type="dxa"/>
          </w:tcPr>
          <w:p w14:paraId="34821A09" w14:textId="77777777" w:rsidR="00282E32" w:rsidRPr="00B174FA" w:rsidRDefault="00282E32" w:rsidP="00282E32">
            <w:pPr>
              <w:pStyle w:val="broodtekst"/>
            </w:pPr>
            <w:r w:rsidRPr="00B174FA">
              <w:t>Toelichting:</w:t>
            </w:r>
          </w:p>
        </w:tc>
        <w:tc>
          <w:tcPr>
            <w:tcW w:w="6237" w:type="dxa"/>
            <w:gridSpan w:val="5"/>
          </w:tcPr>
          <w:p w14:paraId="7E2DAB53" w14:textId="77777777" w:rsidR="00282E32" w:rsidRPr="00B174FA" w:rsidRDefault="00282E32" w:rsidP="00282E32">
            <w:pPr>
              <w:pStyle w:val="broodtekst"/>
              <w:keepNext/>
            </w:pPr>
          </w:p>
        </w:tc>
        <w:tc>
          <w:tcPr>
            <w:tcW w:w="2268" w:type="dxa"/>
          </w:tcPr>
          <w:p w14:paraId="39128A1C"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1A58EC0B" w14:textId="77777777" w:rsidTr="008B7E54">
        <w:tc>
          <w:tcPr>
            <w:tcW w:w="1413" w:type="dxa"/>
          </w:tcPr>
          <w:p w14:paraId="6DE435D8" w14:textId="77777777" w:rsidR="00282E32" w:rsidRPr="00B174FA" w:rsidRDefault="00282E32" w:rsidP="00282E32">
            <w:pPr>
              <w:pStyle w:val="broodtekst"/>
            </w:pPr>
            <w:r w:rsidRPr="00B174FA">
              <w:t>Verificatie:</w:t>
            </w:r>
          </w:p>
        </w:tc>
        <w:tc>
          <w:tcPr>
            <w:tcW w:w="6237" w:type="dxa"/>
            <w:gridSpan w:val="5"/>
          </w:tcPr>
          <w:p w14:paraId="66F29C13" w14:textId="77777777" w:rsidR="00282E32" w:rsidRPr="00B174FA" w:rsidRDefault="00282E32" w:rsidP="00282E32">
            <w:pPr>
              <w:pStyle w:val="broodtekst"/>
              <w:keepNext/>
            </w:pPr>
          </w:p>
        </w:tc>
        <w:tc>
          <w:tcPr>
            <w:tcW w:w="2268" w:type="dxa"/>
          </w:tcPr>
          <w:p w14:paraId="045A6171"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141E9B9D" w14:textId="77777777" w:rsidTr="008B7E54">
        <w:tc>
          <w:tcPr>
            <w:tcW w:w="1413" w:type="dxa"/>
            <w:shd w:val="clear" w:color="auto" w:fill="E6E6E6"/>
          </w:tcPr>
          <w:p w14:paraId="60641A1E"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VSE-17</w:t>
            </w:r>
          </w:p>
        </w:tc>
        <w:tc>
          <w:tcPr>
            <w:tcW w:w="6237" w:type="dxa"/>
            <w:gridSpan w:val="5"/>
            <w:shd w:val="clear" w:color="auto" w:fill="E6E6E6"/>
          </w:tcPr>
          <w:p w14:paraId="7B4ACC9B" w14:textId="77777777" w:rsidR="00282E32" w:rsidRPr="00055DD4" w:rsidRDefault="00A55F81" w:rsidP="00282E32">
            <w:pPr>
              <w:suppressAutoHyphens/>
              <w:autoSpaceDE w:val="0"/>
              <w:spacing w:before="40" w:after="40" w:line="240" w:lineRule="atLeast"/>
              <w:rPr>
                <w:rFonts w:ascii="Verdana" w:eastAsia="Times New Roman" w:hAnsi="Verdana" w:cs="Times New Roman"/>
                <w:b/>
                <w:lang w:val="en-GB" w:eastAsia="ar-SA"/>
              </w:rPr>
            </w:pPr>
            <w:r w:rsidRPr="00B174FA">
              <w:rPr>
                <w:b/>
              </w:rPr>
              <w:t>Bereik windsnelheden</w:t>
            </w:r>
          </w:p>
        </w:tc>
        <w:tc>
          <w:tcPr>
            <w:tcW w:w="2268" w:type="dxa"/>
            <w:shd w:val="clear" w:color="auto" w:fill="86C490"/>
          </w:tcPr>
          <w:p w14:paraId="7F986318"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282E32" w14:paraId="7A050FE0" w14:textId="77777777" w:rsidTr="008B7E54">
        <w:tc>
          <w:tcPr>
            <w:tcW w:w="1413" w:type="dxa"/>
          </w:tcPr>
          <w:p w14:paraId="75448E4E" w14:textId="77777777" w:rsidR="00282E32" w:rsidRPr="00B174FA" w:rsidRDefault="00282E32" w:rsidP="00282E32">
            <w:pPr>
              <w:pStyle w:val="broodtekst"/>
            </w:pPr>
            <w:r w:rsidRPr="00B174FA">
              <w:t>Eis:</w:t>
            </w:r>
          </w:p>
        </w:tc>
        <w:tc>
          <w:tcPr>
            <w:tcW w:w="6237" w:type="dxa"/>
            <w:gridSpan w:val="5"/>
          </w:tcPr>
          <w:p w14:paraId="62142FFC" w14:textId="77777777" w:rsidR="00282E32" w:rsidRPr="00B174FA" w:rsidRDefault="00282E32" w:rsidP="00282E32">
            <w:pPr>
              <w:pStyle w:val="broodtekst"/>
              <w:keepNext/>
            </w:pPr>
            <w:r w:rsidRPr="00B174FA">
              <w:t>Het minimale bereik van de gemeten en gerapporteerde windsnelheden is 1 tot 60 meter per seconde.</w:t>
            </w:r>
          </w:p>
        </w:tc>
        <w:tc>
          <w:tcPr>
            <w:tcW w:w="2268" w:type="dxa"/>
          </w:tcPr>
          <w:p w14:paraId="3B81B4E2"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1E7D0CF0" w14:textId="77777777" w:rsidTr="008B7E54">
        <w:tc>
          <w:tcPr>
            <w:tcW w:w="1413" w:type="dxa"/>
          </w:tcPr>
          <w:p w14:paraId="2F3EF30C" w14:textId="77777777" w:rsidR="00282E32" w:rsidRPr="00B174FA" w:rsidRDefault="00282E32" w:rsidP="00282E32">
            <w:pPr>
              <w:pStyle w:val="broodtekst"/>
            </w:pPr>
            <w:r w:rsidRPr="00B174FA">
              <w:t>Toelichting:</w:t>
            </w:r>
          </w:p>
        </w:tc>
        <w:tc>
          <w:tcPr>
            <w:tcW w:w="6237" w:type="dxa"/>
            <w:gridSpan w:val="5"/>
          </w:tcPr>
          <w:p w14:paraId="1CFED1C7" w14:textId="77777777" w:rsidR="00282E32" w:rsidRPr="00B174FA" w:rsidRDefault="00282E32" w:rsidP="00282E32">
            <w:pPr>
              <w:pStyle w:val="broodtekst"/>
              <w:keepNext/>
            </w:pPr>
          </w:p>
        </w:tc>
        <w:tc>
          <w:tcPr>
            <w:tcW w:w="2268" w:type="dxa"/>
          </w:tcPr>
          <w:p w14:paraId="76C27E88"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0C9239FA" w14:textId="77777777" w:rsidTr="008B7E54">
        <w:tc>
          <w:tcPr>
            <w:tcW w:w="1413" w:type="dxa"/>
          </w:tcPr>
          <w:p w14:paraId="3E660B76" w14:textId="77777777" w:rsidR="00282E32" w:rsidRPr="00B174FA" w:rsidRDefault="00282E32" w:rsidP="00282E32">
            <w:pPr>
              <w:pStyle w:val="broodtekst"/>
            </w:pPr>
            <w:r w:rsidRPr="00B174FA">
              <w:t>Verificatie:</w:t>
            </w:r>
          </w:p>
        </w:tc>
        <w:tc>
          <w:tcPr>
            <w:tcW w:w="6237" w:type="dxa"/>
            <w:gridSpan w:val="5"/>
          </w:tcPr>
          <w:p w14:paraId="6BD27127" w14:textId="77777777" w:rsidR="00282E32" w:rsidRPr="00B174FA" w:rsidRDefault="00282E32" w:rsidP="00282E32">
            <w:pPr>
              <w:pStyle w:val="broodtekst"/>
              <w:keepNext/>
            </w:pPr>
            <w:r w:rsidRPr="00B174FA">
              <w:t>Documentatie.</w:t>
            </w:r>
          </w:p>
        </w:tc>
        <w:tc>
          <w:tcPr>
            <w:tcW w:w="2268" w:type="dxa"/>
          </w:tcPr>
          <w:p w14:paraId="034BC35B"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7E905D0A" w14:textId="77777777" w:rsidTr="008B7E54">
        <w:tc>
          <w:tcPr>
            <w:tcW w:w="1413" w:type="dxa"/>
            <w:shd w:val="clear" w:color="auto" w:fill="E6E6E6"/>
          </w:tcPr>
          <w:p w14:paraId="60C6DCF9"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VSE-18</w:t>
            </w:r>
          </w:p>
        </w:tc>
        <w:tc>
          <w:tcPr>
            <w:tcW w:w="6237" w:type="dxa"/>
            <w:gridSpan w:val="5"/>
            <w:shd w:val="clear" w:color="auto" w:fill="E6E6E6"/>
          </w:tcPr>
          <w:p w14:paraId="48183349" w14:textId="77777777" w:rsidR="00282E32" w:rsidRPr="00055DD4" w:rsidRDefault="00A55F81" w:rsidP="00282E32">
            <w:pPr>
              <w:suppressAutoHyphens/>
              <w:autoSpaceDE w:val="0"/>
              <w:spacing w:before="40" w:after="40" w:line="240" w:lineRule="atLeast"/>
              <w:rPr>
                <w:rFonts w:ascii="Verdana" w:eastAsia="Times New Roman" w:hAnsi="Verdana" w:cs="Times New Roman"/>
                <w:b/>
                <w:lang w:val="en-GB" w:eastAsia="ar-SA"/>
              </w:rPr>
            </w:pPr>
            <w:r w:rsidRPr="00B174FA">
              <w:rPr>
                <w:b/>
              </w:rPr>
              <w:t>Bereik windrichting</w:t>
            </w:r>
          </w:p>
        </w:tc>
        <w:tc>
          <w:tcPr>
            <w:tcW w:w="2268" w:type="dxa"/>
            <w:shd w:val="clear" w:color="auto" w:fill="86C490"/>
          </w:tcPr>
          <w:p w14:paraId="63744538"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282E32" w14:paraId="21E3014E" w14:textId="77777777" w:rsidTr="008B7E54">
        <w:tc>
          <w:tcPr>
            <w:tcW w:w="1413" w:type="dxa"/>
          </w:tcPr>
          <w:p w14:paraId="034E57D3" w14:textId="77777777" w:rsidR="00282E32" w:rsidRPr="00B174FA" w:rsidRDefault="00282E32" w:rsidP="00282E32">
            <w:pPr>
              <w:pStyle w:val="broodtekst"/>
            </w:pPr>
            <w:r w:rsidRPr="00B174FA">
              <w:t>Eis:</w:t>
            </w:r>
          </w:p>
        </w:tc>
        <w:tc>
          <w:tcPr>
            <w:tcW w:w="6237" w:type="dxa"/>
            <w:gridSpan w:val="5"/>
          </w:tcPr>
          <w:p w14:paraId="6F8BF19F" w14:textId="77777777" w:rsidR="00282E32" w:rsidRPr="00B174FA" w:rsidRDefault="00282E32" w:rsidP="00282E32">
            <w:pPr>
              <w:pStyle w:val="broodtekst"/>
              <w:keepNext/>
            </w:pPr>
            <w:r w:rsidRPr="00B174FA">
              <w:t>Het bereik van de gemeten en gerapporteerde windrichting is 360 graden.</w:t>
            </w:r>
          </w:p>
        </w:tc>
        <w:tc>
          <w:tcPr>
            <w:tcW w:w="2268" w:type="dxa"/>
          </w:tcPr>
          <w:p w14:paraId="66C154E7"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11AD2764" w14:textId="77777777" w:rsidTr="008B7E54">
        <w:tc>
          <w:tcPr>
            <w:tcW w:w="1413" w:type="dxa"/>
          </w:tcPr>
          <w:p w14:paraId="1CB5C995" w14:textId="77777777" w:rsidR="00282E32" w:rsidRPr="00B174FA" w:rsidRDefault="00282E32" w:rsidP="00282E32">
            <w:pPr>
              <w:pStyle w:val="broodtekst"/>
            </w:pPr>
            <w:r w:rsidRPr="00B174FA">
              <w:t>Toelichting:</w:t>
            </w:r>
          </w:p>
        </w:tc>
        <w:tc>
          <w:tcPr>
            <w:tcW w:w="6237" w:type="dxa"/>
            <w:gridSpan w:val="5"/>
          </w:tcPr>
          <w:p w14:paraId="05030E1B" w14:textId="77777777" w:rsidR="00282E32" w:rsidRPr="00B174FA" w:rsidRDefault="00282E32" w:rsidP="00282E32">
            <w:pPr>
              <w:pStyle w:val="broodtekst"/>
              <w:keepNext/>
            </w:pPr>
          </w:p>
        </w:tc>
        <w:tc>
          <w:tcPr>
            <w:tcW w:w="2268" w:type="dxa"/>
          </w:tcPr>
          <w:p w14:paraId="6140E564"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51833678" w14:textId="77777777" w:rsidTr="008B7E54">
        <w:tc>
          <w:tcPr>
            <w:tcW w:w="1413" w:type="dxa"/>
          </w:tcPr>
          <w:p w14:paraId="3ACCD6AF" w14:textId="77777777" w:rsidR="00282E32" w:rsidRPr="00B174FA" w:rsidRDefault="00282E32" w:rsidP="00282E32">
            <w:pPr>
              <w:pStyle w:val="broodtekst"/>
            </w:pPr>
            <w:r w:rsidRPr="00B174FA">
              <w:t>Verificatie:</w:t>
            </w:r>
          </w:p>
        </w:tc>
        <w:tc>
          <w:tcPr>
            <w:tcW w:w="6237" w:type="dxa"/>
            <w:gridSpan w:val="5"/>
          </w:tcPr>
          <w:p w14:paraId="5F54C99E" w14:textId="77777777" w:rsidR="00282E32" w:rsidRPr="00B174FA" w:rsidRDefault="00282E32" w:rsidP="00282E32">
            <w:pPr>
              <w:pStyle w:val="broodtekst"/>
              <w:keepNext/>
            </w:pPr>
            <w:r w:rsidRPr="00B174FA">
              <w:t>Documentatie.</w:t>
            </w:r>
          </w:p>
        </w:tc>
        <w:tc>
          <w:tcPr>
            <w:tcW w:w="2268" w:type="dxa"/>
          </w:tcPr>
          <w:p w14:paraId="52C7AEA1"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28E58B89" w14:textId="77777777" w:rsidTr="008B7E54">
        <w:tc>
          <w:tcPr>
            <w:tcW w:w="1413" w:type="dxa"/>
            <w:shd w:val="clear" w:color="auto" w:fill="E6E6E6"/>
          </w:tcPr>
          <w:p w14:paraId="31CD8D95"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VSE-19</w:t>
            </w:r>
          </w:p>
        </w:tc>
        <w:tc>
          <w:tcPr>
            <w:tcW w:w="6237" w:type="dxa"/>
            <w:gridSpan w:val="5"/>
            <w:shd w:val="clear" w:color="auto" w:fill="E6E6E6"/>
          </w:tcPr>
          <w:p w14:paraId="35BD6DDD" w14:textId="77777777" w:rsidR="00282E32" w:rsidRPr="00055DD4" w:rsidRDefault="00A55F81" w:rsidP="00282E32">
            <w:pPr>
              <w:suppressAutoHyphens/>
              <w:autoSpaceDE w:val="0"/>
              <w:spacing w:before="40" w:after="40" w:line="240" w:lineRule="atLeast"/>
              <w:rPr>
                <w:rFonts w:ascii="Verdana" w:eastAsia="Times New Roman" w:hAnsi="Verdana" w:cs="Times New Roman"/>
                <w:b/>
                <w:lang w:val="en-GB" w:eastAsia="ar-SA"/>
              </w:rPr>
            </w:pPr>
            <w:r w:rsidRPr="00B174FA">
              <w:rPr>
                <w:b/>
              </w:rPr>
              <w:t>Foutieve data</w:t>
            </w:r>
          </w:p>
        </w:tc>
        <w:tc>
          <w:tcPr>
            <w:tcW w:w="2268" w:type="dxa"/>
            <w:shd w:val="clear" w:color="auto" w:fill="86C490"/>
          </w:tcPr>
          <w:p w14:paraId="3F2C7DDE"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C02D20" w14:paraId="2948A4AD" w14:textId="77777777" w:rsidTr="008B7E54">
        <w:tc>
          <w:tcPr>
            <w:tcW w:w="1413" w:type="dxa"/>
          </w:tcPr>
          <w:p w14:paraId="0926D11A" w14:textId="77777777" w:rsidR="00282E32" w:rsidRPr="00B174FA" w:rsidRDefault="00282E32" w:rsidP="00282E32">
            <w:pPr>
              <w:pStyle w:val="broodtekst"/>
            </w:pPr>
            <w:r w:rsidRPr="00B174FA">
              <w:t>Eis:</w:t>
            </w:r>
          </w:p>
        </w:tc>
        <w:tc>
          <w:tcPr>
            <w:tcW w:w="6237" w:type="dxa"/>
            <w:gridSpan w:val="5"/>
          </w:tcPr>
          <w:p w14:paraId="31308D1E" w14:textId="77777777" w:rsidR="00282E32" w:rsidRPr="00B174FA" w:rsidRDefault="00282E32" w:rsidP="00282E32">
            <w:pPr>
              <w:pStyle w:val="broodtekst"/>
              <w:keepNext/>
              <w:rPr>
                <w:lang w:val="en-US"/>
              </w:rPr>
            </w:pPr>
            <w:r w:rsidRPr="00B174FA">
              <w:rPr>
                <w:lang w:val="en-US"/>
              </w:rPr>
              <w:t>De LiDAR geeft “quality-controlled (QC)” data uit.</w:t>
            </w:r>
          </w:p>
        </w:tc>
        <w:tc>
          <w:tcPr>
            <w:tcW w:w="2268" w:type="dxa"/>
          </w:tcPr>
          <w:p w14:paraId="2EA273FE"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282E32" w14:paraId="31C3EB1F" w14:textId="77777777" w:rsidTr="008B7E54">
        <w:tc>
          <w:tcPr>
            <w:tcW w:w="1413" w:type="dxa"/>
          </w:tcPr>
          <w:p w14:paraId="62E24CAC" w14:textId="77777777" w:rsidR="00282E32" w:rsidRPr="00B174FA" w:rsidRDefault="00282E32" w:rsidP="00282E32">
            <w:pPr>
              <w:pStyle w:val="broodtekst"/>
            </w:pPr>
            <w:r w:rsidRPr="00B174FA">
              <w:t>Toelichting:</w:t>
            </w:r>
          </w:p>
        </w:tc>
        <w:tc>
          <w:tcPr>
            <w:tcW w:w="6237" w:type="dxa"/>
            <w:gridSpan w:val="5"/>
          </w:tcPr>
          <w:p w14:paraId="1EA45BCC" w14:textId="77777777" w:rsidR="00282E32" w:rsidRPr="00B174FA" w:rsidRDefault="00282E32" w:rsidP="00282E32">
            <w:pPr>
              <w:pStyle w:val="broodtekst"/>
              <w:keepNext/>
              <w:rPr>
                <w:color w:val="FF0000"/>
              </w:rPr>
            </w:pPr>
            <w:r w:rsidRPr="00B174FA">
              <w:t>Het instrument geeft QC (quality-controlled) meetwaardes uit. De LiDAR dient foutieve data, veroorzaakt door de bijvoorbeeld aanwezigheid van mist, neerslag en wolken, te detecteren,</w:t>
            </w:r>
            <w:r>
              <w:t xml:space="preserve"> te</w:t>
            </w:r>
            <w:r w:rsidRPr="00B174FA">
              <w:t xml:space="preserve"> identificeren, </w:t>
            </w:r>
            <w:r>
              <w:t xml:space="preserve">te </w:t>
            </w:r>
            <w:r w:rsidRPr="00B174FA">
              <w:t>reduceren en/of te verwijderen.</w:t>
            </w:r>
          </w:p>
        </w:tc>
        <w:tc>
          <w:tcPr>
            <w:tcW w:w="2268" w:type="dxa"/>
          </w:tcPr>
          <w:p w14:paraId="22625782"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040A9D3A" w14:textId="77777777" w:rsidTr="008B7E54">
        <w:tc>
          <w:tcPr>
            <w:tcW w:w="1413" w:type="dxa"/>
          </w:tcPr>
          <w:p w14:paraId="441FD662" w14:textId="77777777" w:rsidR="00282E32" w:rsidRPr="00B174FA" w:rsidRDefault="00282E32" w:rsidP="00282E32">
            <w:pPr>
              <w:pStyle w:val="broodtekst"/>
            </w:pPr>
            <w:r w:rsidRPr="00B174FA">
              <w:t>Verificatie:</w:t>
            </w:r>
          </w:p>
        </w:tc>
        <w:tc>
          <w:tcPr>
            <w:tcW w:w="6237" w:type="dxa"/>
            <w:gridSpan w:val="5"/>
          </w:tcPr>
          <w:p w14:paraId="14704A71" w14:textId="77777777" w:rsidR="00282E32" w:rsidRPr="00B174FA" w:rsidRDefault="00282E32" w:rsidP="00282E32">
            <w:pPr>
              <w:pStyle w:val="broodtekst"/>
              <w:keepNext/>
            </w:pPr>
            <w:r w:rsidRPr="00B174FA">
              <w:t>Documentatie.</w:t>
            </w:r>
          </w:p>
        </w:tc>
        <w:tc>
          <w:tcPr>
            <w:tcW w:w="2268" w:type="dxa"/>
          </w:tcPr>
          <w:p w14:paraId="32E4868D"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49C8D875" w14:textId="77777777" w:rsidTr="008B7E54">
        <w:tc>
          <w:tcPr>
            <w:tcW w:w="1413" w:type="dxa"/>
            <w:shd w:val="clear" w:color="auto" w:fill="E6E6E6"/>
          </w:tcPr>
          <w:p w14:paraId="263E70EB"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VSE-20</w:t>
            </w:r>
          </w:p>
        </w:tc>
        <w:tc>
          <w:tcPr>
            <w:tcW w:w="6237" w:type="dxa"/>
            <w:gridSpan w:val="5"/>
            <w:shd w:val="clear" w:color="auto" w:fill="E6E6E6"/>
          </w:tcPr>
          <w:p w14:paraId="447EBFB6" w14:textId="77777777" w:rsidR="00282E32" w:rsidRPr="00055DD4" w:rsidRDefault="00A55F81" w:rsidP="00282E32">
            <w:pPr>
              <w:suppressAutoHyphens/>
              <w:autoSpaceDE w:val="0"/>
              <w:spacing w:before="40" w:after="40" w:line="240" w:lineRule="atLeast"/>
              <w:rPr>
                <w:rFonts w:ascii="Verdana" w:eastAsia="Times New Roman" w:hAnsi="Verdana" w:cs="Times New Roman"/>
                <w:b/>
                <w:lang w:val="en-GB" w:eastAsia="ar-SA"/>
              </w:rPr>
            </w:pPr>
            <w:r w:rsidRPr="00B174FA">
              <w:rPr>
                <w:b/>
              </w:rPr>
              <w:t>Aangeleverde data</w:t>
            </w:r>
          </w:p>
        </w:tc>
        <w:tc>
          <w:tcPr>
            <w:tcW w:w="2268" w:type="dxa"/>
            <w:shd w:val="clear" w:color="auto" w:fill="86C490"/>
          </w:tcPr>
          <w:p w14:paraId="4D8D88E0"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282E32" w14:paraId="6A9371B3" w14:textId="77777777" w:rsidTr="008B7E54">
        <w:tc>
          <w:tcPr>
            <w:tcW w:w="1413" w:type="dxa"/>
          </w:tcPr>
          <w:p w14:paraId="3924ED9A" w14:textId="77777777" w:rsidR="00282E32" w:rsidRPr="00B174FA" w:rsidRDefault="00282E32" w:rsidP="00282E32">
            <w:pPr>
              <w:pStyle w:val="broodtekst"/>
            </w:pPr>
            <w:r w:rsidRPr="00B174FA">
              <w:t>Eis:</w:t>
            </w:r>
          </w:p>
          <w:p w14:paraId="58BBF267" w14:textId="77777777" w:rsidR="00282E32" w:rsidRPr="00B174FA" w:rsidRDefault="00282E32" w:rsidP="00282E32">
            <w:pPr>
              <w:pStyle w:val="broodtekst"/>
            </w:pPr>
          </w:p>
        </w:tc>
        <w:tc>
          <w:tcPr>
            <w:tcW w:w="6237" w:type="dxa"/>
            <w:gridSpan w:val="5"/>
          </w:tcPr>
          <w:p w14:paraId="3D4F41DE" w14:textId="77777777" w:rsidR="00282E32" w:rsidRPr="00B174FA" w:rsidRDefault="00282E32" w:rsidP="00282E32">
            <w:pPr>
              <w:rPr>
                <w:rFonts w:ascii="Verdana" w:hAnsi="Verdana"/>
                <w:lang w:eastAsia="ar-SA"/>
              </w:rPr>
            </w:pPr>
            <w:r w:rsidRPr="00B174FA">
              <w:rPr>
                <w:rFonts w:ascii="Verdana" w:hAnsi="Verdana"/>
                <w:lang w:eastAsia="ar-SA"/>
              </w:rPr>
              <w:t xml:space="preserve">Voor het gebruik dient de aangeleverde data minimaal het onderstaande te bevatten: </w:t>
            </w:r>
          </w:p>
          <w:p w14:paraId="249EC36F" w14:textId="77777777" w:rsidR="00282E32" w:rsidRPr="00B174FA" w:rsidRDefault="00282E32" w:rsidP="00282E32">
            <w:pPr>
              <w:numPr>
                <w:ilvl w:val="0"/>
                <w:numId w:val="20"/>
              </w:numPr>
              <w:rPr>
                <w:rFonts w:ascii="Verdana" w:hAnsi="Verdana"/>
                <w:lang w:eastAsia="ar-SA"/>
              </w:rPr>
            </w:pPr>
            <w:r w:rsidRPr="00B174FA">
              <w:rPr>
                <w:rFonts w:ascii="Verdana" w:hAnsi="Verdana"/>
                <w:lang w:eastAsia="ar-SA"/>
              </w:rPr>
              <w:t>Horizontale en verticale windsnelheid (in meter per seconde)</w:t>
            </w:r>
            <w:r>
              <w:rPr>
                <w:rFonts w:ascii="Verdana" w:hAnsi="Verdana"/>
                <w:lang w:eastAsia="ar-SA"/>
              </w:rPr>
              <w:t>;</w:t>
            </w:r>
          </w:p>
          <w:p w14:paraId="79BC2E5F" w14:textId="77777777" w:rsidR="00282E32" w:rsidRPr="00B174FA" w:rsidRDefault="00282E32" w:rsidP="00282E32">
            <w:pPr>
              <w:numPr>
                <w:ilvl w:val="0"/>
                <w:numId w:val="20"/>
              </w:numPr>
              <w:rPr>
                <w:rFonts w:ascii="Verdana" w:hAnsi="Verdana"/>
                <w:lang w:eastAsia="ar-SA"/>
              </w:rPr>
            </w:pPr>
            <w:r w:rsidRPr="00B174FA">
              <w:rPr>
                <w:rFonts w:ascii="Verdana" w:hAnsi="Verdana"/>
                <w:lang w:eastAsia="ar-SA"/>
              </w:rPr>
              <w:t>Windrichting, graden Noord;</w:t>
            </w:r>
          </w:p>
          <w:p w14:paraId="434BE36E" w14:textId="77777777" w:rsidR="00282E32" w:rsidRPr="00B174FA" w:rsidRDefault="00282E32" w:rsidP="00282E32">
            <w:pPr>
              <w:numPr>
                <w:ilvl w:val="0"/>
                <w:numId w:val="20"/>
              </w:numPr>
              <w:rPr>
                <w:rFonts w:ascii="Verdana" w:hAnsi="Verdana"/>
                <w:lang w:eastAsia="ar-SA"/>
              </w:rPr>
            </w:pPr>
            <w:r w:rsidRPr="00B174FA">
              <w:rPr>
                <w:rFonts w:ascii="Verdana" w:hAnsi="Verdana"/>
                <w:lang w:eastAsia="ar-SA"/>
              </w:rPr>
              <w:lastRenderedPageBreak/>
              <w:t>Hoogte, boven LiDAR apparaat, van de meting (in meters);</w:t>
            </w:r>
          </w:p>
          <w:p w14:paraId="5160C29C" w14:textId="77777777" w:rsidR="00282E32" w:rsidRPr="00B174FA" w:rsidRDefault="00282E32" w:rsidP="00282E32">
            <w:pPr>
              <w:numPr>
                <w:ilvl w:val="0"/>
                <w:numId w:val="20"/>
              </w:numPr>
              <w:rPr>
                <w:rFonts w:ascii="Verdana" w:hAnsi="Verdana"/>
                <w:lang w:eastAsia="ar-SA"/>
              </w:rPr>
            </w:pPr>
            <w:r w:rsidRPr="00B174FA">
              <w:rPr>
                <w:rFonts w:ascii="Verdana" w:hAnsi="Verdana"/>
                <w:lang w:eastAsia="ar-SA"/>
              </w:rPr>
              <w:t>Status informatie voor operatieve LiDAR, timestamp en locatie.</w:t>
            </w:r>
          </w:p>
        </w:tc>
        <w:tc>
          <w:tcPr>
            <w:tcW w:w="2268" w:type="dxa"/>
          </w:tcPr>
          <w:p w14:paraId="0816B7BD" w14:textId="77777777" w:rsidR="00282E32" w:rsidRPr="00282E32" w:rsidRDefault="00282E32" w:rsidP="00282E32">
            <w:pPr>
              <w:rPr>
                <w:rFonts w:ascii="Verdana" w:eastAsia="Times New Roman" w:hAnsi="Verdana" w:cs="Times New Roman"/>
                <w:lang w:eastAsia="ar-SA"/>
              </w:rPr>
            </w:pPr>
          </w:p>
        </w:tc>
      </w:tr>
      <w:tr w:rsidR="00282E32" w:rsidRPr="00C02D20" w14:paraId="24288343" w14:textId="77777777" w:rsidTr="008B7E54">
        <w:tc>
          <w:tcPr>
            <w:tcW w:w="1413" w:type="dxa"/>
          </w:tcPr>
          <w:p w14:paraId="357DC807" w14:textId="77777777" w:rsidR="00282E32" w:rsidRPr="00B174FA" w:rsidRDefault="00282E32" w:rsidP="00282E32">
            <w:pPr>
              <w:pStyle w:val="broodtekst"/>
            </w:pPr>
            <w:r w:rsidRPr="00B174FA">
              <w:t>Toelichting:</w:t>
            </w:r>
          </w:p>
        </w:tc>
        <w:tc>
          <w:tcPr>
            <w:tcW w:w="6237" w:type="dxa"/>
            <w:gridSpan w:val="5"/>
          </w:tcPr>
          <w:p w14:paraId="356F92E1" w14:textId="77777777" w:rsidR="00282E32" w:rsidRPr="00B174FA" w:rsidRDefault="00282E32" w:rsidP="00282E32">
            <w:pPr>
              <w:rPr>
                <w:rFonts w:ascii="Verdana" w:hAnsi="Verdana"/>
                <w:lang w:val="en-US" w:eastAsia="ar-SA"/>
              </w:rPr>
            </w:pPr>
            <w:r w:rsidRPr="00B174FA">
              <w:rPr>
                <w:rFonts w:ascii="Verdana" w:hAnsi="Verdana"/>
                <w:lang w:val="en-US" w:eastAsia="ar-SA"/>
              </w:rPr>
              <w:t>Status informatie: uptime, beschikbare data, carrier to noise ratio (CNR), status flags.</w:t>
            </w:r>
          </w:p>
        </w:tc>
        <w:tc>
          <w:tcPr>
            <w:tcW w:w="2268" w:type="dxa"/>
          </w:tcPr>
          <w:p w14:paraId="14628F84" w14:textId="77777777" w:rsidR="00282E32" w:rsidRPr="00055DD4" w:rsidRDefault="00282E32" w:rsidP="00282E32">
            <w:pPr>
              <w:rPr>
                <w:rFonts w:ascii="Verdana" w:eastAsia="Times New Roman" w:hAnsi="Verdana" w:cs="Times New Roman"/>
                <w:lang w:val="en-GB" w:eastAsia="ar-SA"/>
              </w:rPr>
            </w:pPr>
          </w:p>
        </w:tc>
      </w:tr>
      <w:tr w:rsidR="00282E32" w:rsidRPr="00055DD4" w14:paraId="712E9915" w14:textId="77777777" w:rsidTr="008B7E54">
        <w:tc>
          <w:tcPr>
            <w:tcW w:w="1413" w:type="dxa"/>
          </w:tcPr>
          <w:p w14:paraId="41405FAE" w14:textId="77777777" w:rsidR="00282E32" w:rsidRPr="00B174FA" w:rsidRDefault="00282E32" w:rsidP="00282E32">
            <w:pPr>
              <w:pStyle w:val="broodtekst"/>
            </w:pPr>
            <w:r w:rsidRPr="00B174FA">
              <w:t>Verificatie:</w:t>
            </w:r>
          </w:p>
        </w:tc>
        <w:tc>
          <w:tcPr>
            <w:tcW w:w="6237" w:type="dxa"/>
            <w:gridSpan w:val="5"/>
          </w:tcPr>
          <w:p w14:paraId="5DA374D8" w14:textId="77777777" w:rsidR="00282E32" w:rsidRPr="00B174FA" w:rsidRDefault="00282E32" w:rsidP="00282E32">
            <w:pPr>
              <w:pStyle w:val="broodtekst"/>
              <w:keepNext/>
            </w:pPr>
            <w:r w:rsidRPr="00B174FA">
              <w:t>Documentatie.</w:t>
            </w:r>
          </w:p>
        </w:tc>
        <w:tc>
          <w:tcPr>
            <w:tcW w:w="2268" w:type="dxa"/>
          </w:tcPr>
          <w:p w14:paraId="62C66C1E"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73C49366" w14:textId="77777777" w:rsidTr="008B7E54">
        <w:tc>
          <w:tcPr>
            <w:tcW w:w="1413" w:type="dxa"/>
            <w:shd w:val="clear" w:color="auto" w:fill="E6E6E6"/>
          </w:tcPr>
          <w:p w14:paraId="23B3A0D5"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VSE-21</w:t>
            </w:r>
          </w:p>
        </w:tc>
        <w:tc>
          <w:tcPr>
            <w:tcW w:w="6237" w:type="dxa"/>
            <w:gridSpan w:val="5"/>
            <w:shd w:val="clear" w:color="auto" w:fill="E6E6E6"/>
          </w:tcPr>
          <w:p w14:paraId="3D2DDBED" w14:textId="77777777" w:rsidR="00282E32" w:rsidRPr="00055DD4" w:rsidRDefault="00A55F81" w:rsidP="00282E32">
            <w:pPr>
              <w:suppressAutoHyphens/>
              <w:autoSpaceDE w:val="0"/>
              <w:spacing w:before="40" w:after="40" w:line="240" w:lineRule="atLeast"/>
              <w:rPr>
                <w:rFonts w:ascii="Verdana" w:eastAsia="Times New Roman" w:hAnsi="Verdana" w:cs="Times New Roman"/>
                <w:b/>
                <w:lang w:val="en-GB" w:eastAsia="ar-SA"/>
              </w:rPr>
            </w:pPr>
            <w:r w:rsidRPr="00B174FA">
              <w:rPr>
                <w:b/>
              </w:rPr>
              <w:t>Windsnelheid</w:t>
            </w:r>
          </w:p>
        </w:tc>
        <w:tc>
          <w:tcPr>
            <w:tcW w:w="2268" w:type="dxa"/>
            <w:shd w:val="clear" w:color="auto" w:fill="86C490"/>
          </w:tcPr>
          <w:p w14:paraId="235AF70E"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055DD4" w14:paraId="40D88089" w14:textId="77777777" w:rsidTr="008B7E54">
        <w:tc>
          <w:tcPr>
            <w:tcW w:w="1413" w:type="dxa"/>
          </w:tcPr>
          <w:p w14:paraId="57579C8D" w14:textId="77777777" w:rsidR="00282E32" w:rsidRPr="00B174FA" w:rsidRDefault="00282E32" w:rsidP="00282E32">
            <w:pPr>
              <w:pStyle w:val="broodtekst"/>
            </w:pPr>
            <w:r w:rsidRPr="00B174FA">
              <w:t>Eis:</w:t>
            </w:r>
          </w:p>
          <w:p w14:paraId="571DA7A9" w14:textId="77777777" w:rsidR="00282E32" w:rsidRPr="00B174FA" w:rsidRDefault="00282E32" w:rsidP="00282E32">
            <w:pPr>
              <w:pStyle w:val="broodtekst"/>
            </w:pPr>
          </w:p>
        </w:tc>
        <w:tc>
          <w:tcPr>
            <w:tcW w:w="6237" w:type="dxa"/>
            <w:gridSpan w:val="5"/>
          </w:tcPr>
          <w:p w14:paraId="27B5E174" w14:textId="77777777" w:rsidR="00282E32" w:rsidRPr="00B174FA" w:rsidRDefault="00282E32" w:rsidP="00282E32">
            <w:pPr>
              <w:pStyle w:val="broodtekst"/>
              <w:keepNext/>
            </w:pPr>
            <w:r w:rsidRPr="00B174FA">
              <w:t>De uitgegeven numerieke waarde van de windsnelheid is het rekenkundig gemiddelde over een periode van 10 minuten. Zie ook VSE-20 Ad 1.</w:t>
            </w:r>
          </w:p>
        </w:tc>
        <w:tc>
          <w:tcPr>
            <w:tcW w:w="2268" w:type="dxa"/>
          </w:tcPr>
          <w:p w14:paraId="0796D791"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282E32" w14:paraId="166A391B" w14:textId="77777777" w:rsidTr="008B7E54">
        <w:tc>
          <w:tcPr>
            <w:tcW w:w="1413" w:type="dxa"/>
          </w:tcPr>
          <w:p w14:paraId="4CC7DDB6" w14:textId="77777777" w:rsidR="00282E32" w:rsidRPr="00B174FA" w:rsidRDefault="00282E32" w:rsidP="00282E32">
            <w:pPr>
              <w:pStyle w:val="broodtekst"/>
            </w:pPr>
            <w:r w:rsidRPr="00B174FA">
              <w:t>Toelichting:</w:t>
            </w:r>
          </w:p>
        </w:tc>
        <w:tc>
          <w:tcPr>
            <w:tcW w:w="6237" w:type="dxa"/>
            <w:gridSpan w:val="5"/>
          </w:tcPr>
          <w:p w14:paraId="2A917612" w14:textId="77777777" w:rsidR="00282E32" w:rsidRPr="00B174FA" w:rsidRDefault="00282E32" w:rsidP="00282E32">
            <w:pPr>
              <w:pStyle w:val="broodtekst"/>
              <w:keepNext/>
            </w:pPr>
            <w:r w:rsidRPr="00B174FA">
              <w:t>De Opdrachtnemer moet aangeven waar de tijdstempel zich bevindt t.o.v. het gemiddelde.</w:t>
            </w:r>
          </w:p>
        </w:tc>
        <w:tc>
          <w:tcPr>
            <w:tcW w:w="2268" w:type="dxa"/>
          </w:tcPr>
          <w:p w14:paraId="296B5A0C"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5FC5B346" w14:textId="77777777" w:rsidTr="008B7E54">
        <w:tc>
          <w:tcPr>
            <w:tcW w:w="1413" w:type="dxa"/>
          </w:tcPr>
          <w:p w14:paraId="041D83E0" w14:textId="77777777" w:rsidR="00282E32" w:rsidRPr="00B174FA" w:rsidRDefault="00282E32" w:rsidP="00282E32">
            <w:pPr>
              <w:pStyle w:val="broodtekst"/>
            </w:pPr>
            <w:r w:rsidRPr="00B174FA">
              <w:t>Verificatie:</w:t>
            </w:r>
          </w:p>
        </w:tc>
        <w:tc>
          <w:tcPr>
            <w:tcW w:w="6237" w:type="dxa"/>
            <w:gridSpan w:val="5"/>
          </w:tcPr>
          <w:p w14:paraId="7B58CB4A" w14:textId="77777777" w:rsidR="00282E32" w:rsidRPr="00B174FA" w:rsidRDefault="00282E32" w:rsidP="00282E32">
            <w:pPr>
              <w:pStyle w:val="broodtekst"/>
              <w:keepNext/>
            </w:pPr>
            <w:r w:rsidRPr="00B174FA">
              <w:t>Documentatie.</w:t>
            </w:r>
          </w:p>
        </w:tc>
        <w:tc>
          <w:tcPr>
            <w:tcW w:w="2268" w:type="dxa"/>
          </w:tcPr>
          <w:p w14:paraId="187BC873"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201A95C5" w14:textId="77777777" w:rsidTr="008B7E54">
        <w:tc>
          <w:tcPr>
            <w:tcW w:w="1413" w:type="dxa"/>
            <w:shd w:val="clear" w:color="auto" w:fill="E6E6E6"/>
          </w:tcPr>
          <w:p w14:paraId="3E7B79EB"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VSE-22</w:t>
            </w:r>
          </w:p>
        </w:tc>
        <w:tc>
          <w:tcPr>
            <w:tcW w:w="6237" w:type="dxa"/>
            <w:gridSpan w:val="5"/>
            <w:shd w:val="clear" w:color="auto" w:fill="E6E6E6"/>
          </w:tcPr>
          <w:p w14:paraId="2200FF05" w14:textId="77777777" w:rsidR="00282E32" w:rsidRPr="00055DD4" w:rsidRDefault="00A55F81" w:rsidP="00282E32">
            <w:pPr>
              <w:suppressAutoHyphens/>
              <w:autoSpaceDE w:val="0"/>
              <w:spacing w:before="40" w:after="40" w:line="240" w:lineRule="atLeast"/>
              <w:rPr>
                <w:rFonts w:ascii="Verdana" w:eastAsia="Times New Roman" w:hAnsi="Verdana" w:cs="Times New Roman"/>
                <w:b/>
                <w:lang w:val="en-GB" w:eastAsia="ar-SA"/>
              </w:rPr>
            </w:pPr>
            <w:r w:rsidRPr="00B174FA">
              <w:rPr>
                <w:b/>
              </w:rPr>
              <w:t>Windrichting</w:t>
            </w:r>
          </w:p>
        </w:tc>
        <w:tc>
          <w:tcPr>
            <w:tcW w:w="2268" w:type="dxa"/>
            <w:shd w:val="clear" w:color="auto" w:fill="86C490"/>
          </w:tcPr>
          <w:p w14:paraId="1B4423B5"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055DD4" w14:paraId="100F8139" w14:textId="77777777" w:rsidTr="008B7E54">
        <w:tc>
          <w:tcPr>
            <w:tcW w:w="1413" w:type="dxa"/>
          </w:tcPr>
          <w:p w14:paraId="36F07731" w14:textId="77777777" w:rsidR="00282E32" w:rsidRPr="00B174FA" w:rsidRDefault="00282E32" w:rsidP="00282E32">
            <w:pPr>
              <w:pStyle w:val="broodtekst"/>
            </w:pPr>
            <w:r w:rsidRPr="00B174FA">
              <w:t>Eis:</w:t>
            </w:r>
          </w:p>
          <w:p w14:paraId="4219575C" w14:textId="77777777" w:rsidR="00282E32" w:rsidRPr="00B174FA" w:rsidRDefault="00282E32" w:rsidP="00282E32">
            <w:pPr>
              <w:pStyle w:val="broodtekst"/>
            </w:pPr>
          </w:p>
        </w:tc>
        <w:tc>
          <w:tcPr>
            <w:tcW w:w="6237" w:type="dxa"/>
            <w:gridSpan w:val="5"/>
          </w:tcPr>
          <w:p w14:paraId="613945FA" w14:textId="77777777" w:rsidR="00282E32" w:rsidRPr="00B174FA" w:rsidRDefault="00282E32" w:rsidP="00282E32">
            <w:pPr>
              <w:pStyle w:val="broodtekst"/>
              <w:keepNext/>
            </w:pPr>
            <w:r w:rsidRPr="00B174FA">
              <w:t>De uitgegeven numerieke waarde van de windrichting is het rekenkundig gemiddelde over een periode van 10 minuten. Zie ook VSE-20 Ad 2.</w:t>
            </w:r>
          </w:p>
        </w:tc>
        <w:tc>
          <w:tcPr>
            <w:tcW w:w="2268" w:type="dxa"/>
          </w:tcPr>
          <w:p w14:paraId="6D3E74B0"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282E32" w14:paraId="6F28DCB2" w14:textId="77777777" w:rsidTr="008B7E54">
        <w:tc>
          <w:tcPr>
            <w:tcW w:w="1413" w:type="dxa"/>
          </w:tcPr>
          <w:p w14:paraId="3DDD0FCB" w14:textId="77777777" w:rsidR="00282E32" w:rsidRPr="00B174FA" w:rsidRDefault="00282E32" w:rsidP="00282E32">
            <w:pPr>
              <w:pStyle w:val="broodtekst"/>
            </w:pPr>
            <w:r w:rsidRPr="00B174FA">
              <w:t>Toelichting:</w:t>
            </w:r>
          </w:p>
        </w:tc>
        <w:tc>
          <w:tcPr>
            <w:tcW w:w="6237" w:type="dxa"/>
            <w:gridSpan w:val="5"/>
          </w:tcPr>
          <w:p w14:paraId="64B3BF67" w14:textId="77777777" w:rsidR="00282E32" w:rsidRPr="00B174FA" w:rsidRDefault="00282E32" w:rsidP="00282E32">
            <w:pPr>
              <w:pStyle w:val="broodtekst"/>
              <w:keepNext/>
            </w:pPr>
            <w:r w:rsidRPr="00B174FA">
              <w:t>De Opdrachtnemer moet aangeven waar de tijdstempel zich bevindt t.o.v. het gemiddelde.</w:t>
            </w:r>
          </w:p>
        </w:tc>
        <w:tc>
          <w:tcPr>
            <w:tcW w:w="2268" w:type="dxa"/>
          </w:tcPr>
          <w:p w14:paraId="5EC2B865"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23EEA6FE" w14:textId="77777777" w:rsidTr="008B7E54">
        <w:tc>
          <w:tcPr>
            <w:tcW w:w="1413" w:type="dxa"/>
          </w:tcPr>
          <w:p w14:paraId="0DA788FC" w14:textId="77777777" w:rsidR="00282E32" w:rsidRPr="00B174FA" w:rsidRDefault="00282E32" w:rsidP="00282E32">
            <w:pPr>
              <w:pStyle w:val="broodtekst"/>
            </w:pPr>
            <w:r w:rsidRPr="00B174FA">
              <w:t>Verificatie:</w:t>
            </w:r>
          </w:p>
        </w:tc>
        <w:tc>
          <w:tcPr>
            <w:tcW w:w="6237" w:type="dxa"/>
            <w:gridSpan w:val="5"/>
          </w:tcPr>
          <w:p w14:paraId="6F3EE9CF" w14:textId="77777777" w:rsidR="00282E32" w:rsidRPr="00B174FA" w:rsidRDefault="00282E32" w:rsidP="00282E32">
            <w:pPr>
              <w:pStyle w:val="broodtekst"/>
              <w:keepNext/>
            </w:pPr>
            <w:r w:rsidRPr="00B174FA">
              <w:t>Documentatie.</w:t>
            </w:r>
          </w:p>
        </w:tc>
        <w:tc>
          <w:tcPr>
            <w:tcW w:w="2268" w:type="dxa"/>
          </w:tcPr>
          <w:p w14:paraId="5B9CA83A"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A55F81" w14:paraId="0D3774D1" w14:textId="77777777" w:rsidTr="008B7E54">
        <w:tc>
          <w:tcPr>
            <w:tcW w:w="1413" w:type="dxa"/>
            <w:shd w:val="clear" w:color="auto" w:fill="E6E6E6"/>
          </w:tcPr>
          <w:p w14:paraId="158923A9"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VSE-23</w:t>
            </w:r>
          </w:p>
        </w:tc>
        <w:tc>
          <w:tcPr>
            <w:tcW w:w="6237" w:type="dxa"/>
            <w:gridSpan w:val="5"/>
            <w:shd w:val="clear" w:color="auto" w:fill="E6E6E6"/>
          </w:tcPr>
          <w:p w14:paraId="4929C583" w14:textId="77777777" w:rsidR="00282E32" w:rsidRPr="00A55F81" w:rsidRDefault="00A55F81" w:rsidP="00282E32">
            <w:pPr>
              <w:suppressAutoHyphens/>
              <w:autoSpaceDE w:val="0"/>
              <w:spacing w:before="40" w:after="40" w:line="240" w:lineRule="atLeast"/>
              <w:rPr>
                <w:rFonts w:ascii="Verdana" w:eastAsia="Times New Roman" w:hAnsi="Verdana" w:cs="Times New Roman"/>
                <w:b/>
                <w:lang w:eastAsia="ar-SA"/>
              </w:rPr>
            </w:pPr>
            <w:r w:rsidRPr="00B174FA">
              <w:rPr>
                <w:b/>
              </w:rPr>
              <w:t>Frequentie van uitgifte aangeleverde data</w:t>
            </w:r>
          </w:p>
        </w:tc>
        <w:tc>
          <w:tcPr>
            <w:tcW w:w="2268" w:type="dxa"/>
            <w:shd w:val="clear" w:color="auto" w:fill="86C490"/>
          </w:tcPr>
          <w:p w14:paraId="628B187E" w14:textId="77777777" w:rsidR="00282E32" w:rsidRPr="00A55F81" w:rsidRDefault="00282E32" w:rsidP="00282E32">
            <w:pPr>
              <w:suppressAutoHyphens/>
              <w:autoSpaceDE w:val="0"/>
              <w:spacing w:before="40" w:after="40" w:line="240" w:lineRule="atLeast"/>
              <w:rPr>
                <w:rFonts w:ascii="Verdana" w:eastAsia="Times New Roman" w:hAnsi="Verdana" w:cs="Times New Roman"/>
                <w:b/>
                <w:lang w:eastAsia="ar-SA"/>
              </w:rPr>
            </w:pPr>
          </w:p>
        </w:tc>
      </w:tr>
      <w:tr w:rsidR="00282E32" w:rsidRPr="00282E32" w14:paraId="4AB377DB" w14:textId="77777777" w:rsidTr="008B7E54">
        <w:tc>
          <w:tcPr>
            <w:tcW w:w="1413" w:type="dxa"/>
          </w:tcPr>
          <w:p w14:paraId="23891DA4" w14:textId="77777777" w:rsidR="00282E32" w:rsidRPr="00B174FA" w:rsidRDefault="00282E32" w:rsidP="00282E32">
            <w:pPr>
              <w:pStyle w:val="broodtekst"/>
            </w:pPr>
            <w:r w:rsidRPr="00B174FA">
              <w:t>Eis:</w:t>
            </w:r>
          </w:p>
          <w:p w14:paraId="5E42DA64" w14:textId="77777777" w:rsidR="00282E32" w:rsidRPr="00B174FA" w:rsidRDefault="00282E32" w:rsidP="00282E32">
            <w:pPr>
              <w:pStyle w:val="broodtekst"/>
            </w:pPr>
          </w:p>
        </w:tc>
        <w:tc>
          <w:tcPr>
            <w:tcW w:w="6237" w:type="dxa"/>
            <w:gridSpan w:val="5"/>
          </w:tcPr>
          <w:p w14:paraId="45C128E9" w14:textId="77777777" w:rsidR="00282E32" w:rsidRPr="00B174FA" w:rsidRDefault="00282E32" w:rsidP="00282E32">
            <w:pPr>
              <w:pStyle w:val="broodtekst"/>
              <w:keepNext/>
            </w:pPr>
            <w:r w:rsidRPr="00B174FA">
              <w:t>Alle aangeleverde data uit VSE-20 dient beschikbaar te zijn met een frequentie van 10 minuten.</w:t>
            </w:r>
          </w:p>
        </w:tc>
        <w:tc>
          <w:tcPr>
            <w:tcW w:w="2268" w:type="dxa"/>
          </w:tcPr>
          <w:p w14:paraId="1E4B52C8"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6F12C7F1" w14:textId="77777777" w:rsidTr="008B7E54">
        <w:tc>
          <w:tcPr>
            <w:tcW w:w="1413" w:type="dxa"/>
          </w:tcPr>
          <w:p w14:paraId="6209E50C" w14:textId="77777777" w:rsidR="00282E32" w:rsidRPr="00B174FA" w:rsidRDefault="00282E32" w:rsidP="00282E32">
            <w:pPr>
              <w:pStyle w:val="broodtekst"/>
            </w:pPr>
            <w:r w:rsidRPr="00B174FA">
              <w:t>Toelichting:</w:t>
            </w:r>
          </w:p>
        </w:tc>
        <w:tc>
          <w:tcPr>
            <w:tcW w:w="6237" w:type="dxa"/>
            <w:gridSpan w:val="5"/>
          </w:tcPr>
          <w:p w14:paraId="30A4EB0E" w14:textId="77777777" w:rsidR="00282E32" w:rsidRPr="00B174FA" w:rsidRDefault="00282E32" w:rsidP="00282E32">
            <w:pPr>
              <w:pStyle w:val="broodtekst"/>
              <w:keepNext/>
            </w:pPr>
          </w:p>
        </w:tc>
        <w:tc>
          <w:tcPr>
            <w:tcW w:w="2268" w:type="dxa"/>
          </w:tcPr>
          <w:p w14:paraId="41DA4EEE"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2305CF0D" w14:textId="77777777" w:rsidTr="008B7E54">
        <w:tc>
          <w:tcPr>
            <w:tcW w:w="1413" w:type="dxa"/>
          </w:tcPr>
          <w:p w14:paraId="3E8D4D54" w14:textId="77777777" w:rsidR="00282E32" w:rsidRPr="00B174FA" w:rsidRDefault="00282E32" w:rsidP="00282E32">
            <w:pPr>
              <w:pStyle w:val="broodtekst"/>
            </w:pPr>
            <w:r w:rsidRPr="00B174FA">
              <w:t>Verificatie:</w:t>
            </w:r>
          </w:p>
        </w:tc>
        <w:tc>
          <w:tcPr>
            <w:tcW w:w="6237" w:type="dxa"/>
            <w:gridSpan w:val="5"/>
          </w:tcPr>
          <w:p w14:paraId="4DDC7531" w14:textId="77777777" w:rsidR="00282E32" w:rsidRPr="00B174FA" w:rsidRDefault="00282E32" w:rsidP="00282E32">
            <w:pPr>
              <w:pStyle w:val="broodtekst"/>
              <w:keepNext/>
            </w:pPr>
            <w:r w:rsidRPr="00B174FA">
              <w:t>Documentatie.</w:t>
            </w:r>
          </w:p>
        </w:tc>
        <w:tc>
          <w:tcPr>
            <w:tcW w:w="2268" w:type="dxa"/>
          </w:tcPr>
          <w:p w14:paraId="1D88C54D"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A55F81" w14:paraId="1308DA8A" w14:textId="77777777" w:rsidTr="008B7E54">
        <w:tc>
          <w:tcPr>
            <w:tcW w:w="1413" w:type="dxa"/>
            <w:shd w:val="clear" w:color="auto" w:fill="E6E6E6"/>
          </w:tcPr>
          <w:p w14:paraId="30E4E26A"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VSE-24</w:t>
            </w:r>
          </w:p>
        </w:tc>
        <w:tc>
          <w:tcPr>
            <w:tcW w:w="6237" w:type="dxa"/>
            <w:gridSpan w:val="5"/>
            <w:shd w:val="clear" w:color="auto" w:fill="E6E6E6"/>
          </w:tcPr>
          <w:p w14:paraId="57CEDB4A" w14:textId="77777777" w:rsidR="00282E32" w:rsidRPr="00A55F81" w:rsidRDefault="00A55F81" w:rsidP="00282E32">
            <w:pPr>
              <w:suppressAutoHyphens/>
              <w:autoSpaceDE w:val="0"/>
              <w:spacing w:before="40" w:after="40" w:line="240" w:lineRule="atLeast"/>
              <w:rPr>
                <w:rFonts w:ascii="Verdana" w:eastAsia="Times New Roman" w:hAnsi="Verdana" w:cs="Times New Roman"/>
                <w:b/>
                <w:lang w:eastAsia="ar-SA"/>
              </w:rPr>
            </w:pPr>
            <w:r w:rsidRPr="00B174FA">
              <w:rPr>
                <w:b/>
              </w:rPr>
              <w:t>Frequentie van uitgifte ruwe data</w:t>
            </w:r>
          </w:p>
        </w:tc>
        <w:tc>
          <w:tcPr>
            <w:tcW w:w="2268" w:type="dxa"/>
            <w:shd w:val="clear" w:color="auto" w:fill="86C490"/>
          </w:tcPr>
          <w:p w14:paraId="35BF9D78" w14:textId="77777777" w:rsidR="00282E32" w:rsidRPr="00A55F81" w:rsidRDefault="00282E32" w:rsidP="00282E32">
            <w:pPr>
              <w:suppressAutoHyphens/>
              <w:autoSpaceDE w:val="0"/>
              <w:spacing w:before="40" w:after="40" w:line="240" w:lineRule="atLeast"/>
              <w:rPr>
                <w:rFonts w:ascii="Verdana" w:eastAsia="Times New Roman" w:hAnsi="Verdana" w:cs="Times New Roman"/>
                <w:b/>
                <w:lang w:eastAsia="ar-SA"/>
              </w:rPr>
            </w:pPr>
          </w:p>
        </w:tc>
      </w:tr>
      <w:tr w:rsidR="00282E32" w:rsidRPr="00550824" w14:paraId="50C4D121" w14:textId="77777777" w:rsidTr="008B7E54">
        <w:tc>
          <w:tcPr>
            <w:tcW w:w="1413" w:type="dxa"/>
          </w:tcPr>
          <w:p w14:paraId="55B4A0B8" w14:textId="77777777" w:rsidR="00282E32" w:rsidRPr="00055DD4" w:rsidRDefault="00282E32" w:rsidP="00282E32">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tc>
        <w:tc>
          <w:tcPr>
            <w:tcW w:w="6237" w:type="dxa"/>
            <w:gridSpan w:val="5"/>
          </w:tcPr>
          <w:p w14:paraId="0D86A2B7" w14:textId="77777777" w:rsidR="00282E32" w:rsidRPr="00055DD4" w:rsidRDefault="00282E32" w:rsidP="00282E32">
            <w:pPr>
              <w:rPr>
                <w:rFonts w:ascii="Verdana" w:eastAsia="Times New Roman" w:hAnsi="Verdana" w:cs="Times New Roman"/>
                <w:lang w:val="en-GB" w:eastAsia="nl-NL"/>
              </w:rPr>
            </w:pPr>
            <w:r w:rsidRPr="00055DD4">
              <w:rPr>
                <w:rFonts w:ascii="Verdana" w:eastAsia="Times New Roman" w:hAnsi="Verdana" w:cs="Times New Roman"/>
                <w:lang w:val="en-GB" w:eastAsia="ar-SA"/>
              </w:rPr>
              <w:t>Of all data reported (see VSE-20), also the raw data (sample values) must be available, with the possibility to read out the raw data in near real-time.</w:t>
            </w:r>
          </w:p>
        </w:tc>
        <w:tc>
          <w:tcPr>
            <w:tcW w:w="2268" w:type="dxa"/>
          </w:tcPr>
          <w:p w14:paraId="011D013A" w14:textId="77777777" w:rsidR="00282E32" w:rsidRPr="00055DD4" w:rsidRDefault="00282E32" w:rsidP="00282E32">
            <w:pPr>
              <w:rPr>
                <w:rFonts w:ascii="Verdana" w:eastAsia="Times New Roman" w:hAnsi="Verdana" w:cs="Times New Roman"/>
                <w:lang w:val="en-GB" w:eastAsia="ar-SA"/>
              </w:rPr>
            </w:pPr>
          </w:p>
        </w:tc>
      </w:tr>
      <w:tr w:rsidR="00282E32" w:rsidRPr="00055DD4" w14:paraId="1D19EC05" w14:textId="77777777" w:rsidTr="008B7E54">
        <w:tc>
          <w:tcPr>
            <w:tcW w:w="1413" w:type="dxa"/>
          </w:tcPr>
          <w:p w14:paraId="2997CEA2" w14:textId="77777777" w:rsidR="00282E32" w:rsidRPr="00055DD4" w:rsidRDefault="00282E32" w:rsidP="00282E32">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5"/>
          </w:tcPr>
          <w:p w14:paraId="3FDEF485"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c>
          <w:tcPr>
            <w:tcW w:w="2268" w:type="dxa"/>
          </w:tcPr>
          <w:p w14:paraId="675759B9"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55A42B0D" w14:textId="77777777" w:rsidTr="008B7E54">
        <w:tc>
          <w:tcPr>
            <w:tcW w:w="1413" w:type="dxa"/>
          </w:tcPr>
          <w:p w14:paraId="06803F2E" w14:textId="77777777" w:rsidR="00282E32" w:rsidRPr="00055DD4" w:rsidRDefault="00282E32" w:rsidP="00282E32">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5"/>
          </w:tcPr>
          <w:p w14:paraId="01048681"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25A8BE95"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33ECB354" w14:textId="77777777" w:rsidTr="008B7E54">
        <w:tc>
          <w:tcPr>
            <w:tcW w:w="1413" w:type="dxa"/>
            <w:shd w:val="clear" w:color="auto" w:fill="EEEEEE"/>
          </w:tcPr>
          <w:p w14:paraId="16147DA9" w14:textId="77777777" w:rsidR="00A55F81" w:rsidRPr="00B174FA" w:rsidRDefault="00A55F81" w:rsidP="00A55F81">
            <w:pPr>
              <w:pStyle w:val="broodtekst"/>
              <w:rPr>
                <w:b/>
                <w:lang w:val="en-US"/>
              </w:rPr>
            </w:pPr>
            <w:r w:rsidRPr="00B174FA">
              <w:rPr>
                <w:b/>
                <w:lang w:val="en-US"/>
              </w:rPr>
              <w:t>VSE-25</w:t>
            </w:r>
          </w:p>
        </w:tc>
        <w:tc>
          <w:tcPr>
            <w:tcW w:w="6237" w:type="dxa"/>
            <w:gridSpan w:val="5"/>
            <w:shd w:val="clear" w:color="auto" w:fill="E6E6E6"/>
          </w:tcPr>
          <w:p w14:paraId="2B2575CB" w14:textId="77777777" w:rsidR="00A55F81" w:rsidRPr="00B174FA" w:rsidRDefault="00A55F81" w:rsidP="00A55F81">
            <w:pPr>
              <w:pStyle w:val="broodtekst"/>
              <w:rPr>
                <w:b/>
                <w:lang w:val="en-US"/>
              </w:rPr>
            </w:pPr>
            <w:r w:rsidRPr="00B174FA">
              <w:rPr>
                <w:b/>
                <w:lang w:val="en-US"/>
              </w:rPr>
              <w:t>Synchronisatie met tijd</w:t>
            </w:r>
          </w:p>
        </w:tc>
        <w:tc>
          <w:tcPr>
            <w:tcW w:w="2268" w:type="dxa"/>
            <w:shd w:val="clear" w:color="auto" w:fill="86C490"/>
          </w:tcPr>
          <w:p w14:paraId="5724A577"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41DE88A0" w14:textId="77777777" w:rsidTr="008B7E54">
        <w:tc>
          <w:tcPr>
            <w:tcW w:w="1413" w:type="dxa"/>
          </w:tcPr>
          <w:p w14:paraId="1AA862FA" w14:textId="77777777" w:rsidR="00A55F81" w:rsidRPr="00B174FA" w:rsidRDefault="00A55F81" w:rsidP="00A55F81">
            <w:pPr>
              <w:pStyle w:val="broodtekst"/>
              <w:rPr>
                <w:lang w:val="en-US"/>
              </w:rPr>
            </w:pPr>
            <w:r w:rsidRPr="00B174FA">
              <w:rPr>
                <w:lang w:val="en-US"/>
              </w:rPr>
              <w:t>Eis:</w:t>
            </w:r>
          </w:p>
          <w:p w14:paraId="48E9D2E8" w14:textId="77777777" w:rsidR="00A55F81" w:rsidRPr="00B174FA" w:rsidRDefault="00A55F81" w:rsidP="00A55F81">
            <w:pPr>
              <w:pStyle w:val="broodtekst"/>
              <w:rPr>
                <w:lang w:val="en-US"/>
              </w:rPr>
            </w:pPr>
          </w:p>
        </w:tc>
        <w:tc>
          <w:tcPr>
            <w:tcW w:w="6237" w:type="dxa"/>
            <w:gridSpan w:val="5"/>
          </w:tcPr>
          <w:p w14:paraId="4D4CF010" w14:textId="77777777" w:rsidR="00A55F81" w:rsidRPr="00B174FA" w:rsidRDefault="00A55F81" w:rsidP="00A55F81">
            <w:pPr>
              <w:pStyle w:val="broodtekst"/>
              <w:keepNext/>
            </w:pPr>
            <w:r w:rsidRPr="00B174FA">
              <w:t>De LiDAR dient uitgerust te zijn met een functionaliteit om tijd te kunnen synchroniseren (Network Time Protocol of Netwerktijdprotocol (NTP)).</w:t>
            </w:r>
          </w:p>
        </w:tc>
        <w:tc>
          <w:tcPr>
            <w:tcW w:w="2268" w:type="dxa"/>
          </w:tcPr>
          <w:p w14:paraId="1BA2713A"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77A173A4" w14:textId="77777777" w:rsidTr="008B7E54">
        <w:tc>
          <w:tcPr>
            <w:tcW w:w="1413" w:type="dxa"/>
          </w:tcPr>
          <w:p w14:paraId="112C31B4" w14:textId="77777777" w:rsidR="00A55F81" w:rsidRPr="00B174FA" w:rsidRDefault="00A55F81" w:rsidP="00A55F81">
            <w:pPr>
              <w:pStyle w:val="broodtekst"/>
            </w:pPr>
            <w:r w:rsidRPr="00B174FA">
              <w:t>Toelichting:</w:t>
            </w:r>
          </w:p>
        </w:tc>
        <w:tc>
          <w:tcPr>
            <w:tcW w:w="6237" w:type="dxa"/>
            <w:gridSpan w:val="5"/>
          </w:tcPr>
          <w:p w14:paraId="677B761E" w14:textId="77777777" w:rsidR="00A55F81" w:rsidRPr="00B174FA" w:rsidRDefault="00A55F81" w:rsidP="00A55F81">
            <w:pPr>
              <w:pStyle w:val="broodtekst"/>
              <w:keepNext/>
            </w:pPr>
          </w:p>
        </w:tc>
        <w:tc>
          <w:tcPr>
            <w:tcW w:w="2268" w:type="dxa"/>
          </w:tcPr>
          <w:p w14:paraId="066F51CA"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24BB9B23" w14:textId="77777777" w:rsidTr="008B7E54">
        <w:tc>
          <w:tcPr>
            <w:tcW w:w="1413" w:type="dxa"/>
          </w:tcPr>
          <w:p w14:paraId="07DE62CD" w14:textId="77777777" w:rsidR="00A55F81" w:rsidRPr="00B174FA" w:rsidRDefault="00A55F81" w:rsidP="00A55F81">
            <w:pPr>
              <w:pStyle w:val="broodtekst"/>
            </w:pPr>
            <w:r w:rsidRPr="00B174FA">
              <w:t>Verificatie:</w:t>
            </w:r>
          </w:p>
        </w:tc>
        <w:tc>
          <w:tcPr>
            <w:tcW w:w="6237" w:type="dxa"/>
            <w:gridSpan w:val="5"/>
          </w:tcPr>
          <w:p w14:paraId="79810EA3" w14:textId="77777777" w:rsidR="00A55F81" w:rsidRPr="00B174FA" w:rsidRDefault="00A55F81" w:rsidP="00A55F81">
            <w:pPr>
              <w:pStyle w:val="broodtekst"/>
              <w:keepNext/>
            </w:pPr>
            <w:r w:rsidRPr="00B174FA">
              <w:t>Documentatie.</w:t>
            </w:r>
          </w:p>
        </w:tc>
        <w:tc>
          <w:tcPr>
            <w:tcW w:w="2268" w:type="dxa"/>
          </w:tcPr>
          <w:p w14:paraId="671B7DF2"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6C29CDA1" w14:textId="77777777" w:rsidTr="008B7E54">
        <w:tc>
          <w:tcPr>
            <w:tcW w:w="1413" w:type="dxa"/>
            <w:shd w:val="clear" w:color="auto" w:fill="EEEEEE"/>
          </w:tcPr>
          <w:p w14:paraId="4C3B489C" w14:textId="77777777" w:rsidR="00A55F81" w:rsidRPr="00B174FA" w:rsidRDefault="00A55F81" w:rsidP="00A55F81">
            <w:pPr>
              <w:pStyle w:val="broodtekst"/>
              <w:rPr>
                <w:b/>
                <w:lang w:val="en-US"/>
              </w:rPr>
            </w:pPr>
            <w:r w:rsidRPr="00B174FA">
              <w:rPr>
                <w:b/>
                <w:lang w:val="en-US"/>
              </w:rPr>
              <w:t>VSE-26</w:t>
            </w:r>
          </w:p>
        </w:tc>
        <w:tc>
          <w:tcPr>
            <w:tcW w:w="6237" w:type="dxa"/>
            <w:gridSpan w:val="5"/>
            <w:shd w:val="clear" w:color="auto" w:fill="E6E6E6"/>
          </w:tcPr>
          <w:p w14:paraId="195D59AC" w14:textId="77777777" w:rsidR="00A55F81" w:rsidRPr="00B174FA" w:rsidRDefault="00A55F81" w:rsidP="00A55F81">
            <w:pPr>
              <w:pStyle w:val="broodtekst"/>
              <w:rPr>
                <w:b/>
                <w:lang w:val="en-US"/>
              </w:rPr>
            </w:pPr>
            <w:r w:rsidRPr="00B174FA">
              <w:rPr>
                <w:b/>
                <w:lang w:val="en-US"/>
              </w:rPr>
              <w:t>Onderhoud LiDAR</w:t>
            </w:r>
          </w:p>
        </w:tc>
        <w:tc>
          <w:tcPr>
            <w:tcW w:w="2268" w:type="dxa"/>
            <w:shd w:val="clear" w:color="auto" w:fill="86C490"/>
          </w:tcPr>
          <w:p w14:paraId="2D45DC86"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69DE9AA1" w14:textId="77777777" w:rsidTr="008B7E54">
        <w:tc>
          <w:tcPr>
            <w:tcW w:w="1413" w:type="dxa"/>
          </w:tcPr>
          <w:p w14:paraId="1AC2883C" w14:textId="77777777" w:rsidR="00A55F81" w:rsidRPr="00B174FA" w:rsidRDefault="00A55F81" w:rsidP="00A55F81">
            <w:pPr>
              <w:pStyle w:val="broodtekst"/>
              <w:rPr>
                <w:lang w:val="en-US"/>
              </w:rPr>
            </w:pPr>
            <w:r w:rsidRPr="00B174FA">
              <w:rPr>
                <w:lang w:val="en-US"/>
              </w:rPr>
              <w:t>Eis:</w:t>
            </w:r>
          </w:p>
          <w:p w14:paraId="33F12B42" w14:textId="77777777" w:rsidR="00A55F81" w:rsidRPr="00B174FA" w:rsidRDefault="00A55F81" w:rsidP="00A55F81">
            <w:pPr>
              <w:pStyle w:val="broodtekst"/>
              <w:rPr>
                <w:lang w:val="en-US"/>
              </w:rPr>
            </w:pPr>
          </w:p>
        </w:tc>
        <w:tc>
          <w:tcPr>
            <w:tcW w:w="6237" w:type="dxa"/>
            <w:gridSpan w:val="5"/>
          </w:tcPr>
          <w:p w14:paraId="46154510" w14:textId="77777777" w:rsidR="00A55F81" w:rsidRPr="00B174FA" w:rsidRDefault="00A55F81" w:rsidP="00A55F81">
            <w:pPr>
              <w:pStyle w:val="broodtekst"/>
              <w:keepNext/>
            </w:pPr>
            <w:r w:rsidRPr="00B174FA">
              <w:t>De LiDAR dient door de Opdrachtnemer voor de gehele contractduur te worden onderhouden</w:t>
            </w:r>
            <w:r>
              <w:t xml:space="preserve">. Zowel het </w:t>
            </w:r>
            <w:r>
              <w:rPr>
                <w:color w:val="000000"/>
              </w:rPr>
              <w:t>preventief als het correctief onderhoud door de opdrachtnemer dient onshore plaats te vinden.</w:t>
            </w:r>
          </w:p>
        </w:tc>
        <w:tc>
          <w:tcPr>
            <w:tcW w:w="2268" w:type="dxa"/>
          </w:tcPr>
          <w:p w14:paraId="39075898"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A55F81" w14:paraId="539E0602" w14:textId="77777777" w:rsidTr="008B7E54">
        <w:tc>
          <w:tcPr>
            <w:tcW w:w="1413" w:type="dxa"/>
          </w:tcPr>
          <w:p w14:paraId="1BDF0368" w14:textId="77777777" w:rsidR="00A55F81" w:rsidRPr="00B174FA" w:rsidRDefault="00A55F81" w:rsidP="00A55F81">
            <w:pPr>
              <w:pStyle w:val="broodtekst"/>
            </w:pPr>
            <w:r w:rsidRPr="00B174FA">
              <w:t>Toelichting:</w:t>
            </w:r>
          </w:p>
        </w:tc>
        <w:tc>
          <w:tcPr>
            <w:tcW w:w="6237" w:type="dxa"/>
            <w:gridSpan w:val="5"/>
          </w:tcPr>
          <w:p w14:paraId="55927C5B" w14:textId="77777777" w:rsidR="00A55F81" w:rsidRPr="00B174FA" w:rsidRDefault="00A55F81" w:rsidP="00A55F81">
            <w:pPr>
              <w:pStyle w:val="broodtekst"/>
              <w:keepNext/>
            </w:pPr>
            <w:r w:rsidRPr="00B174FA">
              <w:t xml:space="preserve">Preventief onderhoud wordt offshore uitgevoerd door een derde partij (in opdracht van Opdrachtgever). </w:t>
            </w:r>
          </w:p>
          <w:p w14:paraId="6FB98526" w14:textId="77777777" w:rsidR="00A55F81" w:rsidRPr="00B174FA" w:rsidRDefault="00A55F81" w:rsidP="00A55F81">
            <w:pPr>
              <w:pStyle w:val="broodtekst"/>
              <w:keepNext/>
            </w:pPr>
          </w:p>
          <w:p w14:paraId="3B35F7B2" w14:textId="77777777" w:rsidR="00A55F81" w:rsidRDefault="00A55F81" w:rsidP="00A55F81">
            <w:pPr>
              <w:pStyle w:val="broodtekst"/>
              <w:keepNext/>
            </w:pPr>
            <w:r w:rsidRPr="00B174FA">
              <w:t xml:space="preserve">Het </w:t>
            </w:r>
            <w:r>
              <w:t xml:space="preserve">preventieve onshore </w:t>
            </w:r>
            <w:r w:rsidRPr="00B174FA">
              <w:t xml:space="preserve">onderhoud van de LiDAR dient door Opdrachtnemer onshore te worden uitgevoerd, gecombineerd met </w:t>
            </w:r>
            <w:r w:rsidRPr="00B174FA">
              <w:lastRenderedPageBreak/>
              <w:t>kalibratie werkzaamheden.</w:t>
            </w:r>
            <w:r>
              <w:br/>
            </w:r>
          </w:p>
          <w:p w14:paraId="28A5A97A" w14:textId="77777777" w:rsidR="00A72CB4" w:rsidRDefault="00A72CB4" w:rsidP="00A72CB4">
            <w:pPr>
              <w:pStyle w:val="broodtekst"/>
              <w:keepNext/>
            </w:pPr>
            <w:r>
              <w:t>Het c</w:t>
            </w:r>
            <w:r w:rsidRPr="0067224F">
              <w:t xml:space="preserve">orrectief onderhoud dient door de opdrachtnemer onshore te worden uitgevoerd. </w:t>
            </w:r>
            <w:r>
              <w:t>Met c</w:t>
            </w:r>
            <w:r w:rsidRPr="0067224F">
              <w:t xml:space="preserve">orrectief onderhoud </w:t>
            </w:r>
            <w:r>
              <w:t>wordt bedoeld</w:t>
            </w:r>
            <w:r w:rsidRPr="0067224F">
              <w:t xml:space="preserve"> het niet-geplande reactieve onderhoud zoals het identificeren en verhelpen van storingen, defecten en gebreken tenzij dit valt binnen de garantietermijn genoemd in artikel</w:t>
            </w:r>
            <w:r>
              <w:t xml:space="preserve"> 6.4</w:t>
            </w:r>
            <w:r w:rsidRPr="0067224F">
              <w:t xml:space="preserve"> Overeenkomst of het de componenten, materialen en apparatuur betreft binnen de economische levensduur zoals genoemd in VSE-74</w:t>
            </w:r>
            <w:r>
              <w:t>,</w:t>
            </w:r>
            <w:r w:rsidRPr="0067224F">
              <w:t xml:space="preserve"> in welk geval</w:t>
            </w:r>
            <w:r>
              <w:t>len</w:t>
            </w:r>
            <w:r w:rsidRPr="0067224F">
              <w:t xml:space="preserve"> het correctief onderhoud voor rekening van Opdrachtnemer komt. </w:t>
            </w:r>
          </w:p>
          <w:p w14:paraId="706AEDF4" w14:textId="76637CAB" w:rsidR="00A55F81" w:rsidRPr="00B174FA" w:rsidRDefault="00A72CB4" w:rsidP="00A72CB4">
            <w:pPr>
              <w:pStyle w:val="broodtekst"/>
              <w:keepNext/>
            </w:pPr>
            <w:r w:rsidRPr="00B174FA">
              <w:t xml:space="preserve"> </w:t>
            </w:r>
          </w:p>
          <w:p w14:paraId="51378C05" w14:textId="77777777" w:rsidR="00A55F81" w:rsidRPr="00B174FA" w:rsidRDefault="00A55F81" w:rsidP="00A55F81">
            <w:pPr>
              <w:pStyle w:val="broodtekst"/>
              <w:keepNext/>
            </w:pPr>
            <w:r w:rsidRPr="00B174FA">
              <w:t xml:space="preserve">Alvorens de LiDAR onshore te brengen, wordt deze vervangen door een reserve LiDAR. </w:t>
            </w:r>
          </w:p>
          <w:p w14:paraId="5B0388B0" w14:textId="77777777" w:rsidR="00A55F81" w:rsidRPr="00B174FA" w:rsidRDefault="00A55F81" w:rsidP="00A55F81">
            <w:pPr>
              <w:pStyle w:val="broodtekst"/>
              <w:keepNext/>
            </w:pPr>
            <w:r w:rsidRPr="00B174FA">
              <w:t>De LiDAR wordt voor Kalibratie en Onderhoud aan Opdrachtnemer aangeboden op de locatie OEC te Stellendam.</w:t>
            </w:r>
          </w:p>
        </w:tc>
        <w:tc>
          <w:tcPr>
            <w:tcW w:w="2268" w:type="dxa"/>
          </w:tcPr>
          <w:p w14:paraId="319F9EDB"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7DA38CC0" w14:textId="77777777" w:rsidTr="008B7E54">
        <w:tc>
          <w:tcPr>
            <w:tcW w:w="1413" w:type="dxa"/>
          </w:tcPr>
          <w:p w14:paraId="70595B62" w14:textId="77777777" w:rsidR="00A55F81" w:rsidRPr="00B174FA" w:rsidRDefault="00A55F81" w:rsidP="00A55F81">
            <w:pPr>
              <w:pStyle w:val="broodtekst"/>
            </w:pPr>
            <w:r w:rsidRPr="00B174FA">
              <w:t>Verificatie:</w:t>
            </w:r>
          </w:p>
        </w:tc>
        <w:tc>
          <w:tcPr>
            <w:tcW w:w="6237" w:type="dxa"/>
            <w:gridSpan w:val="5"/>
          </w:tcPr>
          <w:p w14:paraId="2F13A495" w14:textId="77777777" w:rsidR="00A55F81" w:rsidRPr="00B174FA" w:rsidRDefault="00A55F81" w:rsidP="00A55F81">
            <w:pPr>
              <w:pStyle w:val="broodtekst"/>
              <w:keepNext/>
            </w:pPr>
            <w:r w:rsidRPr="00B174FA">
              <w:t>Documentatie.</w:t>
            </w:r>
          </w:p>
        </w:tc>
        <w:tc>
          <w:tcPr>
            <w:tcW w:w="2268" w:type="dxa"/>
          </w:tcPr>
          <w:p w14:paraId="1F9DA3D9"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091C011B" w14:textId="77777777" w:rsidTr="008B7E54">
        <w:tc>
          <w:tcPr>
            <w:tcW w:w="1413" w:type="dxa"/>
            <w:shd w:val="clear" w:color="auto" w:fill="E6E6E6"/>
          </w:tcPr>
          <w:p w14:paraId="065BA88D" w14:textId="77777777" w:rsidR="00A55F81" w:rsidRPr="00B174FA" w:rsidRDefault="00A55F81" w:rsidP="00A55F81">
            <w:pPr>
              <w:pStyle w:val="broodtekst"/>
              <w:rPr>
                <w:b/>
              </w:rPr>
            </w:pPr>
            <w:r w:rsidRPr="00B174FA">
              <w:rPr>
                <w:b/>
              </w:rPr>
              <w:t>VSE-27</w:t>
            </w:r>
          </w:p>
        </w:tc>
        <w:tc>
          <w:tcPr>
            <w:tcW w:w="6237" w:type="dxa"/>
            <w:gridSpan w:val="5"/>
            <w:shd w:val="clear" w:color="auto" w:fill="E6E6E6"/>
          </w:tcPr>
          <w:p w14:paraId="055DD403" w14:textId="77777777" w:rsidR="00A55F81" w:rsidRPr="00B174FA" w:rsidRDefault="00A55F81" w:rsidP="00A55F81">
            <w:pPr>
              <w:pStyle w:val="broodtekst"/>
              <w:rPr>
                <w:b/>
              </w:rPr>
            </w:pPr>
            <w:r w:rsidRPr="00B174FA">
              <w:rPr>
                <w:b/>
              </w:rPr>
              <w:t xml:space="preserve">Documentatie LiDAR </w:t>
            </w:r>
          </w:p>
        </w:tc>
        <w:tc>
          <w:tcPr>
            <w:tcW w:w="2268" w:type="dxa"/>
            <w:shd w:val="clear" w:color="auto" w:fill="86C490"/>
          </w:tcPr>
          <w:p w14:paraId="7B9B1FB3"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14192541" w14:textId="77777777" w:rsidTr="008B7E54">
        <w:tc>
          <w:tcPr>
            <w:tcW w:w="1413" w:type="dxa"/>
          </w:tcPr>
          <w:p w14:paraId="12630BA7" w14:textId="77777777" w:rsidR="00A55F81" w:rsidRPr="00B174FA" w:rsidRDefault="00A55F81" w:rsidP="00A55F81">
            <w:pPr>
              <w:pStyle w:val="broodtekst"/>
            </w:pPr>
            <w:r w:rsidRPr="00B174FA">
              <w:t>Eis:</w:t>
            </w:r>
          </w:p>
          <w:p w14:paraId="7CC2CAE6" w14:textId="77777777" w:rsidR="00A55F81" w:rsidRPr="00B174FA" w:rsidRDefault="00A55F81" w:rsidP="00A55F81">
            <w:pPr>
              <w:pStyle w:val="broodtekst"/>
            </w:pPr>
          </w:p>
        </w:tc>
        <w:tc>
          <w:tcPr>
            <w:tcW w:w="6237" w:type="dxa"/>
            <w:gridSpan w:val="5"/>
          </w:tcPr>
          <w:p w14:paraId="57EED376" w14:textId="77777777" w:rsidR="00A55F81" w:rsidRPr="00B174FA" w:rsidRDefault="00A55F81" w:rsidP="00A55F81">
            <w:pPr>
              <w:pStyle w:val="broodtekst"/>
              <w:keepNext/>
            </w:pPr>
            <w:r w:rsidRPr="00B174FA">
              <w:t>De Opdrachtnemer dient installatie en opleverdocumentatie betreffende de LiDAR te verstrekken aan de Opdrachtgever.</w:t>
            </w:r>
          </w:p>
          <w:p w14:paraId="00334417" w14:textId="77777777" w:rsidR="00A55F81" w:rsidRPr="00B174FA" w:rsidRDefault="00A55F81" w:rsidP="00A55F81">
            <w:pPr>
              <w:pStyle w:val="broodtekst"/>
              <w:keepNext/>
            </w:pPr>
            <w:r w:rsidRPr="00B174FA">
              <w:rPr>
                <w:color w:val="000000" w:themeColor="text1"/>
              </w:rPr>
              <w:t>De documentatie dient in het Engels te worden aangeleverd.</w:t>
            </w:r>
          </w:p>
        </w:tc>
        <w:tc>
          <w:tcPr>
            <w:tcW w:w="2268" w:type="dxa"/>
          </w:tcPr>
          <w:p w14:paraId="49C7E140"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A55F81" w14:paraId="0BE711DE" w14:textId="77777777" w:rsidTr="008B7E54">
        <w:tc>
          <w:tcPr>
            <w:tcW w:w="1413" w:type="dxa"/>
          </w:tcPr>
          <w:p w14:paraId="23B6D7AD" w14:textId="77777777" w:rsidR="00A55F81" w:rsidRPr="00B174FA" w:rsidRDefault="00A55F81" w:rsidP="00A55F81">
            <w:pPr>
              <w:pStyle w:val="broodtekst"/>
            </w:pPr>
            <w:r w:rsidRPr="00B174FA">
              <w:t>Toelichting:</w:t>
            </w:r>
          </w:p>
        </w:tc>
        <w:tc>
          <w:tcPr>
            <w:tcW w:w="6237" w:type="dxa"/>
            <w:gridSpan w:val="5"/>
          </w:tcPr>
          <w:p w14:paraId="387CD001" w14:textId="77777777" w:rsidR="00A55F81" w:rsidRPr="00B174FA" w:rsidRDefault="00A55F81" w:rsidP="00A55F81">
            <w:pPr>
              <w:pStyle w:val="broodtekst"/>
              <w:keepNext/>
            </w:pPr>
            <w:r w:rsidRPr="00B174FA">
              <w:t>De Opdrachtgever dient de LiDAR te installeren en preventief te onderhouden.</w:t>
            </w:r>
          </w:p>
        </w:tc>
        <w:tc>
          <w:tcPr>
            <w:tcW w:w="2268" w:type="dxa"/>
          </w:tcPr>
          <w:p w14:paraId="27448D22"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30B2EE22" w14:textId="77777777" w:rsidTr="008B7E54">
        <w:tc>
          <w:tcPr>
            <w:tcW w:w="1413" w:type="dxa"/>
          </w:tcPr>
          <w:p w14:paraId="3AA5342F" w14:textId="77777777" w:rsidR="00A55F81" w:rsidRPr="00B174FA" w:rsidRDefault="00A55F81" w:rsidP="00A55F81">
            <w:pPr>
              <w:pStyle w:val="broodtekst"/>
            </w:pPr>
            <w:r w:rsidRPr="00B174FA">
              <w:t>Verificatie:</w:t>
            </w:r>
          </w:p>
        </w:tc>
        <w:tc>
          <w:tcPr>
            <w:tcW w:w="6237" w:type="dxa"/>
            <w:gridSpan w:val="5"/>
          </w:tcPr>
          <w:p w14:paraId="6ECFD44D" w14:textId="77777777" w:rsidR="00A55F81" w:rsidRPr="00B174FA" w:rsidRDefault="00A55F81" w:rsidP="00A55F81">
            <w:pPr>
              <w:pStyle w:val="broodtekst"/>
              <w:keepNext/>
            </w:pPr>
            <w:r w:rsidRPr="00B174FA">
              <w:t>Documentatie.</w:t>
            </w:r>
          </w:p>
        </w:tc>
        <w:tc>
          <w:tcPr>
            <w:tcW w:w="2268" w:type="dxa"/>
          </w:tcPr>
          <w:p w14:paraId="36107706"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4C818D50" w14:textId="77777777" w:rsidTr="008B7E54">
        <w:tc>
          <w:tcPr>
            <w:tcW w:w="1413" w:type="dxa"/>
            <w:shd w:val="clear" w:color="auto" w:fill="E6E6E6"/>
          </w:tcPr>
          <w:p w14:paraId="5B6656BB" w14:textId="77777777" w:rsidR="00A55F81" w:rsidRPr="00B174FA" w:rsidRDefault="00A55F81" w:rsidP="00A55F81">
            <w:pPr>
              <w:pStyle w:val="broodtekst"/>
              <w:rPr>
                <w:b/>
              </w:rPr>
            </w:pPr>
            <w:r w:rsidRPr="00B174FA">
              <w:rPr>
                <w:b/>
              </w:rPr>
              <w:t>VSE-28</w:t>
            </w:r>
          </w:p>
        </w:tc>
        <w:tc>
          <w:tcPr>
            <w:tcW w:w="6237" w:type="dxa"/>
            <w:gridSpan w:val="5"/>
            <w:shd w:val="clear" w:color="auto" w:fill="E6E6E6"/>
          </w:tcPr>
          <w:p w14:paraId="001A2F9C" w14:textId="77777777" w:rsidR="00A55F81" w:rsidRPr="00B174FA" w:rsidRDefault="00A55F81" w:rsidP="00A55F81">
            <w:pPr>
              <w:pStyle w:val="broodtekst"/>
              <w:rPr>
                <w:b/>
              </w:rPr>
            </w:pPr>
            <w:r w:rsidRPr="00B174FA">
              <w:rPr>
                <w:b/>
              </w:rPr>
              <w:t xml:space="preserve">Testrapport LiDAR </w:t>
            </w:r>
          </w:p>
        </w:tc>
        <w:tc>
          <w:tcPr>
            <w:tcW w:w="2268" w:type="dxa"/>
            <w:shd w:val="clear" w:color="auto" w:fill="86C490"/>
          </w:tcPr>
          <w:p w14:paraId="07A127D3"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49EDB420" w14:textId="77777777" w:rsidTr="008B7E54">
        <w:tc>
          <w:tcPr>
            <w:tcW w:w="1413" w:type="dxa"/>
          </w:tcPr>
          <w:p w14:paraId="21171F1B" w14:textId="77777777" w:rsidR="00A55F81" w:rsidRPr="00B174FA" w:rsidRDefault="00A55F81" w:rsidP="00A55F81">
            <w:pPr>
              <w:pStyle w:val="broodtekst"/>
            </w:pPr>
            <w:r w:rsidRPr="00B174FA">
              <w:t>Eis:</w:t>
            </w:r>
          </w:p>
          <w:p w14:paraId="0F110C54" w14:textId="77777777" w:rsidR="00A55F81" w:rsidRPr="00B174FA" w:rsidRDefault="00A55F81" w:rsidP="00A55F81">
            <w:pPr>
              <w:pStyle w:val="broodtekst"/>
            </w:pPr>
          </w:p>
        </w:tc>
        <w:tc>
          <w:tcPr>
            <w:tcW w:w="6237" w:type="dxa"/>
            <w:gridSpan w:val="5"/>
          </w:tcPr>
          <w:p w14:paraId="1C12AADD" w14:textId="77777777" w:rsidR="00A55F81" w:rsidRPr="00B174FA" w:rsidRDefault="00A55F81" w:rsidP="00A55F81">
            <w:pPr>
              <w:rPr>
                <w:rFonts w:ascii="Verdana" w:hAnsi="Verdana" w:cs="Calibri"/>
              </w:rPr>
            </w:pPr>
            <w:r w:rsidRPr="00B174FA">
              <w:rPr>
                <w:rFonts w:ascii="Verdana" w:hAnsi="Verdana" w:cs="Calibri"/>
              </w:rPr>
              <w:t>Opdrachtnemer levert de LiDAR’s met een testrapport (conform richtlijn DNV GL, bij eerste levering en na elke reguliere en niet-reguliere onderhoudsbeurt), inclusief een meting die direct of indirect herleidbaar is naar een mast vergelijking van het betreffende instrument op een hoogte van minimaal 80m.</w:t>
            </w:r>
          </w:p>
          <w:p w14:paraId="1331AA8B" w14:textId="77777777" w:rsidR="00A55F81" w:rsidRPr="00B174FA" w:rsidRDefault="00A55F81" w:rsidP="00A55F81">
            <w:pPr>
              <w:rPr>
                <w:rFonts w:ascii="Verdana" w:hAnsi="Verdana" w:cs="Calibri"/>
              </w:rPr>
            </w:pPr>
          </w:p>
          <w:p w14:paraId="73684A32" w14:textId="77777777" w:rsidR="00A55F81" w:rsidRPr="00B174FA" w:rsidRDefault="00A55F81" w:rsidP="00A55F81">
            <w:pPr>
              <w:pStyle w:val="broodtekst"/>
              <w:keepNext/>
            </w:pPr>
            <w:r w:rsidRPr="00B174FA">
              <w:rPr>
                <w:color w:val="000000" w:themeColor="text1"/>
              </w:rPr>
              <w:t>De documentatie dient in het Engels te worden aangeleverd.</w:t>
            </w:r>
          </w:p>
        </w:tc>
        <w:tc>
          <w:tcPr>
            <w:tcW w:w="2268" w:type="dxa"/>
          </w:tcPr>
          <w:p w14:paraId="02F346BF" w14:textId="77777777" w:rsidR="00A55F81" w:rsidRPr="00A55F81" w:rsidRDefault="00A55F81" w:rsidP="00A55F81">
            <w:pPr>
              <w:rPr>
                <w:rFonts w:ascii="Verdana" w:eastAsia="Times New Roman" w:hAnsi="Verdana" w:cs="Calibri"/>
                <w:lang w:eastAsia="nl-NL"/>
              </w:rPr>
            </w:pPr>
          </w:p>
        </w:tc>
      </w:tr>
      <w:tr w:rsidR="00A55F81" w:rsidRPr="00A55F81" w14:paraId="3DC9A5D4" w14:textId="77777777" w:rsidTr="008B7E54">
        <w:tc>
          <w:tcPr>
            <w:tcW w:w="1413" w:type="dxa"/>
          </w:tcPr>
          <w:p w14:paraId="3F2405F2" w14:textId="77777777" w:rsidR="00A55F81" w:rsidRPr="00B174FA" w:rsidRDefault="00A55F81" w:rsidP="00A55F81">
            <w:pPr>
              <w:pStyle w:val="broodtekst"/>
            </w:pPr>
            <w:r w:rsidRPr="00B174FA">
              <w:t>Toelichting:</w:t>
            </w:r>
          </w:p>
        </w:tc>
        <w:tc>
          <w:tcPr>
            <w:tcW w:w="6237" w:type="dxa"/>
            <w:gridSpan w:val="5"/>
          </w:tcPr>
          <w:p w14:paraId="6404E8FB" w14:textId="77777777" w:rsidR="00A55F81" w:rsidRPr="00B174FA" w:rsidRDefault="00A55F81" w:rsidP="00A55F81">
            <w:pPr>
              <w:pStyle w:val="broodtekst"/>
              <w:keepNext/>
            </w:pPr>
            <w:r w:rsidRPr="00B174FA">
              <w:t>De Opdrachtnemer dient de juiste werking van de LiDAR aan te tonen bij de eerste levering en na iedere Kalibratie en/of Onderhoud.</w:t>
            </w:r>
          </w:p>
        </w:tc>
        <w:tc>
          <w:tcPr>
            <w:tcW w:w="2268" w:type="dxa"/>
          </w:tcPr>
          <w:p w14:paraId="2B6ADDBF"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43581CF1" w14:textId="77777777" w:rsidTr="008B7E54">
        <w:tc>
          <w:tcPr>
            <w:tcW w:w="1413" w:type="dxa"/>
          </w:tcPr>
          <w:p w14:paraId="7BEB8DC1" w14:textId="77777777" w:rsidR="00A55F81" w:rsidRPr="00B174FA" w:rsidRDefault="00A55F81" w:rsidP="00A55F81">
            <w:pPr>
              <w:pStyle w:val="broodtekst"/>
            </w:pPr>
            <w:r w:rsidRPr="00B174FA">
              <w:t>Verificatie:</w:t>
            </w:r>
          </w:p>
        </w:tc>
        <w:tc>
          <w:tcPr>
            <w:tcW w:w="6237" w:type="dxa"/>
            <w:gridSpan w:val="5"/>
          </w:tcPr>
          <w:p w14:paraId="16AA19DB" w14:textId="77777777" w:rsidR="00A55F81" w:rsidRPr="00B174FA" w:rsidRDefault="00A55F81" w:rsidP="00A55F81">
            <w:pPr>
              <w:pStyle w:val="broodtekst"/>
              <w:keepNext/>
            </w:pPr>
            <w:r w:rsidRPr="00B174FA">
              <w:t>Documentatie.</w:t>
            </w:r>
          </w:p>
        </w:tc>
        <w:tc>
          <w:tcPr>
            <w:tcW w:w="2268" w:type="dxa"/>
          </w:tcPr>
          <w:p w14:paraId="16AE9A0A"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113D2B57" w14:textId="77777777" w:rsidTr="008B7E54">
        <w:tc>
          <w:tcPr>
            <w:tcW w:w="1413" w:type="dxa"/>
            <w:shd w:val="clear" w:color="auto" w:fill="E6E6E6"/>
          </w:tcPr>
          <w:p w14:paraId="265B22F1" w14:textId="77777777" w:rsidR="00A55F81" w:rsidRPr="00B174FA" w:rsidRDefault="00A55F81" w:rsidP="00A55F81">
            <w:pPr>
              <w:pStyle w:val="broodtekst"/>
              <w:rPr>
                <w:b/>
              </w:rPr>
            </w:pPr>
            <w:r w:rsidRPr="00B174FA">
              <w:rPr>
                <w:b/>
              </w:rPr>
              <w:t>VSE-29</w:t>
            </w:r>
          </w:p>
        </w:tc>
        <w:tc>
          <w:tcPr>
            <w:tcW w:w="6237" w:type="dxa"/>
            <w:gridSpan w:val="5"/>
            <w:shd w:val="clear" w:color="auto" w:fill="E6E6E6"/>
          </w:tcPr>
          <w:p w14:paraId="115845C7" w14:textId="77777777" w:rsidR="00A55F81" w:rsidRPr="00B174FA" w:rsidRDefault="00A55F81" w:rsidP="00A55F81">
            <w:pPr>
              <w:pStyle w:val="broodtekst"/>
              <w:rPr>
                <w:b/>
              </w:rPr>
            </w:pPr>
            <w:r w:rsidRPr="00B174FA">
              <w:rPr>
                <w:b/>
              </w:rPr>
              <w:t xml:space="preserve">Training </w:t>
            </w:r>
          </w:p>
        </w:tc>
        <w:tc>
          <w:tcPr>
            <w:tcW w:w="2268" w:type="dxa"/>
            <w:shd w:val="clear" w:color="auto" w:fill="86C490"/>
          </w:tcPr>
          <w:p w14:paraId="0279AF0D"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055DD4" w14:paraId="2D999BAB" w14:textId="77777777" w:rsidTr="008B7E54">
        <w:tc>
          <w:tcPr>
            <w:tcW w:w="1413" w:type="dxa"/>
          </w:tcPr>
          <w:p w14:paraId="72B46320" w14:textId="77777777" w:rsidR="00A55F81" w:rsidRPr="00B174FA" w:rsidRDefault="00A55F81" w:rsidP="00A55F81">
            <w:pPr>
              <w:pStyle w:val="broodtekst"/>
            </w:pPr>
            <w:r w:rsidRPr="00B174FA">
              <w:t>Eis:</w:t>
            </w:r>
          </w:p>
          <w:p w14:paraId="0D4BAE27" w14:textId="77777777" w:rsidR="00A55F81" w:rsidRPr="00B174FA" w:rsidRDefault="00A55F81" w:rsidP="00A55F81">
            <w:pPr>
              <w:pStyle w:val="broodtekst"/>
            </w:pPr>
          </w:p>
        </w:tc>
        <w:tc>
          <w:tcPr>
            <w:tcW w:w="6237" w:type="dxa"/>
            <w:gridSpan w:val="5"/>
          </w:tcPr>
          <w:p w14:paraId="2B64B475" w14:textId="77777777" w:rsidR="00A55F81" w:rsidRPr="00B174FA" w:rsidRDefault="00A55F81" w:rsidP="00A55F81">
            <w:pPr>
              <w:pStyle w:val="broodtekst"/>
              <w:keepNext/>
            </w:pPr>
            <w:r w:rsidRPr="00B174FA">
              <w:rPr>
                <w:rFonts w:cs="Calibri"/>
              </w:rPr>
              <w:t xml:space="preserve">De leverancier verzorgt optioneel bij OG een training over installatie, onderhoud en gebruik (inclusief software) voor minimaal 5 personen en maximaal 10 personen. Bij deze training kunnen nog nader door OG aan te wijzen </w:t>
            </w:r>
            <w:r w:rsidRPr="00B174FA">
              <w:t>onderhoudspartij(en) aansluiten</w:t>
            </w:r>
            <w:r w:rsidRPr="00B174FA">
              <w:rPr>
                <w:rFonts w:cs="Calibri"/>
              </w:rPr>
              <w:t xml:space="preserve">.  </w:t>
            </w:r>
            <w:r w:rsidRPr="00B174FA">
              <w:rPr>
                <w:color w:val="000000" w:themeColor="text1"/>
              </w:rPr>
              <w:t>De documentatie dient in het Engels te worden aangeleverd.</w:t>
            </w:r>
          </w:p>
        </w:tc>
        <w:tc>
          <w:tcPr>
            <w:tcW w:w="2268" w:type="dxa"/>
          </w:tcPr>
          <w:p w14:paraId="516BBF60" w14:textId="77777777" w:rsidR="00A55F81" w:rsidRPr="00055DD4" w:rsidRDefault="00A55F81" w:rsidP="00A55F81">
            <w:pPr>
              <w:keepNext/>
              <w:suppressAutoHyphens/>
              <w:autoSpaceDE w:val="0"/>
              <w:spacing w:before="40" w:after="40" w:line="240" w:lineRule="atLeast"/>
              <w:rPr>
                <w:rFonts w:ascii="Verdana" w:eastAsia="Times New Roman" w:hAnsi="Verdana" w:cs="Calibri"/>
                <w:lang w:val="en-GB" w:eastAsia="ar-SA"/>
              </w:rPr>
            </w:pPr>
          </w:p>
        </w:tc>
      </w:tr>
      <w:tr w:rsidR="00A55F81" w:rsidRPr="00A55F81" w14:paraId="3E77C60C" w14:textId="77777777" w:rsidTr="008B7E54">
        <w:tc>
          <w:tcPr>
            <w:tcW w:w="1413" w:type="dxa"/>
          </w:tcPr>
          <w:p w14:paraId="78F5C822" w14:textId="77777777" w:rsidR="00A55F81" w:rsidRPr="00B174FA" w:rsidRDefault="00A55F81" w:rsidP="00A55F81">
            <w:pPr>
              <w:pStyle w:val="broodtekst"/>
            </w:pPr>
            <w:r w:rsidRPr="00B174FA">
              <w:t>Toelichting:</w:t>
            </w:r>
          </w:p>
        </w:tc>
        <w:tc>
          <w:tcPr>
            <w:tcW w:w="6237" w:type="dxa"/>
            <w:gridSpan w:val="5"/>
          </w:tcPr>
          <w:p w14:paraId="080BB877" w14:textId="77777777" w:rsidR="00A55F81" w:rsidRPr="00B174FA" w:rsidRDefault="00A55F81" w:rsidP="00A55F81">
            <w:pPr>
              <w:pStyle w:val="broodtekst"/>
              <w:keepNext/>
            </w:pPr>
            <w:r w:rsidRPr="00B174FA">
              <w:t xml:space="preserve">De Opdrachtgever moet de LiDAR kunnen installeren, preventief onderhouden en gebruiken. </w:t>
            </w:r>
          </w:p>
        </w:tc>
        <w:tc>
          <w:tcPr>
            <w:tcW w:w="2268" w:type="dxa"/>
          </w:tcPr>
          <w:p w14:paraId="44B0674D"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0ED76857" w14:textId="77777777" w:rsidTr="008B7E54">
        <w:tc>
          <w:tcPr>
            <w:tcW w:w="1413" w:type="dxa"/>
          </w:tcPr>
          <w:p w14:paraId="13F5825E" w14:textId="77777777" w:rsidR="00A55F81" w:rsidRPr="00B174FA" w:rsidRDefault="00A55F81" w:rsidP="00A55F81">
            <w:pPr>
              <w:pStyle w:val="broodtekst"/>
            </w:pPr>
            <w:r w:rsidRPr="00B174FA">
              <w:t>Verificatie:</w:t>
            </w:r>
          </w:p>
        </w:tc>
        <w:tc>
          <w:tcPr>
            <w:tcW w:w="6237" w:type="dxa"/>
            <w:gridSpan w:val="5"/>
          </w:tcPr>
          <w:p w14:paraId="4C9718FA" w14:textId="77777777" w:rsidR="00A55F81" w:rsidRPr="00B174FA" w:rsidRDefault="00A55F81" w:rsidP="00A55F81">
            <w:pPr>
              <w:pStyle w:val="broodtekst"/>
              <w:keepNext/>
            </w:pPr>
            <w:r w:rsidRPr="00B174FA">
              <w:t>Documentatie.</w:t>
            </w:r>
          </w:p>
        </w:tc>
        <w:tc>
          <w:tcPr>
            <w:tcW w:w="2268" w:type="dxa"/>
          </w:tcPr>
          <w:p w14:paraId="5BA61DF0"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41BE4EE4" w14:textId="77777777" w:rsidTr="008B7E54">
        <w:tc>
          <w:tcPr>
            <w:tcW w:w="1413" w:type="dxa"/>
            <w:shd w:val="clear" w:color="auto" w:fill="E6E6E6"/>
          </w:tcPr>
          <w:p w14:paraId="78CA9783" w14:textId="77777777" w:rsidR="00A55F81" w:rsidRPr="00B174FA" w:rsidRDefault="00A55F81" w:rsidP="00A55F81">
            <w:pPr>
              <w:pStyle w:val="broodtekst"/>
              <w:rPr>
                <w:b/>
              </w:rPr>
            </w:pPr>
            <w:r w:rsidRPr="00B174FA">
              <w:rPr>
                <w:b/>
              </w:rPr>
              <w:t>VSE-30</w:t>
            </w:r>
          </w:p>
        </w:tc>
        <w:tc>
          <w:tcPr>
            <w:tcW w:w="6237" w:type="dxa"/>
            <w:gridSpan w:val="5"/>
            <w:shd w:val="clear" w:color="auto" w:fill="E6E6E6"/>
          </w:tcPr>
          <w:p w14:paraId="0F23687D" w14:textId="77777777" w:rsidR="00A55F81" w:rsidRPr="00B174FA" w:rsidRDefault="00A55F81" w:rsidP="00A55F81">
            <w:pPr>
              <w:pStyle w:val="broodtekst"/>
              <w:rPr>
                <w:b/>
              </w:rPr>
            </w:pPr>
            <w:r w:rsidRPr="00B174FA">
              <w:rPr>
                <w:b/>
              </w:rPr>
              <w:t>Ondersteunen Opdrachtgever</w:t>
            </w:r>
          </w:p>
        </w:tc>
        <w:tc>
          <w:tcPr>
            <w:tcW w:w="2268" w:type="dxa"/>
            <w:shd w:val="clear" w:color="auto" w:fill="86C490"/>
          </w:tcPr>
          <w:p w14:paraId="5C6C4C77"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11E344E2" w14:textId="77777777" w:rsidTr="008B7E54">
        <w:tc>
          <w:tcPr>
            <w:tcW w:w="1413" w:type="dxa"/>
          </w:tcPr>
          <w:p w14:paraId="3CE55C9E" w14:textId="77777777" w:rsidR="00A55F81" w:rsidRPr="00B174FA" w:rsidRDefault="00A55F81" w:rsidP="00A55F81">
            <w:pPr>
              <w:pStyle w:val="broodtekst"/>
            </w:pPr>
            <w:r w:rsidRPr="00B174FA">
              <w:t>Eis:</w:t>
            </w:r>
          </w:p>
          <w:p w14:paraId="461EE06E" w14:textId="77777777" w:rsidR="00A55F81" w:rsidRPr="00B174FA" w:rsidRDefault="00A55F81" w:rsidP="00A55F81">
            <w:pPr>
              <w:pStyle w:val="broodtekst"/>
            </w:pPr>
          </w:p>
        </w:tc>
        <w:tc>
          <w:tcPr>
            <w:tcW w:w="6237" w:type="dxa"/>
            <w:gridSpan w:val="5"/>
          </w:tcPr>
          <w:p w14:paraId="2994BD4B" w14:textId="77777777" w:rsidR="00A55F81" w:rsidRPr="00B174FA" w:rsidRDefault="00A55F81" w:rsidP="00A55F81">
            <w:pPr>
              <w:pStyle w:val="broodtekst"/>
              <w:keepNext/>
            </w:pPr>
            <w:r w:rsidRPr="00B174FA">
              <w:t xml:space="preserve">Indien gevraagd dient de Opdrachtnemer ondersteuning op afstand te bieden aan de Opdrachtgever. </w:t>
            </w:r>
          </w:p>
          <w:p w14:paraId="4A2EBE36" w14:textId="77777777" w:rsidR="00A55F81" w:rsidRPr="00B174FA" w:rsidRDefault="00A55F81" w:rsidP="00A55F81">
            <w:pPr>
              <w:pStyle w:val="broodtekst"/>
              <w:keepNext/>
            </w:pPr>
            <w:r w:rsidRPr="00B174FA">
              <w:rPr>
                <w:color w:val="000000" w:themeColor="text1"/>
              </w:rPr>
              <w:t>De ondersteuning dient in het Engels te kunnen worden geleverd.</w:t>
            </w:r>
          </w:p>
        </w:tc>
        <w:tc>
          <w:tcPr>
            <w:tcW w:w="2268" w:type="dxa"/>
          </w:tcPr>
          <w:p w14:paraId="7E4400E5"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A55F81" w14:paraId="34DCE69C" w14:textId="77777777" w:rsidTr="008B7E54">
        <w:tc>
          <w:tcPr>
            <w:tcW w:w="1413" w:type="dxa"/>
          </w:tcPr>
          <w:p w14:paraId="56D656F6" w14:textId="77777777" w:rsidR="00A55F81" w:rsidRPr="00B174FA" w:rsidRDefault="00A55F81" w:rsidP="00A55F81">
            <w:pPr>
              <w:pStyle w:val="broodtekst"/>
            </w:pPr>
            <w:r w:rsidRPr="00B174FA">
              <w:lastRenderedPageBreak/>
              <w:t>Toelichting:</w:t>
            </w:r>
          </w:p>
        </w:tc>
        <w:tc>
          <w:tcPr>
            <w:tcW w:w="6237" w:type="dxa"/>
            <w:gridSpan w:val="5"/>
          </w:tcPr>
          <w:p w14:paraId="77D2F26E" w14:textId="77777777" w:rsidR="00A55F81" w:rsidRPr="00B174FA" w:rsidRDefault="00A55F81" w:rsidP="00A55F81">
            <w:pPr>
              <w:pStyle w:val="broodtekst"/>
              <w:keepNext/>
              <w:rPr>
                <w:color w:val="FF0000"/>
              </w:rPr>
            </w:pPr>
            <w:r w:rsidRPr="00B174FA">
              <w:t>De Opdrachtgever moet de LiDAR kunnen installeren, preventief onderhouden en gebruiken.</w:t>
            </w:r>
          </w:p>
        </w:tc>
        <w:tc>
          <w:tcPr>
            <w:tcW w:w="2268" w:type="dxa"/>
          </w:tcPr>
          <w:p w14:paraId="72AB68B5"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271E6C48" w14:textId="77777777" w:rsidTr="008B7E54">
        <w:tc>
          <w:tcPr>
            <w:tcW w:w="1413" w:type="dxa"/>
          </w:tcPr>
          <w:p w14:paraId="1987B615" w14:textId="77777777" w:rsidR="00A55F81" w:rsidRPr="00B174FA" w:rsidRDefault="00A55F81" w:rsidP="00A55F81">
            <w:pPr>
              <w:pStyle w:val="broodtekst"/>
            </w:pPr>
            <w:r w:rsidRPr="00B174FA">
              <w:t>Verificatie:</w:t>
            </w:r>
          </w:p>
        </w:tc>
        <w:tc>
          <w:tcPr>
            <w:tcW w:w="6237" w:type="dxa"/>
            <w:gridSpan w:val="5"/>
          </w:tcPr>
          <w:p w14:paraId="0660FB14" w14:textId="77777777" w:rsidR="00A55F81" w:rsidRPr="00B174FA" w:rsidRDefault="00A55F81" w:rsidP="00A55F81">
            <w:pPr>
              <w:pStyle w:val="broodtekst"/>
              <w:keepNext/>
            </w:pPr>
            <w:r w:rsidRPr="00B174FA">
              <w:t xml:space="preserve">Documentatie, </w:t>
            </w:r>
            <w:r>
              <w:t>M</w:t>
            </w:r>
            <w:r w:rsidRPr="00B174FA">
              <w:t>eting</w:t>
            </w:r>
            <w:r>
              <w:t xml:space="preserve"> en</w:t>
            </w:r>
            <w:r w:rsidRPr="00B174FA">
              <w:t xml:space="preserve"> </w:t>
            </w:r>
            <w:r>
              <w:t>T</w:t>
            </w:r>
            <w:r w:rsidRPr="00B174FA">
              <w:t>est.</w:t>
            </w:r>
          </w:p>
        </w:tc>
        <w:tc>
          <w:tcPr>
            <w:tcW w:w="2268" w:type="dxa"/>
          </w:tcPr>
          <w:p w14:paraId="518CF1A0"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7463E211" w14:textId="77777777" w:rsidTr="008B7E54">
        <w:tc>
          <w:tcPr>
            <w:tcW w:w="1413" w:type="dxa"/>
            <w:shd w:val="clear" w:color="auto" w:fill="E6E6E6"/>
          </w:tcPr>
          <w:p w14:paraId="552CC1E0" w14:textId="77777777" w:rsidR="00A55F81" w:rsidRPr="00B174FA" w:rsidRDefault="00A55F81" w:rsidP="00A55F81">
            <w:pPr>
              <w:pStyle w:val="broodtekst"/>
              <w:rPr>
                <w:b/>
              </w:rPr>
            </w:pPr>
            <w:r w:rsidRPr="00B174FA">
              <w:rPr>
                <w:b/>
              </w:rPr>
              <w:t>VSE-31</w:t>
            </w:r>
          </w:p>
        </w:tc>
        <w:tc>
          <w:tcPr>
            <w:tcW w:w="6237" w:type="dxa"/>
            <w:gridSpan w:val="5"/>
            <w:shd w:val="clear" w:color="auto" w:fill="E6E6E6"/>
          </w:tcPr>
          <w:p w14:paraId="31167F4C" w14:textId="77777777" w:rsidR="00A55F81" w:rsidRPr="00B174FA" w:rsidRDefault="00A55F81" w:rsidP="00A55F81">
            <w:pPr>
              <w:pStyle w:val="broodtekst"/>
              <w:rPr>
                <w:b/>
              </w:rPr>
            </w:pPr>
            <w:r w:rsidRPr="00B174FA">
              <w:rPr>
                <w:b/>
              </w:rPr>
              <w:t>Offshore installatie</w:t>
            </w:r>
          </w:p>
        </w:tc>
        <w:tc>
          <w:tcPr>
            <w:tcW w:w="2268" w:type="dxa"/>
            <w:shd w:val="clear" w:color="auto" w:fill="86C490"/>
          </w:tcPr>
          <w:p w14:paraId="471E670B"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5E554145" w14:textId="77777777" w:rsidTr="008B7E54">
        <w:tc>
          <w:tcPr>
            <w:tcW w:w="1413" w:type="dxa"/>
          </w:tcPr>
          <w:p w14:paraId="36E4948C" w14:textId="77777777" w:rsidR="00A55F81" w:rsidRPr="00B174FA" w:rsidRDefault="00A55F81" w:rsidP="00A55F81">
            <w:pPr>
              <w:pStyle w:val="broodtekst"/>
            </w:pPr>
            <w:r w:rsidRPr="00B174FA">
              <w:t>Eis:</w:t>
            </w:r>
          </w:p>
          <w:p w14:paraId="7A2387C3" w14:textId="77777777" w:rsidR="00A55F81" w:rsidRPr="00B174FA" w:rsidRDefault="00A55F81" w:rsidP="00A55F81">
            <w:pPr>
              <w:pStyle w:val="broodtekst"/>
            </w:pPr>
          </w:p>
        </w:tc>
        <w:tc>
          <w:tcPr>
            <w:tcW w:w="6237" w:type="dxa"/>
            <w:gridSpan w:val="5"/>
          </w:tcPr>
          <w:p w14:paraId="401C39ED" w14:textId="77777777" w:rsidR="00A55F81" w:rsidRPr="00B174FA" w:rsidRDefault="00A55F81" w:rsidP="00A55F81">
            <w:pPr>
              <w:pStyle w:val="broodtekst"/>
              <w:keepNext/>
            </w:pPr>
            <w:r w:rsidRPr="00B174FA">
              <w:t>De LiDAR dient binnen 4 uur door 2 personen van de OG of een door OG geselecteerde onderhoudspartij vervangen en geïnstalleerd te kunnen worden.</w:t>
            </w:r>
          </w:p>
        </w:tc>
        <w:tc>
          <w:tcPr>
            <w:tcW w:w="2268" w:type="dxa"/>
          </w:tcPr>
          <w:p w14:paraId="15E71D21"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A55F81" w14:paraId="1BA44878" w14:textId="77777777" w:rsidTr="008B7E54">
        <w:tc>
          <w:tcPr>
            <w:tcW w:w="1413" w:type="dxa"/>
          </w:tcPr>
          <w:p w14:paraId="07B5DC72" w14:textId="77777777" w:rsidR="00A55F81" w:rsidRPr="00B174FA" w:rsidRDefault="00A55F81" w:rsidP="00A55F81">
            <w:pPr>
              <w:pStyle w:val="broodtekst"/>
            </w:pPr>
            <w:r w:rsidRPr="00B174FA">
              <w:t>Toelichting:</w:t>
            </w:r>
          </w:p>
        </w:tc>
        <w:tc>
          <w:tcPr>
            <w:tcW w:w="6237" w:type="dxa"/>
            <w:gridSpan w:val="5"/>
          </w:tcPr>
          <w:p w14:paraId="66D6B5DD" w14:textId="77777777" w:rsidR="00A55F81" w:rsidRPr="00B174FA" w:rsidRDefault="00A55F81" w:rsidP="00A55F81">
            <w:pPr>
              <w:pStyle w:val="broodtekst"/>
              <w:keepNext/>
              <w:rPr>
                <w:color w:val="FF0000"/>
              </w:rPr>
            </w:pPr>
            <w:r w:rsidRPr="00B174FA">
              <w:t>De LiDAR wordt geïnstalleerd op een offshore platform en indien nodig moet de LiDAR ook offshore vervangen kunnen worden. Daarom moet de installatie van de LiDAR eenvoudig te zijn en uitvoerbaar door 2 technici met een MBO elektrotechnische opleiding.</w:t>
            </w:r>
          </w:p>
        </w:tc>
        <w:tc>
          <w:tcPr>
            <w:tcW w:w="2268" w:type="dxa"/>
          </w:tcPr>
          <w:p w14:paraId="560BBED1"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1445B486" w14:textId="77777777" w:rsidTr="008B7E54">
        <w:tc>
          <w:tcPr>
            <w:tcW w:w="1413" w:type="dxa"/>
          </w:tcPr>
          <w:p w14:paraId="087CF6B1" w14:textId="77777777" w:rsidR="00A55F81" w:rsidRPr="00B174FA" w:rsidRDefault="00A55F81" w:rsidP="00A55F81">
            <w:pPr>
              <w:pStyle w:val="broodtekst"/>
              <w:rPr>
                <w:lang w:val="en-US"/>
              </w:rPr>
            </w:pPr>
            <w:r w:rsidRPr="00B174FA">
              <w:rPr>
                <w:lang w:val="en-US"/>
              </w:rPr>
              <w:t>Verificatie:</w:t>
            </w:r>
          </w:p>
        </w:tc>
        <w:tc>
          <w:tcPr>
            <w:tcW w:w="6237" w:type="dxa"/>
            <w:gridSpan w:val="5"/>
          </w:tcPr>
          <w:p w14:paraId="3D10A8A3" w14:textId="77777777" w:rsidR="00A55F81" w:rsidRPr="00B174FA" w:rsidRDefault="00A55F81" w:rsidP="00A55F81">
            <w:pPr>
              <w:pStyle w:val="broodtekst"/>
              <w:keepNext/>
              <w:rPr>
                <w:lang w:val="en-US"/>
              </w:rPr>
            </w:pPr>
            <w:r>
              <w:rPr>
                <w:lang w:val="en-US"/>
              </w:rPr>
              <w:t>D</w:t>
            </w:r>
            <w:r w:rsidRPr="00B174FA">
              <w:rPr>
                <w:lang w:val="en-US"/>
              </w:rPr>
              <w:t>ocumentatie.</w:t>
            </w:r>
          </w:p>
        </w:tc>
        <w:tc>
          <w:tcPr>
            <w:tcW w:w="2268" w:type="dxa"/>
          </w:tcPr>
          <w:p w14:paraId="432241DE"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39636D82" w14:textId="77777777" w:rsidTr="008B7E54">
        <w:tc>
          <w:tcPr>
            <w:tcW w:w="1413" w:type="dxa"/>
            <w:shd w:val="clear" w:color="auto" w:fill="E6E6E6"/>
          </w:tcPr>
          <w:p w14:paraId="512B281C" w14:textId="77777777" w:rsidR="00A55F81" w:rsidRPr="00B174FA" w:rsidRDefault="00A55F81" w:rsidP="00A55F81">
            <w:pPr>
              <w:pStyle w:val="broodtekst"/>
              <w:rPr>
                <w:b/>
              </w:rPr>
            </w:pPr>
            <w:r w:rsidRPr="00397459">
              <w:rPr>
                <w:b/>
              </w:rPr>
              <w:t>VSE-32</w:t>
            </w:r>
          </w:p>
        </w:tc>
        <w:tc>
          <w:tcPr>
            <w:tcW w:w="6237" w:type="dxa"/>
            <w:gridSpan w:val="5"/>
            <w:shd w:val="clear" w:color="auto" w:fill="E6E6E6"/>
          </w:tcPr>
          <w:p w14:paraId="7FAE932F" w14:textId="77777777" w:rsidR="00A55F81" w:rsidRPr="00B174FA" w:rsidRDefault="00A55F81" w:rsidP="00A55F81">
            <w:pPr>
              <w:pStyle w:val="broodtekst"/>
              <w:rPr>
                <w:b/>
              </w:rPr>
            </w:pPr>
            <w:r w:rsidRPr="00B174FA">
              <w:rPr>
                <w:b/>
              </w:rPr>
              <w:t>Positioneren LiDAR</w:t>
            </w:r>
          </w:p>
        </w:tc>
        <w:tc>
          <w:tcPr>
            <w:tcW w:w="2268" w:type="dxa"/>
            <w:shd w:val="clear" w:color="auto" w:fill="86C490"/>
          </w:tcPr>
          <w:p w14:paraId="67516A2F"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3E291368" w14:textId="77777777" w:rsidTr="008B7E54">
        <w:tc>
          <w:tcPr>
            <w:tcW w:w="1413" w:type="dxa"/>
          </w:tcPr>
          <w:p w14:paraId="366CE54D" w14:textId="77777777" w:rsidR="00A55F81" w:rsidRPr="00B174FA" w:rsidRDefault="00A55F81" w:rsidP="00A55F81">
            <w:pPr>
              <w:pStyle w:val="broodtekst"/>
            </w:pPr>
            <w:r w:rsidRPr="00B174FA">
              <w:t>Eis:</w:t>
            </w:r>
          </w:p>
          <w:p w14:paraId="0AA582FB" w14:textId="77777777" w:rsidR="00A55F81" w:rsidRPr="00B174FA" w:rsidRDefault="00A55F81" w:rsidP="00A55F81">
            <w:pPr>
              <w:pStyle w:val="broodtekst"/>
            </w:pPr>
          </w:p>
        </w:tc>
        <w:tc>
          <w:tcPr>
            <w:tcW w:w="6237" w:type="dxa"/>
            <w:gridSpan w:val="5"/>
          </w:tcPr>
          <w:p w14:paraId="0A9EA004" w14:textId="77777777" w:rsidR="00A55F81" w:rsidRPr="00B174FA" w:rsidRDefault="00A55F81" w:rsidP="00A55F81">
            <w:pPr>
              <w:pStyle w:val="broodtekst"/>
              <w:keepNext/>
            </w:pPr>
            <w:r w:rsidRPr="00406C64">
              <w:rPr>
                <w:color w:val="000000"/>
              </w:rPr>
              <w:t>Het positioneren van de LiDAR op het platform dient precies en nauwkeurig te kunnen plaatsvinden, voor zowel het uitrichten als het waterpas plaatsen</w:t>
            </w:r>
            <w:r w:rsidRPr="00406C64">
              <w:t>.</w:t>
            </w:r>
          </w:p>
        </w:tc>
        <w:tc>
          <w:tcPr>
            <w:tcW w:w="2268" w:type="dxa"/>
          </w:tcPr>
          <w:p w14:paraId="026D8236"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color w:val="000000"/>
                <w:szCs w:val="20"/>
                <w:lang w:eastAsia="ar-SA"/>
              </w:rPr>
            </w:pPr>
          </w:p>
        </w:tc>
      </w:tr>
      <w:tr w:rsidR="00A55F81" w:rsidRPr="00055DD4" w14:paraId="004FCB5B" w14:textId="77777777" w:rsidTr="008B7E54">
        <w:tc>
          <w:tcPr>
            <w:tcW w:w="1413" w:type="dxa"/>
          </w:tcPr>
          <w:p w14:paraId="48DA42B1" w14:textId="77777777" w:rsidR="00A55F81" w:rsidRPr="00B174FA" w:rsidRDefault="00A55F81" w:rsidP="00A55F81">
            <w:pPr>
              <w:pStyle w:val="broodtekst"/>
            </w:pPr>
            <w:r w:rsidRPr="00B174FA">
              <w:t>Toelichting:</w:t>
            </w:r>
          </w:p>
        </w:tc>
        <w:tc>
          <w:tcPr>
            <w:tcW w:w="6237" w:type="dxa"/>
            <w:gridSpan w:val="5"/>
          </w:tcPr>
          <w:p w14:paraId="783D5CD6" w14:textId="77777777" w:rsidR="00A55F81" w:rsidRPr="00B174FA" w:rsidRDefault="00A55F81" w:rsidP="00A55F81">
            <w:pPr>
              <w:pStyle w:val="broodtekst"/>
              <w:keepNext/>
            </w:pPr>
          </w:p>
        </w:tc>
        <w:tc>
          <w:tcPr>
            <w:tcW w:w="2268" w:type="dxa"/>
          </w:tcPr>
          <w:p w14:paraId="651F6418"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2615F95B" w14:textId="77777777" w:rsidTr="008B7E54">
        <w:tc>
          <w:tcPr>
            <w:tcW w:w="1413" w:type="dxa"/>
          </w:tcPr>
          <w:p w14:paraId="10392559" w14:textId="77777777" w:rsidR="00A55F81" w:rsidRPr="00B174FA" w:rsidRDefault="00A55F81" w:rsidP="00A55F81">
            <w:pPr>
              <w:pStyle w:val="broodtekst"/>
            </w:pPr>
            <w:r w:rsidRPr="00B174FA">
              <w:t>Verificatie:</w:t>
            </w:r>
          </w:p>
        </w:tc>
        <w:tc>
          <w:tcPr>
            <w:tcW w:w="6237" w:type="dxa"/>
            <w:gridSpan w:val="5"/>
          </w:tcPr>
          <w:p w14:paraId="7B5A7F27" w14:textId="77777777" w:rsidR="00A55F81" w:rsidRPr="00B174FA" w:rsidRDefault="00A55F81" w:rsidP="00A55F81">
            <w:pPr>
              <w:pStyle w:val="broodtekst"/>
              <w:keepNext/>
            </w:pPr>
            <w:r>
              <w:t>D</w:t>
            </w:r>
            <w:r w:rsidRPr="00B174FA">
              <w:t>ocumentatie.</w:t>
            </w:r>
          </w:p>
        </w:tc>
        <w:tc>
          <w:tcPr>
            <w:tcW w:w="2268" w:type="dxa"/>
          </w:tcPr>
          <w:p w14:paraId="59CCEFBD"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229169F1" w14:textId="77777777" w:rsidTr="008B7E54">
        <w:tc>
          <w:tcPr>
            <w:tcW w:w="1413" w:type="dxa"/>
            <w:shd w:val="clear" w:color="auto" w:fill="E6E6E6"/>
          </w:tcPr>
          <w:p w14:paraId="340BEDC7" w14:textId="77777777" w:rsidR="00A55F81" w:rsidRPr="00B174FA" w:rsidRDefault="00A55F81" w:rsidP="00A55F81">
            <w:pPr>
              <w:pStyle w:val="broodtekst"/>
              <w:rPr>
                <w:b/>
              </w:rPr>
            </w:pPr>
            <w:r w:rsidRPr="00B174FA">
              <w:rPr>
                <w:b/>
              </w:rPr>
              <w:t>VSE-33</w:t>
            </w:r>
          </w:p>
        </w:tc>
        <w:tc>
          <w:tcPr>
            <w:tcW w:w="6237" w:type="dxa"/>
            <w:gridSpan w:val="5"/>
            <w:shd w:val="clear" w:color="auto" w:fill="E6E6E6"/>
          </w:tcPr>
          <w:p w14:paraId="48ADBD57" w14:textId="77777777" w:rsidR="00A55F81" w:rsidRPr="00B174FA" w:rsidRDefault="00A55F81" w:rsidP="00A55F81">
            <w:pPr>
              <w:pStyle w:val="broodtekst"/>
              <w:rPr>
                <w:b/>
              </w:rPr>
            </w:pPr>
            <w:r w:rsidRPr="00B174FA">
              <w:rPr>
                <w:b/>
              </w:rPr>
              <w:t>Noordpijl</w:t>
            </w:r>
          </w:p>
        </w:tc>
        <w:tc>
          <w:tcPr>
            <w:tcW w:w="2268" w:type="dxa"/>
            <w:shd w:val="clear" w:color="auto" w:fill="86C490"/>
          </w:tcPr>
          <w:p w14:paraId="4C458879"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74A89744" w14:textId="77777777" w:rsidTr="008B7E54">
        <w:tc>
          <w:tcPr>
            <w:tcW w:w="1413" w:type="dxa"/>
          </w:tcPr>
          <w:p w14:paraId="3F9A102D" w14:textId="77777777" w:rsidR="00A55F81" w:rsidRPr="00B174FA" w:rsidRDefault="00A55F81" w:rsidP="00A55F81">
            <w:pPr>
              <w:pStyle w:val="broodtekst"/>
            </w:pPr>
            <w:r w:rsidRPr="00B174FA">
              <w:t>Eis:</w:t>
            </w:r>
          </w:p>
          <w:p w14:paraId="146B6F15" w14:textId="77777777" w:rsidR="00A55F81" w:rsidRPr="00B174FA" w:rsidRDefault="00A55F81" w:rsidP="00A55F81">
            <w:pPr>
              <w:pStyle w:val="broodtekst"/>
            </w:pPr>
          </w:p>
        </w:tc>
        <w:tc>
          <w:tcPr>
            <w:tcW w:w="6237" w:type="dxa"/>
            <w:gridSpan w:val="5"/>
          </w:tcPr>
          <w:p w14:paraId="78913F35" w14:textId="77777777" w:rsidR="00A55F81" w:rsidRPr="00B174FA" w:rsidRDefault="00A55F81" w:rsidP="00A55F81">
            <w:pPr>
              <w:pStyle w:val="broodtekst"/>
              <w:keepNext/>
            </w:pPr>
            <w:r w:rsidRPr="00B174FA">
              <w:t>Het LiDAR system dient een eenvoudig visueel te herkennen en weersbestendige Noordpijl te bezitten. Het systeem moet de mogelijkheid hebben om softwarematige correctie tussen het ‘Ware Noorden’ en de plaatsing te kunnen doorvoeren.</w:t>
            </w:r>
          </w:p>
        </w:tc>
        <w:tc>
          <w:tcPr>
            <w:tcW w:w="2268" w:type="dxa"/>
          </w:tcPr>
          <w:p w14:paraId="7732D880"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65BC56BB" w14:textId="77777777" w:rsidTr="008B7E54">
        <w:tc>
          <w:tcPr>
            <w:tcW w:w="1413" w:type="dxa"/>
          </w:tcPr>
          <w:p w14:paraId="02BFF3C8" w14:textId="77777777" w:rsidR="00A55F81" w:rsidRPr="00B174FA" w:rsidRDefault="00A55F81" w:rsidP="00A55F81">
            <w:pPr>
              <w:pStyle w:val="broodtekst"/>
            </w:pPr>
            <w:r w:rsidRPr="00B174FA">
              <w:t>Toelichting:</w:t>
            </w:r>
          </w:p>
        </w:tc>
        <w:tc>
          <w:tcPr>
            <w:tcW w:w="6237" w:type="dxa"/>
            <w:gridSpan w:val="5"/>
          </w:tcPr>
          <w:p w14:paraId="18F7FEAC" w14:textId="77777777" w:rsidR="00A55F81" w:rsidRPr="00B174FA" w:rsidRDefault="00A55F81" w:rsidP="00A55F81">
            <w:pPr>
              <w:pStyle w:val="broodtekst"/>
              <w:keepNext/>
            </w:pPr>
          </w:p>
        </w:tc>
        <w:tc>
          <w:tcPr>
            <w:tcW w:w="2268" w:type="dxa"/>
          </w:tcPr>
          <w:p w14:paraId="7CF1DD1B"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7E35E509" w14:textId="77777777" w:rsidTr="008B7E54">
        <w:tc>
          <w:tcPr>
            <w:tcW w:w="1413" w:type="dxa"/>
          </w:tcPr>
          <w:p w14:paraId="055842F1" w14:textId="77777777" w:rsidR="00A55F81" w:rsidRPr="00B174FA" w:rsidRDefault="00A55F81" w:rsidP="00A55F81">
            <w:pPr>
              <w:pStyle w:val="broodtekst"/>
            </w:pPr>
            <w:r w:rsidRPr="00B174FA">
              <w:t>Verificatie:</w:t>
            </w:r>
          </w:p>
        </w:tc>
        <w:tc>
          <w:tcPr>
            <w:tcW w:w="6237" w:type="dxa"/>
            <w:gridSpan w:val="5"/>
          </w:tcPr>
          <w:p w14:paraId="260CC675" w14:textId="77777777" w:rsidR="00A55F81" w:rsidRPr="00B174FA" w:rsidRDefault="00A55F81" w:rsidP="00A55F81">
            <w:pPr>
              <w:pStyle w:val="broodtekst"/>
              <w:keepNext/>
            </w:pPr>
            <w:r w:rsidRPr="00B174FA">
              <w:t>Documentatie.</w:t>
            </w:r>
          </w:p>
        </w:tc>
        <w:tc>
          <w:tcPr>
            <w:tcW w:w="2268" w:type="dxa"/>
          </w:tcPr>
          <w:p w14:paraId="5326451A"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71030C44" w14:textId="77777777" w:rsidTr="008B7E54">
        <w:tc>
          <w:tcPr>
            <w:tcW w:w="1413" w:type="dxa"/>
            <w:shd w:val="clear" w:color="auto" w:fill="E6E6E6"/>
          </w:tcPr>
          <w:p w14:paraId="74A08E5D" w14:textId="77777777" w:rsidR="00A55F81" w:rsidRPr="00B174FA" w:rsidRDefault="00A55F81" w:rsidP="00A55F81">
            <w:pPr>
              <w:pStyle w:val="broodtekst"/>
              <w:rPr>
                <w:b/>
              </w:rPr>
            </w:pPr>
            <w:r w:rsidRPr="00B174FA">
              <w:rPr>
                <w:b/>
              </w:rPr>
              <w:t>VSE-34</w:t>
            </w:r>
          </w:p>
        </w:tc>
        <w:tc>
          <w:tcPr>
            <w:tcW w:w="6237" w:type="dxa"/>
            <w:gridSpan w:val="5"/>
            <w:shd w:val="clear" w:color="auto" w:fill="E6E6E6"/>
          </w:tcPr>
          <w:p w14:paraId="4E828EFA" w14:textId="77777777" w:rsidR="00A55F81" w:rsidRPr="00B174FA" w:rsidRDefault="00A55F81" w:rsidP="00A55F81">
            <w:pPr>
              <w:pStyle w:val="broodtekst"/>
              <w:rPr>
                <w:b/>
              </w:rPr>
            </w:pPr>
            <w:r w:rsidRPr="00B174FA">
              <w:rPr>
                <w:b/>
              </w:rPr>
              <w:t>Meethoek</w:t>
            </w:r>
          </w:p>
        </w:tc>
        <w:tc>
          <w:tcPr>
            <w:tcW w:w="2268" w:type="dxa"/>
            <w:shd w:val="clear" w:color="auto" w:fill="86C490"/>
          </w:tcPr>
          <w:p w14:paraId="01B3FD24"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34703B56" w14:textId="77777777" w:rsidTr="008B7E54">
        <w:tc>
          <w:tcPr>
            <w:tcW w:w="1413" w:type="dxa"/>
          </w:tcPr>
          <w:p w14:paraId="1CFA83C5" w14:textId="77777777" w:rsidR="00A55F81" w:rsidRPr="00B174FA" w:rsidRDefault="00A55F81" w:rsidP="00A55F81">
            <w:pPr>
              <w:pStyle w:val="broodtekst"/>
            </w:pPr>
            <w:r w:rsidRPr="00B174FA">
              <w:t>Eis:</w:t>
            </w:r>
          </w:p>
          <w:p w14:paraId="519DD8BC" w14:textId="77777777" w:rsidR="00A55F81" w:rsidRPr="00B174FA" w:rsidRDefault="00A55F81" w:rsidP="00A55F81">
            <w:pPr>
              <w:pStyle w:val="broodtekst"/>
            </w:pPr>
          </w:p>
        </w:tc>
        <w:tc>
          <w:tcPr>
            <w:tcW w:w="6237" w:type="dxa"/>
            <w:gridSpan w:val="5"/>
          </w:tcPr>
          <w:p w14:paraId="2F9078AB" w14:textId="77777777" w:rsidR="00A55F81" w:rsidRPr="00B174FA" w:rsidRDefault="00A55F81" w:rsidP="00A55F81">
            <w:pPr>
              <w:pStyle w:val="broodtekst"/>
              <w:keepNext/>
            </w:pPr>
            <w:r w:rsidRPr="00B174FA">
              <w:t>De laserstralen van de wind LiDAR staan maximaal 30° van zenit (totale meethoek is maximaal 60°).</w:t>
            </w:r>
          </w:p>
        </w:tc>
        <w:tc>
          <w:tcPr>
            <w:tcW w:w="2268" w:type="dxa"/>
          </w:tcPr>
          <w:p w14:paraId="5471FFD4"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A55F81" w14:paraId="0AAFFE64" w14:textId="77777777" w:rsidTr="008B7E54">
        <w:tc>
          <w:tcPr>
            <w:tcW w:w="1413" w:type="dxa"/>
          </w:tcPr>
          <w:p w14:paraId="50A12B7B" w14:textId="77777777" w:rsidR="00A55F81" w:rsidRPr="00B174FA" w:rsidRDefault="00A55F81" w:rsidP="00A55F81">
            <w:pPr>
              <w:pStyle w:val="broodtekst"/>
            </w:pPr>
            <w:r w:rsidRPr="00B174FA">
              <w:t>Toelichting:</w:t>
            </w:r>
          </w:p>
        </w:tc>
        <w:tc>
          <w:tcPr>
            <w:tcW w:w="6237" w:type="dxa"/>
            <w:gridSpan w:val="5"/>
          </w:tcPr>
          <w:p w14:paraId="520DF456" w14:textId="77777777" w:rsidR="00A55F81" w:rsidRPr="00B174FA" w:rsidRDefault="00A55F81" w:rsidP="00A55F81">
            <w:pPr>
              <w:pStyle w:val="broodtekst"/>
              <w:keepNext/>
            </w:pPr>
            <w:r w:rsidRPr="00B174FA">
              <w:t>De hoek mag niet groter zijn omdat de laserstralen niet geblokkeerd mogen worden door obstructies op het platform.</w:t>
            </w:r>
          </w:p>
        </w:tc>
        <w:tc>
          <w:tcPr>
            <w:tcW w:w="2268" w:type="dxa"/>
          </w:tcPr>
          <w:p w14:paraId="7C635B3C"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42C5DEBE" w14:textId="77777777" w:rsidTr="008B7E54">
        <w:tc>
          <w:tcPr>
            <w:tcW w:w="1413" w:type="dxa"/>
          </w:tcPr>
          <w:p w14:paraId="1CBF03E5" w14:textId="77777777" w:rsidR="00A55F81" w:rsidRPr="00B174FA" w:rsidRDefault="00A55F81" w:rsidP="00A55F81">
            <w:pPr>
              <w:pStyle w:val="broodtekst"/>
            </w:pPr>
            <w:r w:rsidRPr="00B174FA">
              <w:t>Verificatie:</w:t>
            </w:r>
          </w:p>
        </w:tc>
        <w:tc>
          <w:tcPr>
            <w:tcW w:w="6237" w:type="dxa"/>
            <w:gridSpan w:val="5"/>
          </w:tcPr>
          <w:p w14:paraId="67051931" w14:textId="77777777" w:rsidR="00A55F81" w:rsidRPr="00B174FA" w:rsidRDefault="00A55F81" w:rsidP="00A55F81">
            <w:pPr>
              <w:pStyle w:val="broodtekst"/>
              <w:keepNext/>
            </w:pPr>
            <w:r w:rsidRPr="00B174FA">
              <w:t>Documentatie.</w:t>
            </w:r>
          </w:p>
        </w:tc>
        <w:tc>
          <w:tcPr>
            <w:tcW w:w="2268" w:type="dxa"/>
          </w:tcPr>
          <w:p w14:paraId="49A4650F"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27F7E6D9" w14:textId="77777777" w:rsidTr="008B7E54">
        <w:tc>
          <w:tcPr>
            <w:tcW w:w="1413" w:type="dxa"/>
            <w:shd w:val="clear" w:color="auto" w:fill="E6E6E6"/>
          </w:tcPr>
          <w:p w14:paraId="3BFF0740" w14:textId="77777777" w:rsidR="00A55F81" w:rsidRPr="00B174FA" w:rsidRDefault="00A55F81" w:rsidP="00A55F81">
            <w:pPr>
              <w:pStyle w:val="broodtekst"/>
              <w:rPr>
                <w:b/>
              </w:rPr>
            </w:pPr>
            <w:r w:rsidRPr="00B174FA">
              <w:rPr>
                <w:b/>
              </w:rPr>
              <w:t>VSE-35</w:t>
            </w:r>
          </w:p>
        </w:tc>
        <w:tc>
          <w:tcPr>
            <w:tcW w:w="6237" w:type="dxa"/>
            <w:gridSpan w:val="5"/>
            <w:shd w:val="clear" w:color="auto" w:fill="E6E6E6"/>
          </w:tcPr>
          <w:p w14:paraId="41C5EF20" w14:textId="77777777" w:rsidR="00A55F81" w:rsidRPr="00B174FA" w:rsidRDefault="00A55F81" w:rsidP="00A55F81">
            <w:pPr>
              <w:pStyle w:val="broodtekst"/>
              <w:rPr>
                <w:b/>
              </w:rPr>
            </w:pPr>
            <w:r w:rsidRPr="00B174FA">
              <w:rPr>
                <w:b/>
              </w:rPr>
              <w:t>Afmetingen en gewicht LiDAR</w:t>
            </w:r>
          </w:p>
        </w:tc>
        <w:tc>
          <w:tcPr>
            <w:tcW w:w="2268" w:type="dxa"/>
            <w:shd w:val="clear" w:color="auto" w:fill="86C490"/>
          </w:tcPr>
          <w:p w14:paraId="61738666"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55120C45" w14:textId="77777777" w:rsidTr="008B7E54">
        <w:trPr>
          <w:trHeight w:val="550"/>
        </w:trPr>
        <w:tc>
          <w:tcPr>
            <w:tcW w:w="1413" w:type="dxa"/>
          </w:tcPr>
          <w:p w14:paraId="6C5FECF8" w14:textId="77777777" w:rsidR="00A55F81" w:rsidRPr="00B174FA" w:rsidRDefault="00A55F81" w:rsidP="00A55F81">
            <w:pPr>
              <w:pStyle w:val="broodtekst"/>
            </w:pPr>
            <w:r w:rsidRPr="00B174FA">
              <w:t>Eis:</w:t>
            </w:r>
          </w:p>
          <w:p w14:paraId="3712D3A4" w14:textId="77777777" w:rsidR="00A55F81" w:rsidRPr="00B174FA" w:rsidRDefault="00A55F81" w:rsidP="00A55F81">
            <w:pPr>
              <w:pStyle w:val="broodtekst"/>
            </w:pPr>
          </w:p>
        </w:tc>
        <w:tc>
          <w:tcPr>
            <w:tcW w:w="6237" w:type="dxa"/>
            <w:gridSpan w:val="5"/>
          </w:tcPr>
          <w:p w14:paraId="684E03A2" w14:textId="77777777" w:rsidR="00A55F81" w:rsidRPr="00B174FA" w:rsidRDefault="00A55F81" w:rsidP="00A55F81">
            <w:pPr>
              <w:pStyle w:val="broodtekst"/>
              <w:keepNext/>
            </w:pPr>
            <w:r w:rsidRPr="00B174FA">
              <w:t>De afmeting van de LiDAR is max. 90x90x100cm;</w:t>
            </w:r>
          </w:p>
          <w:p w14:paraId="13EE3B84" w14:textId="77777777" w:rsidR="00A55F81" w:rsidRPr="00B174FA" w:rsidRDefault="00A55F81" w:rsidP="00A55F81">
            <w:pPr>
              <w:rPr>
                <w:rFonts w:ascii="Verdana" w:hAnsi="Verdana"/>
              </w:rPr>
            </w:pPr>
            <w:r w:rsidRPr="00B174FA">
              <w:rPr>
                <w:rFonts w:ascii="Verdana" w:hAnsi="Verdana"/>
              </w:rPr>
              <w:t>Het gewicht van de LiDAR is maximaal 60kg.</w:t>
            </w:r>
          </w:p>
        </w:tc>
        <w:tc>
          <w:tcPr>
            <w:tcW w:w="2268" w:type="dxa"/>
          </w:tcPr>
          <w:p w14:paraId="356DEC61"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A55F81" w14:paraId="2B6D907C" w14:textId="77777777" w:rsidTr="008B7E54">
        <w:tc>
          <w:tcPr>
            <w:tcW w:w="1413" w:type="dxa"/>
          </w:tcPr>
          <w:p w14:paraId="306D9466" w14:textId="77777777" w:rsidR="00A55F81" w:rsidRPr="00B174FA" w:rsidRDefault="00A55F81" w:rsidP="00A55F81">
            <w:pPr>
              <w:pStyle w:val="broodtekst"/>
            </w:pPr>
            <w:r w:rsidRPr="00B174FA">
              <w:t>Toelichting:</w:t>
            </w:r>
          </w:p>
        </w:tc>
        <w:tc>
          <w:tcPr>
            <w:tcW w:w="6237" w:type="dxa"/>
            <w:gridSpan w:val="5"/>
          </w:tcPr>
          <w:p w14:paraId="76E2E504" w14:textId="77777777" w:rsidR="00A55F81" w:rsidRPr="00B174FA" w:rsidRDefault="00A55F81" w:rsidP="00A55F81">
            <w:pPr>
              <w:pStyle w:val="broodtekst"/>
              <w:keepNext/>
            </w:pPr>
            <w:r w:rsidRPr="00B174FA">
              <w:t>Het geassembleerde totaalgewicht en afmetingen zijn inclusief power unit, zonder verpakking.</w:t>
            </w:r>
          </w:p>
        </w:tc>
        <w:tc>
          <w:tcPr>
            <w:tcW w:w="2268" w:type="dxa"/>
          </w:tcPr>
          <w:p w14:paraId="7978D418"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19750852" w14:textId="77777777" w:rsidTr="008B7E54">
        <w:tc>
          <w:tcPr>
            <w:tcW w:w="1413" w:type="dxa"/>
          </w:tcPr>
          <w:p w14:paraId="254CB0F4" w14:textId="77777777" w:rsidR="00A55F81" w:rsidRPr="00B174FA" w:rsidRDefault="00A55F81" w:rsidP="00A55F81">
            <w:pPr>
              <w:pStyle w:val="broodtekst"/>
            </w:pPr>
            <w:r w:rsidRPr="00B174FA">
              <w:t>Verificatie:</w:t>
            </w:r>
          </w:p>
        </w:tc>
        <w:tc>
          <w:tcPr>
            <w:tcW w:w="6237" w:type="dxa"/>
            <w:gridSpan w:val="5"/>
          </w:tcPr>
          <w:p w14:paraId="0A2D3432" w14:textId="77777777" w:rsidR="00A55F81" w:rsidRPr="00B174FA" w:rsidRDefault="00A55F81" w:rsidP="00A55F81">
            <w:pPr>
              <w:pStyle w:val="broodtekst"/>
              <w:keepNext/>
            </w:pPr>
            <w:r w:rsidRPr="00B174FA">
              <w:t>Documentatie.</w:t>
            </w:r>
          </w:p>
        </w:tc>
        <w:tc>
          <w:tcPr>
            <w:tcW w:w="2268" w:type="dxa"/>
          </w:tcPr>
          <w:p w14:paraId="03381472"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19B13BC4" w14:textId="77777777" w:rsidTr="008B7E54">
        <w:tc>
          <w:tcPr>
            <w:tcW w:w="1413" w:type="dxa"/>
            <w:shd w:val="clear" w:color="auto" w:fill="E6E6E6"/>
          </w:tcPr>
          <w:p w14:paraId="39CD0064" w14:textId="77777777" w:rsidR="00A55F81" w:rsidRPr="00B174FA" w:rsidRDefault="00A55F81" w:rsidP="00A55F81">
            <w:pPr>
              <w:pStyle w:val="broodtekst"/>
              <w:rPr>
                <w:b/>
              </w:rPr>
            </w:pPr>
            <w:r w:rsidRPr="00B174FA">
              <w:rPr>
                <w:b/>
              </w:rPr>
              <w:t>VSE-36</w:t>
            </w:r>
          </w:p>
        </w:tc>
        <w:tc>
          <w:tcPr>
            <w:tcW w:w="6237" w:type="dxa"/>
            <w:gridSpan w:val="5"/>
            <w:shd w:val="clear" w:color="auto" w:fill="E6E6E6"/>
          </w:tcPr>
          <w:p w14:paraId="0894DB91" w14:textId="77777777" w:rsidR="00A55F81" w:rsidRPr="00B174FA" w:rsidRDefault="00A55F81" w:rsidP="00A55F81">
            <w:pPr>
              <w:pStyle w:val="broodtekst"/>
              <w:rPr>
                <w:b/>
              </w:rPr>
            </w:pPr>
            <w:r w:rsidRPr="00B174FA">
              <w:rPr>
                <w:b/>
              </w:rPr>
              <w:t>Beschermende en herbruikbare verpakking</w:t>
            </w:r>
          </w:p>
        </w:tc>
        <w:tc>
          <w:tcPr>
            <w:tcW w:w="2268" w:type="dxa"/>
            <w:shd w:val="clear" w:color="auto" w:fill="86C490"/>
          </w:tcPr>
          <w:p w14:paraId="51B7F7FB"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1125A67A" w14:textId="77777777" w:rsidTr="008B7E54">
        <w:tc>
          <w:tcPr>
            <w:tcW w:w="1413" w:type="dxa"/>
          </w:tcPr>
          <w:p w14:paraId="3F4E910A" w14:textId="77777777" w:rsidR="00A55F81" w:rsidRPr="00B174FA" w:rsidRDefault="00A55F81" w:rsidP="00A55F81">
            <w:pPr>
              <w:pStyle w:val="broodtekst"/>
            </w:pPr>
            <w:r w:rsidRPr="00B174FA">
              <w:t>Eis:</w:t>
            </w:r>
          </w:p>
          <w:p w14:paraId="441F075F" w14:textId="77777777" w:rsidR="00A55F81" w:rsidRPr="00B174FA" w:rsidRDefault="00A55F81" w:rsidP="00A55F81">
            <w:pPr>
              <w:pStyle w:val="broodtekst"/>
            </w:pPr>
          </w:p>
        </w:tc>
        <w:tc>
          <w:tcPr>
            <w:tcW w:w="6237" w:type="dxa"/>
            <w:gridSpan w:val="5"/>
          </w:tcPr>
          <w:p w14:paraId="756AA013" w14:textId="77777777" w:rsidR="00A55F81" w:rsidRPr="00B174FA" w:rsidRDefault="00A55F81" w:rsidP="00A55F81">
            <w:pPr>
              <w:pStyle w:val="broodtekst"/>
              <w:keepNext/>
            </w:pPr>
            <w:r w:rsidRPr="00B174FA">
              <w:t>De LiDAR dient geleverd te worden in een beschermende, herbruikbare verpakking, zodat de LiDAR bij verwijdering of vervanging ingepakt en beschermd vervoerd kan worden.</w:t>
            </w:r>
          </w:p>
        </w:tc>
        <w:tc>
          <w:tcPr>
            <w:tcW w:w="2268" w:type="dxa"/>
          </w:tcPr>
          <w:p w14:paraId="168BED92"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A55F81" w14:paraId="2C5ADEA6" w14:textId="77777777" w:rsidTr="008B7E54">
        <w:tc>
          <w:tcPr>
            <w:tcW w:w="1413" w:type="dxa"/>
          </w:tcPr>
          <w:p w14:paraId="6C703EC7" w14:textId="77777777" w:rsidR="00A55F81" w:rsidRPr="00B174FA" w:rsidRDefault="00A55F81" w:rsidP="00A55F81">
            <w:pPr>
              <w:pStyle w:val="broodtekst"/>
            </w:pPr>
            <w:r w:rsidRPr="00B174FA">
              <w:t>Toelichting:</w:t>
            </w:r>
          </w:p>
        </w:tc>
        <w:tc>
          <w:tcPr>
            <w:tcW w:w="6237" w:type="dxa"/>
            <w:gridSpan w:val="5"/>
          </w:tcPr>
          <w:p w14:paraId="29255BCB" w14:textId="77777777" w:rsidR="00A55F81" w:rsidRPr="00B174FA" w:rsidRDefault="00A55F81" w:rsidP="00A55F81">
            <w:pPr>
              <w:pStyle w:val="broodtekst"/>
              <w:keepNext/>
            </w:pPr>
            <w:r w:rsidRPr="00B174FA">
              <w:t xml:space="preserve">Bij vervanging van de LiDAR’s op zee dient de apparatuur veilig en zonder schade vervoerd te kunnen worden. </w:t>
            </w:r>
          </w:p>
        </w:tc>
        <w:tc>
          <w:tcPr>
            <w:tcW w:w="2268" w:type="dxa"/>
          </w:tcPr>
          <w:p w14:paraId="193F4C32"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2652265A" w14:textId="77777777" w:rsidTr="008B7E54">
        <w:tc>
          <w:tcPr>
            <w:tcW w:w="1413" w:type="dxa"/>
          </w:tcPr>
          <w:p w14:paraId="351C60E5" w14:textId="77777777" w:rsidR="00A55F81" w:rsidRPr="00B174FA" w:rsidRDefault="00A55F81" w:rsidP="00A55F81">
            <w:pPr>
              <w:pStyle w:val="broodtekst"/>
              <w:rPr>
                <w:lang w:val="en-US"/>
              </w:rPr>
            </w:pPr>
            <w:r w:rsidRPr="00B174FA">
              <w:rPr>
                <w:lang w:val="en-US"/>
              </w:rPr>
              <w:t>Verificatie:</w:t>
            </w:r>
          </w:p>
        </w:tc>
        <w:tc>
          <w:tcPr>
            <w:tcW w:w="6237" w:type="dxa"/>
            <w:gridSpan w:val="5"/>
          </w:tcPr>
          <w:p w14:paraId="1CBDFBD3" w14:textId="77777777" w:rsidR="00A55F81" w:rsidRPr="00B174FA" w:rsidRDefault="00A55F81" w:rsidP="00A55F81">
            <w:pPr>
              <w:pStyle w:val="broodtekst"/>
              <w:keepNext/>
              <w:rPr>
                <w:lang w:val="en-US"/>
              </w:rPr>
            </w:pPr>
            <w:r w:rsidRPr="00B174FA">
              <w:t>Documentatie.</w:t>
            </w:r>
          </w:p>
        </w:tc>
        <w:tc>
          <w:tcPr>
            <w:tcW w:w="2268" w:type="dxa"/>
          </w:tcPr>
          <w:p w14:paraId="3F727DD5"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650C3CBF" w14:textId="77777777" w:rsidTr="008B7E54">
        <w:tc>
          <w:tcPr>
            <w:tcW w:w="1413" w:type="dxa"/>
            <w:shd w:val="clear" w:color="auto" w:fill="E6E6E6"/>
          </w:tcPr>
          <w:p w14:paraId="38961998" w14:textId="77777777" w:rsidR="00A55F81" w:rsidRPr="00B174FA" w:rsidRDefault="00A55F81" w:rsidP="00A55F81">
            <w:pPr>
              <w:pStyle w:val="broodtekst"/>
              <w:rPr>
                <w:b/>
                <w:lang w:val="en-US"/>
              </w:rPr>
            </w:pPr>
            <w:r w:rsidRPr="00B174FA">
              <w:rPr>
                <w:b/>
                <w:lang w:val="en-US"/>
              </w:rPr>
              <w:t>VSE-3</w:t>
            </w:r>
            <w:r>
              <w:rPr>
                <w:b/>
                <w:lang w:val="en-US"/>
              </w:rPr>
              <w:t>7</w:t>
            </w:r>
          </w:p>
        </w:tc>
        <w:tc>
          <w:tcPr>
            <w:tcW w:w="6237" w:type="dxa"/>
            <w:gridSpan w:val="5"/>
            <w:shd w:val="clear" w:color="auto" w:fill="E6E6E6"/>
          </w:tcPr>
          <w:p w14:paraId="7160C052" w14:textId="77777777" w:rsidR="00A55F81" w:rsidRPr="00B174FA" w:rsidRDefault="00A55F81" w:rsidP="00A55F81">
            <w:pPr>
              <w:pStyle w:val="broodtekst"/>
              <w:rPr>
                <w:b/>
                <w:lang w:val="en-US"/>
              </w:rPr>
            </w:pPr>
            <w:r w:rsidRPr="00B174FA">
              <w:rPr>
                <w:b/>
                <w:lang w:val="en-US"/>
              </w:rPr>
              <w:t>Offshore transport OSS</w:t>
            </w:r>
          </w:p>
        </w:tc>
        <w:tc>
          <w:tcPr>
            <w:tcW w:w="2268" w:type="dxa"/>
            <w:shd w:val="clear" w:color="auto" w:fill="86C490"/>
          </w:tcPr>
          <w:p w14:paraId="27BEFD68"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61578B02" w14:textId="77777777" w:rsidTr="008B7E54">
        <w:tc>
          <w:tcPr>
            <w:tcW w:w="1413" w:type="dxa"/>
          </w:tcPr>
          <w:p w14:paraId="21834D8C" w14:textId="77777777" w:rsidR="00A55F81" w:rsidRPr="00B174FA" w:rsidRDefault="00A55F81" w:rsidP="00A55F81">
            <w:pPr>
              <w:pStyle w:val="broodtekst"/>
              <w:rPr>
                <w:lang w:val="en-US"/>
              </w:rPr>
            </w:pPr>
            <w:r w:rsidRPr="00B174FA">
              <w:rPr>
                <w:lang w:val="en-US"/>
              </w:rPr>
              <w:lastRenderedPageBreak/>
              <w:t>Eis:</w:t>
            </w:r>
          </w:p>
          <w:p w14:paraId="4542A563" w14:textId="77777777" w:rsidR="00A55F81" w:rsidRPr="00B174FA" w:rsidRDefault="00A55F81" w:rsidP="00A55F81">
            <w:pPr>
              <w:pStyle w:val="broodtekst"/>
              <w:rPr>
                <w:lang w:val="en-US"/>
              </w:rPr>
            </w:pPr>
          </w:p>
        </w:tc>
        <w:tc>
          <w:tcPr>
            <w:tcW w:w="6237" w:type="dxa"/>
            <w:gridSpan w:val="5"/>
          </w:tcPr>
          <w:p w14:paraId="28CFA347" w14:textId="77777777" w:rsidR="00A55F81" w:rsidRPr="00B174FA" w:rsidRDefault="00A55F81" w:rsidP="00A55F81">
            <w:pPr>
              <w:pStyle w:val="broodtekst"/>
              <w:keepNext/>
            </w:pPr>
            <w:r w:rsidRPr="00B174FA">
              <w:t xml:space="preserve">De LiDAR (in beschermende verpakking) dient bestand te zijn tegen transport-schokken en krachten van maximaal 0,7G ter voorkoming van mogelijke negatieve impact die door het offshore transporteren en installeren en/of vervangen van de LiDAR veroorzaakt kan worden. </w:t>
            </w:r>
          </w:p>
        </w:tc>
        <w:tc>
          <w:tcPr>
            <w:tcW w:w="2268" w:type="dxa"/>
          </w:tcPr>
          <w:p w14:paraId="40B7AC3E"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A55F81" w14:paraId="6B73E175" w14:textId="77777777" w:rsidTr="008B7E54">
        <w:tc>
          <w:tcPr>
            <w:tcW w:w="1413" w:type="dxa"/>
          </w:tcPr>
          <w:p w14:paraId="767CA650" w14:textId="77777777" w:rsidR="00A55F81" w:rsidRPr="00B174FA" w:rsidRDefault="00A55F81" w:rsidP="00A55F81">
            <w:pPr>
              <w:pStyle w:val="broodtekst"/>
            </w:pPr>
            <w:r w:rsidRPr="00B174FA">
              <w:t>Toelichting:</w:t>
            </w:r>
          </w:p>
        </w:tc>
        <w:tc>
          <w:tcPr>
            <w:tcW w:w="6237" w:type="dxa"/>
            <w:gridSpan w:val="5"/>
          </w:tcPr>
          <w:p w14:paraId="27053C0E" w14:textId="77777777" w:rsidR="00A55F81" w:rsidRPr="00B174FA" w:rsidRDefault="00A55F81" w:rsidP="00A55F81">
            <w:pPr>
              <w:pStyle w:val="broodtekst"/>
              <w:keepNext/>
            </w:pPr>
            <w:r w:rsidRPr="00B174FA">
              <w:t xml:space="preserve">De LiDAR wordt initieel op de werf op het platform gemonteerd en regelmatig getransporteerd voor onderhoud en kalibratie (volgens het kalibratieschema van de leverancier). </w:t>
            </w:r>
          </w:p>
        </w:tc>
        <w:tc>
          <w:tcPr>
            <w:tcW w:w="2268" w:type="dxa"/>
          </w:tcPr>
          <w:p w14:paraId="0EDDBBA2"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67A4AC6C" w14:textId="77777777" w:rsidTr="008B7E54">
        <w:tc>
          <w:tcPr>
            <w:tcW w:w="1413" w:type="dxa"/>
          </w:tcPr>
          <w:p w14:paraId="579D3AC4" w14:textId="77777777" w:rsidR="00A55F81" w:rsidRPr="00B174FA" w:rsidRDefault="00A55F81" w:rsidP="00A55F81">
            <w:pPr>
              <w:pStyle w:val="broodtekst"/>
            </w:pPr>
            <w:r w:rsidRPr="00B174FA">
              <w:t>Verificatie:</w:t>
            </w:r>
          </w:p>
        </w:tc>
        <w:tc>
          <w:tcPr>
            <w:tcW w:w="6237" w:type="dxa"/>
            <w:gridSpan w:val="5"/>
          </w:tcPr>
          <w:p w14:paraId="45E45562" w14:textId="77777777" w:rsidR="00A55F81" w:rsidRPr="00B174FA" w:rsidRDefault="00A55F81" w:rsidP="00A55F81">
            <w:pPr>
              <w:pStyle w:val="broodtekst"/>
              <w:keepNext/>
            </w:pPr>
            <w:r w:rsidRPr="00B174FA">
              <w:t>Inspectie, Documentatie.</w:t>
            </w:r>
          </w:p>
        </w:tc>
        <w:tc>
          <w:tcPr>
            <w:tcW w:w="2268" w:type="dxa"/>
          </w:tcPr>
          <w:p w14:paraId="63AC64D2"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15FDE1A3" w14:textId="77777777" w:rsidTr="008B7E54">
        <w:tc>
          <w:tcPr>
            <w:tcW w:w="1413" w:type="dxa"/>
            <w:shd w:val="clear" w:color="auto" w:fill="E6E6E6"/>
          </w:tcPr>
          <w:p w14:paraId="337786CC" w14:textId="77777777" w:rsidR="00A55F81" w:rsidRPr="00B174FA" w:rsidRDefault="00A55F81" w:rsidP="00A55F81">
            <w:pPr>
              <w:pStyle w:val="broodtekst"/>
              <w:rPr>
                <w:b/>
                <w:lang w:val="en-US"/>
              </w:rPr>
            </w:pPr>
            <w:r w:rsidRPr="00B174FA">
              <w:rPr>
                <w:b/>
                <w:lang w:val="en-US"/>
              </w:rPr>
              <w:t>VSE-3</w:t>
            </w:r>
            <w:r>
              <w:rPr>
                <w:b/>
                <w:lang w:val="en-US"/>
              </w:rPr>
              <w:t>8</w:t>
            </w:r>
          </w:p>
        </w:tc>
        <w:tc>
          <w:tcPr>
            <w:tcW w:w="6237" w:type="dxa"/>
            <w:gridSpan w:val="5"/>
            <w:shd w:val="clear" w:color="auto" w:fill="E6E6E6"/>
          </w:tcPr>
          <w:p w14:paraId="0B7B189A" w14:textId="77777777" w:rsidR="00A55F81" w:rsidRPr="00B174FA" w:rsidRDefault="00A55F81" w:rsidP="00A55F81">
            <w:pPr>
              <w:pStyle w:val="broodtekst"/>
              <w:rPr>
                <w:b/>
                <w:lang w:val="en-US"/>
              </w:rPr>
            </w:pPr>
            <w:r w:rsidRPr="00B174FA">
              <w:rPr>
                <w:b/>
                <w:lang w:val="en-US"/>
              </w:rPr>
              <w:t>Luchtvochtigheid</w:t>
            </w:r>
          </w:p>
        </w:tc>
        <w:tc>
          <w:tcPr>
            <w:tcW w:w="2268" w:type="dxa"/>
            <w:shd w:val="clear" w:color="auto" w:fill="86C490"/>
          </w:tcPr>
          <w:p w14:paraId="0C6B9348"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657122B9" w14:textId="77777777" w:rsidTr="008B7E54">
        <w:tc>
          <w:tcPr>
            <w:tcW w:w="1413" w:type="dxa"/>
          </w:tcPr>
          <w:p w14:paraId="47C5F1B2" w14:textId="77777777" w:rsidR="00A55F81" w:rsidRPr="00B174FA" w:rsidRDefault="00A55F81" w:rsidP="00A55F81">
            <w:pPr>
              <w:pStyle w:val="broodtekst"/>
              <w:rPr>
                <w:lang w:val="en-US"/>
              </w:rPr>
            </w:pPr>
            <w:r w:rsidRPr="00B174FA">
              <w:rPr>
                <w:lang w:val="en-US"/>
              </w:rPr>
              <w:t>Eis:</w:t>
            </w:r>
          </w:p>
          <w:p w14:paraId="0FD61E72" w14:textId="77777777" w:rsidR="00A55F81" w:rsidRPr="00B174FA" w:rsidRDefault="00A55F81" w:rsidP="00A55F81">
            <w:pPr>
              <w:pStyle w:val="broodtekst"/>
              <w:rPr>
                <w:lang w:val="en-US"/>
              </w:rPr>
            </w:pPr>
          </w:p>
        </w:tc>
        <w:tc>
          <w:tcPr>
            <w:tcW w:w="6237" w:type="dxa"/>
            <w:gridSpan w:val="5"/>
          </w:tcPr>
          <w:p w14:paraId="245ABAA8" w14:textId="77777777" w:rsidR="00A55F81" w:rsidRPr="00B174FA" w:rsidRDefault="00A55F81" w:rsidP="00A55F81">
            <w:pPr>
              <w:pStyle w:val="broodtekst"/>
              <w:keepNext/>
            </w:pPr>
            <w:r w:rsidRPr="00B174FA">
              <w:t>De LiDAR dient operationeel te zijn bij en bestand te zijn tegen een luchtvochtigheid variërend van 0 tot 100%.</w:t>
            </w:r>
          </w:p>
        </w:tc>
        <w:tc>
          <w:tcPr>
            <w:tcW w:w="2268" w:type="dxa"/>
          </w:tcPr>
          <w:p w14:paraId="47B77E32"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6EF534C2" w14:textId="77777777" w:rsidTr="008B7E54">
        <w:tc>
          <w:tcPr>
            <w:tcW w:w="1413" w:type="dxa"/>
          </w:tcPr>
          <w:p w14:paraId="404DF5E3" w14:textId="77777777" w:rsidR="00A55F81" w:rsidRPr="00B174FA" w:rsidRDefault="00A55F81" w:rsidP="00A55F81">
            <w:pPr>
              <w:pStyle w:val="broodtekst"/>
              <w:rPr>
                <w:lang w:val="en-US"/>
              </w:rPr>
            </w:pPr>
            <w:r w:rsidRPr="00B174FA">
              <w:rPr>
                <w:lang w:val="en-US"/>
              </w:rPr>
              <w:t>Toelichting:</w:t>
            </w:r>
          </w:p>
        </w:tc>
        <w:tc>
          <w:tcPr>
            <w:tcW w:w="6237" w:type="dxa"/>
            <w:gridSpan w:val="5"/>
          </w:tcPr>
          <w:p w14:paraId="09DEE7C6" w14:textId="77777777" w:rsidR="00A55F81" w:rsidRPr="00B174FA" w:rsidRDefault="00A55F81" w:rsidP="00A55F81">
            <w:pPr>
              <w:pStyle w:val="broodtekst"/>
              <w:keepNext/>
              <w:rPr>
                <w:color w:val="FF0000"/>
              </w:rPr>
            </w:pPr>
          </w:p>
        </w:tc>
        <w:tc>
          <w:tcPr>
            <w:tcW w:w="2268" w:type="dxa"/>
          </w:tcPr>
          <w:p w14:paraId="476E5665"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color w:val="FF0000"/>
                <w:lang w:val="en-GB" w:eastAsia="ar-SA"/>
              </w:rPr>
            </w:pPr>
          </w:p>
        </w:tc>
      </w:tr>
      <w:tr w:rsidR="00A55F81" w:rsidRPr="00055DD4" w14:paraId="25FB7235" w14:textId="77777777" w:rsidTr="008B7E54">
        <w:tc>
          <w:tcPr>
            <w:tcW w:w="1413" w:type="dxa"/>
          </w:tcPr>
          <w:p w14:paraId="4FF5EF09" w14:textId="77777777" w:rsidR="00A55F81" w:rsidRPr="00B174FA" w:rsidRDefault="00A55F81" w:rsidP="00A55F81">
            <w:pPr>
              <w:pStyle w:val="broodtekst"/>
            </w:pPr>
            <w:r w:rsidRPr="00B174FA">
              <w:rPr>
                <w:lang w:val="en-US"/>
              </w:rPr>
              <w:t>Verific</w:t>
            </w:r>
            <w:r w:rsidRPr="00B174FA">
              <w:t>atie:</w:t>
            </w:r>
          </w:p>
        </w:tc>
        <w:tc>
          <w:tcPr>
            <w:tcW w:w="6237" w:type="dxa"/>
            <w:gridSpan w:val="5"/>
          </w:tcPr>
          <w:p w14:paraId="28E01027" w14:textId="77777777" w:rsidR="00A55F81" w:rsidRPr="00B174FA" w:rsidRDefault="00A55F81" w:rsidP="00A55F81">
            <w:pPr>
              <w:pStyle w:val="broodtekst"/>
              <w:keepNext/>
            </w:pPr>
            <w:r w:rsidRPr="00B174FA">
              <w:t>Documentatie.</w:t>
            </w:r>
          </w:p>
        </w:tc>
        <w:tc>
          <w:tcPr>
            <w:tcW w:w="2268" w:type="dxa"/>
          </w:tcPr>
          <w:p w14:paraId="36D86084"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1812F5AE" w14:textId="77777777" w:rsidTr="008B7E54">
        <w:tc>
          <w:tcPr>
            <w:tcW w:w="1413" w:type="dxa"/>
            <w:shd w:val="clear" w:color="auto" w:fill="E6E6E6"/>
          </w:tcPr>
          <w:p w14:paraId="3A593552" w14:textId="77777777" w:rsidR="00A55F81" w:rsidRPr="00B174FA" w:rsidRDefault="00A55F81" w:rsidP="00A55F81">
            <w:pPr>
              <w:pStyle w:val="broodtekst"/>
              <w:rPr>
                <w:b/>
              </w:rPr>
            </w:pPr>
            <w:r w:rsidRPr="00397459">
              <w:rPr>
                <w:b/>
              </w:rPr>
              <w:t>VSE-39</w:t>
            </w:r>
          </w:p>
        </w:tc>
        <w:tc>
          <w:tcPr>
            <w:tcW w:w="6237" w:type="dxa"/>
            <w:gridSpan w:val="5"/>
            <w:shd w:val="clear" w:color="auto" w:fill="E6E6E6"/>
          </w:tcPr>
          <w:p w14:paraId="0B5F4B02" w14:textId="77777777" w:rsidR="00A55F81" w:rsidRPr="00B174FA" w:rsidRDefault="00A55F81" w:rsidP="00A55F81">
            <w:pPr>
              <w:pStyle w:val="broodtekst"/>
              <w:rPr>
                <w:b/>
              </w:rPr>
            </w:pPr>
            <w:r w:rsidRPr="00B174FA">
              <w:rPr>
                <w:b/>
              </w:rPr>
              <w:t>Temperatuur</w:t>
            </w:r>
          </w:p>
        </w:tc>
        <w:tc>
          <w:tcPr>
            <w:tcW w:w="2268" w:type="dxa"/>
            <w:shd w:val="clear" w:color="auto" w:fill="86C490"/>
          </w:tcPr>
          <w:p w14:paraId="61CD3263"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0B6019EB" w14:textId="77777777" w:rsidTr="008B7E54">
        <w:tc>
          <w:tcPr>
            <w:tcW w:w="1413" w:type="dxa"/>
          </w:tcPr>
          <w:p w14:paraId="2A67D566" w14:textId="77777777" w:rsidR="00A55F81" w:rsidRPr="00B174FA" w:rsidRDefault="00A55F81" w:rsidP="00A55F81">
            <w:pPr>
              <w:pStyle w:val="broodtekst"/>
            </w:pPr>
            <w:r w:rsidRPr="00B174FA">
              <w:t>Eis:</w:t>
            </w:r>
          </w:p>
          <w:p w14:paraId="6C7284F1" w14:textId="77777777" w:rsidR="00A55F81" w:rsidRPr="00B174FA" w:rsidRDefault="00A55F81" w:rsidP="00A55F81">
            <w:pPr>
              <w:pStyle w:val="broodtekst"/>
            </w:pPr>
          </w:p>
        </w:tc>
        <w:tc>
          <w:tcPr>
            <w:tcW w:w="6237" w:type="dxa"/>
            <w:gridSpan w:val="5"/>
          </w:tcPr>
          <w:p w14:paraId="0062F80F" w14:textId="77777777" w:rsidR="00A55F81" w:rsidRPr="00B174FA" w:rsidRDefault="00A55F81" w:rsidP="00A55F81">
            <w:pPr>
              <w:pStyle w:val="broodtekst"/>
              <w:keepNext/>
            </w:pPr>
            <w:r w:rsidRPr="00B174FA">
              <w:t xml:space="preserve">De LiDAR dient operationeel te zijn bij en bestand te zijn tegen </w:t>
            </w:r>
            <w:r>
              <w:t>een temperatuur variërend van -2</w:t>
            </w:r>
            <w:r w:rsidRPr="00B174FA">
              <w:t>0 °C tot +45 °C.</w:t>
            </w:r>
          </w:p>
        </w:tc>
        <w:tc>
          <w:tcPr>
            <w:tcW w:w="2268" w:type="dxa"/>
          </w:tcPr>
          <w:p w14:paraId="6FD2F724"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49A0518C" w14:textId="77777777" w:rsidTr="008B7E54">
        <w:tc>
          <w:tcPr>
            <w:tcW w:w="1413" w:type="dxa"/>
          </w:tcPr>
          <w:p w14:paraId="00CEF536" w14:textId="77777777" w:rsidR="00A55F81" w:rsidRPr="00B174FA" w:rsidRDefault="00A55F81" w:rsidP="00A55F81">
            <w:pPr>
              <w:pStyle w:val="broodtekst"/>
            </w:pPr>
            <w:r w:rsidRPr="00B174FA">
              <w:t>Toelichting:</w:t>
            </w:r>
          </w:p>
        </w:tc>
        <w:tc>
          <w:tcPr>
            <w:tcW w:w="6237" w:type="dxa"/>
            <w:gridSpan w:val="5"/>
          </w:tcPr>
          <w:p w14:paraId="1EA1CBDF" w14:textId="77777777" w:rsidR="00A55F81" w:rsidRPr="00B174FA" w:rsidRDefault="00A55F81" w:rsidP="00A55F81">
            <w:pPr>
              <w:pStyle w:val="broodtekst"/>
              <w:keepNext/>
            </w:pPr>
          </w:p>
        </w:tc>
        <w:tc>
          <w:tcPr>
            <w:tcW w:w="2268" w:type="dxa"/>
          </w:tcPr>
          <w:p w14:paraId="4016E6C8"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0E78312B" w14:textId="77777777" w:rsidTr="008B7E54">
        <w:tc>
          <w:tcPr>
            <w:tcW w:w="1413" w:type="dxa"/>
          </w:tcPr>
          <w:p w14:paraId="26654393" w14:textId="77777777" w:rsidR="00A55F81" w:rsidRPr="00B174FA" w:rsidRDefault="00A55F81" w:rsidP="00A55F81">
            <w:pPr>
              <w:pStyle w:val="broodtekst"/>
            </w:pPr>
            <w:r w:rsidRPr="00B174FA">
              <w:t>Verificatie:</w:t>
            </w:r>
          </w:p>
        </w:tc>
        <w:tc>
          <w:tcPr>
            <w:tcW w:w="6237" w:type="dxa"/>
            <w:gridSpan w:val="5"/>
          </w:tcPr>
          <w:p w14:paraId="15DE1E78" w14:textId="77777777" w:rsidR="00A55F81" w:rsidRPr="00B174FA" w:rsidRDefault="00A55F81" w:rsidP="00A55F81">
            <w:pPr>
              <w:pStyle w:val="broodtekst"/>
              <w:keepNext/>
            </w:pPr>
            <w:r w:rsidRPr="00B174FA">
              <w:t>Documentatie.</w:t>
            </w:r>
          </w:p>
        </w:tc>
        <w:tc>
          <w:tcPr>
            <w:tcW w:w="2268" w:type="dxa"/>
          </w:tcPr>
          <w:p w14:paraId="0543A0B0"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188CB152" w14:textId="77777777" w:rsidTr="008B7E54">
        <w:tc>
          <w:tcPr>
            <w:tcW w:w="1413" w:type="dxa"/>
            <w:shd w:val="clear" w:color="auto" w:fill="E6E6E6"/>
          </w:tcPr>
          <w:p w14:paraId="3402FF0F" w14:textId="77777777" w:rsidR="00A55F81" w:rsidRPr="00B174FA" w:rsidRDefault="00A55F81" w:rsidP="00A55F81">
            <w:pPr>
              <w:pStyle w:val="broodtekst"/>
              <w:rPr>
                <w:b/>
              </w:rPr>
            </w:pPr>
            <w:r w:rsidRPr="00397459">
              <w:rPr>
                <w:b/>
              </w:rPr>
              <w:t>VSE-40</w:t>
            </w:r>
          </w:p>
        </w:tc>
        <w:tc>
          <w:tcPr>
            <w:tcW w:w="6237" w:type="dxa"/>
            <w:gridSpan w:val="5"/>
            <w:shd w:val="clear" w:color="auto" w:fill="E6E6E6"/>
          </w:tcPr>
          <w:p w14:paraId="71FFC461" w14:textId="77777777" w:rsidR="00A55F81" w:rsidRPr="00B174FA" w:rsidRDefault="00A55F81" w:rsidP="00A55F81">
            <w:pPr>
              <w:pStyle w:val="broodtekst"/>
              <w:rPr>
                <w:b/>
              </w:rPr>
            </w:pPr>
            <w:r w:rsidRPr="00B174FA">
              <w:rPr>
                <w:b/>
              </w:rPr>
              <w:t>Windsnelheid</w:t>
            </w:r>
          </w:p>
        </w:tc>
        <w:tc>
          <w:tcPr>
            <w:tcW w:w="2268" w:type="dxa"/>
            <w:shd w:val="clear" w:color="auto" w:fill="86C490"/>
          </w:tcPr>
          <w:p w14:paraId="7C1DA696"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600FC65A" w14:textId="77777777" w:rsidTr="008B7E54">
        <w:tc>
          <w:tcPr>
            <w:tcW w:w="1413" w:type="dxa"/>
          </w:tcPr>
          <w:p w14:paraId="687B4EC2" w14:textId="77777777" w:rsidR="00A55F81" w:rsidRPr="00B174FA" w:rsidRDefault="00A55F81" w:rsidP="00A55F81">
            <w:pPr>
              <w:pStyle w:val="broodtekst"/>
            </w:pPr>
            <w:r w:rsidRPr="00B174FA">
              <w:t>Eis:</w:t>
            </w:r>
          </w:p>
          <w:p w14:paraId="5D895C9D" w14:textId="77777777" w:rsidR="00A55F81" w:rsidRPr="00B174FA" w:rsidRDefault="00A55F81" w:rsidP="00A55F81">
            <w:pPr>
              <w:pStyle w:val="broodtekst"/>
            </w:pPr>
          </w:p>
        </w:tc>
        <w:tc>
          <w:tcPr>
            <w:tcW w:w="6237" w:type="dxa"/>
            <w:gridSpan w:val="5"/>
          </w:tcPr>
          <w:p w14:paraId="79B2E1B3" w14:textId="77777777" w:rsidR="00A55F81" w:rsidRPr="00B174FA" w:rsidRDefault="00A55F81" w:rsidP="00A55F81">
            <w:pPr>
              <w:pStyle w:val="broodtekst"/>
              <w:keepNext/>
            </w:pPr>
            <w:r w:rsidRPr="00B174FA">
              <w:t>De LiDAR dient operationeel te zijn bij en bestand te zijn tegen een windsnelheid variërend van 0 tot 60 meter per seconde.</w:t>
            </w:r>
          </w:p>
        </w:tc>
        <w:tc>
          <w:tcPr>
            <w:tcW w:w="2268" w:type="dxa"/>
          </w:tcPr>
          <w:p w14:paraId="5E899B18"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6DA7B50F" w14:textId="77777777" w:rsidTr="008B7E54">
        <w:tc>
          <w:tcPr>
            <w:tcW w:w="1413" w:type="dxa"/>
          </w:tcPr>
          <w:p w14:paraId="58395458" w14:textId="77777777" w:rsidR="00A55F81" w:rsidRPr="00B174FA" w:rsidRDefault="00A55F81" w:rsidP="00A55F81">
            <w:pPr>
              <w:pStyle w:val="broodtekst"/>
            </w:pPr>
            <w:r w:rsidRPr="00B174FA">
              <w:t>Toelichting:</w:t>
            </w:r>
          </w:p>
        </w:tc>
        <w:tc>
          <w:tcPr>
            <w:tcW w:w="6237" w:type="dxa"/>
            <w:gridSpan w:val="5"/>
          </w:tcPr>
          <w:p w14:paraId="2A659228" w14:textId="77777777" w:rsidR="00A55F81" w:rsidRPr="00B174FA" w:rsidRDefault="00A55F81" w:rsidP="00A55F81">
            <w:pPr>
              <w:pStyle w:val="broodtekst"/>
              <w:keepNext/>
              <w:rPr>
                <w:color w:val="FF0000"/>
              </w:rPr>
            </w:pPr>
          </w:p>
        </w:tc>
        <w:tc>
          <w:tcPr>
            <w:tcW w:w="2268" w:type="dxa"/>
          </w:tcPr>
          <w:p w14:paraId="15A4C860"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color w:val="FF0000"/>
                <w:lang w:val="en-GB" w:eastAsia="ar-SA"/>
              </w:rPr>
            </w:pPr>
          </w:p>
        </w:tc>
      </w:tr>
      <w:tr w:rsidR="00A55F81" w:rsidRPr="00055DD4" w14:paraId="32C16E34" w14:textId="77777777" w:rsidTr="008B7E54">
        <w:tc>
          <w:tcPr>
            <w:tcW w:w="1413" w:type="dxa"/>
          </w:tcPr>
          <w:p w14:paraId="55D9E467" w14:textId="77777777" w:rsidR="00A55F81" w:rsidRPr="00B174FA" w:rsidRDefault="00A55F81" w:rsidP="00A55F81">
            <w:pPr>
              <w:pStyle w:val="broodtekst"/>
            </w:pPr>
            <w:r w:rsidRPr="00B174FA">
              <w:t>Verificatie:</w:t>
            </w:r>
          </w:p>
        </w:tc>
        <w:tc>
          <w:tcPr>
            <w:tcW w:w="6237" w:type="dxa"/>
            <w:gridSpan w:val="5"/>
          </w:tcPr>
          <w:p w14:paraId="231C293F" w14:textId="77777777" w:rsidR="00A55F81" w:rsidRPr="00B174FA" w:rsidRDefault="00A55F81" w:rsidP="00A55F81">
            <w:pPr>
              <w:pStyle w:val="broodtekst"/>
              <w:keepNext/>
            </w:pPr>
            <w:r w:rsidRPr="00B174FA">
              <w:t>Documentatie.</w:t>
            </w:r>
          </w:p>
        </w:tc>
        <w:tc>
          <w:tcPr>
            <w:tcW w:w="2268" w:type="dxa"/>
          </w:tcPr>
          <w:p w14:paraId="0A6729F6"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29999C68" w14:textId="77777777" w:rsidTr="008B7E54">
        <w:tc>
          <w:tcPr>
            <w:tcW w:w="1413" w:type="dxa"/>
            <w:shd w:val="clear" w:color="auto" w:fill="E6E6E6"/>
          </w:tcPr>
          <w:p w14:paraId="41AD7E55" w14:textId="77777777" w:rsidR="00A55F81" w:rsidRPr="00B174FA" w:rsidRDefault="00A55F81" w:rsidP="00A55F81">
            <w:pPr>
              <w:pStyle w:val="broodtekst"/>
              <w:rPr>
                <w:b/>
              </w:rPr>
            </w:pPr>
            <w:r w:rsidRPr="00B174FA">
              <w:rPr>
                <w:b/>
              </w:rPr>
              <w:t>VSE-4</w:t>
            </w:r>
            <w:r>
              <w:rPr>
                <w:b/>
              </w:rPr>
              <w:t>1</w:t>
            </w:r>
          </w:p>
        </w:tc>
        <w:tc>
          <w:tcPr>
            <w:tcW w:w="6237" w:type="dxa"/>
            <w:gridSpan w:val="5"/>
            <w:shd w:val="clear" w:color="auto" w:fill="E6E6E6"/>
          </w:tcPr>
          <w:p w14:paraId="37D45A9F" w14:textId="77777777" w:rsidR="00A55F81" w:rsidRPr="00B174FA" w:rsidRDefault="00A55F81" w:rsidP="00A55F81">
            <w:pPr>
              <w:pStyle w:val="broodtekst"/>
              <w:rPr>
                <w:b/>
              </w:rPr>
            </w:pPr>
            <w:r w:rsidRPr="00B174FA">
              <w:rPr>
                <w:b/>
              </w:rPr>
              <w:t>Neerslag</w:t>
            </w:r>
          </w:p>
        </w:tc>
        <w:tc>
          <w:tcPr>
            <w:tcW w:w="2268" w:type="dxa"/>
            <w:shd w:val="clear" w:color="auto" w:fill="86C490"/>
          </w:tcPr>
          <w:p w14:paraId="68A55422"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1541A6A8" w14:textId="77777777" w:rsidTr="008B7E54">
        <w:tc>
          <w:tcPr>
            <w:tcW w:w="1413" w:type="dxa"/>
          </w:tcPr>
          <w:p w14:paraId="05120585" w14:textId="77777777" w:rsidR="00A55F81" w:rsidRPr="00B174FA" w:rsidRDefault="00A55F81" w:rsidP="00A55F81">
            <w:pPr>
              <w:pStyle w:val="broodtekst"/>
            </w:pPr>
            <w:r w:rsidRPr="00B174FA">
              <w:t>Eis:</w:t>
            </w:r>
          </w:p>
          <w:p w14:paraId="1F6A7A96" w14:textId="77777777" w:rsidR="00A55F81" w:rsidRPr="00B174FA" w:rsidRDefault="00A55F81" w:rsidP="00A55F81">
            <w:pPr>
              <w:pStyle w:val="broodtekst"/>
            </w:pPr>
          </w:p>
        </w:tc>
        <w:tc>
          <w:tcPr>
            <w:tcW w:w="6237" w:type="dxa"/>
            <w:gridSpan w:val="5"/>
          </w:tcPr>
          <w:p w14:paraId="52ED99F8" w14:textId="77777777" w:rsidR="00A55F81" w:rsidRPr="00B174FA" w:rsidRDefault="00A55F81" w:rsidP="00A55F81">
            <w:pPr>
              <w:pStyle w:val="broodtekst"/>
              <w:keepNext/>
            </w:pPr>
            <w:r w:rsidRPr="00B174FA">
              <w:t>De LiDAR dient operationeel te zijn bij en bestand te zijn tegen neerslag, in vloeibare en vaste vorm.</w:t>
            </w:r>
          </w:p>
        </w:tc>
        <w:tc>
          <w:tcPr>
            <w:tcW w:w="2268" w:type="dxa"/>
          </w:tcPr>
          <w:p w14:paraId="003891E5"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47344D98" w14:textId="77777777" w:rsidTr="008B7E54">
        <w:tc>
          <w:tcPr>
            <w:tcW w:w="1413" w:type="dxa"/>
          </w:tcPr>
          <w:p w14:paraId="12A331CF" w14:textId="77777777" w:rsidR="00A55F81" w:rsidRPr="00B174FA" w:rsidRDefault="00A55F81" w:rsidP="00A55F81">
            <w:pPr>
              <w:pStyle w:val="broodtekst"/>
            </w:pPr>
            <w:r w:rsidRPr="00B174FA">
              <w:t>Toelichting:</w:t>
            </w:r>
          </w:p>
        </w:tc>
        <w:tc>
          <w:tcPr>
            <w:tcW w:w="6237" w:type="dxa"/>
            <w:gridSpan w:val="5"/>
          </w:tcPr>
          <w:p w14:paraId="19BA8B94" w14:textId="77777777" w:rsidR="00A55F81" w:rsidRPr="00B174FA" w:rsidRDefault="00A55F81" w:rsidP="00A55F81">
            <w:pPr>
              <w:pStyle w:val="broodtekst"/>
              <w:keepNext/>
            </w:pPr>
          </w:p>
        </w:tc>
        <w:tc>
          <w:tcPr>
            <w:tcW w:w="2268" w:type="dxa"/>
          </w:tcPr>
          <w:p w14:paraId="24896D56"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07FCD65C" w14:textId="77777777" w:rsidTr="008B7E54">
        <w:tc>
          <w:tcPr>
            <w:tcW w:w="1413" w:type="dxa"/>
          </w:tcPr>
          <w:p w14:paraId="3C91ABF7" w14:textId="77777777" w:rsidR="00A55F81" w:rsidRPr="00B174FA" w:rsidRDefault="00A55F81" w:rsidP="00A55F81">
            <w:pPr>
              <w:pStyle w:val="broodtekst"/>
            </w:pPr>
            <w:r w:rsidRPr="00B174FA">
              <w:t>Verificatie:</w:t>
            </w:r>
          </w:p>
        </w:tc>
        <w:tc>
          <w:tcPr>
            <w:tcW w:w="6237" w:type="dxa"/>
            <w:gridSpan w:val="5"/>
          </w:tcPr>
          <w:p w14:paraId="3B7F0436" w14:textId="77777777" w:rsidR="00A55F81" w:rsidRPr="00B174FA" w:rsidRDefault="00A55F81" w:rsidP="00A55F81">
            <w:pPr>
              <w:pStyle w:val="broodtekst"/>
              <w:keepNext/>
            </w:pPr>
            <w:r w:rsidRPr="00B174FA">
              <w:t>Documentatie.</w:t>
            </w:r>
          </w:p>
        </w:tc>
        <w:tc>
          <w:tcPr>
            <w:tcW w:w="2268" w:type="dxa"/>
          </w:tcPr>
          <w:p w14:paraId="12D17186"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428EE242" w14:textId="77777777" w:rsidTr="008B7E54">
        <w:tc>
          <w:tcPr>
            <w:tcW w:w="1413" w:type="dxa"/>
            <w:shd w:val="clear" w:color="auto" w:fill="E6E6E6"/>
          </w:tcPr>
          <w:p w14:paraId="09B82F23" w14:textId="77777777" w:rsidR="00A55F81" w:rsidRPr="00B174FA" w:rsidRDefault="00A55F81" w:rsidP="00A55F81">
            <w:pPr>
              <w:pStyle w:val="broodtekst"/>
              <w:rPr>
                <w:b/>
              </w:rPr>
            </w:pPr>
            <w:r w:rsidRPr="00B174FA">
              <w:rPr>
                <w:b/>
              </w:rPr>
              <w:t>VSE-4</w:t>
            </w:r>
            <w:r>
              <w:rPr>
                <w:b/>
              </w:rPr>
              <w:t>2</w:t>
            </w:r>
          </w:p>
        </w:tc>
        <w:tc>
          <w:tcPr>
            <w:tcW w:w="6237" w:type="dxa"/>
            <w:gridSpan w:val="5"/>
            <w:shd w:val="clear" w:color="auto" w:fill="E6E6E6"/>
          </w:tcPr>
          <w:p w14:paraId="79F50F87" w14:textId="77777777" w:rsidR="00A55F81" w:rsidRPr="00B174FA" w:rsidRDefault="00A55F81" w:rsidP="00A55F81">
            <w:pPr>
              <w:pStyle w:val="broodtekst"/>
              <w:rPr>
                <w:b/>
              </w:rPr>
            </w:pPr>
            <w:r w:rsidRPr="00B174FA">
              <w:rPr>
                <w:b/>
              </w:rPr>
              <w:t>Bevuiling</w:t>
            </w:r>
          </w:p>
        </w:tc>
        <w:tc>
          <w:tcPr>
            <w:tcW w:w="2268" w:type="dxa"/>
            <w:shd w:val="clear" w:color="auto" w:fill="86C490"/>
          </w:tcPr>
          <w:p w14:paraId="4961A8A0"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4DDD5AB4" w14:textId="77777777" w:rsidTr="008B7E54">
        <w:tc>
          <w:tcPr>
            <w:tcW w:w="1413" w:type="dxa"/>
          </w:tcPr>
          <w:p w14:paraId="7E8AD989" w14:textId="77777777" w:rsidR="00A55F81" w:rsidRPr="00B174FA" w:rsidRDefault="00A55F81" w:rsidP="00A55F81">
            <w:pPr>
              <w:pStyle w:val="broodtekst"/>
            </w:pPr>
            <w:r w:rsidRPr="00B174FA">
              <w:t>Eis:</w:t>
            </w:r>
          </w:p>
          <w:p w14:paraId="2FC85BA0" w14:textId="77777777" w:rsidR="00A55F81" w:rsidRPr="00B174FA" w:rsidRDefault="00A55F81" w:rsidP="00A55F81">
            <w:pPr>
              <w:pStyle w:val="broodtekst"/>
            </w:pPr>
          </w:p>
        </w:tc>
        <w:tc>
          <w:tcPr>
            <w:tcW w:w="6237" w:type="dxa"/>
            <w:gridSpan w:val="5"/>
          </w:tcPr>
          <w:p w14:paraId="346FD088" w14:textId="77777777" w:rsidR="00A55F81" w:rsidRPr="00B174FA" w:rsidRDefault="00A55F81" w:rsidP="00A55F81">
            <w:pPr>
              <w:pStyle w:val="broodtekst"/>
              <w:keepNext/>
            </w:pPr>
            <w:r w:rsidRPr="00B174FA">
              <w:t>Bevuiling optredend door neerslag of andere oorzaken zoals uitwerpselen van vogels dient geen invloed te hebben op de beschikbaarheid van de levering van de vereiste data (zie ook VSE-020) van de LiDAR.</w:t>
            </w:r>
          </w:p>
        </w:tc>
        <w:tc>
          <w:tcPr>
            <w:tcW w:w="2268" w:type="dxa"/>
          </w:tcPr>
          <w:p w14:paraId="409FCF37"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A55F81" w14:paraId="2B8B3C5F" w14:textId="77777777" w:rsidTr="008B7E54">
        <w:tc>
          <w:tcPr>
            <w:tcW w:w="1413" w:type="dxa"/>
          </w:tcPr>
          <w:p w14:paraId="3FED908B" w14:textId="77777777" w:rsidR="00A55F81" w:rsidRPr="00B174FA" w:rsidRDefault="00A55F81" w:rsidP="00A55F81">
            <w:pPr>
              <w:pStyle w:val="broodtekst"/>
            </w:pPr>
            <w:r w:rsidRPr="00B174FA">
              <w:t>Toelichting:</w:t>
            </w:r>
          </w:p>
        </w:tc>
        <w:tc>
          <w:tcPr>
            <w:tcW w:w="6237" w:type="dxa"/>
            <w:gridSpan w:val="5"/>
          </w:tcPr>
          <w:p w14:paraId="17CF0694" w14:textId="77777777" w:rsidR="00A55F81" w:rsidRPr="00B174FA" w:rsidRDefault="00A55F81" w:rsidP="00A55F81">
            <w:pPr>
              <w:pStyle w:val="broodtekst"/>
              <w:keepNext/>
            </w:pPr>
            <w:r w:rsidRPr="00B174FA">
              <w:t>De LiDAR kan offshore door verschillende factoren worden bevuild.</w:t>
            </w:r>
          </w:p>
        </w:tc>
        <w:tc>
          <w:tcPr>
            <w:tcW w:w="2268" w:type="dxa"/>
          </w:tcPr>
          <w:p w14:paraId="7C3C2CAF"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3E949FD6" w14:textId="77777777" w:rsidTr="008B7E54">
        <w:tc>
          <w:tcPr>
            <w:tcW w:w="1413" w:type="dxa"/>
          </w:tcPr>
          <w:p w14:paraId="1797D9A9" w14:textId="77777777" w:rsidR="00A55F81" w:rsidRPr="00B174FA" w:rsidRDefault="00A55F81" w:rsidP="00A55F81">
            <w:pPr>
              <w:pStyle w:val="broodtekst"/>
            </w:pPr>
            <w:r w:rsidRPr="00B174FA">
              <w:t>Verificatie:</w:t>
            </w:r>
          </w:p>
        </w:tc>
        <w:tc>
          <w:tcPr>
            <w:tcW w:w="6237" w:type="dxa"/>
            <w:gridSpan w:val="5"/>
          </w:tcPr>
          <w:p w14:paraId="3785F75F" w14:textId="77777777" w:rsidR="00A55F81" w:rsidRPr="00B174FA" w:rsidRDefault="00A55F81" w:rsidP="00A55F81">
            <w:pPr>
              <w:pStyle w:val="broodtekst"/>
              <w:keepNext/>
            </w:pPr>
            <w:r>
              <w:t>Documentatie, Meting en T</w:t>
            </w:r>
            <w:r w:rsidRPr="00B174FA">
              <w:t>est.</w:t>
            </w:r>
          </w:p>
        </w:tc>
        <w:tc>
          <w:tcPr>
            <w:tcW w:w="2268" w:type="dxa"/>
          </w:tcPr>
          <w:p w14:paraId="296FBC39"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3C2529B6" w14:textId="77777777" w:rsidTr="008B7E54">
        <w:tc>
          <w:tcPr>
            <w:tcW w:w="1413" w:type="dxa"/>
            <w:shd w:val="clear" w:color="auto" w:fill="E6E6E6"/>
          </w:tcPr>
          <w:p w14:paraId="66C4B95E" w14:textId="77777777" w:rsidR="00A55F81" w:rsidRPr="00B174FA" w:rsidRDefault="00A55F81" w:rsidP="00A55F81">
            <w:pPr>
              <w:pStyle w:val="broodtekst"/>
              <w:rPr>
                <w:b/>
                <w:lang w:val="en-US"/>
              </w:rPr>
            </w:pPr>
            <w:r w:rsidRPr="00B174FA">
              <w:rPr>
                <w:b/>
                <w:lang w:val="en-US"/>
              </w:rPr>
              <w:t>VSE-4</w:t>
            </w:r>
            <w:r>
              <w:rPr>
                <w:b/>
                <w:lang w:val="en-US"/>
              </w:rPr>
              <w:t>3</w:t>
            </w:r>
          </w:p>
        </w:tc>
        <w:tc>
          <w:tcPr>
            <w:tcW w:w="6237" w:type="dxa"/>
            <w:gridSpan w:val="5"/>
            <w:shd w:val="clear" w:color="auto" w:fill="E6E6E6"/>
          </w:tcPr>
          <w:p w14:paraId="2408492E" w14:textId="77777777" w:rsidR="00A55F81" w:rsidRPr="00B174FA" w:rsidRDefault="00A55F81" w:rsidP="00A55F81">
            <w:pPr>
              <w:pStyle w:val="broodtekst"/>
              <w:rPr>
                <w:b/>
                <w:lang w:val="en-US"/>
              </w:rPr>
            </w:pPr>
            <w:r w:rsidRPr="00B174FA">
              <w:rPr>
                <w:b/>
                <w:lang w:val="en-US"/>
              </w:rPr>
              <w:t>Kalibreren</w:t>
            </w:r>
          </w:p>
        </w:tc>
        <w:tc>
          <w:tcPr>
            <w:tcW w:w="2268" w:type="dxa"/>
            <w:shd w:val="clear" w:color="auto" w:fill="86C490"/>
          </w:tcPr>
          <w:p w14:paraId="6CEC311D"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50A55ECD" w14:textId="77777777" w:rsidTr="008B7E54">
        <w:tc>
          <w:tcPr>
            <w:tcW w:w="1413" w:type="dxa"/>
          </w:tcPr>
          <w:p w14:paraId="78BDEE79" w14:textId="77777777" w:rsidR="00A55F81" w:rsidRPr="00B174FA" w:rsidRDefault="00A55F81" w:rsidP="00A55F81">
            <w:pPr>
              <w:pStyle w:val="broodtekst"/>
              <w:rPr>
                <w:lang w:val="en-US"/>
              </w:rPr>
            </w:pPr>
            <w:r w:rsidRPr="00B174FA">
              <w:rPr>
                <w:lang w:val="en-US"/>
              </w:rPr>
              <w:t>Eis:</w:t>
            </w:r>
          </w:p>
          <w:p w14:paraId="2972A37A" w14:textId="77777777" w:rsidR="00A55F81" w:rsidRPr="00B174FA" w:rsidRDefault="00A55F81" w:rsidP="00A55F81">
            <w:pPr>
              <w:pStyle w:val="broodtekst"/>
              <w:rPr>
                <w:lang w:val="en-US"/>
              </w:rPr>
            </w:pPr>
          </w:p>
        </w:tc>
        <w:tc>
          <w:tcPr>
            <w:tcW w:w="6237" w:type="dxa"/>
            <w:gridSpan w:val="5"/>
          </w:tcPr>
          <w:p w14:paraId="2DF63B30" w14:textId="77777777" w:rsidR="00A55F81" w:rsidRPr="00B174FA" w:rsidRDefault="00A55F81" w:rsidP="00A55F81">
            <w:pPr>
              <w:pStyle w:val="broodtekst"/>
              <w:keepNext/>
            </w:pPr>
            <w:r w:rsidRPr="00B174FA">
              <w:t>De LiDAR dient minimaal twee jaar de vereiste data (VSE-020) te leveren zonder tussentijdse kalibratie.</w:t>
            </w:r>
          </w:p>
        </w:tc>
        <w:tc>
          <w:tcPr>
            <w:tcW w:w="2268" w:type="dxa"/>
          </w:tcPr>
          <w:p w14:paraId="5A497F4C"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7F36AF69" w14:textId="77777777" w:rsidTr="008B7E54">
        <w:trPr>
          <w:trHeight w:val="70"/>
        </w:trPr>
        <w:tc>
          <w:tcPr>
            <w:tcW w:w="1413" w:type="dxa"/>
          </w:tcPr>
          <w:p w14:paraId="7332B04B" w14:textId="77777777" w:rsidR="00A55F81" w:rsidRPr="00B174FA" w:rsidRDefault="00A55F81" w:rsidP="00A55F81">
            <w:pPr>
              <w:pStyle w:val="broodtekst"/>
            </w:pPr>
            <w:r w:rsidRPr="00B174FA">
              <w:t>Toelichting:</w:t>
            </w:r>
          </w:p>
        </w:tc>
        <w:tc>
          <w:tcPr>
            <w:tcW w:w="6237" w:type="dxa"/>
            <w:gridSpan w:val="5"/>
          </w:tcPr>
          <w:p w14:paraId="7AA21492" w14:textId="77777777" w:rsidR="00A55F81" w:rsidRPr="00B174FA" w:rsidRDefault="00A55F81" w:rsidP="00A55F81">
            <w:pPr>
              <w:pStyle w:val="broodtekst"/>
              <w:keepNext/>
              <w:rPr>
                <w:color w:val="000000" w:themeColor="text1"/>
              </w:rPr>
            </w:pPr>
          </w:p>
        </w:tc>
        <w:tc>
          <w:tcPr>
            <w:tcW w:w="2268" w:type="dxa"/>
          </w:tcPr>
          <w:p w14:paraId="36FC1176"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color w:val="000000"/>
                <w:lang w:val="en-GB" w:eastAsia="ar-SA"/>
              </w:rPr>
            </w:pPr>
          </w:p>
        </w:tc>
      </w:tr>
      <w:tr w:rsidR="00A55F81" w:rsidRPr="00055DD4" w14:paraId="38038320" w14:textId="77777777" w:rsidTr="008B7E54">
        <w:tc>
          <w:tcPr>
            <w:tcW w:w="1413" w:type="dxa"/>
          </w:tcPr>
          <w:p w14:paraId="6FF43D49" w14:textId="77777777" w:rsidR="00A55F81" w:rsidRPr="00B174FA" w:rsidRDefault="00A55F81" w:rsidP="00A55F81">
            <w:pPr>
              <w:pStyle w:val="broodtekst"/>
            </w:pPr>
            <w:r w:rsidRPr="00B174FA">
              <w:t>Verificatie:</w:t>
            </w:r>
          </w:p>
        </w:tc>
        <w:tc>
          <w:tcPr>
            <w:tcW w:w="6237" w:type="dxa"/>
            <w:gridSpan w:val="5"/>
          </w:tcPr>
          <w:p w14:paraId="07E01A53" w14:textId="77777777" w:rsidR="00A55F81" w:rsidRPr="00B174FA" w:rsidRDefault="00A55F81" w:rsidP="00A55F81">
            <w:pPr>
              <w:pStyle w:val="broodtekst"/>
              <w:keepNext/>
            </w:pPr>
            <w:r w:rsidRPr="00B174FA">
              <w:t>Documentatie.</w:t>
            </w:r>
          </w:p>
        </w:tc>
        <w:tc>
          <w:tcPr>
            <w:tcW w:w="2268" w:type="dxa"/>
          </w:tcPr>
          <w:p w14:paraId="3B5E9EEB"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282E32" w14:paraId="6FC51F74" w14:textId="77777777" w:rsidTr="008B7E54">
        <w:tc>
          <w:tcPr>
            <w:tcW w:w="1413" w:type="dxa"/>
            <w:shd w:val="clear" w:color="auto" w:fill="E6E6E6"/>
          </w:tcPr>
          <w:p w14:paraId="79CA2FB9" w14:textId="77777777" w:rsidR="00A55F81" w:rsidRPr="00B174FA" w:rsidRDefault="00A55F81" w:rsidP="00A55F81">
            <w:pPr>
              <w:pStyle w:val="broodtekst"/>
              <w:rPr>
                <w:b/>
                <w:lang w:val="en-US"/>
              </w:rPr>
            </w:pPr>
            <w:r w:rsidRPr="00B174FA">
              <w:rPr>
                <w:b/>
                <w:lang w:val="en-US"/>
              </w:rPr>
              <w:t>VSE-4</w:t>
            </w:r>
            <w:r>
              <w:rPr>
                <w:b/>
                <w:lang w:val="en-US"/>
              </w:rPr>
              <w:t>4</w:t>
            </w:r>
          </w:p>
        </w:tc>
        <w:tc>
          <w:tcPr>
            <w:tcW w:w="6237" w:type="dxa"/>
            <w:gridSpan w:val="5"/>
            <w:shd w:val="clear" w:color="auto" w:fill="E6E6E6"/>
          </w:tcPr>
          <w:p w14:paraId="5C95C8E3" w14:textId="77777777" w:rsidR="00A55F81" w:rsidRPr="00B174FA" w:rsidRDefault="00A55F81" w:rsidP="00A55F81">
            <w:pPr>
              <w:pStyle w:val="broodtekst"/>
              <w:rPr>
                <w:b/>
                <w:lang w:val="en-US"/>
              </w:rPr>
            </w:pPr>
            <w:r w:rsidRPr="00B174FA">
              <w:rPr>
                <w:b/>
                <w:lang w:val="en-US"/>
              </w:rPr>
              <w:t>Doorlooptijd Kalibreren en Onderhoud</w:t>
            </w:r>
          </w:p>
        </w:tc>
        <w:tc>
          <w:tcPr>
            <w:tcW w:w="2268" w:type="dxa"/>
            <w:shd w:val="clear" w:color="auto" w:fill="86C490"/>
          </w:tcPr>
          <w:p w14:paraId="79488FE4"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68C20276" w14:textId="77777777" w:rsidTr="008B7E54">
        <w:tc>
          <w:tcPr>
            <w:tcW w:w="1413" w:type="dxa"/>
          </w:tcPr>
          <w:p w14:paraId="78548845" w14:textId="77777777" w:rsidR="00A55F81" w:rsidRPr="00B174FA" w:rsidRDefault="00A55F81" w:rsidP="00A55F81">
            <w:pPr>
              <w:pStyle w:val="broodtekst"/>
              <w:rPr>
                <w:lang w:val="en-US"/>
              </w:rPr>
            </w:pPr>
            <w:r w:rsidRPr="00B174FA">
              <w:rPr>
                <w:lang w:val="en-US"/>
              </w:rPr>
              <w:t>Eis:</w:t>
            </w:r>
          </w:p>
          <w:p w14:paraId="5DFCA4E4" w14:textId="77777777" w:rsidR="00A55F81" w:rsidRPr="00B174FA" w:rsidRDefault="00A55F81" w:rsidP="00A55F81">
            <w:pPr>
              <w:pStyle w:val="broodtekst"/>
              <w:rPr>
                <w:lang w:val="en-US"/>
              </w:rPr>
            </w:pPr>
          </w:p>
        </w:tc>
        <w:tc>
          <w:tcPr>
            <w:tcW w:w="6237" w:type="dxa"/>
            <w:gridSpan w:val="5"/>
          </w:tcPr>
          <w:p w14:paraId="404EB956" w14:textId="77777777" w:rsidR="00A55F81" w:rsidRPr="00B174FA" w:rsidRDefault="00A55F81" w:rsidP="00A55F81">
            <w:pPr>
              <w:pStyle w:val="broodtekst"/>
              <w:keepNext/>
            </w:pPr>
            <w:r w:rsidRPr="00B174FA">
              <w:t>Het kalibreren van de LiDAR dient maximaal 2 kalendermaanden in beslag te nemen. Dit is inclusief de tijd benodigd voor transport van en naar de Opdrachtgever.</w:t>
            </w:r>
          </w:p>
        </w:tc>
        <w:tc>
          <w:tcPr>
            <w:tcW w:w="2268" w:type="dxa"/>
          </w:tcPr>
          <w:p w14:paraId="2728F169"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A55F81" w14:paraId="03BC043D" w14:textId="77777777" w:rsidTr="008B7E54">
        <w:tc>
          <w:tcPr>
            <w:tcW w:w="1413" w:type="dxa"/>
          </w:tcPr>
          <w:p w14:paraId="75E56758" w14:textId="77777777" w:rsidR="00A55F81" w:rsidRPr="00B174FA" w:rsidRDefault="00A55F81" w:rsidP="00A55F81">
            <w:pPr>
              <w:pStyle w:val="broodtekst"/>
            </w:pPr>
            <w:r w:rsidRPr="00B174FA">
              <w:lastRenderedPageBreak/>
              <w:t>Toelichting:</w:t>
            </w:r>
          </w:p>
        </w:tc>
        <w:tc>
          <w:tcPr>
            <w:tcW w:w="6237" w:type="dxa"/>
            <w:gridSpan w:val="5"/>
          </w:tcPr>
          <w:p w14:paraId="7CBA8C2F" w14:textId="77777777" w:rsidR="00A55F81" w:rsidRPr="00B174FA" w:rsidRDefault="00A55F81" w:rsidP="00A55F81">
            <w:pPr>
              <w:pStyle w:val="broodtekst"/>
              <w:keepNext/>
              <w:rPr>
                <w:color w:val="000000" w:themeColor="text1"/>
              </w:rPr>
            </w:pPr>
            <w:r w:rsidRPr="00B174FA">
              <w:rPr>
                <w:color w:val="000000" w:themeColor="text1"/>
              </w:rPr>
              <w:t xml:space="preserve">De kalibratietermijn start bij het afhalen te Stellendam tot het moment van retourlevering te Stellendam. </w:t>
            </w:r>
          </w:p>
        </w:tc>
        <w:tc>
          <w:tcPr>
            <w:tcW w:w="2268" w:type="dxa"/>
          </w:tcPr>
          <w:p w14:paraId="1BA0D299"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color w:val="000000"/>
                <w:lang w:eastAsia="ar-SA"/>
              </w:rPr>
            </w:pPr>
          </w:p>
        </w:tc>
      </w:tr>
      <w:tr w:rsidR="00A55F81" w:rsidRPr="00055DD4" w14:paraId="4CCCEAED" w14:textId="77777777" w:rsidTr="008B7E54">
        <w:tc>
          <w:tcPr>
            <w:tcW w:w="1413" w:type="dxa"/>
          </w:tcPr>
          <w:p w14:paraId="5EFB44AA" w14:textId="77777777" w:rsidR="00A55F81" w:rsidRPr="00B174FA" w:rsidRDefault="00A55F81" w:rsidP="00A55F81">
            <w:pPr>
              <w:pStyle w:val="broodtekst"/>
            </w:pPr>
            <w:r w:rsidRPr="00B174FA">
              <w:t>Verificatie:</w:t>
            </w:r>
          </w:p>
        </w:tc>
        <w:tc>
          <w:tcPr>
            <w:tcW w:w="6237" w:type="dxa"/>
            <w:gridSpan w:val="5"/>
          </w:tcPr>
          <w:p w14:paraId="688629E9" w14:textId="77777777" w:rsidR="00A55F81" w:rsidRPr="00B174FA" w:rsidRDefault="00A55F81" w:rsidP="00A55F81">
            <w:pPr>
              <w:pStyle w:val="broodtekst"/>
              <w:keepNext/>
            </w:pPr>
            <w:r w:rsidRPr="00B174FA">
              <w:t>Documentatie.</w:t>
            </w:r>
          </w:p>
        </w:tc>
        <w:tc>
          <w:tcPr>
            <w:tcW w:w="2268" w:type="dxa"/>
          </w:tcPr>
          <w:p w14:paraId="7E02CF05"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5C04ECDF" w14:textId="77777777" w:rsidTr="008B7E54">
        <w:tc>
          <w:tcPr>
            <w:tcW w:w="1413" w:type="dxa"/>
            <w:shd w:val="clear" w:color="auto" w:fill="E6E6E6"/>
          </w:tcPr>
          <w:p w14:paraId="6C5D6687" w14:textId="77777777" w:rsidR="00A55F81" w:rsidRPr="00B174FA" w:rsidRDefault="00A55F81" w:rsidP="00A55F81">
            <w:pPr>
              <w:pStyle w:val="broodtekst"/>
              <w:rPr>
                <w:b/>
                <w:lang w:val="en-US"/>
              </w:rPr>
            </w:pPr>
            <w:r w:rsidRPr="00B174FA">
              <w:rPr>
                <w:b/>
                <w:lang w:val="en-US"/>
              </w:rPr>
              <w:t>VSE-4</w:t>
            </w:r>
            <w:r>
              <w:rPr>
                <w:b/>
                <w:lang w:val="en-US"/>
              </w:rPr>
              <w:t>5</w:t>
            </w:r>
          </w:p>
        </w:tc>
        <w:tc>
          <w:tcPr>
            <w:tcW w:w="6237" w:type="dxa"/>
            <w:gridSpan w:val="5"/>
            <w:shd w:val="clear" w:color="auto" w:fill="E6E6E6"/>
          </w:tcPr>
          <w:p w14:paraId="5633407A" w14:textId="77777777" w:rsidR="00A55F81" w:rsidRPr="00B174FA" w:rsidRDefault="00A55F81" w:rsidP="00A55F81">
            <w:pPr>
              <w:pStyle w:val="broodtekst"/>
              <w:rPr>
                <w:b/>
                <w:lang w:val="en-US"/>
              </w:rPr>
            </w:pPr>
            <w:r w:rsidRPr="00B174FA">
              <w:rPr>
                <w:b/>
                <w:lang w:val="en-US"/>
              </w:rPr>
              <w:t>Transport Kalibratie en Onderhoud</w:t>
            </w:r>
          </w:p>
        </w:tc>
        <w:tc>
          <w:tcPr>
            <w:tcW w:w="2268" w:type="dxa"/>
            <w:shd w:val="clear" w:color="auto" w:fill="86C490"/>
          </w:tcPr>
          <w:p w14:paraId="073D76D8"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1E3F18E2" w14:textId="77777777" w:rsidTr="008B7E54">
        <w:tc>
          <w:tcPr>
            <w:tcW w:w="1413" w:type="dxa"/>
          </w:tcPr>
          <w:p w14:paraId="44000DE3" w14:textId="77777777" w:rsidR="00A55F81" w:rsidRPr="00B174FA" w:rsidRDefault="00A55F81" w:rsidP="00A55F81">
            <w:pPr>
              <w:pStyle w:val="broodtekst"/>
              <w:rPr>
                <w:lang w:val="en-US"/>
              </w:rPr>
            </w:pPr>
            <w:r w:rsidRPr="00B174FA">
              <w:rPr>
                <w:lang w:val="en-US"/>
              </w:rPr>
              <w:t>Eis:</w:t>
            </w:r>
          </w:p>
          <w:p w14:paraId="5121A65D" w14:textId="77777777" w:rsidR="00A55F81" w:rsidRPr="00B174FA" w:rsidRDefault="00A55F81" w:rsidP="00A55F81">
            <w:pPr>
              <w:pStyle w:val="broodtekst"/>
              <w:rPr>
                <w:lang w:val="en-US"/>
              </w:rPr>
            </w:pPr>
          </w:p>
        </w:tc>
        <w:tc>
          <w:tcPr>
            <w:tcW w:w="6237" w:type="dxa"/>
            <w:gridSpan w:val="5"/>
          </w:tcPr>
          <w:p w14:paraId="12F82304" w14:textId="77777777" w:rsidR="00A55F81" w:rsidRPr="00B174FA" w:rsidRDefault="00A55F81" w:rsidP="00A55F81">
            <w:pPr>
              <w:pStyle w:val="broodtekst"/>
              <w:keepNext/>
            </w:pPr>
            <w:r w:rsidRPr="00B174FA">
              <w:t>De Opdrachtnemer verzorgt het transport vanaf de opslag van Opdrachtgever (Stellendam) naar locatie Opdrachtnemer en vice versa.</w:t>
            </w:r>
          </w:p>
        </w:tc>
        <w:tc>
          <w:tcPr>
            <w:tcW w:w="2268" w:type="dxa"/>
          </w:tcPr>
          <w:p w14:paraId="54641323"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73B44E37" w14:textId="77777777" w:rsidTr="008B7E54">
        <w:tc>
          <w:tcPr>
            <w:tcW w:w="1413" w:type="dxa"/>
          </w:tcPr>
          <w:p w14:paraId="75AA508B" w14:textId="77777777" w:rsidR="00A55F81" w:rsidRPr="00B174FA" w:rsidRDefault="00A55F81" w:rsidP="00A55F81">
            <w:pPr>
              <w:pStyle w:val="broodtekst"/>
            </w:pPr>
            <w:r w:rsidRPr="00B174FA">
              <w:t>Toelichting:</w:t>
            </w:r>
          </w:p>
        </w:tc>
        <w:tc>
          <w:tcPr>
            <w:tcW w:w="6237" w:type="dxa"/>
            <w:gridSpan w:val="5"/>
          </w:tcPr>
          <w:p w14:paraId="21E0D86A" w14:textId="77777777" w:rsidR="00A55F81" w:rsidRPr="00B174FA" w:rsidRDefault="00A55F81" w:rsidP="00A55F81">
            <w:pPr>
              <w:pStyle w:val="broodtekst"/>
              <w:keepNext/>
              <w:rPr>
                <w:color w:val="000000" w:themeColor="text1"/>
              </w:rPr>
            </w:pPr>
          </w:p>
        </w:tc>
        <w:tc>
          <w:tcPr>
            <w:tcW w:w="2268" w:type="dxa"/>
          </w:tcPr>
          <w:p w14:paraId="49DB0DFC"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color w:val="000000"/>
                <w:lang w:val="en-GB" w:eastAsia="ar-SA"/>
              </w:rPr>
            </w:pPr>
          </w:p>
        </w:tc>
      </w:tr>
      <w:tr w:rsidR="00A55F81" w:rsidRPr="00055DD4" w14:paraId="06FB6132" w14:textId="77777777" w:rsidTr="008B7E54">
        <w:tc>
          <w:tcPr>
            <w:tcW w:w="1413" w:type="dxa"/>
          </w:tcPr>
          <w:p w14:paraId="672993BB" w14:textId="77777777" w:rsidR="00A55F81" w:rsidRPr="00B174FA" w:rsidRDefault="00A55F81" w:rsidP="00A55F81">
            <w:pPr>
              <w:pStyle w:val="broodtekst"/>
            </w:pPr>
            <w:r w:rsidRPr="00B174FA">
              <w:t>Verificatie:</w:t>
            </w:r>
          </w:p>
        </w:tc>
        <w:tc>
          <w:tcPr>
            <w:tcW w:w="6237" w:type="dxa"/>
            <w:gridSpan w:val="5"/>
          </w:tcPr>
          <w:p w14:paraId="41156199" w14:textId="77777777" w:rsidR="00A55F81" w:rsidRPr="00B174FA" w:rsidRDefault="00A55F81" w:rsidP="00A55F81">
            <w:pPr>
              <w:pStyle w:val="broodtekst"/>
              <w:keepNext/>
            </w:pPr>
            <w:r w:rsidRPr="00B174FA">
              <w:t>Documentatie.</w:t>
            </w:r>
          </w:p>
        </w:tc>
        <w:tc>
          <w:tcPr>
            <w:tcW w:w="2268" w:type="dxa"/>
          </w:tcPr>
          <w:p w14:paraId="6C4DFD4D"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7F9C98D1" w14:textId="77777777" w:rsidTr="008B7E54">
        <w:tc>
          <w:tcPr>
            <w:tcW w:w="1413" w:type="dxa"/>
            <w:shd w:val="clear" w:color="auto" w:fill="E6E6E6"/>
          </w:tcPr>
          <w:p w14:paraId="74CC7621" w14:textId="77777777" w:rsidR="00A55F81" w:rsidRPr="00B174FA" w:rsidRDefault="00A55F81" w:rsidP="00A55F81">
            <w:pPr>
              <w:pStyle w:val="broodtekst"/>
              <w:rPr>
                <w:b/>
              </w:rPr>
            </w:pPr>
            <w:r w:rsidRPr="00B174FA">
              <w:rPr>
                <w:b/>
              </w:rPr>
              <w:t>VSE-4</w:t>
            </w:r>
            <w:r>
              <w:rPr>
                <w:b/>
              </w:rPr>
              <w:t>6</w:t>
            </w:r>
          </w:p>
        </w:tc>
        <w:tc>
          <w:tcPr>
            <w:tcW w:w="6237" w:type="dxa"/>
            <w:gridSpan w:val="5"/>
            <w:shd w:val="clear" w:color="auto" w:fill="E6E6E6"/>
          </w:tcPr>
          <w:p w14:paraId="62DCCE51" w14:textId="77777777" w:rsidR="00A55F81" w:rsidRPr="00B174FA" w:rsidRDefault="00A55F81" w:rsidP="00A55F81">
            <w:pPr>
              <w:pStyle w:val="broodtekst"/>
              <w:rPr>
                <w:b/>
              </w:rPr>
            </w:pPr>
            <w:r w:rsidRPr="00B174FA">
              <w:rPr>
                <w:b/>
              </w:rPr>
              <w:t>Autonoom functioneren</w:t>
            </w:r>
          </w:p>
        </w:tc>
        <w:tc>
          <w:tcPr>
            <w:tcW w:w="2268" w:type="dxa"/>
            <w:shd w:val="clear" w:color="auto" w:fill="86C490"/>
          </w:tcPr>
          <w:p w14:paraId="4BE3DCDB"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30BA4DF0" w14:textId="77777777" w:rsidTr="008B7E54">
        <w:tc>
          <w:tcPr>
            <w:tcW w:w="1413" w:type="dxa"/>
          </w:tcPr>
          <w:p w14:paraId="359F9345" w14:textId="77777777" w:rsidR="00A55F81" w:rsidRPr="00B174FA" w:rsidRDefault="00A55F81" w:rsidP="00A55F81">
            <w:pPr>
              <w:pStyle w:val="broodtekst"/>
            </w:pPr>
            <w:r w:rsidRPr="00B174FA">
              <w:t>Eis:</w:t>
            </w:r>
          </w:p>
          <w:p w14:paraId="45E195F5" w14:textId="77777777" w:rsidR="00A55F81" w:rsidRPr="00B174FA" w:rsidRDefault="00A55F81" w:rsidP="00A55F81">
            <w:pPr>
              <w:pStyle w:val="broodtekst"/>
            </w:pPr>
          </w:p>
        </w:tc>
        <w:tc>
          <w:tcPr>
            <w:tcW w:w="6237" w:type="dxa"/>
            <w:gridSpan w:val="5"/>
          </w:tcPr>
          <w:p w14:paraId="7A42B450" w14:textId="77777777" w:rsidR="00A55F81" w:rsidRPr="00B174FA" w:rsidRDefault="00A55F81" w:rsidP="00A55F81">
            <w:pPr>
              <w:pStyle w:val="broodtekst"/>
              <w:keepNext/>
            </w:pPr>
            <w:r w:rsidRPr="00B174FA">
              <w:t xml:space="preserve">De LiDAR dient autonoom (zelfstandig) te kunnen functioneren. </w:t>
            </w:r>
          </w:p>
        </w:tc>
        <w:tc>
          <w:tcPr>
            <w:tcW w:w="2268" w:type="dxa"/>
          </w:tcPr>
          <w:p w14:paraId="6C0C58DF"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A55F81" w14:paraId="39AD92D3" w14:textId="77777777" w:rsidTr="008B7E54">
        <w:tc>
          <w:tcPr>
            <w:tcW w:w="1413" w:type="dxa"/>
          </w:tcPr>
          <w:p w14:paraId="764CAB74" w14:textId="77777777" w:rsidR="00A55F81" w:rsidRPr="00B174FA" w:rsidRDefault="00A55F81" w:rsidP="00A55F81">
            <w:pPr>
              <w:pStyle w:val="broodtekst"/>
            </w:pPr>
            <w:r w:rsidRPr="00B174FA">
              <w:t>Toelichting:</w:t>
            </w:r>
          </w:p>
        </w:tc>
        <w:tc>
          <w:tcPr>
            <w:tcW w:w="6237" w:type="dxa"/>
            <w:gridSpan w:val="5"/>
          </w:tcPr>
          <w:p w14:paraId="765A74FA" w14:textId="77777777" w:rsidR="00A55F81" w:rsidRPr="00B174FA" w:rsidRDefault="00A55F81" w:rsidP="00A55F81">
            <w:pPr>
              <w:pStyle w:val="Tekstopmerking"/>
              <w:rPr>
                <w:sz w:val="18"/>
                <w:szCs w:val="18"/>
              </w:rPr>
            </w:pPr>
            <w:r w:rsidRPr="00B174FA">
              <w:rPr>
                <w:sz w:val="18"/>
                <w:szCs w:val="18"/>
              </w:rPr>
              <w:t>Om dit autonoom (zelfstandig) functioneren te kunnen garanderen, zal Opdrachtgever alleen het preventief onderhoud uitvoeren (het bijvullen van vloeistoffen, het vervangen van een ruitenwisser en/of het schoonmaken van het venster).</w:t>
            </w:r>
          </w:p>
        </w:tc>
        <w:tc>
          <w:tcPr>
            <w:tcW w:w="2268" w:type="dxa"/>
          </w:tcPr>
          <w:p w14:paraId="07469422" w14:textId="77777777" w:rsidR="00A55F81" w:rsidRPr="00A55F81" w:rsidRDefault="00A55F81" w:rsidP="00A55F81">
            <w:pPr>
              <w:suppressAutoHyphens/>
              <w:spacing w:after="40" w:line="240" w:lineRule="atLeast"/>
              <w:rPr>
                <w:rFonts w:ascii="Verdana" w:eastAsia="Times New Roman" w:hAnsi="Verdana" w:cs="Times New Roman"/>
                <w:lang w:eastAsia="ar-SA"/>
              </w:rPr>
            </w:pPr>
          </w:p>
        </w:tc>
      </w:tr>
      <w:tr w:rsidR="00A55F81" w:rsidRPr="00055DD4" w14:paraId="5986AD89" w14:textId="77777777" w:rsidTr="008B7E54">
        <w:tc>
          <w:tcPr>
            <w:tcW w:w="1413" w:type="dxa"/>
          </w:tcPr>
          <w:p w14:paraId="52E68483" w14:textId="77777777" w:rsidR="00A55F81" w:rsidRPr="00B174FA" w:rsidRDefault="00A55F81" w:rsidP="00A55F81">
            <w:pPr>
              <w:pStyle w:val="broodtekst"/>
            </w:pPr>
            <w:r w:rsidRPr="00B174FA">
              <w:t>Verificatie:</w:t>
            </w:r>
          </w:p>
        </w:tc>
        <w:tc>
          <w:tcPr>
            <w:tcW w:w="6237" w:type="dxa"/>
            <w:gridSpan w:val="5"/>
          </w:tcPr>
          <w:p w14:paraId="707689F3" w14:textId="77777777" w:rsidR="00A55F81" w:rsidRPr="00B174FA" w:rsidRDefault="00A55F81" w:rsidP="00A55F81">
            <w:pPr>
              <w:pStyle w:val="broodtekst"/>
              <w:keepNext/>
            </w:pPr>
            <w:r w:rsidRPr="00B174FA">
              <w:t>Documentatie.</w:t>
            </w:r>
          </w:p>
        </w:tc>
        <w:tc>
          <w:tcPr>
            <w:tcW w:w="2268" w:type="dxa"/>
          </w:tcPr>
          <w:p w14:paraId="0E9732DB"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20C500AB" w14:textId="77777777" w:rsidTr="008B7E54">
        <w:tc>
          <w:tcPr>
            <w:tcW w:w="1413" w:type="dxa"/>
            <w:shd w:val="clear" w:color="auto" w:fill="E6E6E6"/>
          </w:tcPr>
          <w:p w14:paraId="1EBC4088" w14:textId="77777777" w:rsidR="00A55F81" w:rsidRPr="00B174FA" w:rsidRDefault="00A55F81" w:rsidP="00A55F81">
            <w:pPr>
              <w:pStyle w:val="broodtekst"/>
              <w:rPr>
                <w:b/>
              </w:rPr>
            </w:pPr>
            <w:r w:rsidRPr="00B174FA">
              <w:rPr>
                <w:b/>
              </w:rPr>
              <w:t>VSE-4</w:t>
            </w:r>
            <w:r>
              <w:rPr>
                <w:b/>
              </w:rPr>
              <w:t>7</w:t>
            </w:r>
          </w:p>
        </w:tc>
        <w:tc>
          <w:tcPr>
            <w:tcW w:w="6237" w:type="dxa"/>
            <w:gridSpan w:val="5"/>
            <w:shd w:val="clear" w:color="auto" w:fill="E6E6E6"/>
          </w:tcPr>
          <w:p w14:paraId="37045A21" w14:textId="77777777" w:rsidR="00A55F81" w:rsidRPr="00B174FA" w:rsidRDefault="00A55F81" w:rsidP="00A55F81">
            <w:pPr>
              <w:pStyle w:val="broodtekst"/>
              <w:rPr>
                <w:b/>
              </w:rPr>
            </w:pPr>
            <w:r w:rsidRPr="00B174FA">
              <w:rPr>
                <w:b/>
              </w:rPr>
              <w:t>Waterdichtheid</w:t>
            </w:r>
          </w:p>
        </w:tc>
        <w:tc>
          <w:tcPr>
            <w:tcW w:w="2268" w:type="dxa"/>
            <w:shd w:val="clear" w:color="auto" w:fill="86C490"/>
          </w:tcPr>
          <w:p w14:paraId="3D026AB9"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5CC62A90" w14:textId="77777777" w:rsidTr="008B7E54">
        <w:tc>
          <w:tcPr>
            <w:tcW w:w="1413" w:type="dxa"/>
          </w:tcPr>
          <w:p w14:paraId="40B76235" w14:textId="77777777" w:rsidR="00A55F81" w:rsidRPr="00B174FA" w:rsidRDefault="00A55F81" w:rsidP="00A55F81">
            <w:pPr>
              <w:pStyle w:val="broodtekst"/>
            </w:pPr>
            <w:r w:rsidRPr="00B174FA">
              <w:t>Eis:</w:t>
            </w:r>
          </w:p>
          <w:p w14:paraId="563F6D09" w14:textId="77777777" w:rsidR="00A55F81" w:rsidRPr="00B174FA" w:rsidRDefault="00A55F81" w:rsidP="00A55F81">
            <w:pPr>
              <w:pStyle w:val="broodtekst"/>
            </w:pPr>
          </w:p>
        </w:tc>
        <w:tc>
          <w:tcPr>
            <w:tcW w:w="6237" w:type="dxa"/>
            <w:gridSpan w:val="5"/>
          </w:tcPr>
          <w:p w14:paraId="5A46CDAE" w14:textId="77777777" w:rsidR="00A55F81" w:rsidRPr="00B174FA" w:rsidRDefault="00A55F81" w:rsidP="00A55F81">
            <w:pPr>
              <w:pStyle w:val="broodtekst"/>
              <w:keepNext/>
            </w:pPr>
            <w:r w:rsidRPr="00B174FA">
              <w:t xml:space="preserve">Het instrument en de gebruikte onderdelen, kabels,  aansluitingen en materialen dienen IP67 </w:t>
            </w:r>
            <w:r>
              <w:t>te zijn</w:t>
            </w:r>
            <w:r w:rsidRPr="00B174FA">
              <w:t>.</w:t>
            </w:r>
          </w:p>
        </w:tc>
        <w:tc>
          <w:tcPr>
            <w:tcW w:w="2268" w:type="dxa"/>
          </w:tcPr>
          <w:p w14:paraId="694D7D20"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75D37A38" w14:textId="77777777" w:rsidTr="008B7E54">
        <w:tc>
          <w:tcPr>
            <w:tcW w:w="1413" w:type="dxa"/>
          </w:tcPr>
          <w:p w14:paraId="395BAC68" w14:textId="77777777" w:rsidR="00A55F81" w:rsidRPr="00B174FA" w:rsidRDefault="00A55F81" w:rsidP="00A55F81">
            <w:pPr>
              <w:pStyle w:val="broodtekst"/>
            </w:pPr>
            <w:r w:rsidRPr="00B174FA">
              <w:t>Toelichting:</w:t>
            </w:r>
          </w:p>
        </w:tc>
        <w:tc>
          <w:tcPr>
            <w:tcW w:w="6237" w:type="dxa"/>
            <w:gridSpan w:val="5"/>
          </w:tcPr>
          <w:p w14:paraId="0CF1E04F" w14:textId="77777777" w:rsidR="00A55F81" w:rsidRPr="00B174FA" w:rsidRDefault="00A55F81" w:rsidP="00A55F81">
            <w:pPr>
              <w:pStyle w:val="broodtekst"/>
              <w:keepNext/>
            </w:pPr>
            <w:r>
              <w:t>[NEN-EN-IEC60529]</w:t>
            </w:r>
          </w:p>
        </w:tc>
        <w:tc>
          <w:tcPr>
            <w:tcW w:w="2268" w:type="dxa"/>
          </w:tcPr>
          <w:p w14:paraId="3636F7F6"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71884D56" w14:textId="77777777" w:rsidTr="008B7E54">
        <w:tc>
          <w:tcPr>
            <w:tcW w:w="1413" w:type="dxa"/>
          </w:tcPr>
          <w:p w14:paraId="4D04BF16" w14:textId="77777777" w:rsidR="00A55F81" w:rsidRPr="00B174FA" w:rsidRDefault="00A55F81" w:rsidP="00A55F81">
            <w:pPr>
              <w:pStyle w:val="broodtekst"/>
            </w:pPr>
            <w:r w:rsidRPr="00B174FA">
              <w:t>Verificatie:</w:t>
            </w:r>
          </w:p>
        </w:tc>
        <w:tc>
          <w:tcPr>
            <w:tcW w:w="6237" w:type="dxa"/>
            <w:gridSpan w:val="5"/>
          </w:tcPr>
          <w:p w14:paraId="4A239BDD" w14:textId="77777777" w:rsidR="00A55F81" w:rsidRPr="00B174FA" w:rsidRDefault="00A55F81" w:rsidP="00A55F81">
            <w:pPr>
              <w:pStyle w:val="broodtekst"/>
              <w:keepNext/>
            </w:pPr>
            <w:r w:rsidRPr="00B174FA">
              <w:t>Documentatie.</w:t>
            </w:r>
          </w:p>
        </w:tc>
        <w:tc>
          <w:tcPr>
            <w:tcW w:w="2268" w:type="dxa"/>
          </w:tcPr>
          <w:p w14:paraId="531F4433"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1644F010" w14:textId="77777777" w:rsidTr="008B7E54">
        <w:tc>
          <w:tcPr>
            <w:tcW w:w="1413" w:type="dxa"/>
            <w:shd w:val="clear" w:color="auto" w:fill="E6E6E6"/>
          </w:tcPr>
          <w:p w14:paraId="150BE344" w14:textId="77777777" w:rsidR="00A55F81" w:rsidRPr="00B174FA" w:rsidRDefault="00A55F81" w:rsidP="00A55F81">
            <w:pPr>
              <w:pStyle w:val="broodtekst"/>
              <w:rPr>
                <w:b/>
              </w:rPr>
            </w:pPr>
            <w:r w:rsidRPr="00B174FA">
              <w:rPr>
                <w:b/>
              </w:rPr>
              <w:t>VSE-</w:t>
            </w:r>
            <w:r>
              <w:rPr>
                <w:b/>
              </w:rPr>
              <w:t>48</w:t>
            </w:r>
          </w:p>
        </w:tc>
        <w:tc>
          <w:tcPr>
            <w:tcW w:w="6237" w:type="dxa"/>
            <w:gridSpan w:val="5"/>
            <w:shd w:val="clear" w:color="auto" w:fill="E6E6E6"/>
          </w:tcPr>
          <w:p w14:paraId="041A6779" w14:textId="77777777" w:rsidR="00A55F81" w:rsidRPr="00B174FA" w:rsidRDefault="00A55F81" w:rsidP="00A55F81">
            <w:pPr>
              <w:pStyle w:val="broodtekst"/>
              <w:rPr>
                <w:b/>
              </w:rPr>
            </w:pPr>
            <w:r w:rsidRPr="00B174FA">
              <w:rPr>
                <w:b/>
              </w:rPr>
              <w:t>Spanningsvoorziening LiDAR</w:t>
            </w:r>
          </w:p>
        </w:tc>
        <w:tc>
          <w:tcPr>
            <w:tcW w:w="2268" w:type="dxa"/>
            <w:shd w:val="clear" w:color="auto" w:fill="86C490"/>
          </w:tcPr>
          <w:p w14:paraId="0400302D"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4B8E0B75" w14:textId="77777777" w:rsidTr="008B7E54">
        <w:tc>
          <w:tcPr>
            <w:tcW w:w="1413" w:type="dxa"/>
          </w:tcPr>
          <w:p w14:paraId="6DBA54C0" w14:textId="77777777" w:rsidR="00A55F81" w:rsidRPr="00B174FA" w:rsidRDefault="00A55F81" w:rsidP="00A55F81">
            <w:pPr>
              <w:pStyle w:val="broodtekst"/>
            </w:pPr>
            <w:r w:rsidRPr="00B174FA">
              <w:t>Eis:</w:t>
            </w:r>
          </w:p>
          <w:p w14:paraId="205239C5" w14:textId="77777777" w:rsidR="00A55F81" w:rsidRPr="00B174FA" w:rsidRDefault="00A55F81" w:rsidP="00A55F81">
            <w:pPr>
              <w:pStyle w:val="broodtekst"/>
            </w:pPr>
          </w:p>
        </w:tc>
        <w:tc>
          <w:tcPr>
            <w:tcW w:w="6237" w:type="dxa"/>
            <w:gridSpan w:val="5"/>
          </w:tcPr>
          <w:p w14:paraId="0D7F0353" w14:textId="77777777" w:rsidR="00A55F81" w:rsidRPr="00B174FA" w:rsidRDefault="00A55F81" w:rsidP="00A55F81">
            <w:pPr>
              <w:pStyle w:val="broodtekst"/>
              <w:keepNext/>
            </w:pPr>
            <w:r w:rsidRPr="00B174FA">
              <w:t>De spanningsvoorziening van de LiDAR dient op basis van wisselspanning (230V AC) te zijn.</w:t>
            </w:r>
          </w:p>
        </w:tc>
        <w:tc>
          <w:tcPr>
            <w:tcW w:w="2268" w:type="dxa"/>
          </w:tcPr>
          <w:p w14:paraId="5CAF48F0"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195D6330" w14:textId="77777777" w:rsidTr="008B7E54">
        <w:tc>
          <w:tcPr>
            <w:tcW w:w="1413" w:type="dxa"/>
          </w:tcPr>
          <w:p w14:paraId="235A7367" w14:textId="77777777" w:rsidR="00A55F81" w:rsidRPr="00B174FA" w:rsidRDefault="00A55F81" w:rsidP="00A55F81">
            <w:pPr>
              <w:pStyle w:val="broodtekst"/>
            </w:pPr>
            <w:r w:rsidRPr="00B174FA">
              <w:t>Toelichting:</w:t>
            </w:r>
          </w:p>
        </w:tc>
        <w:tc>
          <w:tcPr>
            <w:tcW w:w="6237" w:type="dxa"/>
            <w:gridSpan w:val="5"/>
          </w:tcPr>
          <w:p w14:paraId="6009FF79" w14:textId="77777777" w:rsidR="00A55F81" w:rsidRPr="00B174FA" w:rsidRDefault="00A55F81" w:rsidP="00A55F81">
            <w:pPr>
              <w:pStyle w:val="broodtekst"/>
              <w:keepNext/>
              <w:rPr>
                <w:color w:val="FF0000"/>
              </w:rPr>
            </w:pPr>
            <w:r>
              <w:t>Conform IEC 60364</w:t>
            </w:r>
          </w:p>
        </w:tc>
        <w:tc>
          <w:tcPr>
            <w:tcW w:w="2268" w:type="dxa"/>
          </w:tcPr>
          <w:p w14:paraId="7A9AA29D"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15726C4C" w14:textId="77777777" w:rsidTr="008B7E54">
        <w:tc>
          <w:tcPr>
            <w:tcW w:w="1413" w:type="dxa"/>
          </w:tcPr>
          <w:p w14:paraId="2EB2EF8C" w14:textId="77777777" w:rsidR="00A55F81" w:rsidRPr="00B174FA" w:rsidRDefault="00A55F81" w:rsidP="00A55F81">
            <w:pPr>
              <w:pStyle w:val="broodtekst"/>
            </w:pPr>
            <w:r w:rsidRPr="00B174FA">
              <w:t>Verificatie:</w:t>
            </w:r>
          </w:p>
        </w:tc>
        <w:tc>
          <w:tcPr>
            <w:tcW w:w="6237" w:type="dxa"/>
            <w:gridSpan w:val="5"/>
          </w:tcPr>
          <w:p w14:paraId="219C8FCC" w14:textId="77777777" w:rsidR="00A55F81" w:rsidRPr="00B174FA" w:rsidRDefault="00A55F81" w:rsidP="00A55F81">
            <w:pPr>
              <w:pStyle w:val="broodtekst"/>
              <w:keepNext/>
            </w:pPr>
            <w:r w:rsidRPr="00B174FA">
              <w:t>Test, Documentatie.</w:t>
            </w:r>
          </w:p>
        </w:tc>
        <w:tc>
          <w:tcPr>
            <w:tcW w:w="2268" w:type="dxa"/>
          </w:tcPr>
          <w:p w14:paraId="0E4558F5"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21846788" w14:textId="77777777" w:rsidTr="008B7E54">
        <w:tc>
          <w:tcPr>
            <w:tcW w:w="1413" w:type="dxa"/>
            <w:shd w:val="clear" w:color="auto" w:fill="E6E6E6"/>
          </w:tcPr>
          <w:p w14:paraId="61B16969" w14:textId="77777777" w:rsidR="00A55F81" w:rsidRPr="00B174FA" w:rsidRDefault="00A55F81" w:rsidP="00A55F81">
            <w:pPr>
              <w:pStyle w:val="broodtekst"/>
              <w:rPr>
                <w:b/>
              </w:rPr>
            </w:pPr>
            <w:r w:rsidRPr="00B174FA">
              <w:rPr>
                <w:b/>
              </w:rPr>
              <w:t>VSE-</w:t>
            </w:r>
            <w:r>
              <w:rPr>
                <w:b/>
              </w:rPr>
              <w:t>49</w:t>
            </w:r>
          </w:p>
        </w:tc>
        <w:tc>
          <w:tcPr>
            <w:tcW w:w="6237" w:type="dxa"/>
            <w:gridSpan w:val="5"/>
            <w:shd w:val="clear" w:color="auto" w:fill="E6E6E6"/>
          </w:tcPr>
          <w:p w14:paraId="6E25DE1F" w14:textId="77777777" w:rsidR="00A55F81" w:rsidRPr="00B174FA" w:rsidRDefault="00A55F81" w:rsidP="00A55F81">
            <w:pPr>
              <w:pStyle w:val="broodtekst"/>
              <w:rPr>
                <w:b/>
              </w:rPr>
            </w:pPr>
            <w:r w:rsidRPr="00B174FA">
              <w:rPr>
                <w:b/>
              </w:rPr>
              <w:t>Maximale vermogen</w:t>
            </w:r>
          </w:p>
        </w:tc>
        <w:tc>
          <w:tcPr>
            <w:tcW w:w="2268" w:type="dxa"/>
            <w:shd w:val="clear" w:color="auto" w:fill="86C490"/>
          </w:tcPr>
          <w:p w14:paraId="3DC74A91"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1C20C1D0" w14:textId="77777777" w:rsidTr="008B7E54">
        <w:tc>
          <w:tcPr>
            <w:tcW w:w="1413" w:type="dxa"/>
          </w:tcPr>
          <w:p w14:paraId="6F84917D" w14:textId="77777777" w:rsidR="00A55F81" w:rsidRPr="00B174FA" w:rsidRDefault="00A55F81" w:rsidP="00A55F81">
            <w:pPr>
              <w:pStyle w:val="broodtekst"/>
            </w:pPr>
            <w:r w:rsidRPr="00B174FA">
              <w:t>Eis:</w:t>
            </w:r>
          </w:p>
          <w:p w14:paraId="4BCE5462" w14:textId="77777777" w:rsidR="00A55F81" w:rsidRPr="00B174FA" w:rsidRDefault="00A55F81" w:rsidP="00A55F81">
            <w:pPr>
              <w:pStyle w:val="broodtekst"/>
            </w:pPr>
          </w:p>
        </w:tc>
        <w:tc>
          <w:tcPr>
            <w:tcW w:w="6237" w:type="dxa"/>
            <w:gridSpan w:val="5"/>
          </w:tcPr>
          <w:p w14:paraId="458803B3" w14:textId="77777777" w:rsidR="00A55F81" w:rsidRPr="00B174FA" w:rsidRDefault="00A55F81" w:rsidP="00A55F81">
            <w:pPr>
              <w:pStyle w:val="Tekstopmerking"/>
              <w:rPr>
                <w:sz w:val="18"/>
                <w:szCs w:val="18"/>
              </w:rPr>
            </w:pPr>
            <w:r w:rsidRPr="00B174FA">
              <w:rPr>
                <w:sz w:val="18"/>
                <w:szCs w:val="18"/>
              </w:rPr>
              <w:t>Het opgenomen vermogen van het apparaat is maximaal 200 W (AC).</w:t>
            </w:r>
          </w:p>
        </w:tc>
        <w:tc>
          <w:tcPr>
            <w:tcW w:w="2268" w:type="dxa"/>
          </w:tcPr>
          <w:p w14:paraId="0E02CA8A" w14:textId="77777777" w:rsidR="00A55F81" w:rsidRPr="00A55F81" w:rsidRDefault="00A55F81" w:rsidP="00A55F81">
            <w:pPr>
              <w:suppressAutoHyphens/>
              <w:spacing w:after="40" w:line="240" w:lineRule="atLeast"/>
              <w:rPr>
                <w:rFonts w:ascii="Verdana" w:eastAsia="Times New Roman" w:hAnsi="Verdana" w:cs="Times New Roman"/>
                <w:lang w:eastAsia="ar-SA"/>
              </w:rPr>
            </w:pPr>
          </w:p>
        </w:tc>
      </w:tr>
      <w:tr w:rsidR="00A55F81" w:rsidRPr="00055DD4" w14:paraId="08339434" w14:textId="77777777" w:rsidTr="008B7E54">
        <w:tc>
          <w:tcPr>
            <w:tcW w:w="1413" w:type="dxa"/>
          </w:tcPr>
          <w:p w14:paraId="2FB80C73" w14:textId="77777777" w:rsidR="00A55F81" w:rsidRPr="00B174FA" w:rsidRDefault="00A55F81" w:rsidP="00A55F81">
            <w:pPr>
              <w:pStyle w:val="broodtekst"/>
            </w:pPr>
            <w:r w:rsidRPr="00B174FA">
              <w:t>Toelichting:</w:t>
            </w:r>
          </w:p>
        </w:tc>
        <w:tc>
          <w:tcPr>
            <w:tcW w:w="6237" w:type="dxa"/>
            <w:gridSpan w:val="5"/>
          </w:tcPr>
          <w:p w14:paraId="42C260FC" w14:textId="77777777" w:rsidR="00A55F81" w:rsidRPr="00B174FA" w:rsidRDefault="00A55F81" w:rsidP="00A55F81">
            <w:pPr>
              <w:pStyle w:val="broodtekst"/>
              <w:keepNext/>
              <w:rPr>
                <w:color w:val="FF0000"/>
                <w:lang w:val="en-US"/>
              </w:rPr>
            </w:pPr>
          </w:p>
        </w:tc>
        <w:tc>
          <w:tcPr>
            <w:tcW w:w="2268" w:type="dxa"/>
          </w:tcPr>
          <w:p w14:paraId="360F68C8"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color w:val="FF0000"/>
                <w:lang w:val="en-GB" w:eastAsia="ar-SA"/>
              </w:rPr>
            </w:pPr>
          </w:p>
        </w:tc>
      </w:tr>
      <w:tr w:rsidR="00A55F81" w:rsidRPr="00055DD4" w14:paraId="6037DE62" w14:textId="77777777" w:rsidTr="008B7E54">
        <w:tc>
          <w:tcPr>
            <w:tcW w:w="1413" w:type="dxa"/>
          </w:tcPr>
          <w:p w14:paraId="3DC956AC" w14:textId="77777777" w:rsidR="00A55F81" w:rsidRPr="00B174FA" w:rsidRDefault="00A55F81" w:rsidP="00A55F81">
            <w:pPr>
              <w:pStyle w:val="broodtekst"/>
              <w:rPr>
                <w:lang w:val="en-US"/>
              </w:rPr>
            </w:pPr>
            <w:r w:rsidRPr="00B174FA">
              <w:rPr>
                <w:lang w:val="en-US"/>
              </w:rPr>
              <w:t>Verificatie:</w:t>
            </w:r>
          </w:p>
        </w:tc>
        <w:tc>
          <w:tcPr>
            <w:tcW w:w="6237" w:type="dxa"/>
            <w:gridSpan w:val="5"/>
          </w:tcPr>
          <w:p w14:paraId="700EDEC5" w14:textId="77777777" w:rsidR="00A55F81" w:rsidRPr="00B174FA" w:rsidRDefault="00A55F81" w:rsidP="00A55F81">
            <w:pPr>
              <w:pStyle w:val="broodtekst"/>
              <w:keepNext/>
              <w:rPr>
                <w:lang w:val="en-US"/>
              </w:rPr>
            </w:pPr>
            <w:r w:rsidRPr="00B174FA">
              <w:t>Documentatie.</w:t>
            </w:r>
          </w:p>
        </w:tc>
        <w:tc>
          <w:tcPr>
            <w:tcW w:w="2268" w:type="dxa"/>
          </w:tcPr>
          <w:p w14:paraId="0585270D"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3985AF47" w14:textId="77777777" w:rsidTr="008B7E54">
        <w:tc>
          <w:tcPr>
            <w:tcW w:w="1413" w:type="dxa"/>
            <w:shd w:val="clear" w:color="auto" w:fill="E6E6E6"/>
          </w:tcPr>
          <w:p w14:paraId="5A5B4C70" w14:textId="77777777" w:rsidR="00A55F81" w:rsidRPr="00B174FA" w:rsidRDefault="00A55F81" w:rsidP="00A55F81">
            <w:pPr>
              <w:pStyle w:val="broodtekst"/>
              <w:rPr>
                <w:b/>
              </w:rPr>
            </w:pPr>
            <w:r w:rsidRPr="00B174FA">
              <w:rPr>
                <w:b/>
              </w:rPr>
              <w:t>VSE-5</w:t>
            </w:r>
            <w:r>
              <w:rPr>
                <w:b/>
              </w:rPr>
              <w:t>0</w:t>
            </w:r>
          </w:p>
        </w:tc>
        <w:tc>
          <w:tcPr>
            <w:tcW w:w="6237" w:type="dxa"/>
            <w:gridSpan w:val="5"/>
            <w:shd w:val="clear" w:color="auto" w:fill="E6E6E6"/>
          </w:tcPr>
          <w:p w14:paraId="7B9041AC" w14:textId="77777777" w:rsidR="00A55F81" w:rsidRPr="00B174FA" w:rsidRDefault="00A55F81" w:rsidP="00A55F81">
            <w:pPr>
              <w:pStyle w:val="broodtekst"/>
              <w:rPr>
                <w:b/>
              </w:rPr>
            </w:pPr>
            <w:r w:rsidRPr="00B174FA">
              <w:rPr>
                <w:b/>
              </w:rPr>
              <w:t>Spanning</w:t>
            </w:r>
          </w:p>
        </w:tc>
        <w:tc>
          <w:tcPr>
            <w:tcW w:w="2268" w:type="dxa"/>
            <w:shd w:val="clear" w:color="auto" w:fill="86C490"/>
          </w:tcPr>
          <w:p w14:paraId="68344D48"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33235640" w14:textId="77777777" w:rsidTr="008B7E54">
        <w:tc>
          <w:tcPr>
            <w:tcW w:w="1413" w:type="dxa"/>
          </w:tcPr>
          <w:p w14:paraId="58A214C0" w14:textId="77777777" w:rsidR="00A55F81" w:rsidRPr="00B174FA" w:rsidRDefault="00A55F81" w:rsidP="00A55F81">
            <w:pPr>
              <w:pStyle w:val="broodtekst"/>
            </w:pPr>
            <w:r w:rsidRPr="00B174FA">
              <w:t>Eis:</w:t>
            </w:r>
          </w:p>
          <w:p w14:paraId="5D030169" w14:textId="77777777" w:rsidR="00A55F81" w:rsidRPr="00B174FA" w:rsidRDefault="00A55F81" w:rsidP="00A55F81">
            <w:pPr>
              <w:pStyle w:val="broodtekst"/>
            </w:pPr>
          </w:p>
        </w:tc>
        <w:tc>
          <w:tcPr>
            <w:tcW w:w="6237" w:type="dxa"/>
            <w:gridSpan w:val="5"/>
          </w:tcPr>
          <w:p w14:paraId="5759F60E" w14:textId="77777777" w:rsidR="00A55F81" w:rsidRPr="00B174FA" w:rsidRDefault="00A55F81" w:rsidP="00A55F81">
            <w:pPr>
              <w:pStyle w:val="broodtekst"/>
              <w:keepNext/>
            </w:pPr>
            <w:r w:rsidRPr="00B174FA">
              <w:t>Het systeem moet goed blijven functioneren bij spanningsvariaties van ±10% en/of frequentievariaties van ± 3%.</w:t>
            </w:r>
          </w:p>
        </w:tc>
        <w:tc>
          <w:tcPr>
            <w:tcW w:w="2268" w:type="dxa"/>
          </w:tcPr>
          <w:p w14:paraId="314159EB"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0C474931" w14:textId="77777777" w:rsidTr="008B7E54">
        <w:tc>
          <w:tcPr>
            <w:tcW w:w="1413" w:type="dxa"/>
          </w:tcPr>
          <w:p w14:paraId="6DB0B2D5" w14:textId="77777777" w:rsidR="00A55F81" w:rsidRPr="00B174FA" w:rsidRDefault="00A55F81" w:rsidP="00A55F81">
            <w:pPr>
              <w:pStyle w:val="broodtekst"/>
            </w:pPr>
            <w:r w:rsidRPr="00B174FA">
              <w:t>Toelichting:</w:t>
            </w:r>
          </w:p>
        </w:tc>
        <w:tc>
          <w:tcPr>
            <w:tcW w:w="6237" w:type="dxa"/>
            <w:gridSpan w:val="5"/>
          </w:tcPr>
          <w:p w14:paraId="2EC99090" w14:textId="77777777" w:rsidR="00A55F81" w:rsidRPr="00B174FA" w:rsidRDefault="00A55F81" w:rsidP="00A55F81">
            <w:pPr>
              <w:pStyle w:val="broodtekst"/>
              <w:keepNext/>
            </w:pPr>
          </w:p>
        </w:tc>
        <w:tc>
          <w:tcPr>
            <w:tcW w:w="2268" w:type="dxa"/>
          </w:tcPr>
          <w:p w14:paraId="05BBAF78"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43066973" w14:textId="77777777" w:rsidTr="00A55F81">
        <w:tc>
          <w:tcPr>
            <w:tcW w:w="1413" w:type="dxa"/>
          </w:tcPr>
          <w:p w14:paraId="25CF91ED" w14:textId="77777777" w:rsidR="00A55F81" w:rsidRPr="00B174FA" w:rsidRDefault="00A55F81" w:rsidP="00A55F81">
            <w:pPr>
              <w:pStyle w:val="broodtekst"/>
            </w:pPr>
            <w:r w:rsidRPr="00B174FA">
              <w:t>Verificatie:</w:t>
            </w:r>
          </w:p>
        </w:tc>
        <w:tc>
          <w:tcPr>
            <w:tcW w:w="6237" w:type="dxa"/>
            <w:gridSpan w:val="5"/>
            <w:shd w:val="clear" w:color="auto" w:fill="auto"/>
          </w:tcPr>
          <w:p w14:paraId="271E029F" w14:textId="77777777" w:rsidR="00A55F81" w:rsidRPr="00B174FA" w:rsidRDefault="00A55F81" w:rsidP="00A55F81">
            <w:pPr>
              <w:pStyle w:val="broodtekst"/>
              <w:keepNext/>
            </w:pPr>
            <w:r w:rsidRPr="00B174FA">
              <w:t>Documentatie.</w:t>
            </w:r>
          </w:p>
        </w:tc>
        <w:tc>
          <w:tcPr>
            <w:tcW w:w="2268" w:type="dxa"/>
          </w:tcPr>
          <w:p w14:paraId="45575937"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7755C889" w14:textId="77777777" w:rsidTr="008B7E54">
        <w:tc>
          <w:tcPr>
            <w:tcW w:w="1413" w:type="dxa"/>
            <w:shd w:val="clear" w:color="auto" w:fill="E6E6E6"/>
          </w:tcPr>
          <w:p w14:paraId="68082BC7" w14:textId="77777777" w:rsidR="003F366D" w:rsidRPr="00B174FA" w:rsidRDefault="003F366D" w:rsidP="003F366D">
            <w:pPr>
              <w:pStyle w:val="broodtekst"/>
              <w:rPr>
                <w:b/>
              </w:rPr>
            </w:pPr>
            <w:r w:rsidRPr="00B174FA">
              <w:rPr>
                <w:b/>
              </w:rPr>
              <w:t>VSE-5</w:t>
            </w:r>
            <w:r>
              <w:rPr>
                <w:b/>
              </w:rPr>
              <w:t>1</w:t>
            </w:r>
          </w:p>
        </w:tc>
        <w:tc>
          <w:tcPr>
            <w:tcW w:w="6237" w:type="dxa"/>
            <w:gridSpan w:val="5"/>
            <w:shd w:val="clear" w:color="auto" w:fill="E6E6E6"/>
          </w:tcPr>
          <w:p w14:paraId="1C846AAE" w14:textId="77777777" w:rsidR="003F366D" w:rsidRPr="00B174FA" w:rsidRDefault="003F366D" w:rsidP="003F366D">
            <w:pPr>
              <w:pStyle w:val="broodtekst"/>
              <w:rPr>
                <w:b/>
              </w:rPr>
            </w:pPr>
            <w:r w:rsidRPr="00B174FA">
              <w:rPr>
                <w:b/>
              </w:rPr>
              <w:t>Spanningsuitval</w:t>
            </w:r>
          </w:p>
        </w:tc>
        <w:tc>
          <w:tcPr>
            <w:tcW w:w="2268" w:type="dxa"/>
            <w:shd w:val="clear" w:color="auto" w:fill="86C490"/>
          </w:tcPr>
          <w:p w14:paraId="1EFD5294"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7B0D8605" w14:textId="77777777" w:rsidTr="008B7E54">
        <w:tc>
          <w:tcPr>
            <w:tcW w:w="1413" w:type="dxa"/>
          </w:tcPr>
          <w:p w14:paraId="30FB28A1" w14:textId="77777777" w:rsidR="003F366D" w:rsidRPr="00B174FA" w:rsidRDefault="003F366D" w:rsidP="003F366D">
            <w:pPr>
              <w:pStyle w:val="broodtekst"/>
            </w:pPr>
            <w:r w:rsidRPr="00B174FA">
              <w:t>Eis:</w:t>
            </w:r>
          </w:p>
          <w:p w14:paraId="2E5281E1" w14:textId="77777777" w:rsidR="003F366D" w:rsidRPr="00B174FA" w:rsidRDefault="003F366D" w:rsidP="003F366D">
            <w:pPr>
              <w:pStyle w:val="broodtekst"/>
            </w:pPr>
          </w:p>
        </w:tc>
        <w:tc>
          <w:tcPr>
            <w:tcW w:w="6237" w:type="dxa"/>
            <w:gridSpan w:val="5"/>
          </w:tcPr>
          <w:p w14:paraId="2E4D62F7" w14:textId="77777777" w:rsidR="003F366D" w:rsidRPr="00B174FA" w:rsidRDefault="003F366D" w:rsidP="003F366D">
            <w:pPr>
              <w:pStyle w:val="broodtekst"/>
              <w:keepNext/>
            </w:pPr>
            <w:r w:rsidRPr="00B174FA">
              <w:rPr>
                <w:rFonts w:cs="Calibri"/>
                <w:color w:val="000000"/>
              </w:rPr>
              <w:t>Het instrument moet na spanningsuitval zijn laatste configuratie kunnen herstellen en zonder menselijke tussenkomst weer continueren met het meetprogramma.</w:t>
            </w:r>
          </w:p>
        </w:tc>
        <w:tc>
          <w:tcPr>
            <w:tcW w:w="2268" w:type="dxa"/>
          </w:tcPr>
          <w:p w14:paraId="69DA697B" w14:textId="77777777" w:rsidR="003F366D" w:rsidRPr="003F366D" w:rsidRDefault="003F366D" w:rsidP="003F366D">
            <w:pPr>
              <w:keepNext/>
              <w:suppressAutoHyphens/>
              <w:autoSpaceDE w:val="0"/>
              <w:spacing w:before="40" w:after="40" w:line="240" w:lineRule="atLeast"/>
              <w:rPr>
                <w:rFonts w:ascii="Verdana" w:eastAsia="Times New Roman" w:hAnsi="Verdana" w:cs="Calibri"/>
                <w:color w:val="000000"/>
                <w:lang w:eastAsia="ar-SA"/>
              </w:rPr>
            </w:pPr>
          </w:p>
        </w:tc>
      </w:tr>
      <w:tr w:rsidR="003F366D" w:rsidRPr="00055DD4" w14:paraId="66D526A5" w14:textId="77777777" w:rsidTr="008B7E54">
        <w:tc>
          <w:tcPr>
            <w:tcW w:w="1413" w:type="dxa"/>
          </w:tcPr>
          <w:p w14:paraId="50DB7510" w14:textId="77777777" w:rsidR="003F366D" w:rsidRPr="00B174FA" w:rsidRDefault="003F366D" w:rsidP="003F366D">
            <w:pPr>
              <w:pStyle w:val="broodtekst"/>
            </w:pPr>
            <w:r w:rsidRPr="00B174FA">
              <w:t>Toelichting:</w:t>
            </w:r>
          </w:p>
        </w:tc>
        <w:tc>
          <w:tcPr>
            <w:tcW w:w="6237" w:type="dxa"/>
            <w:gridSpan w:val="5"/>
          </w:tcPr>
          <w:p w14:paraId="0E26BB69" w14:textId="77777777" w:rsidR="003F366D" w:rsidRPr="00B174FA" w:rsidRDefault="003F366D" w:rsidP="003F366D">
            <w:pPr>
              <w:pStyle w:val="broodtekst"/>
              <w:keepNext/>
            </w:pPr>
          </w:p>
        </w:tc>
        <w:tc>
          <w:tcPr>
            <w:tcW w:w="2268" w:type="dxa"/>
          </w:tcPr>
          <w:p w14:paraId="7EF06164"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10864DF3" w14:textId="77777777" w:rsidTr="008B7E54">
        <w:tc>
          <w:tcPr>
            <w:tcW w:w="1413" w:type="dxa"/>
          </w:tcPr>
          <w:p w14:paraId="1A3888BF" w14:textId="77777777" w:rsidR="003F366D" w:rsidRPr="00B174FA" w:rsidRDefault="003F366D" w:rsidP="003F366D">
            <w:pPr>
              <w:pStyle w:val="broodtekst"/>
            </w:pPr>
            <w:r w:rsidRPr="00B174FA">
              <w:t>Verificatie:</w:t>
            </w:r>
          </w:p>
        </w:tc>
        <w:tc>
          <w:tcPr>
            <w:tcW w:w="6237" w:type="dxa"/>
            <w:gridSpan w:val="5"/>
          </w:tcPr>
          <w:p w14:paraId="05E2C415" w14:textId="77777777" w:rsidR="003F366D" w:rsidRPr="00B174FA" w:rsidRDefault="003F366D" w:rsidP="003F366D">
            <w:pPr>
              <w:pStyle w:val="broodtekst"/>
              <w:keepNext/>
            </w:pPr>
            <w:r w:rsidRPr="00B174FA">
              <w:t>Documentatie</w:t>
            </w:r>
            <w:r>
              <w:t>.</w:t>
            </w:r>
          </w:p>
        </w:tc>
        <w:tc>
          <w:tcPr>
            <w:tcW w:w="2268" w:type="dxa"/>
          </w:tcPr>
          <w:p w14:paraId="6789120C"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4A942AD3" w14:textId="77777777" w:rsidTr="008B7E54">
        <w:tc>
          <w:tcPr>
            <w:tcW w:w="1413" w:type="dxa"/>
            <w:shd w:val="clear" w:color="auto" w:fill="E6E6E6"/>
          </w:tcPr>
          <w:p w14:paraId="0B6912DC" w14:textId="77777777" w:rsidR="003F366D" w:rsidRPr="00B174FA" w:rsidRDefault="003F366D" w:rsidP="003F366D">
            <w:pPr>
              <w:pStyle w:val="broodtekst"/>
              <w:rPr>
                <w:b/>
              </w:rPr>
            </w:pPr>
            <w:r w:rsidRPr="00397459">
              <w:rPr>
                <w:b/>
              </w:rPr>
              <w:t>VSE-52</w:t>
            </w:r>
          </w:p>
        </w:tc>
        <w:tc>
          <w:tcPr>
            <w:tcW w:w="6237" w:type="dxa"/>
            <w:gridSpan w:val="5"/>
            <w:shd w:val="clear" w:color="auto" w:fill="E6E6E6"/>
          </w:tcPr>
          <w:p w14:paraId="59054282" w14:textId="77777777" w:rsidR="003F366D" w:rsidRPr="00B174FA" w:rsidRDefault="003F366D" w:rsidP="003F366D">
            <w:pPr>
              <w:pStyle w:val="broodtekst"/>
              <w:rPr>
                <w:b/>
              </w:rPr>
            </w:pPr>
            <w:r w:rsidRPr="00B174FA">
              <w:rPr>
                <w:b/>
              </w:rPr>
              <w:t>RVS flens/bracket</w:t>
            </w:r>
          </w:p>
        </w:tc>
        <w:tc>
          <w:tcPr>
            <w:tcW w:w="2268" w:type="dxa"/>
            <w:shd w:val="clear" w:color="auto" w:fill="86C490"/>
          </w:tcPr>
          <w:p w14:paraId="39D56518"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1B8F3E52" w14:textId="77777777" w:rsidTr="008B7E54">
        <w:tc>
          <w:tcPr>
            <w:tcW w:w="1413" w:type="dxa"/>
          </w:tcPr>
          <w:p w14:paraId="313BCA14" w14:textId="77777777" w:rsidR="003F366D" w:rsidRPr="00B174FA" w:rsidRDefault="003F366D" w:rsidP="003F366D">
            <w:pPr>
              <w:pStyle w:val="broodtekst"/>
            </w:pPr>
            <w:r w:rsidRPr="00B174FA">
              <w:lastRenderedPageBreak/>
              <w:t>Eis:</w:t>
            </w:r>
          </w:p>
          <w:p w14:paraId="5DC42A8B" w14:textId="77777777" w:rsidR="003F366D" w:rsidRPr="00B174FA" w:rsidRDefault="003F366D" w:rsidP="003F366D">
            <w:pPr>
              <w:pStyle w:val="broodtekst"/>
            </w:pPr>
          </w:p>
        </w:tc>
        <w:tc>
          <w:tcPr>
            <w:tcW w:w="6237" w:type="dxa"/>
            <w:gridSpan w:val="5"/>
          </w:tcPr>
          <w:p w14:paraId="49A10910" w14:textId="77777777" w:rsidR="003F366D" w:rsidRPr="00B174FA" w:rsidRDefault="003F366D" w:rsidP="003F366D">
            <w:pPr>
              <w:pStyle w:val="broodtekst"/>
              <w:keepNext/>
            </w:pPr>
            <w:r w:rsidRPr="00B174FA">
              <w:rPr>
                <w:rFonts w:cs="Calibri"/>
                <w:color w:val="000000"/>
              </w:rPr>
              <w:t xml:space="preserve">Het instrument moet voorzien worden van een </w:t>
            </w:r>
            <w:r w:rsidRPr="00B174FA">
              <w:rPr>
                <w:lang w:eastAsia="en-US"/>
              </w:rPr>
              <w:t xml:space="preserve">flens/bracket voor toepasbaarheid op huidige platformen. Deze flens/bracket moet worden uitgevoerd in RVS 316, </w:t>
            </w:r>
            <w:r w:rsidRPr="00B174FA">
              <w:rPr>
                <w:color w:val="000000"/>
                <w:lang w:eastAsia="en-US"/>
              </w:rPr>
              <w:t>standard ISO 8501 3 P3 norm.</w:t>
            </w:r>
          </w:p>
        </w:tc>
        <w:tc>
          <w:tcPr>
            <w:tcW w:w="2268" w:type="dxa"/>
          </w:tcPr>
          <w:p w14:paraId="41E57A3D" w14:textId="77777777" w:rsidR="003F366D" w:rsidRPr="003F366D" w:rsidRDefault="003F366D" w:rsidP="003F366D">
            <w:pPr>
              <w:keepNext/>
              <w:suppressAutoHyphens/>
              <w:autoSpaceDE w:val="0"/>
              <w:spacing w:before="40" w:after="40" w:line="240" w:lineRule="atLeast"/>
              <w:rPr>
                <w:rFonts w:ascii="Verdana" w:eastAsia="Times New Roman" w:hAnsi="Verdana" w:cs="Calibri"/>
                <w:color w:val="000000"/>
                <w:lang w:eastAsia="ar-SA"/>
              </w:rPr>
            </w:pPr>
          </w:p>
        </w:tc>
      </w:tr>
      <w:tr w:rsidR="003F366D" w:rsidRPr="003F366D" w14:paraId="2D3E139E" w14:textId="77777777" w:rsidTr="008B7E54">
        <w:tc>
          <w:tcPr>
            <w:tcW w:w="1413" w:type="dxa"/>
          </w:tcPr>
          <w:p w14:paraId="61568031" w14:textId="77777777" w:rsidR="003F366D" w:rsidRPr="00B174FA" w:rsidRDefault="003F366D" w:rsidP="003F366D">
            <w:pPr>
              <w:pStyle w:val="broodtekst"/>
            </w:pPr>
            <w:r w:rsidRPr="00B174FA">
              <w:t>Toelichting:</w:t>
            </w:r>
          </w:p>
        </w:tc>
        <w:tc>
          <w:tcPr>
            <w:tcW w:w="6237" w:type="dxa"/>
            <w:gridSpan w:val="5"/>
          </w:tcPr>
          <w:p w14:paraId="4E80BEAD" w14:textId="77777777" w:rsidR="003F366D" w:rsidRPr="00B174FA" w:rsidRDefault="003F366D" w:rsidP="003F366D">
            <w:pPr>
              <w:pStyle w:val="broodtekst"/>
              <w:keepNext/>
            </w:pPr>
            <w:r w:rsidRPr="00B174FA">
              <w:rPr>
                <w:color w:val="000000"/>
                <w:lang w:eastAsia="en-US"/>
              </w:rPr>
              <w:t>Gebruik RVS 316 standard ISO 850</w:t>
            </w:r>
            <w:r>
              <w:rPr>
                <w:color w:val="000000"/>
                <w:lang w:eastAsia="en-US"/>
              </w:rPr>
              <w:t>1 3 P3 norm voor toepassing off</w:t>
            </w:r>
            <w:r w:rsidRPr="00B174FA">
              <w:rPr>
                <w:color w:val="000000"/>
                <w:lang w:eastAsia="en-US"/>
              </w:rPr>
              <w:t xml:space="preserve">shore. De flens/ bracket van de LiDAR dient aan te sluiten op de pedestal conform </w:t>
            </w:r>
            <w:r w:rsidRPr="00653FC1">
              <w:rPr>
                <w:color w:val="000000"/>
                <w:lang w:eastAsia="en-US"/>
              </w:rPr>
              <w:t>Bijlage 2.1 Drawing pedestal mounting details.</w:t>
            </w:r>
          </w:p>
        </w:tc>
        <w:tc>
          <w:tcPr>
            <w:tcW w:w="2268" w:type="dxa"/>
          </w:tcPr>
          <w:p w14:paraId="3C1FDBBF"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color w:val="000000"/>
              </w:rPr>
            </w:pPr>
          </w:p>
        </w:tc>
      </w:tr>
      <w:tr w:rsidR="003F366D" w:rsidRPr="00055DD4" w14:paraId="09083C24" w14:textId="77777777" w:rsidTr="008B7E54">
        <w:tc>
          <w:tcPr>
            <w:tcW w:w="1413" w:type="dxa"/>
          </w:tcPr>
          <w:p w14:paraId="41835716" w14:textId="77777777" w:rsidR="003F366D" w:rsidRPr="00B174FA" w:rsidRDefault="003F366D" w:rsidP="003F366D">
            <w:pPr>
              <w:pStyle w:val="broodtekst"/>
            </w:pPr>
            <w:r w:rsidRPr="00B174FA">
              <w:t>Verificatie:</w:t>
            </w:r>
          </w:p>
        </w:tc>
        <w:tc>
          <w:tcPr>
            <w:tcW w:w="6237" w:type="dxa"/>
            <w:gridSpan w:val="5"/>
          </w:tcPr>
          <w:p w14:paraId="66B0B3CB" w14:textId="77777777" w:rsidR="003F366D" w:rsidRPr="00B174FA" w:rsidRDefault="003F366D" w:rsidP="003F366D">
            <w:pPr>
              <w:pStyle w:val="broodtekst"/>
              <w:keepNext/>
            </w:pPr>
            <w:r w:rsidRPr="00B174FA">
              <w:t>Documentatie.</w:t>
            </w:r>
          </w:p>
        </w:tc>
        <w:tc>
          <w:tcPr>
            <w:tcW w:w="2268" w:type="dxa"/>
          </w:tcPr>
          <w:p w14:paraId="23EE538E"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1251522D" w14:textId="77777777" w:rsidTr="008B7E54">
        <w:tc>
          <w:tcPr>
            <w:tcW w:w="1413" w:type="dxa"/>
            <w:shd w:val="clear" w:color="auto" w:fill="E6E6E6"/>
          </w:tcPr>
          <w:p w14:paraId="1BF7E47B" w14:textId="77777777" w:rsidR="003F366D" w:rsidRPr="00B174FA" w:rsidRDefault="003F366D" w:rsidP="003F366D">
            <w:pPr>
              <w:pStyle w:val="broodtekst"/>
              <w:rPr>
                <w:b/>
              </w:rPr>
            </w:pPr>
            <w:r w:rsidRPr="00B174FA">
              <w:rPr>
                <w:b/>
              </w:rPr>
              <w:t>VSE-5</w:t>
            </w:r>
            <w:r>
              <w:rPr>
                <w:b/>
              </w:rPr>
              <w:t>3</w:t>
            </w:r>
          </w:p>
        </w:tc>
        <w:tc>
          <w:tcPr>
            <w:tcW w:w="6237" w:type="dxa"/>
            <w:gridSpan w:val="5"/>
            <w:shd w:val="clear" w:color="auto" w:fill="E6E6E6"/>
          </w:tcPr>
          <w:p w14:paraId="10050D64" w14:textId="77777777" w:rsidR="003F366D" w:rsidRPr="00B174FA" w:rsidRDefault="003F366D" w:rsidP="003F366D">
            <w:pPr>
              <w:pStyle w:val="broodtekst"/>
              <w:keepNext/>
              <w:rPr>
                <w:b/>
              </w:rPr>
            </w:pPr>
            <w:r w:rsidRPr="00B174FA">
              <w:rPr>
                <w:b/>
              </w:rPr>
              <w:t>Aarding</w:t>
            </w:r>
          </w:p>
        </w:tc>
        <w:tc>
          <w:tcPr>
            <w:tcW w:w="2268" w:type="dxa"/>
            <w:shd w:val="clear" w:color="auto" w:fill="86C490"/>
          </w:tcPr>
          <w:p w14:paraId="2CDF6C7A"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b/>
                <w:lang w:val="en-GB" w:eastAsia="ar-SA"/>
              </w:rPr>
            </w:pPr>
          </w:p>
        </w:tc>
      </w:tr>
      <w:tr w:rsidR="003F366D" w:rsidRPr="003F366D" w14:paraId="3CCA6BEF" w14:textId="77777777" w:rsidTr="008B7E54">
        <w:tc>
          <w:tcPr>
            <w:tcW w:w="1413" w:type="dxa"/>
          </w:tcPr>
          <w:p w14:paraId="54CA3142" w14:textId="77777777" w:rsidR="003F366D" w:rsidRPr="00B174FA" w:rsidRDefault="003F366D" w:rsidP="003F366D">
            <w:pPr>
              <w:pStyle w:val="broodtekst"/>
            </w:pPr>
            <w:r w:rsidRPr="00B174FA">
              <w:t>Eis:</w:t>
            </w:r>
          </w:p>
          <w:p w14:paraId="6BD0918F" w14:textId="77777777" w:rsidR="003F366D" w:rsidRPr="00B174FA" w:rsidRDefault="003F366D" w:rsidP="003F366D">
            <w:pPr>
              <w:pStyle w:val="broodtekst"/>
            </w:pPr>
          </w:p>
        </w:tc>
        <w:tc>
          <w:tcPr>
            <w:tcW w:w="6237" w:type="dxa"/>
            <w:gridSpan w:val="5"/>
          </w:tcPr>
          <w:p w14:paraId="3B6CF9F5" w14:textId="77777777" w:rsidR="003F366D" w:rsidRPr="00B174FA" w:rsidRDefault="003F366D" w:rsidP="003F366D">
            <w:pPr>
              <w:pStyle w:val="broodtekst"/>
              <w:keepNext/>
            </w:pPr>
            <w:r w:rsidRPr="00B174FA">
              <w:t>Het instrument bevat de mogelijkheid om deugdelijk geaard te worden</w:t>
            </w:r>
            <w:r>
              <w:t xml:space="preserve"> conform IEC 60364</w:t>
            </w:r>
            <w:r w:rsidRPr="00B174FA">
              <w:t>.</w:t>
            </w:r>
          </w:p>
        </w:tc>
        <w:tc>
          <w:tcPr>
            <w:tcW w:w="2268" w:type="dxa"/>
          </w:tcPr>
          <w:p w14:paraId="5EBE1221"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055DD4" w14:paraId="51E4DAA1" w14:textId="77777777" w:rsidTr="008B7E54">
        <w:tc>
          <w:tcPr>
            <w:tcW w:w="1413" w:type="dxa"/>
          </w:tcPr>
          <w:p w14:paraId="3C9B7189" w14:textId="77777777" w:rsidR="003F366D" w:rsidRPr="00B174FA" w:rsidRDefault="003F366D" w:rsidP="003F366D">
            <w:pPr>
              <w:pStyle w:val="broodtekst"/>
            </w:pPr>
            <w:r w:rsidRPr="00B174FA">
              <w:t>Toelichting:</w:t>
            </w:r>
          </w:p>
        </w:tc>
        <w:tc>
          <w:tcPr>
            <w:tcW w:w="6237" w:type="dxa"/>
            <w:gridSpan w:val="5"/>
          </w:tcPr>
          <w:p w14:paraId="325F7A13" w14:textId="77777777" w:rsidR="003F366D" w:rsidRPr="00B174FA" w:rsidRDefault="003F366D" w:rsidP="003F366D">
            <w:pPr>
              <w:pStyle w:val="broodtekst"/>
              <w:keepNext/>
            </w:pPr>
          </w:p>
        </w:tc>
        <w:tc>
          <w:tcPr>
            <w:tcW w:w="2268" w:type="dxa"/>
          </w:tcPr>
          <w:p w14:paraId="13DAF48F"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77766D1C" w14:textId="77777777" w:rsidTr="008B7E54">
        <w:tc>
          <w:tcPr>
            <w:tcW w:w="1413" w:type="dxa"/>
          </w:tcPr>
          <w:p w14:paraId="53A433AB" w14:textId="77777777" w:rsidR="003F366D" w:rsidRPr="00B174FA" w:rsidRDefault="003F366D" w:rsidP="003F366D">
            <w:pPr>
              <w:pStyle w:val="broodtekst"/>
            </w:pPr>
            <w:r w:rsidRPr="00B174FA">
              <w:t>Verificatie:</w:t>
            </w:r>
          </w:p>
        </w:tc>
        <w:tc>
          <w:tcPr>
            <w:tcW w:w="6237" w:type="dxa"/>
            <w:gridSpan w:val="5"/>
          </w:tcPr>
          <w:p w14:paraId="5D5F1783" w14:textId="77777777" w:rsidR="003F366D" w:rsidRPr="00B174FA" w:rsidRDefault="003F366D" w:rsidP="003F366D">
            <w:pPr>
              <w:pStyle w:val="broodtekst"/>
              <w:keepNext/>
            </w:pPr>
            <w:r>
              <w:t>Documentatie</w:t>
            </w:r>
            <w:r w:rsidRPr="00B174FA">
              <w:t>.</w:t>
            </w:r>
          </w:p>
        </w:tc>
        <w:tc>
          <w:tcPr>
            <w:tcW w:w="2268" w:type="dxa"/>
          </w:tcPr>
          <w:p w14:paraId="2415E81D"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285C58A7" w14:textId="77777777" w:rsidTr="008B7E54">
        <w:tc>
          <w:tcPr>
            <w:tcW w:w="1413" w:type="dxa"/>
            <w:shd w:val="clear" w:color="auto" w:fill="E6E6E6"/>
          </w:tcPr>
          <w:p w14:paraId="1544BD71" w14:textId="77777777" w:rsidR="003F366D" w:rsidRPr="00B174FA" w:rsidRDefault="003F366D" w:rsidP="003F366D">
            <w:pPr>
              <w:pStyle w:val="broodtekst"/>
              <w:rPr>
                <w:b/>
              </w:rPr>
            </w:pPr>
            <w:r w:rsidRPr="00B174FA">
              <w:rPr>
                <w:b/>
              </w:rPr>
              <w:t>VSE-5</w:t>
            </w:r>
            <w:r>
              <w:rPr>
                <w:b/>
              </w:rPr>
              <w:t>4</w:t>
            </w:r>
          </w:p>
        </w:tc>
        <w:tc>
          <w:tcPr>
            <w:tcW w:w="6237" w:type="dxa"/>
            <w:gridSpan w:val="5"/>
            <w:shd w:val="clear" w:color="auto" w:fill="E6E6E6"/>
          </w:tcPr>
          <w:p w14:paraId="09244BAE" w14:textId="77777777" w:rsidR="003F366D" w:rsidRPr="00B174FA" w:rsidRDefault="003F366D" w:rsidP="003F366D">
            <w:pPr>
              <w:pStyle w:val="broodtekst"/>
              <w:rPr>
                <w:b/>
              </w:rPr>
            </w:pPr>
            <w:r w:rsidRPr="00B174FA">
              <w:rPr>
                <w:b/>
              </w:rPr>
              <w:t>Zichtbaarheid</w:t>
            </w:r>
          </w:p>
        </w:tc>
        <w:tc>
          <w:tcPr>
            <w:tcW w:w="2268" w:type="dxa"/>
            <w:shd w:val="clear" w:color="auto" w:fill="86C490"/>
          </w:tcPr>
          <w:p w14:paraId="50780B75"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550B789C" w14:textId="77777777" w:rsidTr="008B7E54">
        <w:tc>
          <w:tcPr>
            <w:tcW w:w="1413" w:type="dxa"/>
          </w:tcPr>
          <w:p w14:paraId="79C1CDA4" w14:textId="77777777" w:rsidR="003F366D" w:rsidRPr="00B174FA" w:rsidRDefault="003F366D" w:rsidP="003F366D">
            <w:pPr>
              <w:pStyle w:val="broodtekst"/>
            </w:pPr>
            <w:r w:rsidRPr="00B174FA">
              <w:t>Eis:</w:t>
            </w:r>
          </w:p>
        </w:tc>
        <w:tc>
          <w:tcPr>
            <w:tcW w:w="6237" w:type="dxa"/>
            <w:gridSpan w:val="5"/>
          </w:tcPr>
          <w:p w14:paraId="1AFAF7A7" w14:textId="77777777" w:rsidR="003F366D" w:rsidRPr="00B174FA" w:rsidRDefault="003F366D" w:rsidP="003F366D">
            <w:pPr>
              <w:rPr>
                <w:rFonts w:ascii="Verdana" w:hAnsi="Verdana"/>
              </w:rPr>
            </w:pPr>
            <w:r w:rsidRPr="00B174FA">
              <w:rPr>
                <w:rFonts w:ascii="Verdana" w:hAnsi="Verdana"/>
                <w:lang w:eastAsia="ar-SA"/>
              </w:rPr>
              <w:t>De buitenzijde van het apparaat heeft een (combinatie van) kleur(en) die het apparaat goed zichtbaar maakt tegen een witte, blauwe en/of grijze achtergrond.</w:t>
            </w:r>
          </w:p>
        </w:tc>
        <w:tc>
          <w:tcPr>
            <w:tcW w:w="2268" w:type="dxa"/>
          </w:tcPr>
          <w:p w14:paraId="28FB8AE0" w14:textId="77777777" w:rsidR="003F366D" w:rsidRPr="003F366D" w:rsidRDefault="003F366D" w:rsidP="003F366D">
            <w:pPr>
              <w:rPr>
                <w:rFonts w:ascii="Verdana" w:eastAsia="Times New Roman" w:hAnsi="Verdana" w:cs="Times New Roman"/>
                <w:lang w:eastAsia="ar-SA"/>
              </w:rPr>
            </w:pPr>
          </w:p>
        </w:tc>
      </w:tr>
      <w:tr w:rsidR="003F366D" w:rsidRPr="003F366D" w14:paraId="002C5F21" w14:textId="77777777" w:rsidTr="008B7E54">
        <w:tc>
          <w:tcPr>
            <w:tcW w:w="1413" w:type="dxa"/>
          </w:tcPr>
          <w:p w14:paraId="341ECC38" w14:textId="77777777" w:rsidR="003F366D" w:rsidRPr="00B174FA" w:rsidRDefault="003F366D" w:rsidP="003F366D">
            <w:pPr>
              <w:pStyle w:val="broodtekst"/>
            </w:pPr>
            <w:r w:rsidRPr="00B174FA">
              <w:t>Toelichting:</w:t>
            </w:r>
          </w:p>
        </w:tc>
        <w:tc>
          <w:tcPr>
            <w:tcW w:w="6237" w:type="dxa"/>
            <w:gridSpan w:val="5"/>
          </w:tcPr>
          <w:p w14:paraId="1C8D4821" w14:textId="77777777" w:rsidR="003F366D" w:rsidRPr="00B174FA" w:rsidRDefault="003F366D" w:rsidP="003F366D">
            <w:pPr>
              <w:pStyle w:val="broodtekst"/>
              <w:keepNext/>
            </w:pPr>
            <w:r w:rsidRPr="00B174FA">
              <w:t>Om te voorkomen dat mensen tegen het apparaat aanlopen moet het zowel op zonnige, bewolkte als mistige dagen goed zichtbaar zijn.</w:t>
            </w:r>
          </w:p>
        </w:tc>
        <w:tc>
          <w:tcPr>
            <w:tcW w:w="2268" w:type="dxa"/>
          </w:tcPr>
          <w:p w14:paraId="7314CDE9"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055DD4" w14:paraId="40F108C8" w14:textId="77777777" w:rsidTr="008B7E54">
        <w:tc>
          <w:tcPr>
            <w:tcW w:w="1413" w:type="dxa"/>
          </w:tcPr>
          <w:p w14:paraId="414A35A7" w14:textId="77777777" w:rsidR="003F366D" w:rsidRPr="00B174FA" w:rsidRDefault="003F366D" w:rsidP="003F366D">
            <w:pPr>
              <w:pStyle w:val="broodtekst"/>
            </w:pPr>
            <w:r w:rsidRPr="00B174FA">
              <w:t>Verificatie:</w:t>
            </w:r>
          </w:p>
        </w:tc>
        <w:tc>
          <w:tcPr>
            <w:tcW w:w="6237" w:type="dxa"/>
            <w:gridSpan w:val="5"/>
          </w:tcPr>
          <w:p w14:paraId="56F91824" w14:textId="77777777" w:rsidR="003F366D" w:rsidRPr="00B174FA" w:rsidRDefault="003F366D" w:rsidP="003F366D">
            <w:pPr>
              <w:pStyle w:val="broodtekst"/>
              <w:keepNext/>
              <w:rPr>
                <w:lang w:val="en-US"/>
              </w:rPr>
            </w:pPr>
            <w:r>
              <w:rPr>
                <w:lang w:val="en-US"/>
              </w:rPr>
              <w:t>Documentatie</w:t>
            </w:r>
            <w:r w:rsidRPr="00B174FA">
              <w:rPr>
                <w:lang w:val="en-US"/>
              </w:rPr>
              <w:t>.</w:t>
            </w:r>
          </w:p>
        </w:tc>
        <w:tc>
          <w:tcPr>
            <w:tcW w:w="2268" w:type="dxa"/>
          </w:tcPr>
          <w:p w14:paraId="2D200874"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49810869" w14:textId="77777777" w:rsidTr="008B7E54">
        <w:tc>
          <w:tcPr>
            <w:tcW w:w="1413" w:type="dxa"/>
            <w:shd w:val="clear" w:color="auto" w:fill="E6E6E6"/>
          </w:tcPr>
          <w:p w14:paraId="79EAB4CC" w14:textId="77777777" w:rsidR="003F366D" w:rsidRPr="00B174FA" w:rsidRDefault="003F366D" w:rsidP="003F366D">
            <w:pPr>
              <w:pStyle w:val="broodtekst"/>
              <w:rPr>
                <w:b/>
              </w:rPr>
            </w:pPr>
            <w:r w:rsidRPr="00B174FA">
              <w:rPr>
                <w:b/>
              </w:rPr>
              <w:t>VSE-5</w:t>
            </w:r>
            <w:r>
              <w:rPr>
                <w:b/>
              </w:rPr>
              <w:t>5</w:t>
            </w:r>
          </w:p>
        </w:tc>
        <w:tc>
          <w:tcPr>
            <w:tcW w:w="6237" w:type="dxa"/>
            <w:gridSpan w:val="5"/>
            <w:shd w:val="clear" w:color="auto" w:fill="E6E6E6"/>
          </w:tcPr>
          <w:p w14:paraId="3C26F5A3" w14:textId="77777777" w:rsidR="003F366D" w:rsidRPr="00B174FA" w:rsidRDefault="003F366D" w:rsidP="003F366D">
            <w:pPr>
              <w:pStyle w:val="broodtekst"/>
              <w:rPr>
                <w:b/>
              </w:rPr>
            </w:pPr>
            <w:r w:rsidRPr="00B174FA">
              <w:rPr>
                <w:b/>
              </w:rPr>
              <w:t>Bevestiging</w:t>
            </w:r>
          </w:p>
        </w:tc>
        <w:tc>
          <w:tcPr>
            <w:tcW w:w="2268" w:type="dxa"/>
            <w:shd w:val="clear" w:color="auto" w:fill="86C490"/>
          </w:tcPr>
          <w:p w14:paraId="3DAA4E0C"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19C17DF9" w14:textId="77777777" w:rsidTr="008B7E54">
        <w:tc>
          <w:tcPr>
            <w:tcW w:w="1413" w:type="dxa"/>
          </w:tcPr>
          <w:p w14:paraId="762C8D1E" w14:textId="77777777" w:rsidR="003F366D" w:rsidRPr="00B174FA" w:rsidRDefault="003F366D" w:rsidP="003F366D">
            <w:pPr>
              <w:pStyle w:val="broodtekst"/>
            </w:pPr>
            <w:r w:rsidRPr="00B174FA">
              <w:t>Eis:</w:t>
            </w:r>
          </w:p>
        </w:tc>
        <w:tc>
          <w:tcPr>
            <w:tcW w:w="6237" w:type="dxa"/>
            <w:gridSpan w:val="5"/>
          </w:tcPr>
          <w:p w14:paraId="262EA419" w14:textId="77777777" w:rsidR="003F366D" w:rsidRPr="00B174FA" w:rsidRDefault="003F366D" w:rsidP="003F366D">
            <w:pPr>
              <w:rPr>
                <w:rFonts w:ascii="Verdana" w:hAnsi="Verdana"/>
                <w:lang w:eastAsia="ar-SA"/>
              </w:rPr>
            </w:pPr>
            <w:r w:rsidRPr="00B174FA">
              <w:rPr>
                <w:rFonts w:ascii="Verdana" w:hAnsi="Verdana"/>
                <w:lang w:eastAsia="ar-SA"/>
              </w:rPr>
              <w:t>Het apparaat en toebehoren dient dermate bevestigd kunnen worden dat het op zijn plek</w:t>
            </w:r>
            <w:r>
              <w:rPr>
                <w:rFonts w:ascii="Verdana" w:hAnsi="Verdana"/>
                <w:lang w:eastAsia="ar-SA"/>
              </w:rPr>
              <w:t xml:space="preserve"> (pedestal)</w:t>
            </w:r>
            <w:r w:rsidRPr="00B174FA">
              <w:rPr>
                <w:rFonts w:ascii="Verdana" w:hAnsi="Verdana"/>
                <w:lang w:eastAsia="ar-SA"/>
              </w:rPr>
              <w:t xml:space="preserve"> blijft staan bij windsnelheden van minimaal 60 meter per seconde.</w:t>
            </w:r>
          </w:p>
          <w:p w14:paraId="665A11A5" w14:textId="77777777" w:rsidR="003F366D" w:rsidRPr="00B174FA" w:rsidRDefault="003F366D" w:rsidP="003F366D">
            <w:pPr>
              <w:pStyle w:val="broodtekst"/>
              <w:keepNext/>
            </w:pPr>
          </w:p>
        </w:tc>
        <w:tc>
          <w:tcPr>
            <w:tcW w:w="2268" w:type="dxa"/>
          </w:tcPr>
          <w:p w14:paraId="2863DA7C" w14:textId="77777777" w:rsidR="003F366D" w:rsidRPr="003F366D" w:rsidRDefault="003F366D" w:rsidP="003F366D">
            <w:pPr>
              <w:rPr>
                <w:rFonts w:ascii="Verdana" w:eastAsia="Times New Roman" w:hAnsi="Verdana" w:cs="Times New Roman"/>
                <w:lang w:eastAsia="ar-SA"/>
              </w:rPr>
            </w:pPr>
          </w:p>
        </w:tc>
      </w:tr>
      <w:tr w:rsidR="003F366D" w:rsidRPr="003F366D" w14:paraId="543BF312" w14:textId="77777777" w:rsidTr="008B7E54">
        <w:tc>
          <w:tcPr>
            <w:tcW w:w="1413" w:type="dxa"/>
          </w:tcPr>
          <w:p w14:paraId="2F0A7267" w14:textId="77777777" w:rsidR="003F366D" w:rsidRPr="00B174FA" w:rsidRDefault="003F366D" w:rsidP="003F366D">
            <w:pPr>
              <w:pStyle w:val="broodtekst"/>
            </w:pPr>
            <w:r w:rsidRPr="00B174FA">
              <w:t>Toelichting:</w:t>
            </w:r>
          </w:p>
        </w:tc>
        <w:tc>
          <w:tcPr>
            <w:tcW w:w="6237" w:type="dxa"/>
            <w:gridSpan w:val="5"/>
          </w:tcPr>
          <w:p w14:paraId="3ED3B50E" w14:textId="77777777" w:rsidR="003F366D" w:rsidRPr="00B174FA" w:rsidRDefault="003F366D" w:rsidP="003F366D">
            <w:pPr>
              <w:pStyle w:val="broodtekst"/>
              <w:keepNext/>
            </w:pPr>
            <w:r w:rsidRPr="00B174FA">
              <w:t>Het apparaat komt in een omgeving waar harde wind regelmatig voorkomt.</w:t>
            </w:r>
          </w:p>
        </w:tc>
        <w:tc>
          <w:tcPr>
            <w:tcW w:w="2268" w:type="dxa"/>
          </w:tcPr>
          <w:p w14:paraId="5AD5B98B"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055DD4" w14:paraId="13612D8D" w14:textId="77777777" w:rsidTr="008B7E54">
        <w:tc>
          <w:tcPr>
            <w:tcW w:w="1413" w:type="dxa"/>
          </w:tcPr>
          <w:p w14:paraId="1AE8D0C2" w14:textId="77777777" w:rsidR="003F366D" w:rsidRPr="00B174FA" w:rsidRDefault="003F366D" w:rsidP="003F366D">
            <w:pPr>
              <w:pStyle w:val="broodtekst"/>
            </w:pPr>
            <w:r w:rsidRPr="00B174FA">
              <w:t>Verificatie:</w:t>
            </w:r>
          </w:p>
        </w:tc>
        <w:tc>
          <w:tcPr>
            <w:tcW w:w="6237" w:type="dxa"/>
            <w:gridSpan w:val="5"/>
          </w:tcPr>
          <w:p w14:paraId="709D666F" w14:textId="77777777" w:rsidR="003F366D" w:rsidRPr="00B174FA" w:rsidRDefault="003F366D" w:rsidP="003F366D">
            <w:pPr>
              <w:pStyle w:val="broodtekst"/>
              <w:keepNext/>
              <w:rPr>
                <w:lang w:val="en-US"/>
              </w:rPr>
            </w:pPr>
            <w:r>
              <w:rPr>
                <w:lang w:val="en-US"/>
              </w:rPr>
              <w:t>Documentatie</w:t>
            </w:r>
            <w:r w:rsidRPr="00B174FA">
              <w:rPr>
                <w:lang w:val="en-US"/>
              </w:rPr>
              <w:t>.</w:t>
            </w:r>
          </w:p>
        </w:tc>
        <w:tc>
          <w:tcPr>
            <w:tcW w:w="2268" w:type="dxa"/>
          </w:tcPr>
          <w:p w14:paraId="616FA6DC"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6BE17DCA" w14:textId="77777777" w:rsidTr="008B7E54">
        <w:tc>
          <w:tcPr>
            <w:tcW w:w="1413" w:type="dxa"/>
            <w:shd w:val="clear" w:color="auto" w:fill="E6E6E6"/>
          </w:tcPr>
          <w:p w14:paraId="121D35B8" w14:textId="77777777" w:rsidR="003F366D" w:rsidRPr="00B174FA" w:rsidRDefault="003F366D" w:rsidP="003F366D">
            <w:pPr>
              <w:pStyle w:val="broodtekst"/>
              <w:rPr>
                <w:b/>
              </w:rPr>
            </w:pPr>
            <w:r w:rsidRPr="00B174FA">
              <w:rPr>
                <w:b/>
              </w:rPr>
              <w:t>VSE-5</w:t>
            </w:r>
            <w:r>
              <w:rPr>
                <w:b/>
              </w:rPr>
              <w:t>6</w:t>
            </w:r>
          </w:p>
        </w:tc>
        <w:tc>
          <w:tcPr>
            <w:tcW w:w="6237" w:type="dxa"/>
            <w:gridSpan w:val="5"/>
            <w:shd w:val="clear" w:color="auto" w:fill="E6E6E6"/>
          </w:tcPr>
          <w:p w14:paraId="05A28FDD" w14:textId="77777777" w:rsidR="003F366D" w:rsidRPr="00B174FA" w:rsidRDefault="003F366D" w:rsidP="003F366D">
            <w:pPr>
              <w:pStyle w:val="broodtekst"/>
              <w:rPr>
                <w:b/>
              </w:rPr>
            </w:pPr>
            <w:r w:rsidRPr="00B174FA">
              <w:rPr>
                <w:b/>
              </w:rPr>
              <w:t>Onderhoudsinterval vloeistoffen</w:t>
            </w:r>
          </w:p>
        </w:tc>
        <w:tc>
          <w:tcPr>
            <w:tcW w:w="2268" w:type="dxa"/>
            <w:shd w:val="clear" w:color="auto" w:fill="86C490"/>
          </w:tcPr>
          <w:p w14:paraId="4875D7B8"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180944A5" w14:textId="77777777" w:rsidTr="008B7E54">
        <w:tc>
          <w:tcPr>
            <w:tcW w:w="1413" w:type="dxa"/>
          </w:tcPr>
          <w:p w14:paraId="44A3A751" w14:textId="77777777" w:rsidR="003F366D" w:rsidRPr="00B174FA" w:rsidRDefault="003F366D" w:rsidP="003F366D">
            <w:pPr>
              <w:pStyle w:val="broodtekst"/>
            </w:pPr>
            <w:r w:rsidRPr="00B174FA">
              <w:t>Eis:</w:t>
            </w:r>
          </w:p>
        </w:tc>
        <w:tc>
          <w:tcPr>
            <w:tcW w:w="6237" w:type="dxa"/>
            <w:gridSpan w:val="5"/>
          </w:tcPr>
          <w:p w14:paraId="5556AEDC" w14:textId="77777777" w:rsidR="003F366D" w:rsidRPr="00B174FA" w:rsidRDefault="003F366D" w:rsidP="003F366D">
            <w:pPr>
              <w:rPr>
                <w:rFonts w:ascii="Verdana" w:hAnsi="Verdana"/>
              </w:rPr>
            </w:pPr>
            <w:r w:rsidRPr="00B174FA">
              <w:rPr>
                <w:rFonts w:ascii="Verdana" w:hAnsi="Verdana"/>
                <w:lang w:eastAsia="ar-SA"/>
              </w:rPr>
              <w:t>Indien het apparaat vloeistoffen gebruikt voor regulier functioneren dient het reservoir dermate groot te zijn dat het slechts 1x per jaar hoeft te worden bijgevuld.</w:t>
            </w:r>
          </w:p>
        </w:tc>
        <w:tc>
          <w:tcPr>
            <w:tcW w:w="2268" w:type="dxa"/>
          </w:tcPr>
          <w:p w14:paraId="797EFEFE" w14:textId="77777777" w:rsidR="003F366D" w:rsidRPr="003F366D" w:rsidRDefault="003F366D" w:rsidP="003F366D">
            <w:pPr>
              <w:rPr>
                <w:rFonts w:ascii="Verdana" w:eastAsia="Times New Roman" w:hAnsi="Verdana" w:cs="Times New Roman"/>
                <w:lang w:eastAsia="ar-SA"/>
              </w:rPr>
            </w:pPr>
          </w:p>
        </w:tc>
      </w:tr>
      <w:tr w:rsidR="003F366D" w:rsidRPr="00055DD4" w14:paraId="57C314C1" w14:textId="77777777" w:rsidTr="008B7E54">
        <w:tc>
          <w:tcPr>
            <w:tcW w:w="1413" w:type="dxa"/>
          </w:tcPr>
          <w:p w14:paraId="369B36D9" w14:textId="77777777" w:rsidR="003F366D" w:rsidRPr="00B174FA" w:rsidRDefault="003F366D" w:rsidP="003F366D">
            <w:pPr>
              <w:pStyle w:val="broodtekst"/>
            </w:pPr>
            <w:r w:rsidRPr="00B174FA">
              <w:t>Toelichting:</w:t>
            </w:r>
          </w:p>
        </w:tc>
        <w:tc>
          <w:tcPr>
            <w:tcW w:w="6237" w:type="dxa"/>
            <w:gridSpan w:val="5"/>
          </w:tcPr>
          <w:p w14:paraId="7B93F28D" w14:textId="77777777" w:rsidR="003F366D" w:rsidRPr="00B174FA" w:rsidRDefault="003F366D" w:rsidP="003F366D">
            <w:pPr>
              <w:pStyle w:val="broodtekst"/>
              <w:keepNext/>
            </w:pPr>
          </w:p>
        </w:tc>
        <w:tc>
          <w:tcPr>
            <w:tcW w:w="2268" w:type="dxa"/>
          </w:tcPr>
          <w:p w14:paraId="75CD159D"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71F00780" w14:textId="77777777" w:rsidTr="008B7E54">
        <w:tc>
          <w:tcPr>
            <w:tcW w:w="1413" w:type="dxa"/>
          </w:tcPr>
          <w:p w14:paraId="72001F87" w14:textId="77777777" w:rsidR="003F366D" w:rsidRPr="00B174FA" w:rsidRDefault="003F366D" w:rsidP="003F366D">
            <w:pPr>
              <w:pStyle w:val="broodtekst"/>
            </w:pPr>
            <w:r w:rsidRPr="00B174FA">
              <w:t>Verificatie:</w:t>
            </w:r>
          </w:p>
        </w:tc>
        <w:tc>
          <w:tcPr>
            <w:tcW w:w="6237" w:type="dxa"/>
            <w:gridSpan w:val="5"/>
          </w:tcPr>
          <w:p w14:paraId="09C68212" w14:textId="77777777" w:rsidR="003F366D" w:rsidRPr="00B174FA" w:rsidRDefault="003F366D" w:rsidP="003F366D">
            <w:pPr>
              <w:pStyle w:val="broodtekst"/>
              <w:keepNext/>
              <w:rPr>
                <w:lang w:val="en-US"/>
              </w:rPr>
            </w:pPr>
            <w:r>
              <w:rPr>
                <w:lang w:val="en-US"/>
              </w:rPr>
              <w:t>Documentatie</w:t>
            </w:r>
            <w:r w:rsidRPr="00B174FA">
              <w:rPr>
                <w:lang w:val="en-US"/>
              </w:rPr>
              <w:t>.</w:t>
            </w:r>
          </w:p>
        </w:tc>
        <w:tc>
          <w:tcPr>
            <w:tcW w:w="2268" w:type="dxa"/>
          </w:tcPr>
          <w:p w14:paraId="1F78A21D"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35B8C3FB" w14:textId="77777777" w:rsidTr="008B7E54">
        <w:tc>
          <w:tcPr>
            <w:tcW w:w="1413" w:type="dxa"/>
            <w:shd w:val="clear" w:color="auto" w:fill="E6E6E6"/>
          </w:tcPr>
          <w:p w14:paraId="205CB8F5" w14:textId="77777777" w:rsidR="003F366D" w:rsidRPr="00B174FA" w:rsidRDefault="003F366D" w:rsidP="003F366D">
            <w:pPr>
              <w:pStyle w:val="broodtekst"/>
              <w:rPr>
                <w:b/>
              </w:rPr>
            </w:pPr>
            <w:r w:rsidRPr="00B174FA">
              <w:rPr>
                <w:b/>
              </w:rPr>
              <w:t>VSE-5</w:t>
            </w:r>
            <w:r>
              <w:rPr>
                <w:b/>
              </w:rPr>
              <w:t>7</w:t>
            </w:r>
          </w:p>
        </w:tc>
        <w:tc>
          <w:tcPr>
            <w:tcW w:w="6237" w:type="dxa"/>
            <w:gridSpan w:val="5"/>
            <w:shd w:val="clear" w:color="auto" w:fill="E6E6E6"/>
          </w:tcPr>
          <w:p w14:paraId="2030416F" w14:textId="77777777" w:rsidR="003F366D" w:rsidRPr="00B174FA" w:rsidRDefault="003F366D" w:rsidP="003F366D">
            <w:pPr>
              <w:pStyle w:val="broodtekst"/>
              <w:rPr>
                <w:b/>
              </w:rPr>
            </w:pPr>
            <w:r w:rsidRPr="00B174FA">
              <w:rPr>
                <w:b/>
              </w:rPr>
              <w:t>Specificatie vloeistoffen</w:t>
            </w:r>
          </w:p>
        </w:tc>
        <w:tc>
          <w:tcPr>
            <w:tcW w:w="2268" w:type="dxa"/>
            <w:shd w:val="clear" w:color="auto" w:fill="86C490"/>
          </w:tcPr>
          <w:p w14:paraId="764AFC2A"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5C9E444C" w14:textId="77777777" w:rsidTr="008B7E54">
        <w:tc>
          <w:tcPr>
            <w:tcW w:w="1413" w:type="dxa"/>
          </w:tcPr>
          <w:p w14:paraId="0C433D3E" w14:textId="77777777" w:rsidR="003F366D" w:rsidRPr="00B174FA" w:rsidRDefault="003F366D" w:rsidP="003F366D">
            <w:pPr>
              <w:pStyle w:val="broodtekst"/>
            </w:pPr>
            <w:r w:rsidRPr="00B174FA">
              <w:t>Eis:</w:t>
            </w:r>
          </w:p>
        </w:tc>
        <w:tc>
          <w:tcPr>
            <w:tcW w:w="6237" w:type="dxa"/>
            <w:gridSpan w:val="5"/>
          </w:tcPr>
          <w:p w14:paraId="0A912AD3" w14:textId="77777777" w:rsidR="003F366D" w:rsidRPr="00B174FA" w:rsidRDefault="003F366D" w:rsidP="003F366D">
            <w:pPr>
              <w:rPr>
                <w:rFonts w:ascii="Verdana" w:hAnsi="Verdana"/>
              </w:rPr>
            </w:pPr>
            <w:r w:rsidRPr="00B174FA">
              <w:rPr>
                <w:rFonts w:ascii="Verdana" w:hAnsi="Verdana"/>
                <w:lang w:eastAsia="ar-SA"/>
              </w:rPr>
              <w:t>Indien het apparaat vloeistoffen gebruikt voor regulier functioneren dient de Opdrachtnemer inzicht te verschaffen door specificaties te verstrekken over geschikte vloeistoffen.</w:t>
            </w:r>
          </w:p>
        </w:tc>
        <w:tc>
          <w:tcPr>
            <w:tcW w:w="2268" w:type="dxa"/>
          </w:tcPr>
          <w:p w14:paraId="7E249613" w14:textId="77777777" w:rsidR="003F366D" w:rsidRPr="003F366D" w:rsidRDefault="003F366D" w:rsidP="003F366D">
            <w:pPr>
              <w:rPr>
                <w:rFonts w:ascii="Verdana" w:eastAsia="Times New Roman" w:hAnsi="Verdana" w:cs="Times New Roman"/>
                <w:lang w:eastAsia="ar-SA"/>
              </w:rPr>
            </w:pPr>
          </w:p>
        </w:tc>
      </w:tr>
      <w:tr w:rsidR="003F366D" w:rsidRPr="00055DD4" w14:paraId="6BD21F1F" w14:textId="77777777" w:rsidTr="008B7E54">
        <w:tc>
          <w:tcPr>
            <w:tcW w:w="1413" w:type="dxa"/>
          </w:tcPr>
          <w:p w14:paraId="3EAEF8F1" w14:textId="77777777" w:rsidR="003F366D" w:rsidRPr="00B174FA" w:rsidRDefault="003F366D" w:rsidP="003F366D">
            <w:pPr>
              <w:pStyle w:val="broodtekst"/>
            </w:pPr>
            <w:r w:rsidRPr="00B174FA">
              <w:t>Toelichting:</w:t>
            </w:r>
          </w:p>
        </w:tc>
        <w:tc>
          <w:tcPr>
            <w:tcW w:w="6237" w:type="dxa"/>
            <w:gridSpan w:val="5"/>
          </w:tcPr>
          <w:p w14:paraId="59910D84" w14:textId="77777777" w:rsidR="003F366D" w:rsidRPr="00B174FA" w:rsidRDefault="003F366D" w:rsidP="003F366D">
            <w:pPr>
              <w:pStyle w:val="broodtekst"/>
              <w:keepNext/>
            </w:pPr>
          </w:p>
        </w:tc>
        <w:tc>
          <w:tcPr>
            <w:tcW w:w="2268" w:type="dxa"/>
          </w:tcPr>
          <w:p w14:paraId="2CC0643C"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5FB54EFC" w14:textId="77777777" w:rsidTr="008B7E54">
        <w:tc>
          <w:tcPr>
            <w:tcW w:w="1413" w:type="dxa"/>
          </w:tcPr>
          <w:p w14:paraId="7700D37B" w14:textId="77777777" w:rsidR="003F366D" w:rsidRPr="00B174FA" w:rsidRDefault="003F366D" w:rsidP="003F366D">
            <w:pPr>
              <w:pStyle w:val="broodtekst"/>
            </w:pPr>
            <w:r w:rsidRPr="00B174FA">
              <w:t>Verificatie:</w:t>
            </w:r>
          </w:p>
        </w:tc>
        <w:tc>
          <w:tcPr>
            <w:tcW w:w="6237" w:type="dxa"/>
            <w:gridSpan w:val="5"/>
          </w:tcPr>
          <w:p w14:paraId="75BE132F" w14:textId="77777777" w:rsidR="003F366D" w:rsidRPr="00B174FA" w:rsidRDefault="003F366D" w:rsidP="003F366D">
            <w:pPr>
              <w:pStyle w:val="broodtekst"/>
              <w:keepNext/>
              <w:rPr>
                <w:lang w:val="en-US"/>
              </w:rPr>
            </w:pPr>
            <w:r>
              <w:rPr>
                <w:lang w:val="en-US"/>
              </w:rPr>
              <w:t>Documentatie</w:t>
            </w:r>
            <w:r w:rsidRPr="00B174FA">
              <w:rPr>
                <w:lang w:val="en-US"/>
              </w:rPr>
              <w:t>.</w:t>
            </w:r>
          </w:p>
        </w:tc>
        <w:tc>
          <w:tcPr>
            <w:tcW w:w="2268" w:type="dxa"/>
          </w:tcPr>
          <w:p w14:paraId="17F2FBDF"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6036B020" w14:textId="77777777" w:rsidTr="008B7E54">
        <w:tc>
          <w:tcPr>
            <w:tcW w:w="1413" w:type="dxa"/>
            <w:shd w:val="clear" w:color="auto" w:fill="E6E6E6"/>
          </w:tcPr>
          <w:p w14:paraId="49A4037F" w14:textId="77777777" w:rsidR="003F366D" w:rsidRPr="00B174FA" w:rsidRDefault="003F366D" w:rsidP="003F366D">
            <w:pPr>
              <w:pStyle w:val="broodtekst"/>
              <w:rPr>
                <w:b/>
              </w:rPr>
            </w:pPr>
            <w:r w:rsidRPr="00B174FA">
              <w:rPr>
                <w:b/>
              </w:rPr>
              <w:t>VSE-</w:t>
            </w:r>
            <w:r>
              <w:rPr>
                <w:b/>
              </w:rPr>
              <w:t>58</w:t>
            </w:r>
          </w:p>
        </w:tc>
        <w:tc>
          <w:tcPr>
            <w:tcW w:w="6237" w:type="dxa"/>
            <w:gridSpan w:val="5"/>
            <w:shd w:val="clear" w:color="auto" w:fill="E6E6E6"/>
          </w:tcPr>
          <w:p w14:paraId="3426F2D5" w14:textId="77777777" w:rsidR="003F366D" w:rsidRPr="00B174FA" w:rsidRDefault="003F366D" w:rsidP="003F366D">
            <w:pPr>
              <w:pStyle w:val="broodtekst"/>
              <w:rPr>
                <w:b/>
              </w:rPr>
            </w:pPr>
            <w:r w:rsidRPr="00B174FA">
              <w:rPr>
                <w:b/>
              </w:rPr>
              <w:t>Temperatuur vloeistoffen</w:t>
            </w:r>
          </w:p>
        </w:tc>
        <w:tc>
          <w:tcPr>
            <w:tcW w:w="2268" w:type="dxa"/>
            <w:shd w:val="clear" w:color="auto" w:fill="86C490"/>
          </w:tcPr>
          <w:p w14:paraId="553EAB19"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1328EBFF" w14:textId="77777777" w:rsidTr="008B7E54">
        <w:tc>
          <w:tcPr>
            <w:tcW w:w="1413" w:type="dxa"/>
          </w:tcPr>
          <w:p w14:paraId="2D0FB7DC" w14:textId="77777777" w:rsidR="003F366D" w:rsidRPr="00B174FA" w:rsidRDefault="003F366D" w:rsidP="003F366D">
            <w:pPr>
              <w:pStyle w:val="broodtekst"/>
            </w:pPr>
            <w:r w:rsidRPr="00B174FA">
              <w:t>Eis:</w:t>
            </w:r>
          </w:p>
        </w:tc>
        <w:tc>
          <w:tcPr>
            <w:tcW w:w="6237" w:type="dxa"/>
            <w:gridSpan w:val="5"/>
          </w:tcPr>
          <w:p w14:paraId="4F0D2C8B" w14:textId="77777777" w:rsidR="003F366D" w:rsidRPr="00B174FA" w:rsidRDefault="003F366D" w:rsidP="003F366D">
            <w:pPr>
              <w:rPr>
                <w:rFonts w:ascii="Verdana" w:hAnsi="Verdana"/>
              </w:rPr>
            </w:pPr>
            <w:r w:rsidRPr="00B174FA">
              <w:rPr>
                <w:rFonts w:ascii="Verdana" w:hAnsi="Verdana"/>
                <w:lang w:eastAsia="ar-SA"/>
              </w:rPr>
              <w:t>Indien het apparaat vloeistoffen gebruikt voor regulier functioneren dienen deze opgeslagen en gebruikt te kunnen worden bij de temperaturen gespecificeerd in VSE-</w:t>
            </w:r>
            <w:r>
              <w:rPr>
                <w:rFonts w:ascii="Verdana" w:hAnsi="Verdana"/>
                <w:lang w:eastAsia="ar-SA"/>
              </w:rPr>
              <w:t>39</w:t>
            </w:r>
            <w:r w:rsidRPr="00B174FA">
              <w:rPr>
                <w:rFonts w:ascii="Verdana" w:hAnsi="Verdana"/>
                <w:lang w:eastAsia="ar-SA"/>
              </w:rPr>
              <w:t>.</w:t>
            </w:r>
          </w:p>
        </w:tc>
        <w:tc>
          <w:tcPr>
            <w:tcW w:w="2268" w:type="dxa"/>
          </w:tcPr>
          <w:p w14:paraId="47729E1F" w14:textId="77777777" w:rsidR="003F366D" w:rsidRPr="003F366D" w:rsidRDefault="003F366D" w:rsidP="003F366D">
            <w:pPr>
              <w:rPr>
                <w:rFonts w:ascii="Verdana" w:eastAsia="Times New Roman" w:hAnsi="Verdana" w:cs="Times New Roman"/>
                <w:lang w:eastAsia="ar-SA"/>
              </w:rPr>
            </w:pPr>
          </w:p>
        </w:tc>
      </w:tr>
      <w:tr w:rsidR="003F366D" w:rsidRPr="00055DD4" w14:paraId="3AF234DF" w14:textId="77777777" w:rsidTr="008B7E54">
        <w:tc>
          <w:tcPr>
            <w:tcW w:w="1413" w:type="dxa"/>
          </w:tcPr>
          <w:p w14:paraId="23F25C39" w14:textId="77777777" w:rsidR="003F366D" w:rsidRPr="00B174FA" w:rsidRDefault="003F366D" w:rsidP="003F366D">
            <w:pPr>
              <w:pStyle w:val="broodtekst"/>
            </w:pPr>
            <w:r w:rsidRPr="00B174FA">
              <w:t>Toelichting:</w:t>
            </w:r>
          </w:p>
        </w:tc>
        <w:tc>
          <w:tcPr>
            <w:tcW w:w="6237" w:type="dxa"/>
            <w:gridSpan w:val="5"/>
          </w:tcPr>
          <w:p w14:paraId="23C8AE3B" w14:textId="77777777" w:rsidR="003F366D" w:rsidRPr="00B174FA" w:rsidRDefault="003F366D" w:rsidP="003F366D">
            <w:pPr>
              <w:pStyle w:val="broodtekst"/>
              <w:keepNext/>
            </w:pPr>
          </w:p>
        </w:tc>
        <w:tc>
          <w:tcPr>
            <w:tcW w:w="2268" w:type="dxa"/>
          </w:tcPr>
          <w:p w14:paraId="64D0D7C3"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09803F0D" w14:textId="77777777" w:rsidTr="008B7E54">
        <w:tc>
          <w:tcPr>
            <w:tcW w:w="1413" w:type="dxa"/>
          </w:tcPr>
          <w:p w14:paraId="78E33177" w14:textId="77777777" w:rsidR="003F366D" w:rsidRPr="00B174FA" w:rsidRDefault="003F366D" w:rsidP="003F366D">
            <w:pPr>
              <w:pStyle w:val="broodtekst"/>
            </w:pPr>
            <w:r w:rsidRPr="00B174FA">
              <w:t>Verificatie:</w:t>
            </w:r>
          </w:p>
        </w:tc>
        <w:tc>
          <w:tcPr>
            <w:tcW w:w="6237" w:type="dxa"/>
            <w:gridSpan w:val="5"/>
          </w:tcPr>
          <w:p w14:paraId="3EED95FF" w14:textId="77777777" w:rsidR="003F366D" w:rsidRPr="00B174FA" w:rsidRDefault="003F366D" w:rsidP="003F366D">
            <w:pPr>
              <w:pStyle w:val="broodtekst"/>
              <w:keepNext/>
              <w:rPr>
                <w:lang w:val="en-US"/>
              </w:rPr>
            </w:pPr>
            <w:r w:rsidRPr="00B174FA">
              <w:rPr>
                <w:lang w:val="en-US"/>
              </w:rPr>
              <w:t>Documentatie.</w:t>
            </w:r>
          </w:p>
        </w:tc>
        <w:tc>
          <w:tcPr>
            <w:tcW w:w="2268" w:type="dxa"/>
          </w:tcPr>
          <w:p w14:paraId="3BA0238A"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359EBE5A" w14:textId="77777777" w:rsidTr="008B7E54">
        <w:tc>
          <w:tcPr>
            <w:tcW w:w="1413" w:type="dxa"/>
            <w:shd w:val="clear" w:color="auto" w:fill="E6E6E6"/>
          </w:tcPr>
          <w:p w14:paraId="17FF8801" w14:textId="77777777" w:rsidR="003F366D" w:rsidRPr="00B174FA" w:rsidRDefault="003F366D" w:rsidP="003F366D">
            <w:pPr>
              <w:pStyle w:val="broodtekst"/>
              <w:rPr>
                <w:b/>
              </w:rPr>
            </w:pPr>
            <w:r w:rsidRPr="00B174FA">
              <w:rPr>
                <w:b/>
              </w:rPr>
              <w:t>VSE-</w:t>
            </w:r>
            <w:r>
              <w:rPr>
                <w:b/>
              </w:rPr>
              <w:t>59</w:t>
            </w:r>
          </w:p>
        </w:tc>
        <w:tc>
          <w:tcPr>
            <w:tcW w:w="6237" w:type="dxa"/>
            <w:gridSpan w:val="5"/>
            <w:shd w:val="clear" w:color="auto" w:fill="E6E6E6"/>
          </w:tcPr>
          <w:p w14:paraId="41113D45" w14:textId="77777777" w:rsidR="003F366D" w:rsidRPr="00B174FA" w:rsidRDefault="003F366D" w:rsidP="003F366D">
            <w:pPr>
              <w:pStyle w:val="broodtekst"/>
              <w:rPr>
                <w:b/>
              </w:rPr>
            </w:pPr>
            <w:r w:rsidRPr="00B174FA">
              <w:rPr>
                <w:b/>
              </w:rPr>
              <w:t>Windsnelheid vloeistoffen</w:t>
            </w:r>
          </w:p>
        </w:tc>
        <w:tc>
          <w:tcPr>
            <w:tcW w:w="2268" w:type="dxa"/>
            <w:shd w:val="clear" w:color="auto" w:fill="86C490"/>
          </w:tcPr>
          <w:p w14:paraId="4D684EAA"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40C25CE5" w14:textId="77777777" w:rsidTr="008B7E54">
        <w:tc>
          <w:tcPr>
            <w:tcW w:w="1413" w:type="dxa"/>
          </w:tcPr>
          <w:p w14:paraId="25F9606F" w14:textId="77777777" w:rsidR="003F366D" w:rsidRPr="00B174FA" w:rsidRDefault="003F366D" w:rsidP="003F366D">
            <w:pPr>
              <w:pStyle w:val="broodtekst"/>
            </w:pPr>
            <w:r w:rsidRPr="00B174FA">
              <w:t>Eis:</w:t>
            </w:r>
          </w:p>
        </w:tc>
        <w:tc>
          <w:tcPr>
            <w:tcW w:w="6237" w:type="dxa"/>
            <w:gridSpan w:val="5"/>
          </w:tcPr>
          <w:p w14:paraId="6AF53EB7" w14:textId="77777777" w:rsidR="003F366D" w:rsidRPr="00B174FA" w:rsidRDefault="003F366D" w:rsidP="003F366D">
            <w:pPr>
              <w:rPr>
                <w:rFonts w:ascii="Verdana" w:hAnsi="Verdana"/>
              </w:rPr>
            </w:pPr>
            <w:r w:rsidRPr="00B174FA">
              <w:rPr>
                <w:rFonts w:ascii="Verdana" w:hAnsi="Verdana"/>
                <w:lang w:eastAsia="ar-SA"/>
              </w:rPr>
              <w:t>Indien het apparaat vloeistoffen gebruikt voor regulier functioneren dienen deze opgeslagen en gebruikt kunnen worden bij de windsnelheden gespecificeerd</w:t>
            </w:r>
            <w:r>
              <w:rPr>
                <w:rFonts w:ascii="Verdana" w:hAnsi="Verdana"/>
                <w:lang w:eastAsia="ar-SA"/>
              </w:rPr>
              <w:t xml:space="preserve"> in VSE-55</w:t>
            </w:r>
            <w:r w:rsidRPr="00B174FA">
              <w:rPr>
                <w:rFonts w:ascii="Verdana" w:hAnsi="Verdana"/>
                <w:lang w:eastAsia="ar-SA"/>
              </w:rPr>
              <w:t>.</w:t>
            </w:r>
          </w:p>
        </w:tc>
        <w:tc>
          <w:tcPr>
            <w:tcW w:w="2268" w:type="dxa"/>
          </w:tcPr>
          <w:p w14:paraId="5D73DBC1" w14:textId="77777777" w:rsidR="003F366D" w:rsidRPr="003F366D" w:rsidRDefault="003F366D" w:rsidP="003F366D">
            <w:pPr>
              <w:rPr>
                <w:rFonts w:ascii="Verdana" w:eastAsia="Times New Roman" w:hAnsi="Verdana" w:cs="Times New Roman"/>
                <w:lang w:eastAsia="ar-SA"/>
              </w:rPr>
            </w:pPr>
          </w:p>
        </w:tc>
      </w:tr>
      <w:tr w:rsidR="003F366D" w:rsidRPr="00055DD4" w14:paraId="6645E2F5" w14:textId="77777777" w:rsidTr="008B7E54">
        <w:tc>
          <w:tcPr>
            <w:tcW w:w="1413" w:type="dxa"/>
          </w:tcPr>
          <w:p w14:paraId="7B72989A" w14:textId="77777777" w:rsidR="003F366D" w:rsidRPr="00B174FA" w:rsidRDefault="003F366D" w:rsidP="003F366D">
            <w:pPr>
              <w:pStyle w:val="broodtekst"/>
            </w:pPr>
            <w:r w:rsidRPr="00B174FA">
              <w:lastRenderedPageBreak/>
              <w:t>Toelichting:</w:t>
            </w:r>
          </w:p>
        </w:tc>
        <w:tc>
          <w:tcPr>
            <w:tcW w:w="6237" w:type="dxa"/>
            <w:gridSpan w:val="5"/>
          </w:tcPr>
          <w:p w14:paraId="76553CDC" w14:textId="77777777" w:rsidR="003F366D" w:rsidRPr="00B174FA" w:rsidRDefault="003F366D" w:rsidP="003F366D">
            <w:pPr>
              <w:pStyle w:val="broodtekst"/>
              <w:keepNext/>
            </w:pPr>
          </w:p>
        </w:tc>
        <w:tc>
          <w:tcPr>
            <w:tcW w:w="2268" w:type="dxa"/>
          </w:tcPr>
          <w:p w14:paraId="3F0CB9EF"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1A4252BA" w14:textId="77777777" w:rsidTr="008B7E54">
        <w:tc>
          <w:tcPr>
            <w:tcW w:w="1413" w:type="dxa"/>
          </w:tcPr>
          <w:p w14:paraId="2220C8BE" w14:textId="77777777" w:rsidR="003F366D" w:rsidRPr="00B174FA" w:rsidRDefault="003F366D" w:rsidP="003F366D">
            <w:pPr>
              <w:pStyle w:val="broodtekst"/>
            </w:pPr>
            <w:r w:rsidRPr="00B174FA">
              <w:t>Verificatie:</w:t>
            </w:r>
          </w:p>
        </w:tc>
        <w:tc>
          <w:tcPr>
            <w:tcW w:w="6237" w:type="dxa"/>
            <w:gridSpan w:val="5"/>
          </w:tcPr>
          <w:p w14:paraId="5EC1DE8A" w14:textId="77777777" w:rsidR="003F366D" w:rsidRPr="00B174FA" w:rsidRDefault="003F366D" w:rsidP="003F366D">
            <w:pPr>
              <w:pStyle w:val="broodtekst"/>
              <w:keepNext/>
              <w:tabs>
                <w:tab w:val="center" w:pos="3990"/>
              </w:tabs>
              <w:rPr>
                <w:lang w:val="en-US"/>
              </w:rPr>
            </w:pPr>
            <w:r w:rsidRPr="00B174FA">
              <w:rPr>
                <w:lang w:val="en-US"/>
              </w:rPr>
              <w:t>Documentatie.</w:t>
            </w:r>
          </w:p>
        </w:tc>
        <w:tc>
          <w:tcPr>
            <w:tcW w:w="2268" w:type="dxa"/>
          </w:tcPr>
          <w:p w14:paraId="4E8332D7" w14:textId="77777777" w:rsidR="003F366D" w:rsidRPr="00055DD4" w:rsidRDefault="003F366D" w:rsidP="003F366D">
            <w:pPr>
              <w:keepNext/>
              <w:tabs>
                <w:tab w:val="center" w:pos="3990"/>
              </w:tabs>
              <w:suppressAutoHyphens/>
              <w:autoSpaceDE w:val="0"/>
              <w:spacing w:before="40" w:after="40" w:line="240" w:lineRule="atLeast"/>
              <w:rPr>
                <w:rFonts w:ascii="Verdana" w:eastAsia="Times New Roman" w:hAnsi="Verdana" w:cs="Times New Roman"/>
                <w:lang w:val="en-GB" w:eastAsia="ar-SA"/>
              </w:rPr>
            </w:pPr>
          </w:p>
        </w:tc>
      </w:tr>
      <w:tr w:rsidR="003F366D" w:rsidRPr="00055DD4" w14:paraId="3CC83D50" w14:textId="77777777" w:rsidTr="008B7E54">
        <w:tc>
          <w:tcPr>
            <w:tcW w:w="1413" w:type="dxa"/>
            <w:shd w:val="clear" w:color="auto" w:fill="E6E6E6"/>
          </w:tcPr>
          <w:p w14:paraId="7D6C5D44" w14:textId="77777777" w:rsidR="003F366D" w:rsidRPr="00B174FA" w:rsidRDefault="003F366D" w:rsidP="003F366D">
            <w:pPr>
              <w:pStyle w:val="broodtekst"/>
              <w:rPr>
                <w:b/>
              </w:rPr>
            </w:pPr>
            <w:r w:rsidRPr="00B174FA">
              <w:rPr>
                <w:b/>
              </w:rPr>
              <w:t>VSE-6</w:t>
            </w:r>
            <w:r>
              <w:rPr>
                <w:b/>
              </w:rPr>
              <w:t>0</w:t>
            </w:r>
          </w:p>
        </w:tc>
        <w:tc>
          <w:tcPr>
            <w:tcW w:w="6237" w:type="dxa"/>
            <w:gridSpan w:val="5"/>
            <w:shd w:val="clear" w:color="auto" w:fill="E6E6E6"/>
          </w:tcPr>
          <w:p w14:paraId="414306A5" w14:textId="77777777" w:rsidR="003F366D" w:rsidRPr="00B174FA" w:rsidRDefault="003F366D" w:rsidP="003F366D">
            <w:pPr>
              <w:pStyle w:val="broodtekst"/>
              <w:rPr>
                <w:b/>
              </w:rPr>
            </w:pPr>
            <w:r w:rsidRPr="00B174FA">
              <w:rPr>
                <w:b/>
              </w:rPr>
              <w:t>Toepasbaarheid vloeistoffen</w:t>
            </w:r>
          </w:p>
        </w:tc>
        <w:tc>
          <w:tcPr>
            <w:tcW w:w="2268" w:type="dxa"/>
            <w:shd w:val="clear" w:color="auto" w:fill="86C490"/>
          </w:tcPr>
          <w:p w14:paraId="4362B50B"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301FCD11" w14:textId="77777777" w:rsidTr="008B7E54">
        <w:tc>
          <w:tcPr>
            <w:tcW w:w="1413" w:type="dxa"/>
          </w:tcPr>
          <w:p w14:paraId="68E5097D" w14:textId="77777777" w:rsidR="003F366D" w:rsidRPr="00B174FA" w:rsidRDefault="003F366D" w:rsidP="003F366D">
            <w:pPr>
              <w:pStyle w:val="broodtekst"/>
            </w:pPr>
            <w:r w:rsidRPr="00B174FA">
              <w:t>Eis:</w:t>
            </w:r>
          </w:p>
        </w:tc>
        <w:tc>
          <w:tcPr>
            <w:tcW w:w="6237" w:type="dxa"/>
            <w:gridSpan w:val="5"/>
          </w:tcPr>
          <w:p w14:paraId="35AA0209" w14:textId="77777777" w:rsidR="003F366D" w:rsidRPr="00B174FA" w:rsidRDefault="003F366D" w:rsidP="003F366D">
            <w:pPr>
              <w:rPr>
                <w:rFonts w:ascii="Verdana" w:hAnsi="Verdana"/>
              </w:rPr>
            </w:pPr>
            <w:r w:rsidRPr="00B174FA">
              <w:rPr>
                <w:rFonts w:ascii="Verdana" w:hAnsi="Verdana"/>
                <w:lang w:eastAsia="ar-SA"/>
              </w:rPr>
              <w:t>Indien het apparaat vloeistoffen gebruikt voor regulier functioneren dienen deze geschikt te zijn voor gebruik op offshore locaties.</w:t>
            </w:r>
          </w:p>
        </w:tc>
        <w:tc>
          <w:tcPr>
            <w:tcW w:w="2268" w:type="dxa"/>
          </w:tcPr>
          <w:p w14:paraId="561CF640" w14:textId="77777777" w:rsidR="003F366D" w:rsidRPr="003F366D" w:rsidRDefault="003F366D" w:rsidP="003F366D">
            <w:pPr>
              <w:rPr>
                <w:rFonts w:ascii="Verdana" w:eastAsia="Times New Roman" w:hAnsi="Verdana" w:cs="Times New Roman"/>
                <w:lang w:eastAsia="ar-SA"/>
              </w:rPr>
            </w:pPr>
          </w:p>
        </w:tc>
      </w:tr>
      <w:tr w:rsidR="003F366D" w:rsidRPr="003F366D" w14:paraId="1A07EA97" w14:textId="77777777" w:rsidTr="008B7E54">
        <w:tc>
          <w:tcPr>
            <w:tcW w:w="1413" w:type="dxa"/>
          </w:tcPr>
          <w:p w14:paraId="4F0ADA85" w14:textId="77777777" w:rsidR="003F366D" w:rsidRPr="00B174FA" w:rsidRDefault="003F366D" w:rsidP="003F366D">
            <w:pPr>
              <w:pStyle w:val="broodtekst"/>
            </w:pPr>
            <w:r w:rsidRPr="00B174FA">
              <w:t>Toelichting:</w:t>
            </w:r>
          </w:p>
        </w:tc>
        <w:tc>
          <w:tcPr>
            <w:tcW w:w="6237" w:type="dxa"/>
            <w:gridSpan w:val="5"/>
          </w:tcPr>
          <w:p w14:paraId="6E6DF5E2" w14:textId="77777777" w:rsidR="003F366D" w:rsidRPr="00B174FA" w:rsidRDefault="003F366D" w:rsidP="003F366D">
            <w:pPr>
              <w:pStyle w:val="broodtekst"/>
              <w:keepNext/>
            </w:pPr>
            <w:r w:rsidRPr="00B174FA">
              <w:t>Ook de vloeistoffen dienen te voldoen aan de richtlijnen van DNV GL en IEC.</w:t>
            </w:r>
          </w:p>
        </w:tc>
        <w:tc>
          <w:tcPr>
            <w:tcW w:w="2268" w:type="dxa"/>
          </w:tcPr>
          <w:p w14:paraId="0B7EC994"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055DD4" w14:paraId="459B04B7" w14:textId="77777777" w:rsidTr="008B7E54">
        <w:tc>
          <w:tcPr>
            <w:tcW w:w="1413" w:type="dxa"/>
          </w:tcPr>
          <w:p w14:paraId="3CBF62B2" w14:textId="77777777" w:rsidR="003F366D" w:rsidRPr="00B174FA" w:rsidRDefault="003F366D" w:rsidP="003F366D">
            <w:pPr>
              <w:pStyle w:val="broodtekst"/>
            </w:pPr>
            <w:r w:rsidRPr="00B174FA">
              <w:t>Verificatie:</w:t>
            </w:r>
          </w:p>
        </w:tc>
        <w:tc>
          <w:tcPr>
            <w:tcW w:w="6237" w:type="dxa"/>
            <w:gridSpan w:val="5"/>
          </w:tcPr>
          <w:p w14:paraId="153A1737" w14:textId="77777777" w:rsidR="003F366D" w:rsidRPr="00B174FA" w:rsidRDefault="003F366D" w:rsidP="003F366D">
            <w:pPr>
              <w:pStyle w:val="broodtekst"/>
              <w:keepNext/>
              <w:rPr>
                <w:lang w:val="en-US"/>
              </w:rPr>
            </w:pPr>
            <w:r>
              <w:rPr>
                <w:lang w:val="en-US"/>
              </w:rPr>
              <w:t>Documentatie</w:t>
            </w:r>
            <w:r w:rsidRPr="00B174FA">
              <w:rPr>
                <w:lang w:val="en-US"/>
              </w:rPr>
              <w:t>.</w:t>
            </w:r>
          </w:p>
        </w:tc>
        <w:tc>
          <w:tcPr>
            <w:tcW w:w="2268" w:type="dxa"/>
          </w:tcPr>
          <w:p w14:paraId="70995692"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282E32" w14:paraId="0D2D41E6" w14:textId="77777777" w:rsidTr="008B7E54">
        <w:tc>
          <w:tcPr>
            <w:tcW w:w="1413" w:type="dxa"/>
            <w:shd w:val="clear" w:color="auto" w:fill="E6E6E6"/>
          </w:tcPr>
          <w:p w14:paraId="6710CD0D" w14:textId="77777777" w:rsidR="003F366D" w:rsidRPr="00B174FA" w:rsidRDefault="003F366D" w:rsidP="003F366D">
            <w:pPr>
              <w:pStyle w:val="broodtekst"/>
              <w:rPr>
                <w:b/>
              </w:rPr>
            </w:pPr>
            <w:r w:rsidRPr="00B174FA">
              <w:rPr>
                <w:b/>
              </w:rPr>
              <w:t>VSE-6</w:t>
            </w:r>
            <w:r>
              <w:rPr>
                <w:b/>
              </w:rPr>
              <w:t>1</w:t>
            </w:r>
          </w:p>
        </w:tc>
        <w:tc>
          <w:tcPr>
            <w:tcW w:w="6237" w:type="dxa"/>
            <w:gridSpan w:val="5"/>
            <w:shd w:val="clear" w:color="auto" w:fill="E6E6E6"/>
          </w:tcPr>
          <w:p w14:paraId="0A974D22" w14:textId="77777777" w:rsidR="003F366D" w:rsidRPr="00B174FA" w:rsidRDefault="003F366D" w:rsidP="003F366D">
            <w:pPr>
              <w:pStyle w:val="broodtekst"/>
              <w:rPr>
                <w:b/>
              </w:rPr>
            </w:pPr>
            <w:r w:rsidRPr="00B174FA">
              <w:rPr>
                <w:b/>
              </w:rPr>
              <w:t>Afschermen aan/uit knop</w:t>
            </w:r>
          </w:p>
        </w:tc>
        <w:tc>
          <w:tcPr>
            <w:tcW w:w="2268" w:type="dxa"/>
            <w:shd w:val="clear" w:color="auto" w:fill="86C490"/>
          </w:tcPr>
          <w:p w14:paraId="6976C9EC"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101DA2E9" w14:textId="77777777" w:rsidTr="008B7E54">
        <w:tc>
          <w:tcPr>
            <w:tcW w:w="1413" w:type="dxa"/>
          </w:tcPr>
          <w:p w14:paraId="1C45BBE5" w14:textId="77777777" w:rsidR="003F366D" w:rsidRPr="00B174FA" w:rsidRDefault="003F366D" w:rsidP="003F366D">
            <w:pPr>
              <w:pStyle w:val="broodtekst"/>
            </w:pPr>
            <w:r w:rsidRPr="00B174FA">
              <w:t>Eis:</w:t>
            </w:r>
          </w:p>
        </w:tc>
        <w:tc>
          <w:tcPr>
            <w:tcW w:w="6237" w:type="dxa"/>
            <w:gridSpan w:val="5"/>
          </w:tcPr>
          <w:p w14:paraId="3A460188" w14:textId="77777777" w:rsidR="003F366D" w:rsidRPr="00B174FA" w:rsidRDefault="003F366D" w:rsidP="003F366D">
            <w:pPr>
              <w:rPr>
                <w:rFonts w:ascii="Verdana" w:hAnsi="Verdana"/>
              </w:rPr>
            </w:pPr>
            <w:r w:rsidRPr="00B174FA">
              <w:rPr>
                <w:rFonts w:ascii="Verdana" w:hAnsi="Verdana"/>
                <w:lang w:eastAsia="ar-SA"/>
              </w:rPr>
              <w:t>Indien het apparaat beschikt over een externe aan/uit knop, moet deze afgeschermd of afgekoppeld kunnen worden om onbedoeld uitschakelen te voorkomen.</w:t>
            </w:r>
          </w:p>
        </w:tc>
        <w:tc>
          <w:tcPr>
            <w:tcW w:w="2268" w:type="dxa"/>
          </w:tcPr>
          <w:p w14:paraId="2AB580DF" w14:textId="77777777" w:rsidR="003F366D" w:rsidRPr="003F366D" w:rsidRDefault="003F366D" w:rsidP="003F366D">
            <w:pPr>
              <w:rPr>
                <w:rFonts w:ascii="Verdana" w:eastAsia="Times New Roman" w:hAnsi="Verdana" w:cs="Times New Roman"/>
                <w:lang w:eastAsia="ar-SA"/>
              </w:rPr>
            </w:pPr>
          </w:p>
        </w:tc>
      </w:tr>
      <w:tr w:rsidR="003F366D" w:rsidRPr="00055DD4" w14:paraId="0078A099" w14:textId="77777777" w:rsidTr="008B7E54">
        <w:tc>
          <w:tcPr>
            <w:tcW w:w="1413" w:type="dxa"/>
          </w:tcPr>
          <w:p w14:paraId="5BFF8B73" w14:textId="77777777" w:rsidR="003F366D" w:rsidRPr="00B174FA" w:rsidRDefault="003F366D" w:rsidP="003F366D">
            <w:pPr>
              <w:pStyle w:val="broodtekst"/>
            </w:pPr>
            <w:r w:rsidRPr="00B174FA">
              <w:t>Toelichting:</w:t>
            </w:r>
          </w:p>
        </w:tc>
        <w:tc>
          <w:tcPr>
            <w:tcW w:w="6237" w:type="dxa"/>
            <w:gridSpan w:val="5"/>
          </w:tcPr>
          <w:p w14:paraId="7595AD91" w14:textId="77777777" w:rsidR="003F366D" w:rsidRPr="00B174FA" w:rsidRDefault="003F366D" w:rsidP="003F366D">
            <w:pPr>
              <w:pStyle w:val="broodtekst"/>
              <w:keepNext/>
            </w:pPr>
          </w:p>
        </w:tc>
        <w:tc>
          <w:tcPr>
            <w:tcW w:w="2268" w:type="dxa"/>
          </w:tcPr>
          <w:p w14:paraId="0A307802"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709CF2A0" w14:textId="77777777" w:rsidTr="008B7E54">
        <w:tc>
          <w:tcPr>
            <w:tcW w:w="1413" w:type="dxa"/>
          </w:tcPr>
          <w:p w14:paraId="2EB5C614" w14:textId="77777777" w:rsidR="003F366D" w:rsidRPr="00B174FA" w:rsidRDefault="003F366D" w:rsidP="003F366D">
            <w:pPr>
              <w:pStyle w:val="broodtekst"/>
            </w:pPr>
            <w:r w:rsidRPr="00B174FA">
              <w:t>Verificatie:</w:t>
            </w:r>
          </w:p>
        </w:tc>
        <w:tc>
          <w:tcPr>
            <w:tcW w:w="6237" w:type="dxa"/>
            <w:gridSpan w:val="5"/>
          </w:tcPr>
          <w:p w14:paraId="0E7CC576" w14:textId="77777777" w:rsidR="003F366D" w:rsidRPr="00B174FA" w:rsidRDefault="003F366D" w:rsidP="003F366D">
            <w:pPr>
              <w:pStyle w:val="broodtekst"/>
              <w:keepNext/>
              <w:rPr>
                <w:lang w:val="en-US"/>
              </w:rPr>
            </w:pPr>
            <w:r>
              <w:rPr>
                <w:lang w:val="en-US"/>
              </w:rPr>
              <w:t>Documentatie.</w:t>
            </w:r>
          </w:p>
        </w:tc>
        <w:tc>
          <w:tcPr>
            <w:tcW w:w="2268" w:type="dxa"/>
          </w:tcPr>
          <w:p w14:paraId="63AFF6D3"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03FE2CBA" w14:textId="77777777" w:rsidTr="008B7E54">
        <w:tc>
          <w:tcPr>
            <w:tcW w:w="1413" w:type="dxa"/>
            <w:shd w:val="clear" w:color="auto" w:fill="E6E6E6"/>
          </w:tcPr>
          <w:p w14:paraId="5014D0EC" w14:textId="77777777" w:rsidR="003F366D" w:rsidRPr="00B174FA" w:rsidRDefault="003F366D" w:rsidP="003F366D">
            <w:pPr>
              <w:pStyle w:val="broodtekst"/>
              <w:rPr>
                <w:b/>
                <w:lang w:val="en-US"/>
              </w:rPr>
            </w:pPr>
            <w:r w:rsidRPr="00B174FA">
              <w:rPr>
                <w:b/>
                <w:lang w:val="en-US"/>
              </w:rPr>
              <w:t>VSE-6</w:t>
            </w:r>
            <w:r>
              <w:rPr>
                <w:b/>
                <w:lang w:val="en-US"/>
              </w:rPr>
              <w:t>2</w:t>
            </w:r>
          </w:p>
        </w:tc>
        <w:tc>
          <w:tcPr>
            <w:tcW w:w="6237" w:type="dxa"/>
            <w:gridSpan w:val="5"/>
            <w:shd w:val="clear" w:color="auto" w:fill="E6E6E6"/>
          </w:tcPr>
          <w:p w14:paraId="499FBDAF" w14:textId="77777777" w:rsidR="003F366D" w:rsidRPr="00B174FA" w:rsidRDefault="003F366D" w:rsidP="003F366D">
            <w:pPr>
              <w:pStyle w:val="broodtekst"/>
              <w:rPr>
                <w:b/>
                <w:lang w:val="en-US"/>
              </w:rPr>
            </w:pPr>
            <w:r w:rsidRPr="00B174FA">
              <w:rPr>
                <w:b/>
                <w:lang w:val="en-US"/>
              </w:rPr>
              <w:t>Opslaan data</w:t>
            </w:r>
          </w:p>
        </w:tc>
        <w:tc>
          <w:tcPr>
            <w:tcW w:w="2268" w:type="dxa"/>
            <w:shd w:val="clear" w:color="auto" w:fill="86C490"/>
          </w:tcPr>
          <w:p w14:paraId="103CB526"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530CBF9D" w14:textId="77777777" w:rsidTr="008B7E54">
        <w:tc>
          <w:tcPr>
            <w:tcW w:w="1413" w:type="dxa"/>
          </w:tcPr>
          <w:p w14:paraId="49069EB5" w14:textId="77777777" w:rsidR="003F366D" w:rsidRPr="00B174FA" w:rsidRDefault="003F366D" w:rsidP="003F366D">
            <w:pPr>
              <w:pStyle w:val="broodtekst"/>
              <w:rPr>
                <w:lang w:val="en-US"/>
              </w:rPr>
            </w:pPr>
            <w:r w:rsidRPr="00B174FA">
              <w:rPr>
                <w:lang w:val="en-US"/>
              </w:rPr>
              <w:t>Eis:</w:t>
            </w:r>
          </w:p>
          <w:p w14:paraId="1E035601" w14:textId="77777777" w:rsidR="003F366D" w:rsidRPr="00B174FA" w:rsidRDefault="003F366D" w:rsidP="003F366D">
            <w:pPr>
              <w:pStyle w:val="broodtekst"/>
              <w:rPr>
                <w:lang w:val="en-US"/>
              </w:rPr>
            </w:pPr>
          </w:p>
        </w:tc>
        <w:tc>
          <w:tcPr>
            <w:tcW w:w="6237" w:type="dxa"/>
            <w:gridSpan w:val="5"/>
          </w:tcPr>
          <w:p w14:paraId="01072C73" w14:textId="77777777" w:rsidR="003F366D" w:rsidRPr="00B174FA" w:rsidRDefault="003F366D" w:rsidP="003F366D">
            <w:pPr>
              <w:pStyle w:val="broodtekst"/>
              <w:keepNext/>
            </w:pPr>
            <w:r w:rsidRPr="00B174FA">
              <w:t>De LiDAR dient de mogelijkheid te hebben om de standaard meetdata op te slaan voor een periode van minimaal één jaar.</w:t>
            </w:r>
          </w:p>
        </w:tc>
        <w:tc>
          <w:tcPr>
            <w:tcW w:w="2268" w:type="dxa"/>
          </w:tcPr>
          <w:p w14:paraId="0B40E137"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3F366D" w14:paraId="6845C2C9" w14:textId="77777777" w:rsidTr="008B7E54">
        <w:tc>
          <w:tcPr>
            <w:tcW w:w="1413" w:type="dxa"/>
          </w:tcPr>
          <w:p w14:paraId="2B1FDE10" w14:textId="77777777" w:rsidR="003F366D" w:rsidRPr="00B174FA" w:rsidRDefault="003F366D" w:rsidP="003F366D">
            <w:pPr>
              <w:pStyle w:val="broodtekst"/>
            </w:pPr>
            <w:r w:rsidRPr="00B174FA">
              <w:t>Toelichting:</w:t>
            </w:r>
          </w:p>
        </w:tc>
        <w:tc>
          <w:tcPr>
            <w:tcW w:w="6237" w:type="dxa"/>
            <w:gridSpan w:val="5"/>
          </w:tcPr>
          <w:p w14:paraId="0096DCE4" w14:textId="77777777" w:rsidR="003F366D" w:rsidRPr="00B174FA" w:rsidRDefault="003F366D" w:rsidP="003F366D">
            <w:pPr>
              <w:pStyle w:val="broodtekst"/>
              <w:keepNext/>
              <w:rPr>
                <w:color w:val="FF0000"/>
              </w:rPr>
            </w:pPr>
            <w:r w:rsidRPr="00B174FA">
              <w:rPr>
                <w:color w:val="000000" w:themeColor="text1"/>
              </w:rPr>
              <w:t>Hiermee wordt de data bedoeld zoals beschreven in VSE-20</w:t>
            </w:r>
          </w:p>
        </w:tc>
        <w:tc>
          <w:tcPr>
            <w:tcW w:w="2268" w:type="dxa"/>
          </w:tcPr>
          <w:p w14:paraId="36A4B879"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color w:val="000000"/>
                <w:lang w:eastAsia="ar-SA"/>
              </w:rPr>
            </w:pPr>
          </w:p>
        </w:tc>
      </w:tr>
      <w:tr w:rsidR="003F366D" w:rsidRPr="00055DD4" w14:paraId="710A42A7" w14:textId="77777777" w:rsidTr="008B7E54">
        <w:tc>
          <w:tcPr>
            <w:tcW w:w="1413" w:type="dxa"/>
          </w:tcPr>
          <w:p w14:paraId="574E939A" w14:textId="77777777" w:rsidR="003F366D" w:rsidRPr="00B174FA" w:rsidRDefault="003F366D" w:rsidP="003F366D">
            <w:pPr>
              <w:pStyle w:val="broodtekst"/>
            </w:pPr>
            <w:r w:rsidRPr="00B174FA">
              <w:t>Verificatie:</w:t>
            </w:r>
          </w:p>
        </w:tc>
        <w:tc>
          <w:tcPr>
            <w:tcW w:w="6237" w:type="dxa"/>
            <w:gridSpan w:val="5"/>
          </w:tcPr>
          <w:p w14:paraId="7C815B13" w14:textId="77777777" w:rsidR="003F366D" w:rsidRPr="00B174FA" w:rsidRDefault="003F366D" w:rsidP="003F366D">
            <w:pPr>
              <w:pStyle w:val="broodtekst"/>
              <w:keepNext/>
            </w:pPr>
            <w:r w:rsidRPr="00B174FA">
              <w:t>Documentatie.</w:t>
            </w:r>
          </w:p>
        </w:tc>
        <w:tc>
          <w:tcPr>
            <w:tcW w:w="2268" w:type="dxa"/>
          </w:tcPr>
          <w:p w14:paraId="098FE9D5"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6E622F5E" w14:textId="77777777" w:rsidTr="008B7E54">
        <w:tc>
          <w:tcPr>
            <w:tcW w:w="1413" w:type="dxa"/>
            <w:shd w:val="clear" w:color="auto" w:fill="E6E6E6"/>
          </w:tcPr>
          <w:p w14:paraId="31ABFC4D" w14:textId="77777777" w:rsidR="003F366D" w:rsidRPr="00B174FA" w:rsidRDefault="003F366D" w:rsidP="003F366D">
            <w:pPr>
              <w:pStyle w:val="broodtekst"/>
              <w:rPr>
                <w:b/>
                <w:lang w:val="en-US"/>
              </w:rPr>
            </w:pPr>
            <w:r w:rsidRPr="00B174FA">
              <w:rPr>
                <w:b/>
                <w:lang w:val="en-US"/>
              </w:rPr>
              <w:t>VSE-6</w:t>
            </w:r>
            <w:r>
              <w:rPr>
                <w:b/>
                <w:lang w:val="en-US"/>
              </w:rPr>
              <w:t>3</w:t>
            </w:r>
          </w:p>
        </w:tc>
        <w:tc>
          <w:tcPr>
            <w:tcW w:w="6237" w:type="dxa"/>
            <w:gridSpan w:val="5"/>
            <w:shd w:val="clear" w:color="auto" w:fill="E6E6E6"/>
          </w:tcPr>
          <w:p w14:paraId="2DFAE4B9" w14:textId="77777777" w:rsidR="003F366D" w:rsidRPr="00B174FA" w:rsidRDefault="003F366D" w:rsidP="003F366D">
            <w:pPr>
              <w:pStyle w:val="broodtekst"/>
              <w:rPr>
                <w:b/>
                <w:lang w:val="en-US"/>
              </w:rPr>
            </w:pPr>
            <w:r w:rsidRPr="00B174FA">
              <w:rPr>
                <w:b/>
                <w:lang w:val="en-US"/>
              </w:rPr>
              <w:t>Operating system</w:t>
            </w:r>
          </w:p>
        </w:tc>
        <w:tc>
          <w:tcPr>
            <w:tcW w:w="2268" w:type="dxa"/>
            <w:shd w:val="clear" w:color="auto" w:fill="86C490"/>
          </w:tcPr>
          <w:p w14:paraId="0D256361"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627710D9" w14:textId="77777777" w:rsidTr="008B7E54">
        <w:tc>
          <w:tcPr>
            <w:tcW w:w="1413" w:type="dxa"/>
          </w:tcPr>
          <w:p w14:paraId="47C00CA7" w14:textId="77777777" w:rsidR="003F366D" w:rsidRPr="00B174FA" w:rsidRDefault="003F366D" w:rsidP="003F366D">
            <w:pPr>
              <w:pStyle w:val="broodtekst"/>
              <w:rPr>
                <w:lang w:val="en-US"/>
              </w:rPr>
            </w:pPr>
            <w:r w:rsidRPr="00B174FA">
              <w:rPr>
                <w:lang w:val="en-US"/>
              </w:rPr>
              <w:t>Eis:</w:t>
            </w:r>
          </w:p>
          <w:p w14:paraId="2DB244E7" w14:textId="77777777" w:rsidR="003F366D" w:rsidRPr="00B174FA" w:rsidRDefault="003F366D" w:rsidP="003F366D">
            <w:pPr>
              <w:pStyle w:val="broodtekst"/>
              <w:rPr>
                <w:lang w:val="en-US"/>
              </w:rPr>
            </w:pPr>
          </w:p>
        </w:tc>
        <w:tc>
          <w:tcPr>
            <w:tcW w:w="6237" w:type="dxa"/>
            <w:gridSpan w:val="5"/>
          </w:tcPr>
          <w:p w14:paraId="2B0A0A6A" w14:textId="77777777" w:rsidR="003F366D" w:rsidRPr="00B174FA" w:rsidRDefault="003F366D" w:rsidP="003F366D">
            <w:pPr>
              <w:pStyle w:val="broodtekst"/>
            </w:pPr>
            <w:r w:rsidRPr="00B174FA">
              <w:t>Het interne operating system (OS) van het instrument moet minimaal 10 jaar worden ondersteund door de leverancier van het OS.</w:t>
            </w:r>
          </w:p>
        </w:tc>
        <w:tc>
          <w:tcPr>
            <w:tcW w:w="2268" w:type="dxa"/>
          </w:tcPr>
          <w:p w14:paraId="3B3E5CB3" w14:textId="77777777" w:rsidR="003F366D" w:rsidRPr="003F366D" w:rsidRDefault="003F366D" w:rsidP="003F366D">
            <w:pPr>
              <w:suppressAutoHyphens/>
              <w:autoSpaceDE w:val="0"/>
              <w:spacing w:before="40" w:after="40" w:line="240" w:lineRule="atLeast"/>
              <w:rPr>
                <w:rFonts w:ascii="Verdana" w:eastAsia="Times New Roman" w:hAnsi="Verdana" w:cs="Times New Roman"/>
                <w:lang w:eastAsia="ar-SA"/>
              </w:rPr>
            </w:pPr>
          </w:p>
        </w:tc>
      </w:tr>
      <w:tr w:rsidR="003F366D" w:rsidRPr="003F366D" w14:paraId="0416E976" w14:textId="77777777" w:rsidTr="008B7E54">
        <w:tc>
          <w:tcPr>
            <w:tcW w:w="1413" w:type="dxa"/>
          </w:tcPr>
          <w:p w14:paraId="0CCE3C29" w14:textId="77777777" w:rsidR="003F366D" w:rsidRPr="00B174FA" w:rsidRDefault="003F366D" w:rsidP="003F366D">
            <w:pPr>
              <w:pStyle w:val="broodtekst"/>
            </w:pPr>
            <w:r w:rsidRPr="00B174FA">
              <w:t>Toelichting:</w:t>
            </w:r>
          </w:p>
        </w:tc>
        <w:tc>
          <w:tcPr>
            <w:tcW w:w="6237" w:type="dxa"/>
            <w:gridSpan w:val="5"/>
          </w:tcPr>
          <w:p w14:paraId="5EE6B6E0" w14:textId="77777777" w:rsidR="003F366D" w:rsidRPr="00B174FA" w:rsidRDefault="003F366D" w:rsidP="003F366D">
            <w:pPr>
              <w:pStyle w:val="broodtekst"/>
              <w:keepNext/>
              <w:rPr>
                <w:color w:val="FF0000"/>
              </w:rPr>
            </w:pPr>
            <w:r w:rsidRPr="00B174FA">
              <w:rPr>
                <w:color w:val="000000" w:themeColor="text1"/>
              </w:rPr>
              <w:t>Het systeem moet voldoen aan de Baseline Informatiebeveiliging Overheid (BIO). De Opdrachtnemer wordt verzocht aan te geven welk OS wordt gebruikt en hoe dit komende 10 jaar na levering wordt ondersteund.</w:t>
            </w:r>
          </w:p>
        </w:tc>
        <w:tc>
          <w:tcPr>
            <w:tcW w:w="2268" w:type="dxa"/>
          </w:tcPr>
          <w:p w14:paraId="5402A23D"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color w:val="000000"/>
                <w:lang w:eastAsia="ar-SA"/>
              </w:rPr>
            </w:pPr>
          </w:p>
        </w:tc>
      </w:tr>
      <w:tr w:rsidR="003F366D" w:rsidRPr="00055DD4" w14:paraId="304C6B7E" w14:textId="77777777" w:rsidTr="008B7E54">
        <w:tc>
          <w:tcPr>
            <w:tcW w:w="1413" w:type="dxa"/>
          </w:tcPr>
          <w:p w14:paraId="7E070B89" w14:textId="77777777" w:rsidR="003F366D" w:rsidRPr="00B174FA" w:rsidRDefault="003F366D" w:rsidP="003F366D">
            <w:pPr>
              <w:pStyle w:val="broodtekst"/>
            </w:pPr>
            <w:r w:rsidRPr="00B174FA">
              <w:t>Verificatie:</w:t>
            </w:r>
          </w:p>
        </w:tc>
        <w:tc>
          <w:tcPr>
            <w:tcW w:w="6237" w:type="dxa"/>
            <w:gridSpan w:val="5"/>
          </w:tcPr>
          <w:p w14:paraId="6F528565" w14:textId="77777777" w:rsidR="003F366D" w:rsidRPr="00B174FA" w:rsidRDefault="003F366D" w:rsidP="003F366D">
            <w:pPr>
              <w:pStyle w:val="broodtekst"/>
              <w:keepNext/>
            </w:pPr>
            <w:r w:rsidRPr="00B174FA">
              <w:t>Documentatie.</w:t>
            </w:r>
          </w:p>
        </w:tc>
        <w:tc>
          <w:tcPr>
            <w:tcW w:w="2268" w:type="dxa"/>
          </w:tcPr>
          <w:p w14:paraId="4BD472FF"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22A6005F" w14:textId="77777777" w:rsidTr="008B7E54">
        <w:tc>
          <w:tcPr>
            <w:tcW w:w="1413" w:type="dxa"/>
            <w:shd w:val="clear" w:color="auto" w:fill="E6E6E6"/>
          </w:tcPr>
          <w:p w14:paraId="7EC485DB" w14:textId="77777777" w:rsidR="003F366D" w:rsidRPr="00B174FA" w:rsidRDefault="003F366D" w:rsidP="003F366D">
            <w:pPr>
              <w:pStyle w:val="broodtekst"/>
              <w:rPr>
                <w:b/>
                <w:lang w:val="en-US"/>
              </w:rPr>
            </w:pPr>
            <w:r w:rsidRPr="00B174FA">
              <w:rPr>
                <w:b/>
                <w:lang w:val="en-US"/>
              </w:rPr>
              <w:t>VSE-6</w:t>
            </w:r>
            <w:r>
              <w:rPr>
                <w:b/>
                <w:lang w:val="en-US"/>
              </w:rPr>
              <w:t>4</w:t>
            </w:r>
          </w:p>
        </w:tc>
        <w:tc>
          <w:tcPr>
            <w:tcW w:w="6237" w:type="dxa"/>
            <w:gridSpan w:val="5"/>
            <w:shd w:val="clear" w:color="auto" w:fill="E6E6E6"/>
          </w:tcPr>
          <w:p w14:paraId="54500E88" w14:textId="77777777" w:rsidR="003F366D" w:rsidRPr="00B174FA" w:rsidRDefault="003F366D" w:rsidP="003F366D">
            <w:pPr>
              <w:pStyle w:val="broodtekst"/>
              <w:rPr>
                <w:b/>
                <w:lang w:val="en-US"/>
              </w:rPr>
            </w:pPr>
            <w:r w:rsidRPr="00B174FA">
              <w:rPr>
                <w:b/>
                <w:lang w:val="en-US"/>
              </w:rPr>
              <w:t>Software</w:t>
            </w:r>
          </w:p>
        </w:tc>
        <w:tc>
          <w:tcPr>
            <w:tcW w:w="2268" w:type="dxa"/>
            <w:shd w:val="clear" w:color="auto" w:fill="86C490"/>
          </w:tcPr>
          <w:p w14:paraId="1E4A4782"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6C499351" w14:textId="77777777" w:rsidTr="008B7E54">
        <w:tc>
          <w:tcPr>
            <w:tcW w:w="1413" w:type="dxa"/>
          </w:tcPr>
          <w:p w14:paraId="5569148D" w14:textId="77777777" w:rsidR="003F366D" w:rsidRPr="00B174FA" w:rsidRDefault="003F366D" w:rsidP="003F366D">
            <w:pPr>
              <w:pStyle w:val="broodtekst"/>
              <w:rPr>
                <w:lang w:val="en-US"/>
              </w:rPr>
            </w:pPr>
            <w:r w:rsidRPr="00B174FA">
              <w:rPr>
                <w:lang w:val="en-US"/>
              </w:rPr>
              <w:t>Eis:</w:t>
            </w:r>
          </w:p>
          <w:p w14:paraId="3B464F79" w14:textId="77777777" w:rsidR="003F366D" w:rsidRPr="00B174FA" w:rsidRDefault="003F366D" w:rsidP="003F366D">
            <w:pPr>
              <w:pStyle w:val="broodtekst"/>
              <w:rPr>
                <w:lang w:val="en-US"/>
              </w:rPr>
            </w:pPr>
          </w:p>
        </w:tc>
        <w:tc>
          <w:tcPr>
            <w:tcW w:w="6237" w:type="dxa"/>
            <w:gridSpan w:val="5"/>
          </w:tcPr>
          <w:p w14:paraId="13639E2A" w14:textId="77777777" w:rsidR="003F366D" w:rsidRPr="00B174FA" w:rsidRDefault="003F366D" w:rsidP="003F366D">
            <w:pPr>
              <w:pStyle w:val="Tekstopmerking"/>
              <w:rPr>
                <w:sz w:val="18"/>
                <w:szCs w:val="18"/>
                <w:highlight w:val="yellow"/>
              </w:rPr>
            </w:pPr>
            <w:r w:rsidRPr="00B174FA">
              <w:rPr>
                <w:color w:val="000000" w:themeColor="text1"/>
                <w:sz w:val="18"/>
                <w:szCs w:val="18"/>
              </w:rPr>
              <w:t>Software voor dataverwerking dient op verschillende besturingssystemen, waaronder Windows, beschikbaar te zijn.</w:t>
            </w:r>
          </w:p>
        </w:tc>
        <w:tc>
          <w:tcPr>
            <w:tcW w:w="2268" w:type="dxa"/>
          </w:tcPr>
          <w:p w14:paraId="6FB7767D" w14:textId="77777777" w:rsidR="003F366D" w:rsidRPr="003F366D" w:rsidRDefault="003F366D" w:rsidP="003F366D">
            <w:pPr>
              <w:suppressAutoHyphens/>
              <w:spacing w:after="40" w:line="240" w:lineRule="atLeast"/>
              <w:rPr>
                <w:rFonts w:ascii="Verdana" w:eastAsia="Times New Roman" w:hAnsi="Verdana" w:cs="Times New Roman"/>
                <w:color w:val="000000"/>
                <w:lang w:eastAsia="ar-SA"/>
              </w:rPr>
            </w:pPr>
          </w:p>
        </w:tc>
      </w:tr>
      <w:tr w:rsidR="003F366D" w:rsidRPr="00055DD4" w14:paraId="2424F1F9" w14:textId="77777777" w:rsidTr="008B7E54">
        <w:tc>
          <w:tcPr>
            <w:tcW w:w="1413" w:type="dxa"/>
          </w:tcPr>
          <w:p w14:paraId="5DA578A5" w14:textId="77777777" w:rsidR="003F366D" w:rsidRPr="00B174FA" w:rsidRDefault="003F366D" w:rsidP="003F366D">
            <w:pPr>
              <w:pStyle w:val="broodtekst"/>
            </w:pPr>
            <w:r w:rsidRPr="00B174FA">
              <w:t>Toelichting:</w:t>
            </w:r>
          </w:p>
        </w:tc>
        <w:tc>
          <w:tcPr>
            <w:tcW w:w="6237" w:type="dxa"/>
            <w:gridSpan w:val="5"/>
          </w:tcPr>
          <w:p w14:paraId="30123346" w14:textId="77777777" w:rsidR="003F366D" w:rsidRPr="00B174FA" w:rsidRDefault="003F366D" w:rsidP="003F366D">
            <w:pPr>
              <w:pStyle w:val="broodtekst"/>
              <w:keepNext/>
              <w:rPr>
                <w:color w:val="FF0000"/>
              </w:rPr>
            </w:pPr>
          </w:p>
        </w:tc>
        <w:tc>
          <w:tcPr>
            <w:tcW w:w="2268" w:type="dxa"/>
          </w:tcPr>
          <w:p w14:paraId="4545DC65"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color w:val="FF0000"/>
                <w:lang w:val="en-GB" w:eastAsia="ar-SA"/>
              </w:rPr>
            </w:pPr>
          </w:p>
        </w:tc>
      </w:tr>
      <w:tr w:rsidR="003F366D" w:rsidRPr="00055DD4" w14:paraId="542EDE39" w14:textId="77777777" w:rsidTr="008B7E54">
        <w:tc>
          <w:tcPr>
            <w:tcW w:w="1413" w:type="dxa"/>
          </w:tcPr>
          <w:p w14:paraId="3863AAC9" w14:textId="77777777" w:rsidR="003F366D" w:rsidRPr="00B174FA" w:rsidRDefault="003F366D" w:rsidP="003F366D">
            <w:pPr>
              <w:pStyle w:val="broodtekst"/>
            </w:pPr>
            <w:r w:rsidRPr="00B174FA">
              <w:t>Verificatie:</w:t>
            </w:r>
          </w:p>
        </w:tc>
        <w:tc>
          <w:tcPr>
            <w:tcW w:w="6237" w:type="dxa"/>
            <w:gridSpan w:val="5"/>
          </w:tcPr>
          <w:p w14:paraId="629BA5E0" w14:textId="77777777" w:rsidR="003F366D" w:rsidRPr="00B174FA" w:rsidRDefault="003F366D" w:rsidP="003F366D">
            <w:pPr>
              <w:pStyle w:val="broodtekst"/>
              <w:keepNext/>
            </w:pPr>
            <w:r w:rsidRPr="00B174FA">
              <w:t>Documentatie.</w:t>
            </w:r>
          </w:p>
        </w:tc>
        <w:tc>
          <w:tcPr>
            <w:tcW w:w="2268" w:type="dxa"/>
          </w:tcPr>
          <w:p w14:paraId="08377FCF"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1A74DCA2" w14:textId="77777777" w:rsidTr="008B7E54">
        <w:tc>
          <w:tcPr>
            <w:tcW w:w="1413" w:type="dxa"/>
            <w:shd w:val="clear" w:color="auto" w:fill="E6E6E6"/>
          </w:tcPr>
          <w:p w14:paraId="25100920" w14:textId="77777777" w:rsidR="003F366D" w:rsidRPr="00B174FA" w:rsidRDefault="003F366D" w:rsidP="003F366D">
            <w:pPr>
              <w:pStyle w:val="broodtekst"/>
              <w:rPr>
                <w:b/>
              </w:rPr>
            </w:pPr>
            <w:r w:rsidRPr="00B174FA">
              <w:rPr>
                <w:b/>
              </w:rPr>
              <w:t>VSE-6</w:t>
            </w:r>
            <w:r>
              <w:rPr>
                <w:b/>
              </w:rPr>
              <w:t>5</w:t>
            </w:r>
          </w:p>
        </w:tc>
        <w:tc>
          <w:tcPr>
            <w:tcW w:w="6237" w:type="dxa"/>
            <w:gridSpan w:val="5"/>
            <w:shd w:val="clear" w:color="auto" w:fill="E6E6E6"/>
          </w:tcPr>
          <w:p w14:paraId="733AD0FC" w14:textId="77777777" w:rsidR="003F366D" w:rsidRPr="00B174FA" w:rsidRDefault="003F366D" w:rsidP="003F366D">
            <w:pPr>
              <w:pStyle w:val="broodtekst"/>
              <w:rPr>
                <w:b/>
              </w:rPr>
            </w:pPr>
            <w:r w:rsidRPr="00B174FA">
              <w:rPr>
                <w:b/>
              </w:rPr>
              <w:t>Software updates</w:t>
            </w:r>
          </w:p>
        </w:tc>
        <w:tc>
          <w:tcPr>
            <w:tcW w:w="2268" w:type="dxa"/>
            <w:shd w:val="clear" w:color="auto" w:fill="86C490"/>
          </w:tcPr>
          <w:p w14:paraId="327054E0"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269AFE21" w14:textId="77777777" w:rsidTr="008B7E54">
        <w:tc>
          <w:tcPr>
            <w:tcW w:w="1413" w:type="dxa"/>
          </w:tcPr>
          <w:p w14:paraId="104102BA" w14:textId="77777777" w:rsidR="003F366D" w:rsidRPr="00B174FA" w:rsidRDefault="003F366D" w:rsidP="003F366D">
            <w:pPr>
              <w:pStyle w:val="broodtekst"/>
            </w:pPr>
            <w:r w:rsidRPr="00B174FA">
              <w:t>Eis:</w:t>
            </w:r>
          </w:p>
        </w:tc>
        <w:tc>
          <w:tcPr>
            <w:tcW w:w="6237" w:type="dxa"/>
            <w:gridSpan w:val="5"/>
          </w:tcPr>
          <w:p w14:paraId="2912652D" w14:textId="77777777" w:rsidR="003F366D" w:rsidRPr="00B174FA" w:rsidRDefault="003F366D" w:rsidP="003F366D">
            <w:pPr>
              <w:pStyle w:val="broodtekst"/>
              <w:rPr>
                <w:rFonts w:cs="Calibri"/>
                <w:color w:val="000000"/>
              </w:rPr>
            </w:pPr>
            <w:r w:rsidRPr="00B174FA">
              <w:rPr>
                <w:rFonts w:cs="Calibri"/>
                <w:color w:val="000000"/>
              </w:rPr>
              <w:t xml:space="preserve">De Opdrachtnemer is verplicht om </w:t>
            </w:r>
            <w:r w:rsidRPr="00B174FA">
              <w:t xml:space="preserve">door Opdrachtgever te bepalen partijen te informeren bij software updates </w:t>
            </w:r>
            <w:r w:rsidRPr="00B174FA">
              <w:rPr>
                <w:rFonts w:cs="Calibri"/>
                <w:color w:val="000000"/>
              </w:rPr>
              <w:t>(nieuwe software of firmware update, welke beschikbaar komt voor het instrument). Dit omvat zowel nieuwe features als ook patches (voor ontdekte problemen).</w:t>
            </w:r>
          </w:p>
          <w:p w14:paraId="41C02D63" w14:textId="77777777" w:rsidR="003F366D" w:rsidRPr="00B174FA" w:rsidRDefault="003F366D" w:rsidP="003F366D">
            <w:pPr>
              <w:pStyle w:val="broodtekst"/>
              <w:rPr>
                <w:rFonts w:cs="Calibri"/>
                <w:color w:val="000000"/>
              </w:rPr>
            </w:pPr>
            <w:r w:rsidRPr="00B174FA">
              <w:rPr>
                <w:rFonts w:cs="Calibri"/>
                <w:color w:val="000000"/>
              </w:rPr>
              <w:t>Deze informatie bevat de inhoud van de update, de gevolgen voor het gebruik en de inschatting of het kritisch is of niet. Alle software updates en beveiligingsupdates worden kosteloos beschikbaar gesteld gedurende de gehele periode van gebruik (minimaal 10 jaar).</w:t>
            </w:r>
          </w:p>
        </w:tc>
        <w:tc>
          <w:tcPr>
            <w:tcW w:w="2268" w:type="dxa"/>
          </w:tcPr>
          <w:p w14:paraId="049A1818" w14:textId="77777777" w:rsidR="003F366D" w:rsidRPr="003F366D" w:rsidRDefault="003F366D" w:rsidP="003F366D">
            <w:pPr>
              <w:suppressAutoHyphens/>
              <w:autoSpaceDE w:val="0"/>
              <w:spacing w:before="40" w:after="40" w:line="240" w:lineRule="atLeast"/>
              <w:rPr>
                <w:rFonts w:ascii="Verdana" w:eastAsia="Times New Roman" w:hAnsi="Verdana" w:cs="Calibri"/>
                <w:color w:val="000000"/>
                <w:lang w:eastAsia="ar-SA"/>
              </w:rPr>
            </w:pPr>
          </w:p>
        </w:tc>
      </w:tr>
      <w:tr w:rsidR="003F366D" w:rsidRPr="003F366D" w14:paraId="39EEB4A1" w14:textId="77777777" w:rsidTr="008B7E54">
        <w:tc>
          <w:tcPr>
            <w:tcW w:w="1413" w:type="dxa"/>
          </w:tcPr>
          <w:p w14:paraId="2313EE50" w14:textId="77777777" w:rsidR="003F366D" w:rsidRPr="00B174FA" w:rsidRDefault="003F366D" w:rsidP="003F366D">
            <w:pPr>
              <w:pStyle w:val="broodtekst"/>
            </w:pPr>
            <w:r w:rsidRPr="00B174FA">
              <w:t>Toelichting:</w:t>
            </w:r>
          </w:p>
        </w:tc>
        <w:tc>
          <w:tcPr>
            <w:tcW w:w="6237" w:type="dxa"/>
            <w:gridSpan w:val="5"/>
          </w:tcPr>
          <w:p w14:paraId="4EAA40FD" w14:textId="77777777" w:rsidR="003F366D" w:rsidRPr="00B174FA" w:rsidRDefault="003F366D" w:rsidP="003F366D">
            <w:pPr>
              <w:pStyle w:val="broodtekst"/>
              <w:keepNext/>
            </w:pPr>
            <w:r w:rsidRPr="00B174FA">
              <w:t>Installatie van updates dient plaats te vinden na goedkeuring door Opdrachtgever.</w:t>
            </w:r>
          </w:p>
        </w:tc>
        <w:tc>
          <w:tcPr>
            <w:tcW w:w="2268" w:type="dxa"/>
          </w:tcPr>
          <w:p w14:paraId="748C0026"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055DD4" w14:paraId="55A882BA" w14:textId="77777777" w:rsidTr="008B7E54">
        <w:tc>
          <w:tcPr>
            <w:tcW w:w="1413" w:type="dxa"/>
          </w:tcPr>
          <w:p w14:paraId="15946406" w14:textId="77777777" w:rsidR="003F366D" w:rsidRPr="00B174FA" w:rsidRDefault="003F366D" w:rsidP="003F366D">
            <w:pPr>
              <w:pStyle w:val="broodtekst"/>
            </w:pPr>
            <w:r w:rsidRPr="00B174FA">
              <w:t>Verificatie:</w:t>
            </w:r>
          </w:p>
        </w:tc>
        <w:tc>
          <w:tcPr>
            <w:tcW w:w="6237" w:type="dxa"/>
            <w:gridSpan w:val="5"/>
          </w:tcPr>
          <w:p w14:paraId="78CE045B" w14:textId="77777777" w:rsidR="003F366D" w:rsidRPr="00B174FA" w:rsidRDefault="003F366D" w:rsidP="003F366D">
            <w:pPr>
              <w:pStyle w:val="broodtekst"/>
              <w:keepNext/>
              <w:rPr>
                <w:lang w:val="en-US"/>
              </w:rPr>
            </w:pPr>
            <w:r w:rsidRPr="00B174FA">
              <w:rPr>
                <w:lang w:val="en-US"/>
              </w:rPr>
              <w:t>Documentatie.</w:t>
            </w:r>
          </w:p>
        </w:tc>
        <w:tc>
          <w:tcPr>
            <w:tcW w:w="2268" w:type="dxa"/>
          </w:tcPr>
          <w:p w14:paraId="128A1085"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558003D2" w14:textId="77777777" w:rsidTr="008B7E54">
        <w:tc>
          <w:tcPr>
            <w:tcW w:w="1413" w:type="dxa"/>
            <w:shd w:val="clear" w:color="auto" w:fill="E6E6E6"/>
          </w:tcPr>
          <w:p w14:paraId="3CABED31" w14:textId="77777777" w:rsidR="003F366D" w:rsidRPr="000027A7" w:rsidRDefault="003F366D" w:rsidP="003F366D">
            <w:pPr>
              <w:pStyle w:val="broodtekst"/>
              <w:rPr>
                <w:b/>
              </w:rPr>
            </w:pPr>
            <w:r w:rsidRPr="000027A7">
              <w:rPr>
                <w:b/>
              </w:rPr>
              <w:lastRenderedPageBreak/>
              <w:t>VSE-6</w:t>
            </w:r>
            <w:r>
              <w:rPr>
                <w:b/>
              </w:rPr>
              <w:t>6</w:t>
            </w:r>
          </w:p>
        </w:tc>
        <w:tc>
          <w:tcPr>
            <w:tcW w:w="6237" w:type="dxa"/>
            <w:gridSpan w:val="5"/>
            <w:shd w:val="clear" w:color="auto" w:fill="E6E6E6"/>
          </w:tcPr>
          <w:p w14:paraId="2AB73F8D" w14:textId="77777777" w:rsidR="003F366D" w:rsidRPr="000027A7" w:rsidRDefault="003F366D" w:rsidP="003F366D">
            <w:pPr>
              <w:pStyle w:val="broodtekst"/>
              <w:rPr>
                <w:b/>
              </w:rPr>
            </w:pPr>
            <w:r w:rsidRPr="000027A7">
              <w:rPr>
                <w:b/>
              </w:rPr>
              <w:t>Verzenden data</w:t>
            </w:r>
          </w:p>
        </w:tc>
        <w:tc>
          <w:tcPr>
            <w:tcW w:w="2268" w:type="dxa"/>
            <w:shd w:val="clear" w:color="auto" w:fill="86C490"/>
          </w:tcPr>
          <w:p w14:paraId="530DDA64"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1BF7AFFC" w14:textId="77777777" w:rsidTr="008B7E54">
        <w:tc>
          <w:tcPr>
            <w:tcW w:w="1413" w:type="dxa"/>
          </w:tcPr>
          <w:p w14:paraId="2B1F72CC" w14:textId="77777777" w:rsidR="003F366D" w:rsidRPr="000027A7" w:rsidRDefault="003F366D" w:rsidP="003F366D">
            <w:pPr>
              <w:pStyle w:val="broodtekst"/>
            </w:pPr>
            <w:r w:rsidRPr="007D1D2D">
              <w:t>Eis:</w:t>
            </w:r>
          </w:p>
          <w:p w14:paraId="7083B7F9" w14:textId="77777777" w:rsidR="003F366D" w:rsidRPr="000027A7" w:rsidRDefault="003F366D" w:rsidP="003F366D">
            <w:pPr>
              <w:pStyle w:val="broodtekst"/>
            </w:pPr>
          </w:p>
        </w:tc>
        <w:tc>
          <w:tcPr>
            <w:tcW w:w="6237" w:type="dxa"/>
            <w:gridSpan w:val="5"/>
          </w:tcPr>
          <w:p w14:paraId="0835D0AF" w14:textId="77777777" w:rsidR="003F366D" w:rsidRPr="000027A7" w:rsidRDefault="003F366D" w:rsidP="003F366D">
            <w:pPr>
              <w:pStyle w:val="broodtekst"/>
              <w:keepNext/>
            </w:pPr>
            <w:r w:rsidRPr="000027A7">
              <w:t>De LiDAR dient binnen 2 minuten na het einde van het waarneem-interval de vereiste data beschikbaar te stellen.</w:t>
            </w:r>
          </w:p>
        </w:tc>
        <w:tc>
          <w:tcPr>
            <w:tcW w:w="2268" w:type="dxa"/>
          </w:tcPr>
          <w:p w14:paraId="13937B8E"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055DD4" w14:paraId="70950BE9" w14:textId="77777777" w:rsidTr="008B7E54">
        <w:tc>
          <w:tcPr>
            <w:tcW w:w="1413" w:type="dxa"/>
          </w:tcPr>
          <w:p w14:paraId="08270F45" w14:textId="77777777" w:rsidR="003F366D" w:rsidRPr="000027A7" w:rsidRDefault="003F366D" w:rsidP="003F366D">
            <w:pPr>
              <w:pStyle w:val="broodtekst"/>
            </w:pPr>
            <w:r w:rsidRPr="007D1D2D">
              <w:t>Toelichting:</w:t>
            </w:r>
          </w:p>
        </w:tc>
        <w:tc>
          <w:tcPr>
            <w:tcW w:w="6237" w:type="dxa"/>
            <w:gridSpan w:val="5"/>
          </w:tcPr>
          <w:p w14:paraId="5D8190CC" w14:textId="77777777" w:rsidR="003F366D" w:rsidRPr="000027A7" w:rsidRDefault="003F366D" w:rsidP="003F366D">
            <w:pPr>
              <w:pStyle w:val="broodtekst"/>
              <w:keepNext/>
              <w:rPr>
                <w:color w:val="FF0000"/>
              </w:rPr>
            </w:pPr>
          </w:p>
        </w:tc>
        <w:tc>
          <w:tcPr>
            <w:tcW w:w="2268" w:type="dxa"/>
          </w:tcPr>
          <w:p w14:paraId="4E9CCDEE"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color w:val="FF0000"/>
                <w:lang w:val="en-GB" w:eastAsia="ar-SA"/>
              </w:rPr>
            </w:pPr>
          </w:p>
        </w:tc>
      </w:tr>
      <w:tr w:rsidR="003F366D" w:rsidRPr="00055DD4" w14:paraId="7ECB8C67" w14:textId="77777777" w:rsidTr="008B7E54">
        <w:tc>
          <w:tcPr>
            <w:tcW w:w="1413" w:type="dxa"/>
          </w:tcPr>
          <w:p w14:paraId="20F6CB6E" w14:textId="77777777" w:rsidR="003F366D" w:rsidRPr="000027A7" w:rsidRDefault="003F366D" w:rsidP="003F366D">
            <w:pPr>
              <w:pStyle w:val="broodtekst"/>
            </w:pPr>
            <w:r w:rsidRPr="007D1D2D">
              <w:t>Verificatie:</w:t>
            </w:r>
          </w:p>
        </w:tc>
        <w:tc>
          <w:tcPr>
            <w:tcW w:w="6237" w:type="dxa"/>
            <w:gridSpan w:val="5"/>
          </w:tcPr>
          <w:p w14:paraId="36E6F016" w14:textId="77777777" w:rsidR="003F366D" w:rsidRPr="000027A7" w:rsidRDefault="003F366D" w:rsidP="003F366D">
            <w:pPr>
              <w:pStyle w:val="broodtekst"/>
              <w:keepNext/>
            </w:pPr>
            <w:r>
              <w:t>Documentatie, T</w:t>
            </w:r>
            <w:r w:rsidRPr="000027A7">
              <w:t>est.</w:t>
            </w:r>
          </w:p>
        </w:tc>
        <w:tc>
          <w:tcPr>
            <w:tcW w:w="2268" w:type="dxa"/>
          </w:tcPr>
          <w:p w14:paraId="54954D83"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3AA0A883" w14:textId="77777777" w:rsidTr="008B7E54">
        <w:tc>
          <w:tcPr>
            <w:tcW w:w="1413" w:type="dxa"/>
            <w:shd w:val="clear" w:color="auto" w:fill="E6E6E6"/>
          </w:tcPr>
          <w:p w14:paraId="61D6483F" w14:textId="77777777" w:rsidR="003F366D" w:rsidRPr="000027A7" w:rsidRDefault="003F366D" w:rsidP="003F366D">
            <w:pPr>
              <w:pStyle w:val="broodtekst"/>
              <w:rPr>
                <w:b/>
              </w:rPr>
            </w:pPr>
            <w:r w:rsidRPr="000027A7">
              <w:rPr>
                <w:b/>
              </w:rPr>
              <w:t>VSE-6</w:t>
            </w:r>
            <w:r>
              <w:rPr>
                <w:b/>
              </w:rPr>
              <w:t>7</w:t>
            </w:r>
          </w:p>
        </w:tc>
        <w:tc>
          <w:tcPr>
            <w:tcW w:w="6237" w:type="dxa"/>
            <w:gridSpan w:val="5"/>
            <w:shd w:val="clear" w:color="auto" w:fill="E6E6E6"/>
          </w:tcPr>
          <w:p w14:paraId="749E8A66" w14:textId="77777777" w:rsidR="003F366D" w:rsidRPr="000027A7" w:rsidRDefault="003F366D" w:rsidP="003F366D">
            <w:pPr>
              <w:pStyle w:val="broodtekst"/>
              <w:rPr>
                <w:b/>
              </w:rPr>
            </w:pPr>
            <w:r w:rsidRPr="000027A7">
              <w:rPr>
                <w:b/>
              </w:rPr>
              <w:t>Data format</w:t>
            </w:r>
          </w:p>
        </w:tc>
        <w:tc>
          <w:tcPr>
            <w:tcW w:w="2268" w:type="dxa"/>
            <w:shd w:val="clear" w:color="auto" w:fill="86C490"/>
          </w:tcPr>
          <w:p w14:paraId="01307261"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2818E534" w14:textId="77777777" w:rsidTr="008B7E54">
        <w:tc>
          <w:tcPr>
            <w:tcW w:w="1413" w:type="dxa"/>
          </w:tcPr>
          <w:p w14:paraId="406D890D" w14:textId="77777777" w:rsidR="003F366D" w:rsidRPr="000027A7" w:rsidRDefault="003F366D" w:rsidP="003F366D">
            <w:pPr>
              <w:pStyle w:val="broodtekst"/>
            </w:pPr>
            <w:r w:rsidRPr="007D1D2D">
              <w:t>Eis:</w:t>
            </w:r>
          </w:p>
          <w:p w14:paraId="452F8666" w14:textId="77777777" w:rsidR="003F366D" w:rsidRPr="000027A7" w:rsidRDefault="003F366D" w:rsidP="003F366D">
            <w:pPr>
              <w:pStyle w:val="broodtekst"/>
            </w:pPr>
          </w:p>
        </w:tc>
        <w:tc>
          <w:tcPr>
            <w:tcW w:w="6237" w:type="dxa"/>
            <w:gridSpan w:val="5"/>
          </w:tcPr>
          <w:p w14:paraId="4B43C641" w14:textId="77777777" w:rsidR="003F366D" w:rsidRPr="00A5576A" w:rsidRDefault="003F366D" w:rsidP="003F366D">
            <w:pPr>
              <w:rPr>
                <w:rFonts w:ascii="Verdana" w:hAnsi="Verdana"/>
                <w:lang w:eastAsia="ar-SA"/>
              </w:rPr>
            </w:pPr>
            <w:r w:rsidRPr="000027A7">
              <w:rPr>
                <w:rFonts w:ascii="Verdana" w:hAnsi="Verdana"/>
                <w:lang w:eastAsia="ar-SA"/>
              </w:rPr>
              <w:t xml:space="preserve">Het dataformaat van de databestanden moet algemeen leesbaar zijn, zoals ASCII, CSV of NetCDF en niet-eigen (non-proprietary). </w:t>
            </w:r>
          </w:p>
        </w:tc>
        <w:tc>
          <w:tcPr>
            <w:tcW w:w="2268" w:type="dxa"/>
          </w:tcPr>
          <w:p w14:paraId="0219853B" w14:textId="77777777" w:rsidR="003F366D" w:rsidRPr="003F366D" w:rsidRDefault="003F366D" w:rsidP="003F366D">
            <w:pPr>
              <w:rPr>
                <w:rFonts w:ascii="Verdana" w:eastAsia="Times New Roman" w:hAnsi="Verdana" w:cs="Times New Roman"/>
                <w:lang w:eastAsia="ar-SA"/>
              </w:rPr>
            </w:pPr>
          </w:p>
        </w:tc>
      </w:tr>
      <w:tr w:rsidR="003F366D" w:rsidRPr="00055DD4" w14:paraId="65493E5C" w14:textId="77777777" w:rsidTr="008B7E54">
        <w:tc>
          <w:tcPr>
            <w:tcW w:w="1413" w:type="dxa"/>
          </w:tcPr>
          <w:p w14:paraId="5E1DBB48" w14:textId="77777777" w:rsidR="003F366D" w:rsidRPr="000027A7" w:rsidRDefault="003F366D" w:rsidP="003F366D">
            <w:pPr>
              <w:pStyle w:val="broodtekst"/>
            </w:pPr>
            <w:r w:rsidRPr="007D1D2D">
              <w:t>Toelichting:</w:t>
            </w:r>
          </w:p>
        </w:tc>
        <w:tc>
          <w:tcPr>
            <w:tcW w:w="6237" w:type="dxa"/>
            <w:gridSpan w:val="5"/>
          </w:tcPr>
          <w:p w14:paraId="35A69D43" w14:textId="77777777" w:rsidR="003F366D" w:rsidRDefault="003F366D" w:rsidP="003F366D">
            <w:pPr>
              <w:rPr>
                <w:rFonts w:ascii="Verdana" w:hAnsi="Verdana"/>
                <w:lang w:eastAsia="ar-SA"/>
              </w:rPr>
            </w:pPr>
            <w:r w:rsidRPr="000027A7">
              <w:rPr>
                <w:rFonts w:ascii="Verdana" w:hAnsi="Verdana"/>
                <w:lang w:eastAsia="ar-SA"/>
              </w:rPr>
              <w:t>Als het instrument alleen bestanden met een eigen (proprietary) data format uitgeeft, moet hiervoor software kosteloos beschikbaar gesteld worden om te verwerken naar een algemeen leesbaar format.</w:t>
            </w:r>
          </w:p>
          <w:p w14:paraId="53EBE097" w14:textId="77777777" w:rsidR="003F366D" w:rsidRPr="000027A7" w:rsidRDefault="003F366D" w:rsidP="003F366D">
            <w:pPr>
              <w:pStyle w:val="broodtekst"/>
              <w:keepNext/>
              <w:rPr>
                <w:color w:val="FF0000"/>
              </w:rPr>
            </w:pPr>
            <w:r>
              <w:t>Deze software moet tevens voldoen aan VSE-64.</w:t>
            </w:r>
          </w:p>
        </w:tc>
        <w:tc>
          <w:tcPr>
            <w:tcW w:w="2268" w:type="dxa"/>
          </w:tcPr>
          <w:p w14:paraId="1B13E51D"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055DD4" w14:paraId="29DA77CA" w14:textId="77777777" w:rsidTr="008B7E54">
        <w:tc>
          <w:tcPr>
            <w:tcW w:w="1413" w:type="dxa"/>
          </w:tcPr>
          <w:p w14:paraId="45EA2B6F" w14:textId="77777777" w:rsidR="003F366D" w:rsidRPr="000027A7" w:rsidRDefault="003F366D" w:rsidP="003F366D">
            <w:pPr>
              <w:pStyle w:val="broodtekst"/>
            </w:pPr>
            <w:r w:rsidRPr="007D1D2D">
              <w:t>Verificatie:</w:t>
            </w:r>
          </w:p>
        </w:tc>
        <w:tc>
          <w:tcPr>
            <w:tcW w:w="6237" w:type="dxa"/>
            <w:gridSpan w:val="5"/>
          </w:tcPr>
          <w:p w14:paraId="43911D43" w14:textId="77777777" w:rsidR="003F366D" w:rsidRPr="000027A7" w:rsidRDefault="003F366D" w:rsidP="003F366D">
            <w:pPr>
              <w:pStyle w:val="broodtekst"/>
              <w:keepNext/>
            </w:pPr>
            <w:r>
              <w:t>Documentatie, T</w:t>
            </w:r>
            <w:r w:rsidRPr="000027A7">
              <w:t>est.</w:t>
            </w:r>
          </w:p>
        </w:tc>
        <w:tc>
          <w:tcPr>
            <w:tcW w:w="2268" w:type="dxa"/>
          </w:tcPr>
          <w:p w14:paraId="311C684F"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3627D3AC" w14:textId="77777777" w:rsidTr="008B7E54">
        <w:tc>
          <w:tcPr>
            <w:tcW w:w="1413" w:type="dxa"/>
            <w:shd w:val="clear" w:color="auto" w:fill="E6E6E6"/>
          </w:tcPr>
          <w:p w14:paraId="3D325919" w14:textId="77777777" w:rsidR="003F366D" w:rsidRPr="000027A7" w:rsidRDefault="003F366D" w:rsidP="003F366D">
            <w:pPr>
              <w:pStyle w:val="broodtekst"/>
              <w:rPr>
                <w:b/>
              </w:rPr>
            </w:pPr>
            <w:r w:rsidRPr="000027A7">
              <w:rPr>
                <w:b/>
              </w:rPr>
              <w:t>VSE-</w:t>
            </w:r>
            <w:r>
              <w:rPr>
                <w:b/>
              </w:rPr>
              <w:t>68</w:t>
            </w:r>
          </w:p>
        </w:tc>
        <w:tc>
          <w:tcPr>
            <w:tcW w:w="6237" w:type="dxa"/>
            <w:gridSpan w:val="5"/>
            <w:shd w:val="clear" w:color="auto" w:fill="E6E6E6"/>
          </w:tcPr>
          <w:p w14:paraId="4F90F051" w14:textId="77777777" w:rsidR="003F366D" w:rsidRPr="000027A7" w:rsidRDefault="003F366D" w:rsidP="003F366D">
            <w:pPr>
              <w:pStyle w:val="broodtekst"/>
              <w:rPr>
                <w:b/>
              </w:rPr>
            </w:pPr>
            <w:r w:rsidRPr="000027A7">
              <w:rPr>
                <w:b/>
              </w:rPr>
              <w:t>Data beschikbaarheid</w:t>
            </w:r>
          </w:p>
        </w:tc>
        <w:tc>
          <w:tcPr>
            <w:tcW w:w="2268" w:type="dxa"/>
            <w:shd w:val="clear" w:color="auto" w:fill="86C490"/>
          </w:tcPr>
          <w:p w14:paraId="06604446"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3E35234E" w14:textId="77777777" w:rsidTr="008B7E54">
        <w:tc>
          <w:tcPr>
            <w:tcW w:w="1413" w:type="dxa"/>
          </w:tcPr>
          <w:p w14:paraId="30F047B3" w14:textId="77777777" w:rsidR="003F366D" w:rsidRPr="000027A7" w:rsidRDefault="003F366D" w:rsidP="003F366D">
            <w:pPr>
              <w:pStyle w:val="broodtekst"/>
            </w:pPr>
            <w:r w:rsidRPr="007D1D2D">
              <w:t>Eis:</w:t>
            </w:r>
          </w:p>
          <w:p w14:paraId="0CFB6C2E" w14:textId="77777777" w:rsidR="003F366D" w:rsidRPr="000027A7" w:rsidRDefault="003F366D" w:rsidP="003F366D">
            <w:pPr>
              <w:pStyle w:val="broodtekst"/>
            </w:pPr>
          </w:p>
        </w:tc>
        <w:tc>
          <w:tcPr>
            <w:tcW w:w="6237" w:type="dxa"/>
            <w:gridSpan w:val="5"/>
          </w:tcPr>
          <w:p w14:paraId="2471E57F" w14:textId="77777777" w:rsidR="003F366D" w:rsidRPr="000027A7" w:rsidRDefault="003F366D" w:rsidP="003F366D">
            <w:pPr>
              <w:pStyle w:val="broodtekst"/>
              <w:keepNext/>
            </w:pPr>
            <w:r w:rsidRPr="000027A7">
              <w:t>De wind LiDAR dient vereiste QC-data te leveren (zoals toegelicht in VSE-19) met een beschikbaarheid van minimaal 95% (van de uptime van het apparaat) op een meethoogte van 120 m boven het LiDAR apparaat.</w:t>
            </w:r>
          </w:p>
        </w:tc>
        <w:tc>
          <w:tcPr>
            <w:tcW w:w="2268" w:type="dxa"/>
          </w:tcPr>
          <w:p w14:paraId="407E093C"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3F366D" w14:paraId="4401249D" w14:textId="77777777" w:rsidTr="008B7E54">
        <w:tc>
          <w:tcPr>
            <w:tcW w:w="1413" w:type="dxa"/>
          </w:tcPr>
          <w:p w14:paraId="17983F61" w14:textId="77777777" w:rsidR="003F366D" w:rsidRPr="000027A7" w:rsidRDefault="003F366D" w:rsidP="003F366D">
            <w:pPr>
              <w:pStyle w:val="broodtekst"/>
            </w:pPr>
            <w:r w:rsidRPr="007D1D2D">
              <w:t>Toelichting:</w:t>
            </w:r>
          </w:p>
        </w:tc>
        <w:tc>
          <w:tcPr>
            <w:tcW w:w="6237" w:type="dxa"/>
            <w:gridSpan w:val="5"/>
          </w:tcPr>
          <w:p w14:paraId="46C43020" w14:textId="77777777" w:rsidR="003F366D" w:rsidRPr="000027A7" w:rsidRDefault="003F366D" w:rsidP="003F366D">
            <w:pPr>
              <w:pStyle w:val="broodtekst"/>
              <w:keepNext/>
            </w:pPr>
            <w:r w:rsidRPr="000027A7">
              <w:t>Toelichting: Specifieke weersomstandigheden, zoals dichte mist of laaghangende bewolking, kunnen het uitgeven van QC-data beperken. Echter, gegeven de klimatologische omstandigheden van de voorziene meetlocaties zou het instrument in staat moeten zijn 95% van de tijd (dat het instrument werkzaam is) QC-data op een hoogte van 120m boven het LiDAR apparaat moeten kunnen uitgeven, over een periode van 12 maanden.</w:t>
            </w:r>
          </w:p>
        </w:tc>
        <w:tc>
          <w:tcPr>
            <w:tcW w:w="2268" w:type="dxa"/>
          </w:tcPr>
          <w:p w14:paraId="6F7704D4"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055DD4" w14:paraId="0797F2C3" w14:textId="77777777" w:rsidTr="008B7E54">
        <w:tc>
          <w:tcPr>
            <w:tcW w:w="1413" w:type="dxa"/>
          </w:tcPr>
          <w:p w14:paraId="7AE66E94" w14:textId="77777777" w:rsidR="003F366D" w:rsidRPr="000027A7" w:rsidRDefault="003F366D" w:rsidP="003F366D">
            <w:pPr>
              <w:pStyle w:val="broodtekst"/>
              <w:rPr>
                <w:lang w:val="en-US"/>
              </w:rPr>
            </w:pPr>
            <w:r w:rsidRPr="007D1D2D">
              <w:rPr>
                <w:lang w:val="en-US"/>
              </w:rPr>
              <w:t>Verificatie:</w:t>
            </w:r>
          </w:p>
        </w:tc>
        <w:tc>
          <w:tcPr>
            <w:tcW w:w="6237" w:type="dxa"/>
            <w:gridSpan w:val="5"/>
          </w:tcPr>
          <w:p w14:paraId="752D11E8" w14:textId="77777777" w:rsidR="003F366D" w:rsidRPr="000027A7" w:rsidRDefault="003F366D" w:rsidP="003F366D">
            <w:pPr>
              <w:pStyle w:val="broodtekst"/>
              <w:keepNext/>
              <w:rPr>
                <w:lang w:val="en-US"/>
              </w:rPr>
            </w:pPr>
            <w:r>
              <w:t>Documentatie</w:t>
            </w:r>
            <w:r w:rsidRPr="000027A7">
              <w:t>.</w:t>
            </w:r>
          </w:p>
        </w:tc>
        <w:tc>
          <w:tcPr>
            <w:tcW w:w="2268" w:type="dxa"/>
          </w:tcPr>
          <w:p w14:paraId="5D14F215"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5334634B" w14:textId="77777777" w:rsidTr="008B7E54">
        <w:tc>
          <w:tcPr>
            <w:tcW w:w="1413" w:type="dxa"/>
            <w:shd w:val="clear" w:color="auto" w:fill="E6E6E6"/>
          </w:tcPr>
          <w:p w14:paraId="6B48E23A" w14:textId="77777777" w:rsidR="003F366D" w:rsidRPr="000027A7" w:rsidRDefault="003F366D" w:rsidP="003F366D">
            <w:pPr>
              <w:pStyle w:val="broodtekst"/>
              <w:rPr>
                <w:b/>
              </w:rPr>
            </w:pPr>
            <w:r w:rsidRPr="000027A7">
              <w:rPr>
                <w:b/>
              </w:rPr>
              <w:t>VSE-</w:t>
            </w:r>
            <w:r>
              <w:rPr>
                <w:b/>
              </w:rPr>
              <w:t>69</w:t>
            </w:r>
          </w:p>
        </w:tc>
        <w:tc>
          <w:tcPr>
            <w:tcW w:w="6237" w:type="dxa"/>
            <w:gridSpan w:val="5"/>
            <w:shd w:val="clear" w:color="auto" w:fill="E6E6E6"/>
          </w:tcPr>
          <w:p w14:paraId="661BBE88" w14:textId="77777777" w:rsidR="003F366D" w:rsidRPr="000027A7" w:rsidRDefault="003F366D" w:rsidP="003F366D">
            <w:pPr>
              <w:pStyle w:val="broodtekst"/>
              <w:rPr>
                <w:b/>
              </w:rPr>
            </w:pPr>
            <w:r w:rsidRPr="000027A7">
              <w:rPr>
                <w:b/>
              </w:rPr>
              <w:t>Network interface</w:t>
            </w:r>
          </w:p>
        </w:tc>
        <w:tc>
          <w:tcPr>
            <w:tcW w:w="2268" w:type="dxa"/>
            <w:shd w:val="clear" w:color="auto" w:fill="86C490"/>
          </w:tcPr>
          <w:p w14:paraId="51696429"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194B42D6" w14:textId="77777777" w:rsidTr="008B7E54">
        <w:tc>
          <w:tcPr>
            <w:tcW w:w="1413" w:type="dxa"/>
          </w:tcPr>
          <w:p w14:paraId="1BD20B64" w14:textId="77777777" w:rsidR="003F366D" w:rsidRPr="000027A7" w:rsidRDefault="003F366D" w:rsidP="003F366D">
            <w:pPr>
              <w:pStyle w:val="broodtekst"/>
            </w:pPr>
            <w:r w:rsidRPr="007D1D2D">
              <w:t>Eis:</w:t>
            </w:r>
          </w:p>
          <w:p w14:paraId="640BB851" w14:textId="77777777" w:rsidR="003F366D" w:rsidRPr="000027A7" w:rsidRDefault="003F366D" w:rsidP="003F366D">
            <w:pPr>
              <w:pStyle w:val="broodtekst"/>
            </w:pPr>
          </w:p>
        </w:tc>
        <w:tc>
          <w:tcPr>
            <w:tcW w:w="6237" w:type="dxa"/>
            <w:gridSpan w:val="5"/>
          </w:tcPr>
          <w:p w14:paraId="30AAF616" w14:textId="77777777" w:rsidR="003F366D" w:rsidRPr="000027A7" w:rsidRDefault="003F366D" w:rsidP="003F366D">
            <w:pPr>
              <w:pStyle w:val="broodtekst"/>
              <w:keepNext/>
            </w:pPr>
            <w:r w:rsidRPr="000027A7">
              <w:t xml:space="preserve">Het instrument moet minimaal beschikken over één standard ethernet connectie gebaseerd op het TCP/IP protocol (IPv4) en voorzien zijn van een RJ45 aansluiting. </w:t>
            </w:r>
          </w:p>
          <w:p w14:paraId="29AF6ABB" w14:textId="77777777" w:rsidR="003F366D" w:rsidRPr="000027A7" w:rsidRDefault="003F366D" w:rsidP="003F366D">
            <w:pPr>
              <w:pStyle w:val="broodtekst"/>
              <w:keepNext/>
            </w:pPr>
          </w:p>
          <w:p w14:paraId="499E5F60" w14:textId="77777777" w:rsidR="003F366D" w:rsidRPr="000027A7" w:rsidRDefault="003F366D" w:rsidP="003F366D">
            <w:pPr>
              <w:pStyle w:val="broodtekst"/>
              <w:keepNext/>
            </w:pPr>
            <w:r w:rsidRPr="000027A7">
              <w:t>Eventueel andere manieren van communicatie dienen hardware matig te worden uitgeschakeld door de Opdrachtnemer.</w:t>
            </w:r>
          </w:p>
        </w:tc>
        <w:tc>
          <w:tcPr>
            <w:tcW w:w="2268" w:type="dxa"/>
          </w:tcPr>
          <w:p w14:paraId="5BBDBEBD"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055DD4" w14:paraId="3D044F83" w14:textId="77777777" w:rsidTr="008B7E54">
        <w:tc>
          <w:tcPr>
            <w:tcW w:w="1413" w:type="dxa"/>
          </w:tcPr>
          <w:p w14:paraId="774FCDFA" w14:textId="77777777" w:rsidR="003F366D" w:rsidRPr="000027A7" w:rsidRDefault="003F366D" w:rsidP="003F366D">
            <w:pPr>
              <w:pStyle w:val="broodtekst"/>
            </w:pPr>
            <w:r w:rsidRPr="007D1D2D">
              <w:t>Toelichting:</w:t>
            </w:r>
          </w:p>
        </w:tc>
        <w:tc>
          <w:tcPr>
            <w:tcW w:w="6237" w:type="dxa"/>
            <w:gridSpan w:val="5"/>
          </w:tcPr>
          <w:p w14:paraId="4B9DDF8A" w14:textId="77777777" w:rsidR="003F366D" w:rsidRPr="000027A7" w:rsidRDefault="003F366D" w:rsidP="003F366D">
            <w:pPr>
              <w:pStyle w:val="broodtekst"/>
              <w:keepNext/>
              <w:rPr>
                <w:color w:val="FF0000"/>
              </w:rPr>
            </w:pPr>
          </w:p>
        </w:tc>
        <w:tc>
          <w:tcPr>
            <w:tcW w:w="2268" w:type="dxa"/>
          </w:tcPr>
          <w:p w14:paraId="02958462"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color w:val="FF0000"/>
                <w:lang w:val="en-GB" w:eastAsia="ar-SA"/>
              </w:rPr>
            </w:pPr>
          </w:p>
        </w:tc>
      </w:tr>
      <w:tr w:rsidR="003F366D" w:rsidRPr="00055DD4" w14:paraId="1D647632" w14:textId="77777777" w:rsidTr="008B7E54">
        <w:tc>
          <w:tcPr>
            <w:tcW w:w="1413" w:type="dxa"/>
          </w:tcPr>
          <w:p w14:paraId="696B1900" w14:textId="77777777" w:rsidR="003F366D" w:rsidRPr="000027A7" w:rsidRDefault="003F366D" w:rsidP="003F366D">
            <w:pPr>
              <w:pStyle w:val="broodtekst"/>
            </w:pPr>
            <w:r w:rsidRPr="007D1D2D">
              <w:t>Verificatie:</w:t>
            </w:r>
          </w:p>
        </w:tc>
        <w:tc>
          <w:tcPr>
            <w:tcW w:w="6237" w:type="dxa"/>
            <w:gridSpan w:val="5"/>
          </w:tcPr>
          <w:p w14:paraId="4CAAFF9F" w14:textId="77777777" w:rsidR="003F366D" w:rsidRPr="000027A7" w:rsidRDefault="003F366D" w:rsidP="003F366D">
            <w:pPr>
              <w:pStyle w:val="broodtekst"/>
              <w:keepNext/>
            </w:pPr>
            <w:r>
              <w:t>T</w:t>
            </w:r>
            <w:r w:rsidRPr="000027A7">
              <w:t>esten</w:t>
            </w:r>
            <w:r>
              <w:t>,</w:t>
            </w:r>
            <w:r w:rsidRPr="000027A7">
              <w:t xml:space="preserve"> Documentatie.</w:t>
            </w:r>
          </w:p>
        </w:tc>
        <w:tc>
          <w:tcPr>
            <w:tcW w:w="2268" w:type="dxa"/>
          </w:tcPr>
          <w:p w14:paraId="571D62CF"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266E2DD8" w14:textId="77777777" w:rsidTr="008B7E54">
        <w:tc>
          <w:tcPr>
            <w:tcW w:w="1413" w:type="dxa"/>
            <w:shd w:val="clear" w:color="auto" w:fill="E6E6E6"/>
          </w:tcPr>
          <w:p w14:paraId="32170B38" w14:textId="77777777" w:rsidR="003F366D" w:rsidRPr="000027A7" w:rsidRDefault="003F366D" w:rsidP="003F366D">
            <w:pPr>
              <w:pStyle w:val="broodtekst"/>
              <w:rPr>
                <w:b/>
                <w:lang w:val="en-US"/>
              </w:rPr>
            </w:pPr>
            <w:r w:rsidRPr="000027A7">
              <w:rPr>
                <w:b/>
                <w:lang w:val="en-US"/>
              </w:rPr>
              <w:t>VSE-7</w:t>
            </w:r>
            <w:r>
              <w:rPr>
                <w:b/>
                <w:lang w:val="en-US"/>
              </w:rPr>
              <w:t>0</w:t>
            </w:r>
          </w:p>
        </w:tc>
        <w:tc>
          <w:tcPr>
            <w:tcW w:w="6237" w:type="dxa"/>
            <w:gridSpan w:val="5"/>
            <w:shd w:val="clear" w:color="auto" w:fill="E6E6E6"/>
          </w:tcPr>
          <w:p w14:paraId="39163FE2" w14:textId="77777777" w:rsidR="003F366D" w:rsidRPr="000027A7" w:rsidRDefault="003F366D" w:rsidP="003F366D">
            <w:pPr>
              <w:pStyle w:val="broodtekst"/>
              <w:rPr>
                <w:b/>
                <w:lang w:val="en-US"/>
              </w:rPr>
            </w:pPr>
            <w:r w:rsidRPr="000027A7">
              <w:rPr>
                <w:b/>
                <w:lang w:val="en-US"/>
              </w:rPr>
              <w:t>Ethernet network connectie</w:t>
            </w:r>
          </w:p>
        </w:tc>
        <w:tc>
          <w:tcPr>
            <w:tcW w:w="2268" w:type="dxa"/>
            <w:shd w:val="clear" w:color="auto" w:fill="86C490"/>
          </w:tcPr>
          <w:p w14:paraId="259D8118"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009F6E63" w14:textId="77777777" w:rsidTr="008B7E54">
        <w:tc>
          <w:tcPr>
            <w:tcW w:w="1413" w:type="dxa"/>
          </w:tcPr>
          <w:p w14:paraId="6BE16CD1" w14:textId="77777777" w:rsidR="003F366D" w:rsidRPr="000027A7" w:rsidRDefault="003F366D" w:rsidP="003F366D">
            <w:pPr>
              <w:pStyle w:val="broodtekst"/>
              <w:rPr>
                <w:lang w:val="en-US"/>
              </w:rPr>
            </w:pPr>
            <w:r w:rsidRPr="007D1D2D">
              <w:rPr>
                <w:lang w:val="en-US"/>
              </w:rPr>
              <w:t>Eis:</w:t>
            </w:r>
          </w:p>
          <w:p w14:paraId="4218745A" w14:textId="77777777" w:rsidR="003F366D" w:rsidRPr="000027A7" w:rsidRDefault="003F366D" w:rsidP="003F366D">
            <w:pPr>
              <w:pStyle w:val="broodtekst"/>
              <w:rPr>
                <w:lang w:val="en-US"/>
              </w:rPr>
            </w:pPr>
          </w:p>
        </w:tc>
        <w:tc>
          <w:tcPr>
            <w:tcW w:w="6237" w:type="dxa"/>
            <w:gridSpan w:val="5"/>
          </w:tcPr>
          <w:p w14:paraId="3F348639" w14:textId="77777777" w:rsidR="003F366D" w:rsidRPr="000027A7" w:rsidRDefault="003F366D" w:rsidP="003F366D">
            <w:pPr>
              <w:pStyle w:val="broodtekst"/>
              <w:keepNext/>
            </w:pPr>
            <w:r w:rsidRPr="000027A7">
              <w:t>Het instrument is op afstand benaderbaar voor zowel het uitlezen van data als de bediening van het lokale operating system via een ethernet netwerk connectie.</w:t>
            </w:r>
          </w:p>
        </w:tc>
        <w:tc>
          <w:tcPr>
            <w:tcW w:w="2268" w:type="dxa"/>
          </w:tcPr>
          <w:p w14:paraId="5D0E1744"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055DD4" w14:paraId="5311F3AC" w14:textId="77777777" w:rsidTr="008B7E54">
        <w:tc>
          <w:tcPr>
            <w:tcW w:w="1413" w:type="dxa"/>
          </w:tcPr>
          <w:p w14:paraId="7F5A87E7" w14:textId="77777777" w:rsidR="003F366D" w:rsidRPr="000027A7" w:rsidRDefault="003F366D" w:rsidP="003F366D">
            <w:pPr>
              <w:pStyle w:val="broodtekst"/>
            </w:pPr>
            <w:r w:rsidRPr="007D1D2D">
              <w:t>Toelichting:</w:t>
            </w:r>
          </w:p>
        </w:tc>
        <w:tc>
          <w:tcPr>
            <w:tcW w:w="6237" w:type="dxa"/>
            <w:gridSpan w:val="5"/>
          </w:tcPr>
          <w:p w14:paraId="4F1CB51C" w14:textId="77777777" w:rsidR="003F366D" w:rsidRPr="000027A7" w:rsidRDefault="003F366D" w:rsidP="003F366D">
            <w:pPr>
              <w:pStyle w:val="broodtekst"/>
              <w:keepNext/>
              <w:rPr>
                <w:color w:val="FF0000"/>
              </w:rPr>
            </w:pPr>
          </w:p>
        </w:tc>
        <w:tc>
          <w:tcPr>
            <w:tcW w:w="2268" w:type="dxa"/>
          </w:tcPr>
          <w:p w14:paraId="1B5CD2DC"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color w:val="FF0000"/>
                <w:lang w:val="en-GB" w:eastAsia="ar-SA"/>
              </w:rPr>
            </w:pPr>
          </w:p>
        </w:tc>
      </w:tr>
      <w:tr w:rsidR="003F366D" w:rsidRPr="00055DD4" w14:paraId="030C174E" w14:textId="77777777" w:rsidTr="008B7E54">
        <w:tc>
          <w:tcPr>
            <w:tcW w:w="1413" w:type="dxa"/>
          </w:tcPr>
          <w:p w14:paraId="72BDFEB3" w14:textId="77777777" w:rsidR="003F366D" w:rsidRPr="000027A7" w:rsidRDefault="003F366D" w:rsidP="003F366D">
            <w:pPr>
              <w:pStyle w:val="broodtekst"/>
            </w:pPr>
            <w:r w:rsidRPr="007D1D2D">
              <w:t>Verificatie:</w:t>
            </w:r>
          </w:p>
        </w:tc>
        <w:tc>
          <w:tcPr>
            <w:tcW w:w="6237" w:type="dxa"/>
            <w:gridSpan w:val="5"/>
          </w:tcPr>
          <w:p w14:paraId="7DE10479" w14:textId="77777777" w:rsidR="003F366D" w:rsidRPr="000027A7" w:rsidRDefault="003F366D" w:rsidP="003F366D">
            <w:pPr>
              <w:pStyle w:val="broodtekst"/>
              <w:keepNext/>
            </w:pPr>
            <w:r>
              <w:t>T</w:t>
            </w:r>
            <w:r w:rsidRPr="000027A7">
              <w:t>est</w:t>
            </w:r>
            <w:r>
              <w:t>,</w:t>
            </w:r>
            <w:r w:rsidRPr="000027A7">
              <w:t xml:space="preserve"> Documentatie.</w:t>
            </w:r>
          </w:p>
        </w:tc>
        <w:tc>
          <w:tcPr>
            <w:tcW w:w="2268" w:type="dxa"/>
          </w:tcPr>
          <w:p w14:paraId="3C758214"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68612BB6" w14:textId="77777777" w:rsidTr="008B7E54">
        <w:tc>
          <w:tcPr>
            <w:tcW w:w="1413" w:type="dxa"/>
            <w:shd w:val="clear" w:color="auto" w:fill="E6E6E6"/>
          </w:tcPr>
          <w:p w14:paraId="01E6BD3E" w14:textId="77777777" w:rsidR="003F366D" w:rsidRPr="000027A7" w:rsidRDefault="003F366D" w:rsidP="003F366D">
            <w:pPr>
              <w:pStyle w:val="broodtekst"/>
              <w:rPr>
                <w:b/>
              </w:rPr>
            </w:pPr>
            <w:r w:rsidRPr="000027A7">
              <w:rPr>
                <w:b/>
              </w:rPr>
              <w:t>VSE-7</w:t>
            </w:r>
            <w:r>
              <w:rPr>
                <w:b/>
              </w:rPr>
              <w:t>1</w:t>
            </w:r>
          </w:p>
        </w:tc>
        <w:tc>
          <w:tcPr>
            <w:tcW w:w="6237" w:type="dxa"/>
            <w:gridSpan w:val="5"/>
            <w:shd w:val="clear" w:color="auto" w:fill="E6E6E6"/>
          </w:tcPr>
          <w:p w14:paraId="0BF6A5F5" w14:textId="77777777" w:rsidR="003F366D" w:rsidRPr="000027A7" w:rsidRDefault="003F366D" w:rsidP="003F366D">
            <w:pPr>
              <w:pStyle w:val="broodtekst"/>
              <w:rPr>
                <w:b/>
              </w:rPr>
            </w:pPr>
            <w:r w:rsidRPr="000027A7">
              <w:rPr>
                <w:b/>
              </w:rPr>
              <w:t>Datatransfer via FTP</w:t>
            </w:r>
          </w:p>
        </w:tc>
        <w:tc>
          <w:tcPr>
            <w:tcW w:w="2268" w:type="dxa"/>
            <w:shd w:val="clear" w:color="auto" w:fill="86C490"/>
          </w:tcPr>
          <w:p w14:paraId="1049557C"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7DBDDF05" w14:textId="77777777" w:rsidTr="008B7E54">
        <w:tc>
          <w:tcPr>
            <w:tcW w:w="1413" w:type="dxa"/>
          </w:tcPr>
          <w:p w14:paraId="72D6DF91" w14:textId="77777777" w:rsidR="003F366D" w:rsidRPr="000027A7" w:rsidRDefault="003F366D" w:rsidP="003F366D">
            <w:pPr>
              <w:pStyle w:val="broodtekst"/>
            </w:pPr>
            <w:r w:rsidRPr="007D1D2D">
              <w:t>Eis:</w:t>
            </w:r>
          </w:p>
          <w:p w14:paraId="384BAE5E" w14:textId="77777777" w:rsidR="003F366D" w:rsidRPr="000027A7" w:rsidRDefault="003F366D" w:rsidP="003F366D">
            <w:pPr>
              <w:pStyle w:val="broodtekst"/>
            </w:pPr>
          </w:p>
        </w:tc>
        <w:tc>
          <w:tcPr>
            <w:tcW w:w="6237" w:type="dxa"/>
            <w:gridSpan w:val="5"/>
          </w:tcPr>
          <w:p w14:paraId="4A6D2D2E" w14:textId="77777777" w:rsidR="003F366D" w:rsidRPr="000027A7" w:rsidRDefault="003F366D" w:rsidP="003F366D">
            <w:pPr>
              <w:pStyle w:val="broodtekst"/>
              <w:keepNext/>
            </w:pPr>
            <w:r w:rsidRPr="000027A7">
              <w:t>Het instrument moet de mogelijkheid hebben voor datatransfer minimaal via FTP.</w:t>
            </w:r>
          </w:p>
        </w:tc>
        <w:tc>
          <w:tcPr>
            <w:tcW w:w="2268" w:type="dxa"/>
          </w:tcPr>
          <w:p w14:paraId="596B202A"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3F366D" w14:paraId="1F953CA7" w14:textId="77777777" w:rsidTr="008B7E54">
        <w:tc>
          <w:tcPr>
            <w:tcW w:w="1413" w:type="dxa"/>
          </w:tcPr>
          <w:p w14:paraId="7821B501" w14:textId="77777777" w:rsidR="003F366D" w:rsidRPr="000027A7" w:rsidRDefault="003F366D" w:rsidP="003F366D">
            <w:pPr>
              <w:pStyle w:val="broodtekst"/>
            </w:pPr>
            <w:r w:rsidRPr="007D1D2D">
              <w:t>Toelichting:</w:t>
            </w:r>
          </w:p>
        </w:tc>
        <w:tc>
          <w:tcPr>
            <w:tcW w:w="6237" w:type="dxa"/>
            <w:gridSpan w:val="5"/>
          </w:tcPr>
          <w:p w14:paraId="4029E0AC" w14:textId="77777777" w:rsidR="003F366D" w:rsidRPr="000027A7" w:rsidRDefault="003F366D" w:rsidP="003F366D">
            <w:pPr>
              <w:pStyle w:val="broodtekst"/>
              <w:keepNext/>
              <w:rPr>
                <w:color w:val="FF0000"/>
              </w:rPr>
            </w:pPr>
            <w:r w:rsidRPr="000027A7">
              <w:t>Secure FTP of API datatransfer heeft de voorkeur.</w:t>
            </w:r>
          </w:p>
        </w:tc>
        <w:tc>
          <w:tcPr>
            <w:tcW w:w="2268" w:type="dxa"/>
          </w:tcPr>
          <w:p w14:paraId="219D0353"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055DD4" w14:paraId="6356AA1A" w14:textId="77777777" w:rsidTr="008B7E54">
        <w:tc>
          <w:tcPr>
            <w:tcW w:w="1413" w:type="dxa"/>
          </w:tcPr>
          <w:p w14:paraId="3B44A0AB" w14:textId="77777777" w:rsidR="003F366D" w:rsidRPr="000027A7" w:rsidRDefault="003F366D" w:rsidP="003F366D">
            <w:pPr>
              <w:pStyle w:val="broodtekst"/>
            </w:pPr>
            <w:r w:rsidRPr="007D1D2D">
              <w:t>Verificatie:</w:t>
            </w:r>
          </w:p>
        </w:tc>
        <w:tc>
          <w:tcPr>
            <w:tcW w:w="6237" w:type="dxa"/>
            <w:gridSpan w:val="5"/>
          </w:tcPr>
          <w:p w14:paraId="52D49D55" w14:textId="77777777" w:rsidR="003F366D" w:rsidRPr="000027A7" w:rsidRDefault="003F366D" w:rsidP="003F366D">
            <w:pPr>
              <w:pStyle w:val="broodtekst"/>
              <w:keepNext/>
            </w:pPr>
            <w:r w:rsidRPr="000027A7">
              <w:t>Documentatie.</w:t>
            </w:r>
          </w:p>
        </w:tc>
        <w:tc>
          <w:tcPr>
            <w:tcW w:w="2268" w:type="dxa"/>
          </w:tcPr>
          <w:p w14:paraId="41A49E38"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2721B839" w14:textId="77777777" w:rsidTr="008B7E54">
        <w:tc>
          <w:tcPr>
            <w:tcW w:w="1413" w:type="dxa"/>
            <w:shd w:val="clear" w:color="auto" w:fill="E6E6E6"/>
          </w:tcPr>
          <w:p w14:paraId="0EC88688" w14:textId="77777777" w:rsidR="003F366D" w:rsidRPr="000027A7" w:rsidRDefault="003F366D" w:rsidP="003F366D">
            <w:pPr>
              <w:pStyle w:val="broodtekst"/>
              <w:rPr>
                <w:b/>
              </w:rPr>
            </w:pPr>
            <w:r w:rsidRPr="000027A7">
              <w:rPr>
                <w:b/>
              </w:rPr>
              <w:t>VSE-7</w:t>
            </w:r>
            <w:r>
              <w:rPr>
                <w:b/>
              </w:rPr>
              <w:t>2</w:t>
            </w:r>
          </w:p>
        </w:tc>
        <w:tc>
          <w:tcPr>
            <w:tcW w:w="6237" w:type="dxa"/>
            <w:gridSpan w:val="5"/>
            <w:shd w:val="clear" w:color="auto" w:fill="E6E6E6"/>
          </w:tcPr>
          <w:p w14:paraId="3DDDD624" w14:textId="77777777" w:rsidR="003F366D" w:rsidRPr="000027A7" w:rsidRDefault="003F366D" w:rsidP="003F366D">
            <w:pPr>
              <w:pStyle w:val="broodtekst"/>
              <w:rPr>
                <w:b/>
              </w:rPr>
            </w:pPr>
            <w:r w:rsidRPr="000027A7">
              <w:rPr>
                <w:b/>
              </w:rPr>
              <w:t>Connectiviteit op afstand</w:t>
            </w:r>
          </w:p>
        </w:tc>
        <w:tc>
          <w:tcPr>
            <w:tcW w:w="2268" w:type="dxa"/>
            <w:shd w:val="clear" w:color="auto" w:fill="86C490"/>
          </w:tcPr>
          <w:p w14:paraId="026CE88A"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5BD5ADBD" w14:textId="77777777" w:rsidTr="008B7E54">
        <w:tc>
          <w:tcPr>
            <w:tcW w:w="1413" w:type="dxa"/>
          </w:tcPr>
          <w:p w14:paraId="53A51E20" w14:textId="77777777" w:rsidR="003F366D" w:rsidRPr="000027A7" w:rsidRDefault="003F366D" w:rsidP="003F366D">
            <w:pPr>
              <w:pStyle w:val="broodtekst"/>
            </w:pPr>
            <w:r w:rsidRPr="007D1D2D">
              <w:lastRenderedPageBreak/>
              <w:t>Eis:</w:t>
            </w:r>
          </w:p>
          <w:p w14:paraId="0081A40B" w14:textId="77777777" w:rsidR="003F366D" w:rsidRPr="000027A7" w:rsidRDefault="003F366D" w:rsidP="003F366D">
            <w:pPr>
              <w:pStyle w:val="broodtekst"/>
            </w:pPr>
          </w:p>
        </w:tc>
        <w:tc>
          <w:tcPr>
            <w:tcW w:w="6237" w:type="dxa"/>
            <w:gridSpan w:val="5"/>
          </w:tcPr>
          <w:p w14:paraId="087EFB7D" w14:textId="77777777" w:rsidR="003F366D" w:rsidRPr="000027A7" w:rsidRDefault="003F366D" w:rsidP="003F366D">
            <w:pPr>
              <w:pStyle w:val="broodtekst"/>
              <w:keepNext/>
            </w:pPr>
            <w:r w:rsidRPr="000027A7">
              <w:t>Het instrument moet via een aparte toegang op afstand benaderbaar zijn</w:t>
            </w:r>
            <w:r>
              <w:t xml:space="preserve"> (zie ook</w:t>
            </w:r>
            <w:r w:rsidRPr="000027A7">
              <w:t xml:space="preserve"> VSE-02). De daar voor benodigde software is onderdeel van de levering. Leverancier dient gebruik te maken van een courant protocol als bijvoorbeeld Remote Desktop Protocol RDP (in geval van </w:t>
            </w:r>
            <w:r>
              <w:t>W</w:t>
            </w:r>
            <w:r w:rsidRPr="000027A7">
              <w:t>indows) waarbij geen security issues kunnen ontstaan, omdat deze software nog wordt voorzien van actuele security updates.</w:t>
            </w:r>
          </w:p>
          <w:p w14:paraId="0A829473" w14:textId="77777777" w:rsidR="003F366D" w:rsidRPr="000027A7" w:rsidRDefault="003F366D" w:rsidP="003F366D">
            <w:pPr>
              <w:pStyle w:val="broodtekst"/>
              <w:keepNext/>
            </w:pPr>
          </w:p>
          <w:p w14:paraId="4E85BAEF" w14:textId="77777777" w:rsidR="003F366D" w:rsidRPr="000027A7" w:rsidRDefault="003F366D" w:rsidP="003F366D">
            <w:pPr>
              <w:pStyle w:val="broodtekst"/>
              <w:keepNext/>
            </w:pPr>
            <w:r w:rsidRPr="000027A7">
              <w:t xml:space="preserve">De software moet gebruikt kunnen worden om problemen op afstand te kunnen oplossen, voor implementatie van configuratie wijzigingen, firmware updates of ad-hoc data recovery. </w:t>
            </w:r>
          </w:p>
        </w:tc>
        <w:tc>
          <w:tcPr>
            <w:tcW w:w="2268" w:type="dxa"/>
          </w:tcPr>
          <w:p w14:paraId="7B613907"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3F366D" w14:paraId="306AB51C" w14:textId="77777777" w:rsidTr="008B7E54">
        <w:tc>
          <w:tcPr>
            <w:tcW w:w="1413" w:type="dxa"/>
          </w:tcPr>
          <w:p w14:paraId="2F771097" w14:textId="77777777" w:rsidR="003F366D" w:rsidRPr="000027A7" w:rsidRDefault="003F366D" w:rsidP="003F366D">
            <w:pPr>
              <w:pStyle w:val="broodtekst"/>
            </w:pPr>
            <w:r w:rsidRPr="007D1D2D">
              <w:t>Toelichting:</w:t>
            </w:r>
          </w:p>
        </w:tc>
        <w:tc>
          <w:tcPr>
            <w:tcW w:w="6237" w:type="dxa"/>
            <w:gridSpan w:val="5"/>
          </w:tcPr>
          <w:p w14:paraId="05C43E09" w14:textId="77777777" w:rsidR="003F366D" w:rsidRPr="000027A7" w:rsidRDefault="003F366D" w:rsidP="003F366D">
            <w:pPr>
              <w:pStyle w:val="broodtekst"/>
              <w:keepNext/>
              <w:rPr>
                <w:color w:val="FF0000"/>
              </w:rPr>
            </w:pPr>
            <w:r w:rsidRPr="000027A7">
              <w:rPr>
                <w:color w:val="000000" w:themeColor="text1"/>
              </w:rPr>
              <w:t>Externe toegang is noodzakelijk door offshore plaatsing.</w:t>
            </w:r>
          </w:p>
        </w:tc>
        <w:tc>
          <w:tcPr>
            <w:tcW w:w="2268" w:type="dxa"/>
          </w:tcPr>
          <w:p w14:paraId="548C9631"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color w:val="000000"/>
                <w:lang w:eastAsia="ar-SA"/>
              </w:rPr>
            </w:pPr>
          </w:p>
        </w:tc>
      </w:tr>
      <w:tr w:rsidR="003F366D" w:rsidRPr="00055DD4" w14:paraId="1E761987" w14:textId="77777777" w:rsidTr="008B7E54">
        <w:tc>
          <w:tcPr>
            <w:tcW w:w="1413" w:type="dxa"/>
          </w:tcPr>
          <w:p w14:paraId="08B2CED0" w14:textId="77777777" w:rsidR="003F366D" w:rsidRPr="000027A7" w:rsidRDefault="003F366D" w:rsidP="003F366D">
            <w:pPr>
              <w:pStyle w:val="broodtekst"/>
            </w:pPr>
            <w:r w:rsidRPr="007D1D2D">
              <w:t>Verificatie:</w:t>
            </w:r>
          </w:p>
        </w:tc>
        <w:tc>
          <w:tcPr>
            <w:tcW w:w="6237" w:type="dxa"/>
            <w:gridSpan w:val="5"/>
          </w:tcPr>
          <w:p w14:paraId="4EB4BAA8" w14:textId="77777777" w:rsidR="003F366D" w:rsidRPr="000027A7" w:rsidRDefault="003F366D" w:rsidP="003F366D">
            <w:pPr>
              <w:pStyle w:val="broodtekst"/>
              <w:keepNext/>
            </w:pPr>
            <w:r>
              <w:t>Documentatie</w:t>
            </w:r>
            <w:r w:rsidRPr="000027A7">
              <w:t xml:space="preserve">, RDP-protocol, </w:t>
            </w:r>
            <w:r>
              <w:t>T</w:t>
            </w:r>
            <w:r w:rsidRPr="000027A7">
              <w:t>est.</w:t>
            </w:r>
          </w:p>
        </w:tc>
        <w:tc>
          <w:tcPr>
            <w:tcW w:w="2268" w:type="dxa"/>
          </w:tcPr>
          <w:p w14:paraId="0669A89C"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43D721CE" w14:textId="77777777" w:rsidTr="008B7E54">
        <w:tc>
          <w:tcPr>
            <w:tcW w:w="1413" w:type="dxa"/>
            <w:shd w:val="clear" w:color="auto" w:fill="E6E6E6"/>
          </w:tcPr>
          <w:p w14:paraId="33BE1401" w14:textId="77777777" w:rsidR="003F366D" w:rsidRPr="000027A7" w:rsidRDefault="003F366D" w:rsidP="003F366D">
            <w:pPr>
              <w:pStyle w:val="broodtekst"/>
              <w:rPr>
                <w:b/>
              </w:rPr>
            </w:pPr>
            <w:r w:rsidRPr="000027A7">
              <w:rPr>
                <w:b/>
              </w:rPr>
              <w:t>VSE-7</w:t>
            </w:r>
            <w:r>
              <w:rPr>
                <w:b/>
              </w:rPr>
              <w:t>3</w:t>
            </w:r>
          </w:p>
        </w:tc>
        <w:tc>
          <w:tcPr>
            <w:tcW w:w="6237" w:type="dxa"/>
            <w:gridSpan w:val="5"/>
            <w:shd w:val="clear" w:color="auto" w:fill="E6E6E6"/>
          </w:tcPr>
          <w:p w14:paraId="1E123A8A" w14:textId="77777777" w:rsidR="003F366D" w:rsidRPr="000027A7" w:rsidRDefault="003F366D" w:rsidP="003F366D">
            <w:pPr>
              <w:pStyle w:val="broodtekst"/>
              <w:rPr>
                <w:b/>
              </w:rPr>
            </w:pPr>
            <w:r w:rsidRPr="000027A7">
              <w:rPr>
                <w:b/>
              </w:rPr>
              <w:t>Bescherming connectiviteit</w:t>
            </w:r>
          </w:p>
        </w:tc>
        <w:tc>
          <w:tcPr>
            <w:tcW w:w="2268" w:type="dxa"/>
            <w:shd w:val="clear" w:color="auto" w:fill="86C490"/>
          </w:tcPr>
          <w:p w14:paraId="3C5C813F"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0F95AE98" w14:textId="77777777" w:rsidTr="008B7E54">
        <w:tc>
          <w:tcPr>
            <w:tcW w:w="1413" w:type="dxa"/>
          </w:tcPr>
          <w:p w14:paraId="2F38C676" w14:textId="77777777" w:rsidR="003F366D" w:rsidRPr="000027A7" w:rsidRDefault="003F366D" w:rsidP="003F366D">
            <w:pPr>
              <w:pStyle w:val="broodtekst"/>
            </w:pPr>
            <w:r w:rsidRPr="007D1D2D">
              <w:t>Eis:</w:t>
            </w:r>
          </w:p>
          <w:p w14:paraId="3022628D" w14:textId="77777777" w:rsidR="003F366D" w:rsidRPr="000027A7" w:rsidRDefault="003F366D" w:rsidP="003F366D">
            <w:pPr>
              <w:pStyle w:val="broodtekst"/>
            </w:pPr>
          </w:p>
        </w:tc>
        <w:tc>
          <w:tcPr>
            <w:tcW w:w="6237" w:type="dxa"/>
            <w:gridSpan w:val="5"/>
          </w:tcPr>
          <w:p w14:paraId="322B9237" w14:textId="77777777" w:rsidR="003F366D" w:rsidRPr="000027A7" w:rsidRDefault="003F366D" w:rsidP="003F366D">
            <w:pPr>
              <w:pStyle w:val="broodtekst"/>
              <w:keepNext/>
            </w:pPr>
            <w:r w:rsidRPr="000027A7">
              <w:t>De mogelijkheid voor connectiviteit op afstand dient te zijn beveiligd door middel van een gebruikersnaam en wachtwoord.</w:t>
            </w:r>
          </w:p>
        </w:tc>
        <w:tc>
          <w:tcPr>
            <w:tcW w:w="2268" w:type="dxa"/>
          </w:tcPr>
          <w:p w14:paraId="4C951D66"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3F366D" w14:paraId="676FF0CF" w14:textId="77777777" w:rsidTr="008B7E54">
        <w:tc>
          <w:tcPr>
            <w:tcW w:w="1413" w:type="dxa"/>
          </w:tcPr>
          <w:p w14:paraId="7C57BD34" w14:textId="77777777" w:rsidR="003F366D" w:rsidRPr="000027A7" w:rsidRDefault="003F366D" w:rsidP="003F366D">
            <w:pPr>
              <w:pStyle w:val="broodtekst"/>
            </w:pPr>
            <w:r w:rsidRPr="007D1D2D">
              <w:t>Toelic</w:t>
            </w:r>
            <w:r w:rsidRPr="000027A7">
              <w:t>hting:</w:t>
            </w:r>
          </w:p>
        </w:tc>
        <w:tc>
          <w:tcPr>
            <w:tcW w:w="6237" w:type="dxa"/>
            <w:gridSpan w:val="5"/>
          </w:tcPr>
          <w:p w14:paraId="4D0278BD" w14:textId="77777777" w:rsidR="003F366D" w:rsidRPr="000027A7" w:rsidRDefault="003F366D" w:rsidP="003F366D">
            <w:pPr>
              <w:pStyle w:val="broodtekst"/>
              <w:keepNext/>
            </w:pPr>
            <w:r w:rsidRPr="000027A7">
              <w:t xml:space="preserve">Gebruikersnaam en wachtwoord dient bekend en aanpasbaar te zijn voor </w:t>
            </w:r>
            <w:r>
              <w:t>opdrachtgever</w:t>
            </w:r>
            <w:r w:rsidRPr="000027A7">
              <w:t>.</w:t>
            </w:r>
          </w:p>
        </w:tc>
        <w:tc>
          <w:tcPr>
            <w:tcW w:w="2268" w:type="dxa"/>
          </w:tcPr>
          <w:p w14:paraId="72DEC672"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055DD4" w14:paraId="3748AB13" w14:textId="77777777" w:rsidTr="008B7E54">
        <w:tc>
          <w:tcPr>
            <w:tcW w:w="1413" w:type="dxa"/>
          </w:tcPr>
          <w:p w14:paraId="4C761688" w14:textId="77777777" w:rsidR="003F366D" w:rsidRPr="000027A7" w:rsidRDefault="003F366D" w:rsidP="003F366D">
            <w:pPr>
              <w:pStyle w:val="broodtekst"/>
            </w:pPr>
            <w:r w:rsidRPr="007D1D2D">
              <w:t>Verificatie:</w:t>
            </w:r>
          </w:p>
        </w:tc>
        <w:tc>
          <w:tcPr>
            <w:tcW w:w="6237" w:type="dxa"/>
            <w:gridSpan w:val="5"/>
          </w:tcPr>
          <w:p w14:paraId="694B375F" w14:textId="77777777" w:rsidR="003F366D" w:rsidRPr="000027A7" w:rsidRDefault="003F366D" w:rsidP="003F366D">
            <w:pPr>
              <w:pStyle w:val="broodtekst"/>
              <w:keepNext/>
            </w:pPr>
            <w:r w:rsidRPr="000027A7">
              <w:t>Documentatie.</w:t>
            </w:r>
          </w:p>
        </w:tc>
        <w:tc>
          <w:tcPr>
            <w:tcW w:w="2268" w:type="dxa"/>
          </w:tcPr>
          <w:p w14:paraId="05981ACC"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3F366D" w14:paraId="7F68CB46" w14:textId="77777777" w:rsidTr="008B7E54">
        <w:tc>
          <w:tcPr>
            <w:tcW w:w="1413" w:type="dxa"/>
            <w:shd w:val="clear" w:color="auto" w:fill="E6E6E6"/>
          </w:tcPr>
          <w:p w14:paraId="79D7BCC2" w14:textId="77777777" w:rsidR="003F366D" w:rsidRPr="000027A7" w:rsidRDefault="003F366D" w:rsidP="003F366D">
            <w:pPr>
              <w:pStyle w:val="broodtekst"/>
              <w:rPr>
                <w:b/>
              </w:rPr>
            </w:pPr>
            <w:r w:rsidRPr="000027A7">
              <w:rPr>
                <w:b/>
              </w:rPr>
              <w:t>VSE-7</w:t>
            </w:r>
            <w:r>
              <w:rPr>
                <w:b/>
              </w:rPr>
              <w:t>4</w:t>
            </w:r>
          </w:p>
        </w:tc>
        <w:tc>
          <w:tcPr>
            <w:tcW w:w="6237" w:type="dxa"/>
            <w:gridSpan w:val="5"/>
            <w:shd w:val="clear" w:color="auto" w:fill="E6E6E6"/>
          </w:tcPr>
          <w:p w14:paraId="64715BE8" w14:textId="77777777" w:rsidR="003F366D" w:rsidRPr="000027A7" w:rsidRDefault="003F366D" w:rsidP="003F366D">
            <w:pPr>
              <w:pStyle w:val="broodtekst"/>
              <w:rPr>
                <w:b/>
              </w:rPr>
            </w:pPr>
            <w:r w:rsidRPr="000027A7">
              <w:rPr>
                <w:b/>
              </w:rPr>
              <w:t>Beschikbaarheid van onderdelen: Minimale levensduur van componenten, materialen en apparatuur</w:t>
            </w:r>
          </w:p>
        </w:tc>
        <w:tc>
          <w:tcPr>
            <w:tcW w:w="2268" w:type="dxa"/>
            <w:shd w:val="clear" w:color="auto" w:fill="86C490"/>
          </w:tcPr>
          <w:p w14:paraId="6BDFAFD1" w14:textId="77777777" w:rsidR="003F366D" w:rsidRPr="003F366D" w:rsidRDefault="003F366D" w:rsidP="003F366D">
            <w:pPr>
              <w:suppressAutoHyphens/>
              <w:autoSpaceDE w:val="0"/>
              <w:spacing w:before="40" w:after="40" w:line="240" w:lineRule="atLeast"/>
              <w:rPr>
                <w:rFonts w:ascii="Verdana" w:eastAsia="Times New Roman" w:hAnsi="Verdana" w:cs="Times New Roman"/>
                <w:b/>
                <w:lang w:eastAsia="ar-SA"/>
              </w:rPr>
            </w:pPr>
          </w:p>
        </w:tc>
      </w:tr>
      <w:tr w:rsidR="003F366D" w:rsidRPr="003F366D" w14:paraId="22D0B83B" w14:textId="77777777" w:rsidTr="008B7E54">
        <w:tc>
          <w:tcPr>
            <w:tcW w:w="1413" w:type="dxa"/>
          </w:tcPr>
          <w:p w14:paraId="724B416D" w14:textId="77777777" w:rsidR="003F366D" w:rsidRPr="000027A7" w:rsidRDefault="003F366D" w:rsidP="003F366D">
            <w:pPr>
              <w:pStyle w:val="broodtekst"/>
            </w:pPr>
            <w:r w:rsidRPr="007D1D2D">
              <w:t>Eis:</w:t>
            </w:r>
          </w:p>
        </w:tc>
        <w:tc>
          <w:tcPr>
            <w:tcW w:w="6237" w:type="dxa"/>
            <w:gridSpan w:val="5"/>
          </w:tcPr>
          <w:p w14:paraId="4C19DC52" w14:textId="77777777" w:rsidR="003F366D" w:rsidRPr="000027A7" w:rsidRDefault="003F366D" w:rsidP="003F366D">
            <w:pPr>
              <w:pStyle w:val="broodtekst"/>
              <w:keepNext/>
            </w:pPr>
            <w:r w:rsidRPr="000027A7">
              <w:t xml:space="preserve">De volgende eisen gelden t.a.v. de </w:t>
            </w:r>
            <w:r w:rsidRPr="000027A7">
              <w:rPr>
                <w:i/>
              </w:rPr>
              <w:t>minimale</w:t>
            </w:r>
            <w:r w:rsidRPr="000027A7">
              <w:t xml:space="preserve"> (niet gemiddelde) levensduur waarvoor alle geleverde componenten, materialen en apparatuur zijn ontworpen, rekening houdend met de te verwachten operationele omstandigheden:</w:t>
            </w:r>
          </w:p>
          <w:p w14:paraId="17261B05" w14:textId="77777777" w:rsidR="003F366D" w:rsidRPr="000027A7" w:rsidRDefault="003F366D" w:rsidP="003F366D">
            <w:pPr>
              <w:pStyle w:val="broodtekst"/>
              <w:keepNext/>
              <w:numPr>
                <w:ilvl w:val="0"/>
                <w:numId w:val="21"/>
              </w:numPr>
            </w:pPr>
            <w:r w:rsidRPr="000027A7">
              <w:t>Uitpandig gemonteerde of geplaatste componenten en materialen (waaronder bekabeling) en apparatuur ten minste 10 jaar na levering;</w:t>
            </w:r>
          </w:p>
          <w:p w14:paraId="2BE75181" w14:textId="77777777" w:rsidR="003F366D" w:rsidRPr="000027A7" w:rsidRDefault="003F366D" w:rsidP="003F366D">
            <w:pPr>
              <w:pStyle w:val="broodtekst"/>
              <w:keepNext/>
              <w:numPr>
                <w:ilvl w:val="0"/>
                <w:numId w:val="21"/>
              </w:numPr>
            </w:pPr>
            <w:r w:rsidRPr="000027A7">
              <w:t>Inpandig gemonteerde of geplaatste apparatuur (waaronder klimatisering en Ethernet converters): ten minste 10 jaar na levering;</w:t>
            </w:r>
          </w:p>
          <w:p w14:paraId="642E8EAA" w14:textId="77777777" w:rsidR="003F366D" w:rsidRPr="000027A7" w:rsidRDefault="003F366D" w:rsidP="003F366D">
            <w:pPr>
              <w:pStyle w:val="broodtekst"/>
              <w:keepNext/>
              <w:numPr>
                <w:ilvl w:val="0"/>
                <w:numId w:val="21"/>
              </w:numPr>
            </w:pPr>
            <w:r w:rsidRPr="000027A7">
              <w:t>Inpandig gemonteerde of geplaatste componenten en materialen (waaronder bekabeling): ten minste 10 jaar na levering.</w:t>
            </w:r>
          </w:p>
        </w:tc>
        <w:tc>
          <w:tcPr>
            <w:tcW w:w="2268" w:type="dxa"/>
          </w:tcPr>
          <w:p w14:paraId="6923F090"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055DD4" w14:paraId="7F4BE1F2" w14:textId="77777777" w:rsidTr="008B7E54">
        <w:tc>
          <w:tcPr>
            <w:tcW w:w="1413" w:type="dxa"/>
          </w:tcPr>
          <w:p w14:paraId="3C3862D6" w14:textId="77777777" w:rsidR="003F366D" w:rsidRPr="000027A7" w:rsidRDefault="003F366D" w:rsidP="003F366D">
            <w:pPr>
              <w:pStyle w:val="broodtekst"/>
            </w:pPr>
            <w:r w:rsidRPr="007D1D2D">
              <w:t>Toelichting:</w:t>
            </w:r>
          </w:p>
        </w:tc>
        <w:tc>
          <w:tcPr>
            <w:tcW w:w="6237" w:type="dxa"/>
            <w:gridSpan w:val="5"/>
          </w:tcPr>
          <w:p w14:paraId="5A347672" w14:textId="77777777" w:rsidR="003F366D" w:rsidRPr="000027A7" w:rsidRDefault="003F366D" w:rsidP="003F366D">
            <w:pPr>
              <w:pStyle w:val="broodtekst"/>
              <w:keepNext/>
            </w:pPr>
          </w:p>
        </w:tc>
        <w:tc>
          <w:tcPr>
            <w:tcW w:w="2268" w:type="dxa"/>
          </w:tcPr>
          <w:p w14:paraId="29B0D0ED"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08135862" w14:textId="77777777" w:rsidTr="008B7E54">
        <w:tc>
          <w:tcPr>
            <w:tcW w:w="1413" w:type="dxa"/>
          </w:tcPr>
          <w:p w14:paraId="1D27F68E" w14:textId="77777777" w:rsidR="003F366D" w:rsidRPr="000027A7" w:rsidRDefault="003F366D" w:rsidP="003F366D">
            <w:pPr>
              <w:pStyle w:val="broodtekst"/>
            </w:pPr>
            <w:r w:rsidRPr="007D1D2D">
              <w:t>Verificatie:</w:t>
            </w:r>
          </w:p>
        </w:tc>
        <w:tc>
          <w:tcPr>
            <w:tcW w:w="6237" w:type="dxa"/>
            <w:gridSpan w:val="5"/>
          </w:tcPr>
          <w:p w14:paraId="212A5FF5" w14:textId="77777777" w:rsidR="003F366D" w:rsidRPr="000027A7" w:rsidRDefault="003F366D" w:rsidP="003F366D">
            <w:pPr>
              <w:pStyle w:val="broodtekst"/>
              <w:keepNext/>
              <w:rPr>
                <w:lang w:val="en-US"/>
              </w:rPr>
            </w:pPr>
            <w:r>
              <w:rPr>
                <w:lang w:val="en-US"/>
              </w:rPr>
              <w:t>Documentatie</w:t>
            </w:r>
            <w:r w:rsidRPr="000027A7">
              <w:rPr>
                <w:lang w:val="en-US"/>
              </w:rPr>
              <w:t xml:space="preserve">, </w:t>
            </w:r>
            <w:r>
              <w:rPr>
                <w:lang w:val="en-US"/>
              </w:rPr>
              <w:t>C</w:t>
            </w:r>
            <w:r w:rsidRPr="000027A7">
              <w:rPr>
                <w:lang w:val="en-US"/>
              </w:rPr>
              <w:t>ertificaat of certificaten.</w:t>
            </w:r>
          </w:p>
        </w:tc>
        <w:tc>
          <w:tcPr>
            <w:tcW w:w="2268" w:type="dxa"/>
          </w:tcPr>
          <w:p w14:paraId="71B00095"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15641939" w14:textId="77777777" w:rsidTr="008B7E54">
        <w:tc>
          <w:tcPr>
            <w:tcW w:w="1413" w:type="dxa"/>
            <w:shd w:val="clear" w:color="auto" w:fill="E6E6E6"/>
          </w:tcPr>
          <w:p w14:paraId="69324BA4" w14:textId="77777777" w:rsidR="003F366D" w:rsidRPr="000027A7" w:rsidRDefault="003F366D" w:rsidP="003F366D">
            <w:pPr>
              <w:pStyle w:val="broodtekst"/>
              <w:rPr>
                <w:b/>
              </w:rPr>
            </w:pPr>
            <w:r w:rsidRPr="000027A7">
              <w:rPr>
                <w:b/>
              </w:rPr>
              <w:t>VSE-7</w:t>
            </w:r>
            <w:r>
              <w:rPr>
                <w:b/>
              </w:rPr>
              <w:t>5</w:t>
            </w:r>
          </w:p>
        </w:tc>
        <w:tc>
          <w:tcPr>
            <w:tcW w:w="6237" w:type="dxa"/>
            <w:gridSpan w:val="5"/>
            <w:shd w:val="clear" w:color="auto" w:fill="E6E6E6"/>
          </w:tcPr>
          <w:p w14:paraId="498CBA94" w14:textId="77777777" w:rsidR="003F366D" w:rsidRPr="000027A7" w:rsidRDefault="003F366D" w:rsidP="003F366D">
            <w:pPr>
              <w:pStyle w:val="broodtekst"/>
              <w:rPr>
                <w:b/>
              </w:rPr>
            </w:pPr>
            <w:r w:rsidRPr="000027A7">
              <w:rPr>
                <w:b/>
              </w:rPr>
              <w:t>Support</w:t>
            </w:r>
          </w:p>
        </w:tc>
        <w:tc>
          <w:tcPr>
            <w:tcW w:w="2268" w:type="dxa"/>
            <w:shd w:val="clear" w:color="auto" w:fill="86C490"/>
          </w:tcPr>
          <w:p w14:paraId="36DE9E1A"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320C8D66" w14:textId="77777777" w:rsidTr="008B7E54">
        <w:tc>
          <w:tcPr>
            <w:tcW w:w="1413" w:type="dxa"/>
          </w:tcPr>
          <w:p w14:paraId="3C286803" w14:textId="77777777" w:rsidR="003F366D" w:rsidRPr="000027A7" w:rsidRDefault="003F366D" w:rsidP="003F366D">
            <w:pPr>
              <w:pStyle w:val="broodtekst"/>
            </w:pPr>
            <w:r w:rsidRPr="007D1D2D">
              <w:t>Eis:</w:t>
            </w:r>
          </w:p>
        </w:tc>
        <w:tc>
          <w:tcPr>
            <w:tcW w:w="6237" w:type="dxa"/>
            <w:gridSpan w:val="5"/>
          </w:tcPr>
          <w:p w14:paraId="752B1FCA" w14:textId="77777777" w:rsidR="003F366D" w:rsidRPr="000027A7" w:rsidRDefault="003F366D" w:rsidP="003F366D">
            <w:pPr>
              <w:pStyle w:val="broodtekst"/>
              <w:keepNext/>
            </w:pPr>
            <w:r w:rsidRPr="000027A7">
              <w:t>De Fabrikant is telefonisch en via de e-mail bereikbaar tijdens werkuren (9:00-17:00 CET). Reacties op aanvragen worden binnen 2 werkdagen verstrekt aan Opdrachtgever.</w:t>
            </w:r>
          </w:p>
          <w:p w14:paraId="126F8D62" w14:textId="77777777" w:rsidR="003F366D" w:rsidRPr="000027A7" w:rsidRDefault="003F366D" w:rsidP="003F366D">
            <w:pPr>
              <w:pStyle w:val="broodtekst"/>
              <w:keepNext/>
            </w:pPr>
          </w:p>
          <w:p w14:paraId="5C8FABF6" w14:textId="77777777" w:rsidR="003F366D" w:rsidRPr="000027A7" w:rsidRDefault="003F366D" w:rsidP="003F366D">
            <w:pPr>
              <w:pStyle w:val="broodtekst"/>
              <w:keepNext/>
            </w:pPr>
            <w:r w:rsidRPr="000027A7">
              <w:rPr>
                <w:color w:val="000000" w:themeColor="text1"/>
              </w:rPr>
              <w:t xml:space="preserve">Communicatie dient in het Engels te verlopen. </w:t>
            </w:r>
          </w:p>
        </w:tc>
        <w:tc>
          <w:tcPr>
            <w:tcW w:w="2268" w:type="dxa"/>
          </w:tcPr>
          <w:p w14:paraId="0EC4E186"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055DD4" w14:paraId="583CA6F1" w14:textId="77777777" w:rsidTr="008B7E54">
        <w:tc>
          <w:tcPr>
            <w:tcW w:w="1413" w:type="dxa"/>
          </w:tcPr>
          <w:p w14:paraId="269952FB" w14:textId="77777777" w:rsidR="003F366D" w:rsidRPr="000027A7" w:rsidRDefault="003F366D" w:rsidP="003F366D">
            <w:pPr>
              <w:pStyle w:val="broodtekst"/>
            </w:pPr>
            <w:r w:rsidRPr="007D1D2D">
              <w:t>Toelichting:</w:t>
            </w:r>
          </w:p>
        </w:tc>
        <w:tc>
          <w:tcPr>
            <w:tcW w:w="6237" w:type="dxa"/>
            <w:gridSpan w:val="5"/>
          </w:tcPr>
          <w:p w14:paraId="63112140" w14:textId="77777777" w:rsidR="003F366D" w:rsidRPr="000027A7" w:rsidRDefault="003F366D" w:rsidP="003F366D">
            <w:pPr>
              <w:pStyle w:val="broodtekst"/>
              <w:keepNext/>
            </w:pPr>
          </w:p>
        </w:tc>
        <w:tc>
          <w:tcPr>
            <w:tcW w:w="2268" w:type="dxa"/>
          </w:tcPr>
          <w:p w14:paraId="23358BB0"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13170058" w14:textId="77777777" w:rsidTr="008B7E54">
        <w:tc>
          <w:tcPr>
            <w:tcW w:w="1413" w:type="dxa"/>
          </w:tcPr>
          <w:p w14:paraId="29DD5ABF" w14:textId="77777777" w:rsidR="003F366D" w:rsidRPr="000027A7" w:rsidRDefault="003F366D" w:rsidP="003F366D">
            <w:pPr>
              <w:pStyle w:val="broodtekst"/>
            </w:pPr>
            <w:r w:rsidRPr="007D1D2D">
              <w:t>Verificatie:</w:t>
            </w:r>
          </w:p>
        </w:tc>
        <w:tc>
          <w:tcPr>
            <w:tcW w:w="6237" w:type="dxa"/>
            <w:gridSpan w:val="5"/>
          </w:tcPr>
          <w:p w14:paraId="2BEF1A25" w14:textId="77777777" w:rsidR="003F366D" w:rsidRPr="000027A7" w:rsidRDefault="003F366D" w:rsidP="003F366D">
            <w:pPr>
              <w:pStyle w:val="broodtekst"/>
              <w:keepNext/>
              <w:rPr>
                <w:lang w:val="en-US"/>
              </w:rPr>
            </w:pPr>
            <w:r w:rsidRPr="000027A7">
              <w:t>Documentatie.</w:t>
            </w:r>
          </w:p>
        </w:tc>
        <w:tc>
          <w:tcPr>
            <w:tcW w:w="2268" w:type="dxa"/>
          </w:tcPr>
          <w:p w14:paraId="0ECABF3B"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57F71D90" w14:textId="77777777" w:rsidTr="008B7E54">
        <w:tc>
          <w:tcPr>
            <w:tcW w:w="1413" w:type="dxa"/>
            <w:shd w:val="clear" w:color="auto" w:fill="E6E6E6"/>
          </w:tcPr>
          <w:p w14:paraId="7474F580" w14:textId="77777777" w:rsidR="003F366D" w:rsidRPr="000027A7" w:rsidRDefault="003F366D" w:rsidP="003F366D">
            <w:pPr>
              <w:pStyle w:val="broodtekst"/>
              <w:rPr>
                <w:b/>
              </w:rPr>
            </w:pPr>
            <w:r w:rsidRPr="000027A7">
              <w:rPr>
                <w:b/>
              </w:rPr>
              <w:t>VSE-7</w:t>
            </w:r>
            <w:r>
              <w:rPr>
                <w:b/>
              </w:rPr>
              <w:t>6</w:t>
            </w:r>
          </w:p>
        </w:tc>
        <w:tc>
          <w:tcPr>
            <w:tcW w:w="6237" w:type="dxa"/>
            <w:gridSpan w:val="5"/>
            <w:shd w:val="clear" w:color="auto" w:fill="E6E6E6"/>
          </w:tcPr>
          <w:p w14:paraId="45FB1EEB" w14:textId="77777777" w:rsidR="003F366D" w:rsidRPr="000027A7" w:rsidRDefault="003F366D" w:rsidP="003F366D">
            <w:pPr>
              <w:pStyle w:val="broodtekst"/>
              <w:rPr>
                <w:b/>
              </w:rPr>
            </w:pPr>
            <w:r w:rsidRPr="000027A7">
              <w:rPr>
                <w:b/>
              </w:rPr>
              <w:t>Hardening</w:t>
            </w:r>
          </w:p>
        </w:tc>
        <w:tc>
          <w:tcPr>
            <w:tcW w:w="2268" w:type="dxa"/>
            <w:shd w:val="clear" w:color="auto" w:fill="86C490"/>
          </w:tcPr>
          <w:p w14:paraId="4DDDFB1B"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0FEC0E8C" w14:textId="77777777" w:rsidTr="008B7E54">
        <w:tc>
          <w:tcPr>
            <w:tcW w:w="1413" w:type="dxa"/>
          </w:tcPr>
          <w:p w14:paraId="3E360696" w14:textId="77777777" w:rsidR="003F366D" w:rsidRPr="000027A7" w:rsidRDefault="003F366D" w:rsidP="003F366D">
            <w:pPr>
              <w:pStyle w:val="broodtekst"/>
            </w:pPr>
            <w:r w:rsidRPr="007D1D2D">
              <w:t>Eis:</w:t>
            </w:r>
          </w:p>
          <w:p w14:paraId="39A78A33" w14:textId="77777777" w:rsidR="003F366D" w:rsidRPr="000027A7" w:rsidRDefault="003F366D" w:rsidP="003F366D">
            <w:pPr>
              <w:pStyle w:val="broodtekst"/>
            </w:pPr>
          </w:p>
          <w:p w14:paraId="6B6D9AF8" w14:textId="77777777" w:rsidR="003F366D" w:rsidRPr="000027A7" w:rsidRDefault="003F366D" w:rsidP="003F366D">
            <w:pPr>
              <w:pStyle w:val="broodtekst"/>
            </w:pPr>
            <w:r w:rsidRPr="000027A7">
              <w:t xml:space="preserve">referte </w:t>
            </w:r>
          </w:p>
          <w:p w14:paraId="66DF1121" w14:textId="77777777" w:rsidR="003F366D" w:rsidRPr="000027A7" w:rsidRDefault="003F366D" w:rsidP="003F366D">
            <w:pPr>
              <w:pStyle w:val="broodtekst"/>
            </w:pPr>
            <w:r w:rsidRPr="000027A7">
              <w:t>12.2.SC-13</w:t>
            </w:r>
          </w:p>
        </w:tc>
        <w:tc>
          <w:tcPr>
            <w:tcW w:w="6237" w:type="dxa"/>
            <w:gridSpan w:val="5"/>
          </w:tcPr>
          <w:p w14:paraId="16A114B4" w14:textId="77777777" w:rsidR="003F366D" w:rsidRPr="000027A7" w:rsidRDefault="003F366D" w:rsidP="003F366D">
            <w:pPr>
              <w:rPr>
                <w:rFonts w:ascii="Verdana" w:hAnsi="Verdana"/>
                <w:lang w:eastAsia="ar-SA"/>
              </w:rPr>
            </w:pPr>
            <w:r w:rsidRPr="000027A7">
              <w:rPr>
                <w:rFonts w:ascii="Verdana" w:hAnsi="Verdana"/>
                <w:lang w:eastAsia="ar-SA"/>
              </w:rPr>
              <w:t>De Opdrachtnemer dient de informatiesystemen betrokken bij de Prestatie te hardenen door:</w:t>
            </w:r>
          </w:p>
          <w:p w14:paraId="3CA3FE94" w14:textId="77777777" w:rsidR="003F366D" w:rsidRPr="000027A7" w:rsidRDefault="003F366D" w:rsidP="003F366D">
            <w:pPr>
              <w:rPr>
                <w:rFonts w:ascii="Verdana" w:hAnsi="Verdana"/>
                <w:lang w:eastAsia="ar-SA"/>
              </w:rPr>
            </w:pPr>
            <w:r w:rsidRPr="000027A7">
              <w:rPr>
                <w:rFonts w:ascii="Verdana" w:hAnsi="Verdana"/>
                <w:lang w:eastAsia="ar-SA"/>
              </w:rPr>
              <w:t>•  Niet noodzakelijke datanetwerkservices uit te zetten;</w:t>
            </w:r>
          </w:p>
          <w:p w14:paraId="7A6A4EA7" w14:textId="77777777" w:rsidR="003F366D" w:rsidRPr="000027A7" w:rsidRDefault="003F366D" w:rsidP="003F366D">
            <w:pPr>
              <w:rPr>
                <w:rFonts w:ascii="Verdana" w:hAnsi="Verdana"/>
                <w:lang w:eastAsia="ar-SA"/>
              </w:rPr>
            </w:pPr>
            <w:r w:rsidRPr="000027A7">
              <w:rPr>
                <w:rFonts w:ascii="Verdana" w:hAnsi="Verdana"/>
                <w:lang w:eastAsia="ar-SA"/>
              </w:rPr>
              <w:t xml:space="preserve">•  Het verwijderen (patchen) van bekende kwetsbaarheden; Opdrachtgever moet zelfstandig in staat zijn patches te installeren </w:t>
            </w:r>
            <w:r w:rsidRPr="000027A7">
              <w:rPr>
                <w:rFonts w:ascii="Verdana" w:hAnsi="Verdana"/>
                <w:lang w:eastAsia="ar-SA"/>
              </w:rPr>
              <w:lastRenderedPageBreak/>
              <w:t>en na het beschikbaar komen van de patch dient deze binnen 48 aan Opdrachtgever  te worden beschikbaar gesteld</w:t>
            </w:r>
          </w:p>
          <w:p w14:paraId="5B58432B" w14:textId="77777777" w:rsidR="003F366D" w:rsidRPr="000027A7" w:rsidRDefault="003F366D" w:rsidP="003F366D">
            <w:pPr>
              <w:rPr>
                <w:rFonts w:ascii="Verdana" w:hAnsi="Verdana"/>
                <w:lang w:eastAsia="ar-SA"/>
              </w:rPr>
            </w:pPr>
            <w:r w:rsidRPr="000027A7">
              <w:rPr>
                <w:rFonts w:ascii="Verdana" w:hAnsi="Verdana"/>
                <w:lang w:eastAsia="ar-SA"/>
              </w:rPr>
              <w:t>•  Alle poorten die niet nodig zijn te deactiveren/blokkeren;</w:t>
            </w:r>
          </w:p>
          <w:p w14:paraId="6415B50A" w14:textId="77777777" w:rsidR="003F366D" w:rsidRPr="000027A7" w:rsidRDefault="003F366D" w:rsidP="003F366D">
            <w:pPr>
              <w:rPr>
                <w:rFonts w:ascii="Verdana" w:hAnsi="Verdana"/>
                <w:lang w:eastAsia="ar-SA"/>
              </w:rPr>
            </w:pPr>
            <w:r w:rsidRPr="000027A7">
              <w:rPr>
                <w:rFonts w:ascii="Verdana" w:hAnsi="Verdana"/>
                <w:lang w:eastAsia="ar-SA"/>
              </w:rPr>
              <w:t>•  De default account uit te schakelen conform het wachtwoord policy;</w:t>
            </w:r>
          </w:p>
          <w:p w14:paraId="2FCF3A78" w14:textId="77777777" w:rsidR="003F366D" w:rsidRPr="000027A7" w:rsidRDefault="003F366D" w:rsidP="003F366D">
            <w:pPr>
              <w:rPr>
                <w:rFonts w:ascii="Verdana" w:hAnsi="Verdana"/>
                <w:lang w:eastAsia="ar-SA"/>
              </w:rPr>
            </w:pPr>
            <w:r w:rsidRPr="000027A7">
              <w:rPr>
                <w:rFonts w:ascii="Verdana" w:hAnsi="Verdana"/>
                <w:lang w:eastAsia="ar-SA"/>
              </w:rPr>
              <w:t>•  Indien beschikbaar gebruik te maken van de security opties van de leveranciers;</w:t>
            </w:r>
          </w:p>
          <w:p w14:paraId="3C02CE68" w14:textId="77777777" w:rsidR="003F366D" w:rsidRPr="000027A7" w:rsidRDefault="003F366D" w:rsidP="003F366D">
            <w:pPr>
              <w:rPr>
                <w:rFonts w:ascii="Verdana" w:hAnsi="Verdana"/>
                <w:lang w:eastAsia="ar-SA"/>
              </w:rPr>
            </w:pPr>
            <w:r w:rsidRPr="000027A7">
              <w:rPr>
                <w:rFonts w:ascii="Verdana" w:hAnsi="Verdana"/>
                <w:lang w:eastAsia="ar-SA"/>
              </w:rPr>
              <w:t>•  De standaard hardeningsprofielen te volgen voor de gangbare platformen zie hiertoe bijv. de ‘Security Benchmarks’ van CIS: http://www.cisecurity.org/.</w:t>
            </w:r>
          </w:p>
        </w:tc>
        <w:tc>
          <w:tcPr>
            <w:tcW w:w="2268" w:type="dxa"/>
          </w:tcPr>
          <w:p w14:paraId="52B54A31" w14:textId="77777777" w:rsidR="003F366D" w:rsidRPr="003F366D" w:rsidRDefault="003F366D" w:rsidP="003F366D">
            <w:pPr>
              <w:rPr>
                <w:rFonts w:ascii="Verdana" w:eastAsia="Times New Roman" w:hAnsi="Verdana" w:cs="Times New Roman"/>
                <w:lang w:eastAsia="ar-SA"/>
              </w:rPr>
            </w:pPr>
          </w:p>
        </w:tc>
      </w:tr>
      <w:tr w:rsidR="003F366D" w:rsidRPr="00055DD4" w14:paraId="7FC0FE5D" w14:textId="77777777" w:rsidTr="008B7E54">
        <w:tc>
          <w:tcPr>
            <w:tcW w:w="1413" w:type="dxa"/>
          </w:tcPr>
          <w:p w14:paraId="6DF6D50B" w14:textId="77777777" w:rsidR="003F366D" w:rsidRPr="000027A7" w:rsidRDefault="003F366D" w:rsidP="003F366D">
            <w:pPr>
              <w:pStyle w:val="broodtekst"/>
            </w:pPr>
            <w:r w:rsidRPr="007D1D2D">
              <w:t>Toelichting:</w:t>
            </w:r>
          </w:p>
        </w:tc>
        <w:tc>
          <w:tcPr>
            <w:tcW w:w="6237" w:type="dxa"/>
            <w:gridSpan w:val="5"/>
          </w:tcPr>
          <w:p w14:paraId="3157EC13" w14:textId="77777777" w:rsidR="003F366D" w:rsidRPr="000027A7" w:rsidRDefault="003F366D" w:rsidP="003F366D">
            <w:pPr>
              <w:pStyle w:val="broodtekst"/>
              <w:keepNext/>
            </w:pPr>
          </w:p>
        </w:tc>
        <w:tc>
          <w:tcPr>
            <w:tcW w:w="2268" w:type="dxa"/>
          </w:tcPr>
          <w:p w14:paraId="15087018"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1019211D" w14:textId="77777777" w:rsidTr="008B7E54">
        <w:tc>
          <w:tcPr>
            <w:tcW w:w="1413" w:type="dxa"/>
          </w:tcPr>
          <w:p w14:paraId="29EB3816" w14:textId="77777777" w:rsidR="003F366D" w:rsidRPr="000027A7" w:rsidRDefault="003F366D" w:rsidP="003F366D">
            <w:pPr>
              <w:pStyle w:val="broodtekst"/>
            </w:pPr>
            <w:r w:rsidRPr="007D1D2D">
              <w:t>Verificatie:</w:t>
            </w:r>
          </w:p>
        </w:tc>
        <w:tc>
          <w:tcPr>
            <w:tcW w:w="6237" w:type="dxa"/>
            <w:gridSpan w:val="5"/>
          </w:tcPr>
          <w:p w14:paraId="3FD37909" w14:textId="77777777" w:rsidR="003F366D" w:rsidRPr="000027A7" w:rsidRDefault="003F366D" w:rsidP="003F366D">
            <w:pPr>
              <w:pStyle w:val="broodtekst"/>
              <w:keepNext/>
            </w:pPr>
            <w:r w:rsidRPr="000027A7">
              <w:t xml:space="preserve">Inspectie, </w:t>
            </w:r>
            <w:r>
              <w:t>T</w:t>
            </w:r>
            <w:r w:rsidRPr="000027A7">
              <w:t>esten</w:t>
            </w:r>
            <w:r>
              <w:t>.</w:t>
            </w:r>
          </w:p>
        </w:tc>
        <w:tc>
          <w:tcPr>
            <w:tcW w:w="2268" w:type="dxa"/>
          </w:tcPr>
          <w:p w14:paraId="2ED72E54"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6251BF" w:rsidRPr="00055DD4" w14:paraId="1430582A" w14:textId="77777777" w:rsidTr="008B7E54">
        <w:tc>
          <w:tcPr>
            <w:tcW w:w="1413" w:type="dxa"/>
            <w:shd w:val="clear" w:color="auto" w:fill="E6E6E6"/>
          </w:tcPr>
          <w:p w14:paraId="2F180BC9" w14:textId="77777777" w:rsidR="006251BF" w:rsidRPr="000027A7" w:rsidRDefault="006251BF" w:rsidP="006251BF">
            <w:pPr>
              <w:pStyle w:val="broodtekst"/>
              <w:rPr>
                <w:b/>
              </w:rPr>
            </w:pPr>
            <w:r w:rsidRPr="000027A7">
              <w:rPr>
                <w:b/>
              </w:rPr>
              <w:t>VSE-7</w:t>
            </w:r>
            <w:r>
              <w:rPr>
                <w:b/>
              </w:rPr>
              <w:t>7</w:t>
            </w:r>
          </w:p>
        </w:tc>
        <w:tc>
          <w:tcPr>
            <w:tcW w:w="6237" w:type="dxa"/>
            <w:gridSpan w:val="5"/>
            <w:shd w:val="clear" w:color="auto" w:fill="E6E6E6"/>
          </w:tcPr>
          <w:p w14:paraId="4888E4FA" w14:textId="77777777" w:rsidR="006251BF" w:rsidRPr="000027A7" w:rsidRDefault="006251BF" w:rsidP="006251BF">
            <w:pPr>
              <w:pStyle w:val="broodtekst"/>
              <w:rPr>
                <w:b/>
              </w:rPr>
            </w:pPr>
            <w:r w:rsidRPr="000027A7">
              <w:rPr>
                <w:b/>
              </w:rPr>
              <w:t>Voldoen aan beveiligingseisen</w:t>
            </w:r>
          </w:p>
        </w:tc>
        <w:tc>
          <w:tcPr>
            <w:tcW w:w="2268" w:type="dxa"/>
            <w:shd w:val="clear" w:color="auto" w:fill="86C490"/>
          </w:tcPr>
          <w:p w14:paraId="46C5252F" w14:textId="77777777" w:rsidR="006251BF" w:rsidRPr="00055DD4" w:rsidRDefault="006251BF" w:rsidP="006251BF">
            <w:pPr>
              <w:suppressAutoHyphens/>
              <w:autoSpaceDE w:val="0"/>
              <w:spacing w:before="40" w:after="40" w:line="240" w:lineRule="atLeast"/>
              <w:rPr>
                <w:rFonts w:ascii="Verdana" w:eastAsia="Times New Roman" w:hAnsi="Verdana" w:cs="Times New Roman"/>
                <w:b/>
                <w:lang w:val="en-GB" w:eastAsia="ar-SA"/>
              </w:rPr>
            </w:pPr>
          </w:p>
        </w:tc>
      </w:tr>
      <w:tr w:rsidR="006251BF" w:rsidRPr="006251BF" w14:paraId="4DE6E4A9" w14:textId="77777777" w:rsidTr="008B7E54">
        <w:tc>
          <w:tcPr>
            <w:tcW w:w="1413" w:type="dxa"/>
          </w:tcPr>
          <w:p w14:paraId="1DB2FFCD" w14:textId="77777777" w:rsidR="006251BF" w:rsidRPr="000027A7" w:rsidRDefault="006251BF" w:rsidP="006251BF">
            <w:pPr>
              <w:pStyle w:val="broodtekst"/>
            </w:pPr>
            <w:r w:rsidRPr="007D1D2D">
              <w:t>Eis:</w:t>
            </w:r>
          </w:p>
          <w:p w14:paraId="770C2C51" w14:textId="77777777" w:rsidR="006251BF" w:rsidRPr="000027A7" w:rsidRDefault="006251BF" w:rsidP="006251BF">
            <w:pPr>
              <w:pStyle w:val="broodtekst"/>
            </w:pPr>
          </w:p>
          <w:p w14:paraId="290D1F41" w14:textId="77777777" w:rsidR="006251BF" w:rsidRPr="000027A7" w:rsidRDefault="006251BF" w:rsidP="006251BF">
            <w:pPr>
              <w:pStyle w:val="broodtekst"/>
            </w:pPr>
          </w:p>
        </w:tc>
        <w:tc>
          <w:tcPr>
            <w:tcW w:w="6237" w:type="dxa"/>
            <w:gridSpan w:val="5"/>
          </w:tcPr>
          <w:p w14:paraId="7774D5F4" w14:textId="77777777" w:rsidR="006251BF" w:rsidRPr="000027A7" w:rsidRDefault="006251BF" w:rsidP="006251BF">
            <w:pPr>
              <w:rPr>
                <w:rFonts w:ascii="Verdana" w:hAnsi="Verdana"/>
                <w:lang w:eastAsia="ar-SA"/>
              </w:rPr>
            </w:pPr>
            <w:r w:rsidRPr="000027A7">
              <w:rPr>
                <w:rFonts w:ascii="Verdana" w:hAnsi="Verdana"/>
                <w:lang w:eastAsia="ar-SA"/>
              </w:rPr>
              <w:t>De Opdrachtnemer dient de informatiesystemen betrokken bij de Prestatie te laten voldoen aan alle in dit hoofdstuk genoemde eisen. Per eis dient te worden aangegeven of dit op de levering van toepassing is en zo ja hoe dit wordt ingevuld.</w:t>
            </w:r>
          </w:p>
        </w:tc>
        <w:tc>
          <w:tcPr>
            <w:tcW w:w="2268" w:type="dxa"/>
          </w:tcPr>
          <w:p w14:paraId="5840ED92" w14:textId="77777777" w:rsidR="006251BF" w:rsidRPr="006251BF" w:rsidRDefault="006251BF" w:rsidP="006251BF">
            <w:pPr>
              <w:rPr>
                <w:rFonts w:ascii="Verdana" w:eastAsia="Times New Roman" w:hAnsi="Verdana" w:cs="Times New Roman"/>
                <w:lang w:eastAsia="ar-SA"/>
              </w:rPr>
            </w:pPr>
          </w:p>
        </w:tc>
      </w:tr>
      <w:tr w:rsidR="006251BF" w:rsidRPr="00055DD4" w14:paraId="6591ABD1" w14:textId="77777777" w:rsidTr="008B7E54">
        <w:tc>
          <w:tcPr>
            <w:tcW w:w="1413" w:type="dxa"/>
          </w:tcPr>
          <w:p w14:paraId="2DDF1371" w14:textId="77777777" w:rsidR="006251BF" w:rsidRPr="000027A7" w:rsidRDefault="006251BF" w:rsidP="006251BF">
            <w:pPr>
              <w:pStyle w:val="broodtekst"/>
            </w:pPr>
            <w:r w:rsidRPr="007D1D2D">
              <w:t>Toelichting:</w:t>
            </w:r>
          </w:p>
        </w:tc>
        <w:tc>
          <w:tcPr>
            <w:tcW w:w="6237" w:type="dxa"/>
            <w:gridSpan w:val="5"/>
          </w:tcPr>
          <w:p w14:paraId="61F9AD0A" w14:textId="77777777" w:rsidR="006251BF" w:rsidRPr="000027A7" w:rsidRDefault="006251BF" w:rsidP="006251BF">
            <w:pPr>
              <w:pStyle w:val="broodtekst"/>
              <w:keepNext/>
            </w:pPr>
            <w:r w:rsidRPr="000027A7">
              <w:t xml:space="preserve">De opgenomen beveiligingseisen zijn Rijksoverheid beveiligingseisen en dienen te worden gevolgd. Indien een eis niet kan worden ingevuld, moet de afwijking zichtbaar worden gemaakt en zijn aanvullende door </w:t>
            </w:r>
            <w:r>
              <w:t>Opdrachtnemer</w:t>
            </w:r>
            <w:r w:rsidRPr="000027A7">
              <w:t xml:space="preserve"> te nemen mitigerende maatregelen noodzakelijk.</w:t>
            </w:r>
          </w:p>
          <w:p w14:paraId="4270546A" w14:textId="77777777" w:rsidR="006251BF" w:rsidRPr="000027A7" w:rsidRDefault="006251BF" w:rsidP="006251BF">
            <w:pPr>
              <w:pStyle w:val="broodtekst"/>
              <w:keepNext/>
            </w:pPr>
          </w:p>
          <w:p w14:paraId="6A63430B" w14:textId="77777777" w:rsidR="006251BF" w:rsidRPr="000027A7" w:rsidRDefault="006251BF" w:rsidP="006251BF">
            <w:pPr>
              <w:pStyle w:val="broodtekst"/>
              <w:keepNext/>
            </w:pPr>
            <w:r w:rsidRPr="000027A7">
              <w:t>Het kan ook zijn dat eisen in de RWS-organisatie reeds zijn of moeten worden afgedekt. In dat geval dient dit ook expliciet te worden aangegeven.</w:t>
            </w:r>
          </w:p>
        </w:tc>
        <w:tc>
          <w:tcPr>
            <w:tcW w:w="2268" w:type="dxa"/>
          </w:tcPr>
          <w:p w14:paraId="7D0FE358" w14:textId="77777777" w:rsidR="006251BF" w:rsidRPr="006251BF" w:rsidRDefault="006251BF" w:rsidP="006251BF">
            <w:pPr>
              <w:keepNext/>
              <w:suppressAutoHyphens/>
              <w:autoSpaceDE w:val="0"/>
              <w:spacing w:before="40" w:after="40" w:line="240" w:lineRule="atLeast"/>
              <w:rPr>
                <w:rFonts w:ascii="Verdana" w:eastAsia="Times New Roman" w:hAnsi="Verdana" w:cs="Times New Roman"/>
                <w:lang w:eastAsia="ar-SA"/>
              </w:rPr>
            </w:pPr>
          </w:p>
        </w:tc>
      </w:tr>
      <w:tr w:rsidR="006251BF" w:rsidRPr="00055DD4" w14:paraId="6040F6B3" w14:textId="77777777" w:rsidTr="008B7E54">
        <w:tc>
          <w:tcPr>
            <w:tcW w:w="1413" w:type="dxa"/>
          </w:tcPr>
          <w:p w14:paraId="20794CB7" w14:textId="77777777" w:rsidR="006251BF" w:rsidRPr="000027A7" w:rsidRDefault="006251BF" w:rsidP="006251BF">
            <w:pPr>
              <w:pStyle w:val="broodtekst"/>
            </w:pPr>
            <w:r w:rsidRPr="007D1D2D">
              <w:t>Verificatie:</w:t>
            </w:r>
          </w:p>
        </w:tc>
        <w:tc>
          <w:tcPr>
            <w:tcW w:w="6237" w:type="dxa"/>
            <w:gridSpan w:val="5"/>
          </w:tcPr>
          <w:p w14:paraId="6880CF83" w14:textId="77777777" w:rsidR="006251BF" w:rsidRPr="000027A7" w:rsidRDefault="006251BF" w:rsidP="006251BF">
            <w:pPr>
              <w:pStyle w:val="broodtekst"/>
              <w:keepNext/>
            </w:pPr>
            <w:r w:rsidRPr="000027A7">
              <w:t>Inspectie.</w:t>
            </w:r>
          </w:p>
        </w:tc>
        <w:tc>
          <w:tcPr>
            <w:tcW w:w="2268" w:type="dxa"/>
          </w:tcPr>
          <w:p w14:paraId="30A5B5EC" w14:textId="77777777" w:rsidR="006251BF" w:rsidRPr="00055DD4" w:rsidRDefault="006251BF" w:rsidP="006251BF">
            <w:pPr>
              <w:keepNext/>
              <w:suppressAutoHyphens/>
              <w:autoSpaceDE w:val="0"/>
              <w:spacing w:before="40" w:after="40" w:line="240" w:lineRule="atLeast"/>
              <w:rPr>
                <w:rFonts w:ascii="Verdana" w:eastAsia="Times New Roman" w:hAnsi="Verdana" w:cs="Times New Roman"/>
                <w:lang w:val="en-GB" w:eastAsia="ar-SA"/>
              </w:rPr>
            </w:pPr>
          </w:p>
        </w:tc>
      </w:tr>
      <w:tr w:rsidR="00FD0667" w:rsidRPr="00055DD4" w14:paraId="340D57FA" w14:textId="77777777" w:rsidTr="008B7E54">
        <w:trPr>
          <w:trHeight w:val="416"/>
        </w:trPr>
        <w:tc>
          <w:tcPr>
            <w:tcW w:w="1413" w:type="dxa"/>
            <w:shd w:val="clear" w:color="auto" w:fill="E6E6E6"/>
          </w:tcPr>
          <w:p w14:paraId="1761E373" w14:textId="30AAA870" w:rsidR="00FD0667" w:rsidRPr="000027A7" w:rsidRDefault="00122231" w:rsidP="00FD0667">
            <w:pPr>
              <w:pStyle w:val="broodtekst"/>
              <w:rPr>
                <w:b/>
              </w:rPr>
            </w:pPr>
            <w:r>
              <w:rPr>
                <w:b/>
              </w:rPr>
              <w:t>VSE-78</w:t>
            </w:r>
          </w:p>
        </w:tc>
        <w:tc>
          <w:tcPr>
            <w:tcW w:w="850" w:type="dxa"/>
            <w:shd w:val="clear" w:color="auto" w:fill="E6E6E6"/>
          </w:tcPr>
          <w:p w14:paraId="215F73F8" w14:textId="77777777" w:rsidR="00FD0667" w:rsidRPr="000027A7" w:rsidRDefault="00FD0667" w:rsidP="00FD0667">
            <w:pPr>
              <w:pStyle w:val="broodtekst"/>
              <w:rPr>
                <w:b/>
              </w:rPr>
            </w:pPr>
            <w:r w:rsidRPr="000027A7">
              <w:rPr>
                <w:b/>
                <w:sz w:val="12"/>
              </w:rPr>
              <w:t>Ref ISO 27000</w:t>
            </w:r>
          </w:p>
        </w:tc>
        <w:tc>
          <w:tcPr>
            <w:tcW w:w="5387" w:type="dxa"/>
            <w:gridSpan w:val="4"/>
            <w:shd w:val="clear" w:color="auto" w:fill="E6E6E6"/>
          </w:tcPr>
          <w:p w14:paraId="65F0A59E" w14:textId="77777777" w:rsidR="00FD0667" w:rsidRPr="000027A7" w:rsidRDefault="00FD0667" w:rsidP="00FD0667">
            <w:pPr>
              <w:pStyle w:val="broodtekst"/>
              <w:rPr>
                <w:b/>
              </w:rPr>
            </w:pPr>
            <w:r w:rsidRPr="000027A7">
              <w:rPr>
                <w:b/>
              </w:rPr>
              <w:t>Security - Beveiliging bedrijfsvoering</w:t>
            </w:r>
          </w:p>
        </w:tc>
        <w:tc>
          <w:tcPr>
            <w:tcW w:w="2268" w:type="dxa"/>
            <w:shd w:val="clear" w:color="auto" w:fill="86C490"/>
          </w:tcPr>
          <w:p w14:paraId="5C0E84E6"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5260559E" w14:textId="77777777" w:rsidTr="008B7E54">
        <w:trPr>
          <w:trHeight w:val="983"/>
        </w:trPr>
        <w:tc>
          <w:tcPr>
            <w:tcW w:w="1413" w:type="dxa"/>
          </w:tcPr>
          <w:p w14:paraId="7EF4E549" w14:textId="77777777" w:rsidR="00FD0667" w:rsidRPr="007D1D2D" w:rsidRDefault="00FD0667" w:rsidP="00FD0667">
            <w:pPr>
              <w:pStyle w:val="broodtekst"/>
            </w:pPr>
            <w:r w:rsidRPr="007D1D2D">
              <w:t>Eis:</w:t>
            </w:r>
          </w:p>
          <w:p w14:paraId="140D2F10" w14:textId="77777777" w:rsidR="00FD0667" w:rsidRPr="000027A7" w:rsidRDefault="00FD0667" w:rsidP="00FD0667">
            <w:pPr>
              <w:pStyle w:val="broodtekst"/>
            </w:pPr>
          </w:p>
        </w:tc>
        <w:tc>
          <w:tcPr>
            <w:tcW w:w="850" w:type="dxa"/>
          </w:tcPr>
          <w:p w14:paraId="58D330EF" w14:textId="77777777" w:rsidR="00FD0667" w:rsidRPr="00316A79" w:rsidRDefault="00FD0667" w:rsidP="00FD0667">
            <w:pPr>
              <w:pStyle w:val="Broodtekst0"/>
              <w:jc w:val="right"/>
              <w:rPr>
                <w:rFonts w:cstheme="minorHAnsi"/>
                <w:sz w:val="16"/>
                <w:szCs w:val="16"/>
              </w:rPr>
            </w:pPr>
            <w:r w:rsidRPr="00316A79">
              <w:rPr>
                <w:rFonts w:cs="Calibri"/>
                <w:sz w:val="16"/>
                <w:szCs w:val="16"/>
              </w:rPr>
              <w:t>12.1.4</w:t>
            </w:r>
          </w:p>
        </w:tc>
        <w:tc>
          <w:tcPr>
            <w:tcW w:w="5387" w:type="dxa"/>
            <w:gridSpan w:val="4"/>
          </w:tcPr>
          <w:p w14:paraId="39091C8A" w14:textId="77777777" w:rsidR="00FD0667" w:rsidRPr="000027A7" w:rsidRDefault="00FD0667" w:rsidP="00FD0667">
            <w:pPr>
              <w:pStyle w:val="Broodtekst0"/>
              <w:rPr>
                <w:rFonts w:eastAsia="Times New Roman"/>
                <w:lang w:eastAsia="ar-SA"/>
              </w:rPr>
            </w:pPr>
            <w:r w:rsidRPr="007D1D2D">
              <w:t xml:space="preserve">Opdrachtnemer dient ontwikkel-, test-, productie- en, indien besteld, educatieve omgevingen aantoonbaar gescheiden (logisch, dan wel fysiek) te hebben voor alle informatiesystemen betrokken bij de </w:t>
            </w:r>
            <w:r w:rsidRPr="000027A7">
              <w:t>Prestatie. Scheiding houdt in dat al het noodzakelijke geregeld moet worden om interferentie tussen de omgevingen te voorkomen en dat de betrouwbaarheid van de productiesystemen gewaarborgd is. De acceptatie- en educatieve omgevingen dienen representatief te zijn voor de productieomgeving, zodanig dat de test- dan wel oefenresultaten het gedrag van de functionaliteit in de productieomgeving weerspiegelen.</w:t>
            </w:r>
          </w:p>
        </w:tc>
        <w:tc>
          <w:tcPr>
            <w:tcW w:w="2268" w:type="dxa"/>
          </w:tcPr>
          <w:p w14:paraId="2D989A33"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3A71B66E" w14:textId="77777777" w:rsidTr="008B7E54">
        <w:trPr>
          <w:trHeight w:val="1014"/>
        </w:trPr>
        <w:tc>
          <w:tcPr>
            <w:tcW w:w="1413" w:type="dxa"/>
          </w:tcPr>
          <w:p w14:paraId="54C165FD" w14:textId="77777777" w:rsidR="00FD0667" w:rsidRPr="007D1D2D" w:rsidRDefault="00FD0667" w:rsidP="00FD0667">
            <w:pPr>
              <w:pStyle w:val="broodtekst"/>
            </w:pPr>
            <w:r w:rsidRPr="007D1D2D">
              <w:t>Toelichting:</w:t>
            </w:r>
          </w:p>
        </w:tc>
        <w:tc>
          <w:tcPr>
            <w:tcW w:w="850" w:type="dxa"/>
          </w:tcPr>
          <w:p w14:paraId="1A7281B7" w14:textId="77777777" w:rsidR="00FD0667" w:rsidRPr="00316A79" w:rsidRDefault="00FD0667" w:rsidP="00FD0667">
            <w:pPr>
              <w:pStyle w:val="Broodtekst0"/>
              <w:jc w:val="right"/>
              <w:rPr>
                <w:sz w:val="16"/>
                <w:szCs w:val="16"/>
              </w:rPr>
            </w:pPr>
          </w:p>
        </w:tc>
        <w:tc>
          <w:tcPr>
            <w:tcW w:w="5387" w:type="dxa"/>
            <w:gridSpan w:val="4"/>
          </w:tcPr>
          <w:p w14:paraId="35E7050D" w14:textId="77777777" w:rsidR="00FD0667" w:rsidRPr="00316A79" w:rsidRDefault="00FD0667" w:rsidP="00FD0667">
            <w:pPr>
              <w:rPr>
                <w:rFonts w:ascii="Verdana" w:hAnsi="Verdana"/>
                <w:sz w:val="16"/>
                <w:szCs w:val="16"/>
              </w:rPr>
            </w:pPr>
            <w:r w:rsidRPr="007D1D2D">
              <w:rPr>
                <w:rFonts w:ascii="Verdana" w:hAnsi="Verdana"/>
                <w:lang w:eastAsia="ar-SA"/>
              </w:rPr>
              <w:t>OPMERKING: Indien de Prestatie uitsluitend bestaat uit de aankoop van informatiesystemen moet deze tekst worden geïnterpreteerd als volgt dat het informatiesysteem standaard beschikt over de functionaliteit.</w:t>
            </w:r>
          </w:p>
        </w:tc>
        <w:tc>
          <w:tcPr>
            <w:tcW w:w="2268" w:type="dxa"/>
          </w:tcPr>
          <w:p w14:paraId="7AB986B5"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76B33370" w14:textId="77777777" w:rsidTr="008B7E54">
        <w:trPr>
          <w:trHeight w:val="414"/>
        </w:trPr>
        <w:tc>
          <w:tcPr>
            <w:tcW w:w="1413" w:type="dxa"/>
          </w:tcPr>
          <w:p w14:paraId="37706A5C" w14:textId="77777777" w:rsidR="00FD0667" w:rsidRPr="007D1D2D" w:rsidRDefault="00FD0667" w:rsidP="00FD0667">
            <w:pPr>
              <w:pStyle w:val="broodtekst"/>
            </w:pPr>
            <w:r w:rsidRPr="007D1D2D">
              <w:t>Verificatie:</w:t>
            </w:r>
          </w:p>
        </w:tc>
        <w:tc>
          <w:tcPr>
            <w:tcW w:w="850" w:type="dxa"/>
          </w:tcPr>
          <w:p w14:paraId="6EAD2170" w14:textId="77777777" w:rsidR="00FD0667" w:rsidRPr="000027A7" w:rsidRDefault="00FD0667" w:rsidP="00FD0667">
            <w:pPr>
              <w:pStyle w:val="broodtekst"/>
              <w:keepNext/>
            </w:pPr>
          </w:p>
        </w:tc>
        <w:tc>
          <w:tcPr>
            <w:tcW w:w="5387" w:type="dxa"/>
            <w:gridSpan w:val="4"/>
          </w:tcPr>
          <w:p w14:paraId="02E8B39D" w14:textId="77777777" w:rsidR="00FD0667" w:rsidRPr="000027A7" w:rsidRDefault="00FD0667" w:rsidP="00FD0667">
            <w:pPr>
              <w:pStyle w:val="broodtekst"/>
              <w:keepNext/>
            </w:pPr>
            <w:r>
              <w:t>Documentatie, M</w:t>
            </w:r>
            <w:r w:rsidRPr="000027A7">
              <w:t xml:space="preserve">eting, </w:t>
            </w:r>
            <w:r>
              <w:t>T</w:t>
            </w:r>
            <w:r w:rsidRPr="000027A7">
              <w:t xml:space="preserve">est conform </w:t>
            </w:r>
            <w:r w:rsidRPr="000027A7">
              <w:rPr>
                <w:i/>
              </w:rPr>
              <w:t>NEN/IEC ISO 27000</w:t>
            </w:r>
            <w:r>
              <w:t>.</w:t>
            </w:r>
          </w:p>
        </w:tc>
        <w:tc>
          <w:tcPr>
            <w:tcW w:w="2268" w:type="dxa"/>
          </w:tcPr>
          <w:p w14:paraId="343F2D22"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055DD4" w14:paraId="4525BA0D" w14:textId="77777777" w:rsidTr="008B7E54">
        <w:trPr>
          <w:trHeight w:val="416"/>
        </w:trPr>
        <w:tc>
          <w:tcPr>
            <w:tcW w:w="1413" w:type="dxa"/>
            <w:shd w:val="clear" w:color="auto" w:fill="E6E6E6"/>
          </w:tcPr>
          <w:p w14:paraId="53C94879" w14:textId="4171CCB3" w:rsidR="00FD0667" w:rsidRPr="000027A7" w:rsidRDefault="00FD0667" w:rsidP="00FD0667">
            <w:pPr>
              <w:pStyle w:val="broodtekst"/>
              <w:rPr>
                <w:b/>
              </w:rPr>
            </w:pPr>
            <w:r w:rsidRPr="000027A7">
              <w:rPr>
                <w:b/>
              </w:rPr>
              <w:t>VSE-</w:t>
            </w:r>
            <w:r w:rsidR="00122231">
              <w:rPr>
                <w:b/>
              </w:rPr>
              <w:t>79</w:t>
            </w:r>
          </w:p>
        </w:tc>
        <w:tc>
          <w:tcPr>
            <w:tcW w:w="850" w:type="dxa"/>
            <w:shd w:val="clear" w:color="auto" w:fill="E6E6E6"/>
          </w:tcPr>
          <w:p w14:paraId="6BEE1C4D" w14:textId="77777777" w:rsidR="00FD0667" w:rsidRPr="000027A7" w:rsidRDefault="00FD0667" w:rsidP="00FD0667">
            <w:pPr>
              <w:pStyle w:val="broodtekst"/>
              <w:rPr>
                <w:b/>
              </w:rPr>
            </w:pPr>
            <w:r w:rsidRPr="000027A7">
              <w:rPr>
                <w:b/>
                <w:sz w:val="12"/>
              </w:rPr>
              <w:t>Ref ISO 27000</w:t>
            </w:r>
          </w:p>
        </w:tc>
        <w:tc>
          <w:tcPr>
            <w:tcW w:w="5387" w:type="dxa"/>
            <w:gridSpan w:val="4"/>
            <w:shd w:val="clear" w:color="auto" w:fill="E6E6E6"/>
          </w:tcPr>
          <w:p w14:paraId="28C0A7B7" w14:textId="77777777" w:rsidR="00FD0667" w:rsidRPr="000027A7" w:rsidRDefault="00FD0667" w:rsidP="00FD0667">
            <w:pPr>
              <w:pStyle w:val="broodtekst"/>
              <w:rPr>
                <w:b/>
              </w:rPr>
            </w:pPr>
            <w:r w:rsidRPr="000027A7">
              <w:rPr>
                <w:b/>
              </w:rPr>
              <w:t>Security - Beveiliging bedrijfsvoering</w:t>
            </w:r>
          </w:p>
        </w:tc>
        <w:tc>
          <w:tcPr>
            <w:tcW w:w="2268" w:type="dxa"/>
            <w:shd w:val="clear" w:color="auto" w:fill="86C490"/>
          </w:tcPr>
          <w:p w14:paraId="01EEE722"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1C90AFE0" w14:textId="77777777" w:rsidTr="008B7E54">
        <w:trPr>
          <w:trHeight w:val="983"/>
        </w:trPr>
        <w:tc>
          <w:tcPr>
            <w:tcW w:w="1413" w:type="dxa"/>
          </w:tcPr>
          <w:p w14:paraId="535F4F21" w14:textId="77777777" w:rsidR="00FD0667" w:rsidRPr="007D1D2D" w:rsidRDefault="00FD0667" w:rsidP="00FD0667">
            <w:pPr>
              <w:pStyle w:val="broodtekst"/>
            </w:pPr>
            <w:r w:rsidRPr="007D1D2D">
              <w:t>Eis:</w:t>
            </w:r>
          </w:p>
          <w:p w14:paraId="0A6B7DA2" w14:textId="77777777" w:rsidR="00FD0667" w:rsidRPr="000027A7" w:rsidRDefault="00FD0667" w:rsidP="00FD0667">
            <w:pPr>
              <w:pStyle w:val="broodtekst"/>
            </w:pPr>
          </w:p>
        </w:tc>
        <w:tc>
          <w:tcPr>
            <w:tcW w:w="850" w:type="dxa"/>
          </w:tcPr>
          <w:p w14:paraId="58BF5EC1" w14:textId="77777777" w:rsidR="00FD0667" w:rsidRPr="00316A79" w:rsidRDefault="00FD0667" w:rsidP="00FD0667">
            <w:pPr>
              <w:pStyle w:val="Broodtekst0"/>
              <w:jc w:val="right"/>
              <w:rPr>
                <w:rFonts w:cstheme="minorHAnsi"/>
                <w:sz w:val="16"/>
                <w:szCs w:val="16"/>
              </w:rPr>
            </w:pPr>
            <w:r w:rsidRPr="00316A79">
              <w:rPr>
                <w:rFonts w:cstheme="minorHAnsi"/>
                <w:sz w:val="16"/>
              </w:rPr>
              <w:t>12.2.1</w:t>
            </w:r>
          </w:p>
        </w:tc>
        <w:tc>
          <w:tcPr>
            <w:tcW w:w="5387" w:type="dxa"/>
            <w:gridSpan w:val="4"/>
          </w:tcPr>
          <w:p w14:paraId="40A30714" w14:textId="77777777" w:rsidR="00FD0667" w:rsidRPr="007D1D2D" w:rsidRDefault="00FD0667" w:rsidP="00FD0667">
            <w:pPr>
              <w:pStyle w:val="Broodtekst0"/>
              <w:rPr>
                <w:rFonts w:eastAsia="Times New Roman"/>
                <w:lang w:eastAsia="ar-SA"/>
              </w:rPr>
            </w:pPr>
            <w:r w:rsidRPr="007D1D2D">
              <w:t>Informatiesystemen betrokken bij de Prestatie zijn voorzien van detectieve en preventieve maatregelen tegen malware.</w:t>
            </w:r>
          </w:p>
        </w:tc>
        <w:tc>
          <w:tcPr>
            <w:tcW w:w="2268" w:type="dxa"/>
          </w:tcPr>
          <w:p w14:paraId="4953527F"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0E8EC47B" w14:textId="77777777" w:rsidTr="008B7E54">
        <w:trPr>
          <w:trHeight w:val="1014"/>
        </w:trPr>
        <w:tc>
          <w:tcPr>
            <w:tcW w:w="1413" w:type="dxa"/>
          </w:tcPr>
          <w:p w14:paraId="75B7E0C4" w14:textId="77777777" w:rsidR="00FD0667" w:rsidRPr="007D1D2D" w:rsidRDefault="00FD0667" w:rsidP="00FD0667">
            <w:pPr>
              <w:pStyle w:val="broodtekst"/>
            </w:pPr>
            <w:r w:rsidRPr="007D1D2D">
              <w:lastRenderedPageBreak/>
              <w:t>Toelichting:</w:t>
            </w:r>
          </w:p>
        </w:tc>
        <w:tc>
          <w:tcPr>
            <w:tcW w:w="850" w:type="dxa"/>
          </w:tcPr>
          <w:p w14:paraId="2A36A87B" w14:textId="77777777" w:rsidR="00FD0667" w:rsidRPr="00316A79" w:rsidRDefault="00FD0667" w:rsidP="00FD0667">
            <w:pPr>
              <w:pStyle w:val="Broodtekst0"/>
              <w:jc w:val="right"/>
              <w:rPr>
                <w:sz w:val="16"/>
                <w:szCs w:val="16"/>
              </w:rPr>
            </w:pPr>
          </w:p>
        </w:tc>
        <w:tc>
          <w:tcPr>
            <w:tcW w:w="5387" w:type="dxa"/>
            <w:gridSpan w:val="4"/>
          </w:tcPr>
          <w:p w14:paraId="0DEA321B" w14:textId="77777777" w:rsidR="00FD0667" w:rsidRPr="00316A79" w:rsidRDefault="00FD0667" w:rsidP="00FD0667">
            <w:pPr>
              <w:rPr>
                <w:rFonts w:ascii="Verdana" w:hAnsi="Verdana"/>
                <w:sz w:val="16"/>
                <w:szCs w:val="16"/>
              </w:rPr>
            </w:pPr>
            <w:r w:rsidRPr="007D1D2D">
              <w:rPr>
                <w:rFonts w:ascii="Verdana" w:hAnsi="Verdana"/>
                <w:lang w:eastAsia="ar-SA"/>
              </w:rPr>
              <w:t xml:space="preserve">OPMERKING: Indien de Prestatie uitsluitend bestaat uit de aankoop van </w:t>
            </w:r>
            <w:r w:rsidRPr="000027A7">
              <w:rPr>
                <w:rFonts w:ascii="Verdana" w:hAnsi="Verdana"/>
                <w:lang w:eastAsia="ar-SA"/>
              </w:rPr>
              <w:t>informatiesystemen moet deze tekst worden geïnterpreteerd als volgt dat het informatiesysteem standaard beschikt over de functionaliteit.</w:t>
            </w:r>
          </w:p>
        </w:tc>
        <w:tc>
          <w:tcPr>
            <w:tcW w:w="2268" w:type="dxa"/>
          </w:tcPr>
          <w:p w14:paraId="6C90EADB"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01C6BAFE" w14:textId="77777777" w:rsidTr="008B7E54">
        <w:trPr>
          <w:trHeight w:val="414"/>
        </w:trPr>
        <w:tc>
          <w:tcPr>
            <w:tcW w:w="1413" w:type="dxa"/>
          </w:tcPr>
          <w:p w14:paraId="16144BF9" w14:textId="77777777" w:rsidR="00FD0667" w:rsidRPr="007D1D2D" w:rsidRDefault="00FD0667" w:rsidP="00FD0667">
            <w:pPr>
              <w:pStyle w:val="broodtekst"/>
            </w:pPr>
            <w:r w:rsidRPr="007D1D2D">
              <w:t>Verificatie:</w:t>
            </w:r>
          </w:p>
        </w:tc>
        <w:tc>
          <w:tcPr>
            <w:tcW w:w="850" w:type="dxa"/>
          </w:tcPr>
          <w:p w14:paraId="23B34628" w14:textId="77777777" w:rsidR="00FD0667" w:rsidRPr="000027A7" w:rsidRDefault="00FD0667" w:rsidP="00FD0667">
            <w:pPr>
              <w:pStyle w:val="broodtekst"/>
              <w:keepNext/>
            </w:pPr>
          </w:p>
        </w:tc>
        <w:tc>
          <w:tcPr>
            <w:tcW w:w="5387" w:type="dxa"/>
            <w:gridSpan w:val="4"/>
          </w:tcPr>
          <w:p w14:paraId="2F9736F0" w14:textId="77777777" w:rsidR="00FD0667" w:rsidRPr="000027A7" w:rsidRDefault="00FD0667" w:rsidP="00FD0667">
            <w:pPr>
              <w:pStyle w:val="broodtekst"/>
              <w:keepNext/>
            </w:pPr>
            <w:r>
              <w:t>Documentatie, Meting, T</w:t>
            </w:r>
            <w:r w:rsidRPr="000027A7">
              <w:t xml:space="preserve">est conform </w:t>
            </w:r>
            <w:r w:rsidRPr="000027A7">
              <w:rPr>
                <w:i/>
              </w:rPr>
              <w:t>NEN/IEC ISO 27000</w:t>
            </w:r>
            <w:r>
              <w:t>.</w:t>
            </w:r>
          </w:p>
        </w:tc>
        <w:tc>
          <w:tcPr>
            <w:tcW w:w="2268" w:type="dxa"/>
          </w:tcPr>
          <w:p w14:paraId="572356D3"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055DD4" w14:paraId="2E641A79" w14:textId="77777777" w:rsidTr="008B7E54">
        <w:trPr>
          <w:trHeight w:val="416"/>
        </w:trPr>
        <w:tc>
          <w:tcPr>
            <w:tcW w:w="1413" w:type="dxa"/>
            <w:shd w:val="clear" w:color="auto" w:fill="E6E6E6"/>
          </w:tcPr>
          <w:p w14:paraId="400049B0" w14:textId="368F6A25" w:rsidR="00FD0667" w:rsidRPr="000027A7" w:rsidRDefault="00FD0667" w:rsidP="00FD0667">
            <w:pPr>
              <w:pStyle w:val="broodtekst"/>
              <w:rPr>
                <w:b/>
              </w:rPr>
            </w:pPr>
            <w:r>
              <w:rPr>
                <w:b/>
              </w:rPr>
              <w:t>VSE-8</w:t>
            </w:r>
            <w:r w:rsidR="00122231">
              <w:rPr>
                <w:b/>
              </w:rPr>
              <w:t>0</w:t>
            </w:r>
          </w:p>
        </w:tc>
        <w:tc>
          <w:tcPr>
            <w:tcW w:w="850" w:type="dxa"/>
            <w:shd w:val="clear" w:color="auto" w:fill="E6E6E6"/>
          </w:tcPr>
          <w:p w14:paraId="6617AD3E" w14:textId="77777777" w:rsidR="00FD0667" w:rsidRPr="000027A7" w:rsidRDefault="00FD0667" w:rsidP="00FD0667">
            <w:pPr>
              <w:pStyle w:val="broodtekst"/>
              <w:rPr>
                <w:b/>
              </w:rPr>
            </w:pPr>
            <w:r w:rsidRPr="000027A7">
              <w:rPr>
                <w:b/>
                <w:sz w:val="12"/>
              </w:rPr>
              <w:t>Ref ISO 27000</w:t>
            </w:r>
          </w:p>
        </w:tc>
        <w:tc>
          <w:tcPr>
            <w:tcW w:w="5387" w:type="dxa"/>
            <w:gridSpan w:val="4"/>
            <w:shd w:val="clear" w:color="auto" w:fill="E6E6E6"/>
          </w:tcPr>
          <w:p w14:paraId="355E1F3B" w14:textId="77777777" w:rsidR="00FD0667" w:rsidRPr="000027A7" w:rsidRDefault="00FD0667" w:rsidP="00FD0667">
            <w:pPr>
              <w:pStyle w:val="broodtekst"/>
              <w:rPr>
                <w:b/>
              </w:rPr>
            </w:pPr>
            <w:r w:rsidRPr="000027A7">
              <w:rPr>
                <w:b/>
              </w:rPr>
              <w:t>Security - Beveiliging bedrijfsvoering</w:t>
            </w:r>
          </w:p>
        </w:tc>
        <w:tc>
          <w:tcPr>
            <w:tcW w:w="2268" w:type="dxa"/>
            <w:shd w:val="clear" w:color="auto" w:fill="86C490"/>
          </w:tcPr>
          <w:p w14:paraId="76E0F000"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7E8429E1" w14:textId="77777777" w:rsidTr="008B7E54">
        <w:trPr>
          <w:trHeight w:val="983"/>
        </w:trPr>
        <w:tc>
          <w:tcPr>
            <w:tcW w:w="1413" w:type="dxa"/>
          </w:tcPr>
          <w:p w14:paraId="51587224" w14:textId="77777777" w:rsidR="00FD0667" w:rsidRPr="007D1D2D" w:rsidRDefault="00FD0667" w:rsidP="00FD0667">
            <w:pPr>
              <w:pStyle w:val="broodtekst"/>
            </w:pPr>
            <w:r w:rsidRPr="007D1D2D">
              <w:t>Eis:</w:t>
            </w:r>
          </w:p>
          <w:p w14:paraId="491FB548" w14:textId="77777777" w:rsidR="00FD0667" w:rsidRPr="000027A7" w:rsidRDefault="00FD0667" w:rsidP="00FD0667">
            <w:pPr>
              <w:pStyle w:val="broodtekst"/>
            </w:pPr>
          </w:p>
        </w:tc>
        <w:tc>
          <w:tcPr>
            <w:tcW w:w="850" w:type="dxa"/>
          </w:tcPr>
          <w:p w14:paraId="607A5BB4" w14:textId="77777777" w:rsidR="00FD0667" w:rsidRPr="00316A79" w:rsidRDefault="00FD0667" w:rsidP="00FD0667">
            <w:pPr>
              <w:pStyle w:val="Broodtekst0"/>
              <w:jc w:val="right"/>
              <w:rPr>
                <w:rFonts w:cstheme="minorHAnsi"/>
                <w:sz w:val="16"/>
                <w:szCs w:val="16"/>
              </w:rPr>
            </w:pPr>
            <w:r w:rsidRPr="00316A79">
              <w:rPr>
                <w:rFonts w:cs="Calibri"/>
                <w:sz w:val="16"/>
                <w:szCs w:val="16"/>
              </w:rPr>
              <w:t>12.2.SC-13</w:t>
            </w:r>
          </w:p>
        </w:tc>
        <w:tc>
          <w:tcPr>
            <w:tcW w:w="5387" w:type="dxa"/>
            <w:gridSpan w:val="4"/>
          </w:tcPr>
          <w:p w14:paraId="511CEC58" w14:textId="77777777" w:rsidR="00FD0667" w:rsidRPr="007D1D2D" w:rsidRDefault="00FD0667" w:rsidP="00FD0667">
            <w:pPr>
              <w:rPr>
                <w:rFonts w:ascii="Verdana" w:hAnsi="Verdana"/>
                <w:lang w:eastAsia="ar-SA"/>
              </w:rPr>
            </w:pPr>
            <w:r w:rsidRPr="007D1D2D">
              <w:rPr>
                <w:rFonts w:ascii="Verdana" w:hAnsi="Verdana"/>
                <w:lang w:eastAsia="ar-SA"/>
              </w:rPr>
              <w:t>De Opdrachtnemer dient de informatiesystemen betrokken bij de Prestatie te hardenen door:</w:t>
            </w:r>
          </w:p>
          <w:p w14:paraId="5DA3D1A5" w14:textId="77777777" w:rsidR="00FD0667" w:rsidRPr="000027A7" w:rsidRDefault="00FD0667" w:rsidP="00FD0667">
            <w:pPr>
              <w:rPr>
                <w:rFonts w:ascii="Verdana" w:hAnsi="Verdana"/>
                <w:lang w:eastAsia="ar-SA"/>
              </w:rPr>
            </w:pPr>
            <w:r w:rsidRPr="000027A7">
              <w:rPr>
                <w:rFonts w:ascii="Verdana" w:hAnsi="Verdana"/>
                <w:lang w:eastAsia="ar-SA"/>
              </w:rPr>
              <w:t>•  Niet noodzakelijke datanetwerkservices uit te zetten;</w:t>
            </w:r>
          </w:p>
          <w:p w14:paraId="70AE936F" w14:textId="77777777" w:rsidR="00FD0667" w:rsidRPr="000027A7" w:rsidRDefault="00FD0667" w:rsidP="00FD0667">
            <w:pPr>
              <w:rPr>
                <w:rFonts w:ascii="Verdana" w:hAnsi="Verdana"/>
                <w:lang w:eastAsia="ar-SA"/>
              </w:rPr>
            </w:pPr>
            <w:r w:rsidRPr="000027A7">
              <w:rPr>
                <w:rFonts w:ascii="Verdana" w:hAnsi="Verdana"/>
                <w:lang w:eastAsia="ar-SA"/>
              </w:rPr>
              <w:t>•  Het verwijderen (patchen) van bekende kwetsbaarheden;</w:t>
            </w:r>
          </w:p>
          <w:p w14:paraId="745B0A20" w14:textId="77777777" w:rsidR="00FD0667" w:rsidRPr="000027A7" w:rsidRDefault="00FD0667" w:rsidP="00FD0667">
            <w:pPr>
              <w:rPr>
                <w:rFonts w:ascii="Verdana" w:hAnsi="Verdana"/>
                <w:lang w:eastAsia="ar-SA"/>
              </w:rPr>
            </w:pPr>
            <w:r w:rsidRPr="000027A7">
              <w:rPr>
                <w:rFonts w:ascii="Verdana" w:hAnsi="Verdana"/>
                <w:lang w:eastAsia="ar-SA"/>
              </w:rPr>
              <w:t>•  Alle poorten die niet nodig zijn te deactiveren/blokkeren;</w:t>
            </w:r>
          </w:p>
          <w:p w14:paraId="63A050C1" w14:textId="77777777" w:rsidR="00FD0667" w:rsidRPr="000027A7" w:rsidRDefault="00FD0667" w:rsidP="00FD0667">
            <w:pPr>
              <w:rPr>
                <w:rFonts w:ascii="Verdana" w:hAnsi="Verdana"/>
                <w:lang w:eastAsia="ar-SA"/>
              </w:rPr>
            </w:pPr>
            <w:r w:rsidRPr="000027A7">
              <w:rPr>
                <w:rFonts w:ascii="Verdana" w:hAnsi="Verdana"/>
                <w:lang w:eastAsia="ar-SA"/>
              </w:rPr>
              <w:t>•  De default account uit te schakelen conform het wachtwoord policy;</w:t>
            </w:r>
          </w:p>
          <w:p w14:paraId="1846E1F2" w14:textId="77777777" w:rsidR="00FD0667" w:rsidRPr="000027A7" w:rsidRDefault="00FD0667" w:rsidP="00FD0667">
            <w:pPr>
              <w:rPr>
                <w:rFonts w:ascii="Verdana" w:hAnsi="Verdana"/>
                <w:lang w:eastAsia="ar-SA"/>
              </w:rPr>
            </w:pPr>
            <w:r w:rsidRPr="000027A7">
              <w:rPr>
                <w:rFonts w:ascii="Verdana" w:hAnsi="Verdana"/>
                <w:lang w:eastAsia="ar-SA"/>
              </w:rPr>
              <w:t>•  Indien beschikbaar gebruik te maken van de security opties van de leveranciers;</w:t>
            </w:r>
          </w:p>
          <w:p w14:paraId="7256AE9E" w14:textId="77777777" w:rsidR="00FD0667" w:rsidRPr="000027A7" w:rsidRDefault="00FD0667" w:rsidP="00FD0667">
            <w:pPr>
              <w:pStyle w:val="Broodtekst0"/>
              <w:rPr>
                <w:rFonts w:eastAsia="Times New Roman"/>
                <w:lang w:eastAsia="ar-SA"/>
              </w:rPr>
            </w:pPr>
            <w:r w:rsidRPr="000027A7">
              <w:rPr>
                <w:rFonts w:eastAsia="Times New Roman"/>
                <w:lang w:eastAsia="ar-SA"/>
              </w:rPr>
              <w:t>•  De standaard hardeningsprofielen te volgen voor de gangbare platformen zie hiertoe bijv. de ‘Security Benchmarks’ van CIS: http://www.cisecurity.org/.</w:t>
            </w:r>
          </w:p>
        </w:tc>
        <w:tc>
          <w:tcPr>
            <w:tcW w:w="2268" w:type="dxa"/>
          </w:tcPr>
          <w:p w14:paraId="0275DBF6"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5F3793E3" w14:textId="77777777" w:rsidTr="008B7E54">
        <w:trPr>
          <w:trHeight w:val="1014"/>
        </w:trPr>
        <w:tc>
          <w:tcPr>
            <w:tcW w:w="1413" w:type="dxa"/>
          </w:tcPr>
          <w:p w14:paraId="2F47A1D1" w14:textId="77777777" w:rsidR="00FD0667" w:rsidRPr="007D1D2D" w:rsidRDefault="00FD0667" w:rsidP="00FD0667">
            <w:pPr>
              <w:pStyle w:val="broodtekst"/>
            </w:pPr>
            <w:r w:rsidRPr="007D1D2D">
              <w:t>Toelichting:</w:t>
            </w:r>
          </w:p>
        </w:tc>
        <w:tc>
          <w:tcPr>
            <w:tcW w:w="850" w:type="dxa"/>
          </w:tcPr>
          <w:p w14:paraId="6A1789E4" w14:textId="77777777" w:rsidR="00FD0667" w:rsidRPr="00316A79" w:rsidRDefault="00FD0667" w:rsidP="00FD0667">
            <w:pPr>
              <w:pStyle w:val="Broodtekst0"/>
              <w:jc w:val="right"/>
              <w:rPr>
                <w:sz w:val="16"/>
                <w:szCs w:val="16"/>
              </w:rPr>
            </w:pPr>
          </w:p>
        </w:tc>
        <w:tc>
          <w:tcPr>
            <w:tcW w:w="5387" w:type="dxa"/>
            <w:gridSpan w:val="4"/>
          </w:tcPr>
          <w:p w14:paraId="2411EE29" w14:textId="77777777" w:rsidR="00FD0667" w:rsidRPr="00316A79" w:rsidRDefault="00FD0667" w:rsidP="00FD0667">
            <w:pPr>
              <w:rPr>
                <w:rFonts w:ascii="Verdana" w:hAnsi="Verdana"/>
                <w:sz w:val="16"/>
                <w:szCs w:val="16"/>
              </w:rPr>
            </w:pPr>
            <w:r w:rsidRPr="007D1D2D">
              <w:rPr>
                <w:rFonts w:ascii="Verdana" w:hAnsi="Verdana"/>
                <w:lang w:eastAsia="ar-SA"/>
              </w:rPr>
              <w:t>OPMERKING: Indien de Prestatie uitsluitend bestaat uit de aankoop van informatiesystemen moet deze tekst</w:t>
            </w:r>
            <w:r w:rsidRPr="000027A7">
              <w:rPr>
                <w:rFonts w:ascii="Verdana" w:hAnsi="Verdana"/>
                <w:lang w:eastAsia="ar-SA"/>
              </w:rPr>
              <w:t xml:space="preserve"> worden geïnterpreteerd als volgt dat het informatiesysteem standaard beschikt over de functionaliteit.</w:t>
            </w:r>
          </w:p>
        </w:tc>
        <w:tc>
          <w:tcPr>
            <w:tcW w:w="2268" w:type="dxa"/>
          </w:tcPr>
          <w:p w14:paraId="5EEA57CF"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2C8046C4" w14:textId="77777777" w:rsidTr="008B7E54">
        <w:trPr>
          <w:trHeight w:val="414"/>
        </w:trPr>
        <w:tc>
          <w:tcPr>
            <w:tcW w:w="1413" w:type="dxa"/>
          </w:tcPr>
          <w:p w14:paraId="723156AF" w14:textId="77777777" w:rsidR="00FD0667" w:rsidRPr="007D1D2D" w:rsidRDefault="00FD0667" w:rsidP="00FD0667">
            <w:pPr>
              <w:pStyle w:val="broodtekst"/>
            </w:pPr>
            <w:r w:rsidRPr="007D1D2D">
              <w:t>Verificatie:</w:t>
            </w:r>
          </w:p>
        </w:tc>
        <w:tc>
          <w:tcPr>
            <w:tcW w:w="850" w:type="dxa"/>
          </w:tcPr>
          <w:p w14:paraId="69D77501" w14:textId="77777777" w:rsidR="00FD0667" w:rsidRPr="000027A7" w:rsidRDefault="00FD0667" w:rsidP="00FD0667">
            <w:pPr>
              <w:pStyle w:val="broodtekst"/>
              <w:keepNext/>
            </w:pPr>
          </w:p>
        </w:tc>
        <w:tc>
          <w:tcPr>
            <w:tcW w:w="5387" w:type="dxa"/>
            <w:gridSpan w:val="4"/>
          </w:tcPr>
          <w:p w14:paraId="09B083E7" w14:textId="77777777" w:rsidR="00FD0667" w:rsidRPr="000027A7" w:rsidRDefault="00FD0667" w:rsidP="00FD0667">
            <w:pPr>
              <w:pStyle w:val="broodtekst"/>
              <w:keepNext/>
            </w:pPr>
            <w:r>
              <w:t>Documentatie, Meting, T</w:t>
            </w:r>
            <w:r w:rsidRPr="000027A7">
              <w:t xml:space="preserve">est conform </w:t>
            </w:r>
            <w:r w:rsidRPr="000027A7">
              <w:rPr>
                <w:i/>
              </w:rPr>
              <w:t>NEN/IEC ISO 27000</w:t>
            </w:r>
            <w:r>
              <w:t>.</w:t>
            </w:r>
          </w:p>
        </w:tc>
        <w:tc>
          <w:tcPr>
            <w:tcW w:w="2268" w:type="dxa"/>
          </w:tcPr>
          <w:p w14:paraId="53C0F4E8"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055DD4" w14:paraId="197E23E8" w14:textId="77777777" w:rsidTr="008B7E54">
        <w:trPr>
          <w:trHeight w:val="416"/>
        </w:trPr>
        <w:tc>
          <w:tcPr>
            <w:tcW w:w="1413" w:type="dxa"/>
            <w:shd w:val="clear" w:color="auto" w:fill="E6E6E6"/>
          </w:tcPr>
          <w:p w14:paraId="5027A8EA" w14:textId="1DE6B60F" w:rsidR="00FD0667" w:rsidRPr="000027A7" w:rsidRDefault="00FD0667" w:rsidP="00FD0667">
            <w:pPr>
              <w:pStyle w:val="broodtekst"/>
              <w:rPr>
                <w:b/>
              </w:rPr>
            </w:pPr>
            <w:r>
              <w:rPr>
                <w:b/>
              </w:rPr>
              <w:t>VSE-8</w:t>
            </w:r>
            <w:r w:rsidR="00122231">
              <w:rPr>
                <w:b/>
              </w:rPr>
              <w:t>1</w:t>
            </w:r>
          </w:p>
        </w:tc>
        <w:tc>
          <w:tcPr>
            <w:tcW w:w="850" w:type="dxa"/>
            <w:shd w:val="clear" w:color="auto" w:fill="E6E6E6"/>
          </w:tcPr>
          <w:p w14:paraId="1C87FF70" w14:textId="77777777" w:rsidR="00FD0667" w:rsidRPr="000027A7" w:rsidRDefault="00FD0667" w:rsidP="00FD0667">
            <w:pPr>
              <w:pStyle w:val="broodtekst"/>
              <w:rPr>
                <w:b/>
              </w:rPr>
            </w:pPr>
            <w:r w:rsidRPr="000027A7">
              <w:rPr>
                <w:b/>
                <w:sz w:val="12"/>
              </w:rPr>
              <w:t>Ref ISO 27000</w:t>
            </w:r>
          </w:p>
        </w:tc>
        <w:tc>
          <w:tcPr>
            <w:tcW w:w="5387" w:type="dxa"/>
            <w:gridSpan w:val="4"/>
            <w:shd w:val="clear" w:color="auto" w:fill="E6E6E6"/>
          </w:tcPr>
          <w:p w14:paraId="285F2AC7" w14:textId="77777777" w:rsidR="00FD0667" w:rsidRPr="000027A7" w:rsidRDefault="00FD0667" w:rsidP="00FD0667">
            <w:pPr>
              <w:pStyle w:val="broodtekst"/>
              <w:rPr>
                <w:b/>
              </w:rPr>
            </w:pPr>
            <w:r w:rsidRPr="000027A7">
              <w:rPr>
                <w:b/>
              </w:rPr>
              <w:t>Security - Beveiliging bedrijfsvoering</w:t>
            </w:r>
          </w:p>
        </w:tc>
        <w:tc>
          <w:tcPr>
            <w:tcW w:w="2268" w:type="dxa"/>
            <w:shd w:val="clear" w:color="auto" w:fill="86C490"/>
          </w:tcPr>
          <w:p w14:paraId="65F8EBE2"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4001F081" w14:textId="77777777" w:rsidTr="008B7E54">
        <w:trPr>
          <w:trHeight w:val="983"/>
        </w:trPr>
        <w:tc>
          <w:tcPr>
            <w:tcW w:w="1413" w:type="dxa"/>
          </w:tcPr>
          <w:p w14:paraId="173436DA" w14:textId="77777777" w:rsidR="00FD0667" w:rsidRPr="007D1D2D" w:rsidRDefault="00FD0667" w:rsidP="00FD0667">
            <w:pPr>
              <w:pStyle w:val="broodtekst"/>
            </w:pPr>
            <w:r w:rsidRPr="007D1D2D">
              <w:t>Eis:</w:t>
            </w:r>
          </w:p>
          <w:p w14:paraId="49290C2E" w14:textId="77777777" w:rsidR="00FD0667" w:rsidRPr="000027A7" w:rsidRDefault="00FD0667" w:rsidP="00FD0667">
            <w:pPr>
              <w:pStyle w:val="broodtekst"/>
            </w:pPr>
          </w:p>
        </w:tc>
        <w:tc>
          <w:tcPr>
            <w:tcW w:w="850" w:type="dxa"/>
          </w:tcPr>
          <w:p w14:paraId="46C52963" w14:textId="77777777" w:rsidR="00FD0667" w:rsidRPr="00316A79" w:rsidRDefault="00FD0667" w:rsidP="00FD0667">
            <w:pPr>
              <w:pStyle w:val="Broodtekst0"/>
              <w:jc w:val="right"/>
              <w:rPr>
                <w:rFonts w:cstheme="minorHAnsi"/>
                <w:sz w:val="16"/>
                <w:szCs w:val="16"/>
              </w:rPr>
            </w:pPr>
            <w:r w:rsidRPr="00316A79">
              <w:rPr>
                <w:rFonts w:cs="Calibri"/>
                <w:sz w:val="16"/>
                <w:szCs w:val="16"/>
              </w:rPr>
              <w:t>12.3.1</w:t>
            </w:r>
          </w:p>
        </w:tc>
        <w:tc>
          <w:tcPr>
            <w:tcW w:w="5387" w:type="dxa"/>
            <w:gridSpan w:val="4"/>
          </w:tcPr>
          <w:p w14:paraId="14D18B4A" w14:textId="77777777" w:rsidR="00FD0667" w:rsidRPr="000027A7" w:rsidRDefault="00FD0667" w:rsidP="00FD0667">
            <w:pPr>
              <w:pStyle w:val="Broodtekst0"/>
              <w:rPr>
                <w:rFonts w:eastAsia="Times New Roman"/>
                <w:lang w:eastAsia="ar-SA"/>
              </w:rPr>
            </w:pPr>
            <w:r w:rsidRPr="007D1D2D">
              <w:rPr>
                <w:rFonts w:eastAsia="Times New Roman"/>
                <w:lang w:eastAsia="ar-SA"/>
              </w:rPr>
              <w:t xml:space="preserve">Informatiesystemen betrokken bij de Prestatie beschikken over voorzieningen om back-ups te kunnen maken van alle hier op aanwezige informatie en programmatuur. Indien informatiesystemen zich bevinden op de </w:t>
            </w:r>
            <w:r w:rsidRPr="000027A7">
              <w:rPr>
                <w:rFonts w:eastAsia="Times New Roman"/>
                <w:lang w:eastAsia="ar-SA"/>
              </w:rPr>
              <w:t>infrastructuur van de Opdrachtgever, moet dit kunnen gebeuren naar de centrale back-up voorziening van de Opdrachtgever.</w:t>
            </w:r>
          </w:p>
        </w:tc>
        <w:tc>
          <w:tcPr>
            <w:tcW w:w="2268" w:type="dxa"/>
          </w:tcPr>
          <w:p w14:paraId="45D964EF"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64490AF0" w14:textId="77777777" w:rsidTr="008B7E54">
        <w:trPr>
          <w:trHeight w:val="1014"/>
        </w:trPr>
        <w:tc>
          <w:tcPr>
            <w:tcW w:w="1413" w:type="dxa"/>
          </w:tcPr>
          <w:p w14:paraId="257449E0" w14:textId="77777777" w:rsidR="00FD0667" w:rsidRPr="007D1D2D" w:rsidRDefault="00FD0667" w:rsidP="00FD0667">
            <w:pPr>
              <w:pStyle w:val="broodtekst"/>
            </w:pPr>
            <w:r w:rsidRPr="007D1D2D">
              <w:t>Toelichting:</w:t>
            </w:r>
          </w:p>
        </w:tc>
        <w:tc>
          <w:tcPr>
            <w:tcW w:w="850" w:type="dxa"/>
          </w:tcPr>
          <w:p w14:paraId="7942D503" w14:textId="77777777" w:rsidR="00FD0667" w:rsidRPr="00316A79" w:rsidRDefault="00FD0667" w:rsidP="00FD0667">
            <w:pPr>
              <w:pStyle w:val="Broodtekst0"/>
              <w:jc w:val="right"/>
              <w:rPr>
                <w:sz w:val="16"/>
                <w:szCs w:val="16"/>
              </w:rPr>
            </w:pPr>
          </w:p>
        </w:tc>
        <w:tc>
          <w:tcPr>
            <w:tcW w:w="5387" w:type="dxa"/>
            <w:gridSpan w:val="4"/>
          </w:tcPr>
          <w:p w14:paraId="13F2CE9A" w14:textId="77777777" w:rsidR="00FD0667" w:rsidRPr="00316A79" w:rsidRDefault="00FD0667" w:rsidP="00FD0667">
            <w:pPr>
              <w:rPr>
                <w:rFonts w:ascii="Verdana" w:hAnsi="Verdana"/>
                <w:sz w:val="16"/>
                <w:szCs w:val="16"/>
              </w:rPr>
            </w:pPr>
            <w:r w:rsidRPr="007D1D2D">
              <w:rPr>
                <w:rFonts w:ascii="Verdana" w:hAnsi="Verdana"/>
                <w:lang w:eastAsia="ar-SA"/>
              </w:rPr>
              <w:t>OPMERKING: Indien de Prestatie uitsluitend bestaat uit de aankoop van informatiesystemen moet deze tekst worden geïnterpreteerd als volgt dat het informatiesysteem standaard be</w:t>
            </w:r>
            <w:r w:rsidRPr="000027A7">
              <w:rPr>
                <w:rFonts w:ascii="Verdana" w:hAnsi="Verdana"/>
                <w:lang w:eastAsia="ar-SA"/>
              </w:rPr>
              <w:t>schikt over de functionaliteit.</w:t>
            </w:r>
          </w:p>
        </w:tc>
        <w:tc>
          <w:tcPr>
            <w:tcW w:w="2268" w:type="dxa"/>
          </w:tcPr>
          <w:p w14:paraId="64EC9CD2"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474C268F" w14:textId="77777777" w:rsidTr="008B7E54">
        <w:trPr>
          <w:trHeight w:val="414"/>
        </w:trPr>
        <w:tc>
          <w:tcPr>
            <w:tcW w:w="1413" w:type="dxa"/>
          </w:tcPr>
          <w:p w14:paraId="6135938B" w14:textId="77777777" w:rsidR="00FD0667" w:rsidRPr="007D1D2D" w:rsidRDefault="00FD0667" w:rsidP="00FD0667">
            <w:pPr>
              <w:pStyle w:val="broodtekst"/>
            </w:pPr>
            <w:r w:rsidRPr="007D1D2D">
              <w:t>Verificatie:</w:t>
            </w:r>
          </w:p>
        </w:tc>
        <w:tc>
          <w:tcPr>
            <w:tcW w:w="850" w:type="dxa"/>
          </w:tcPr>
          <w:p w14:paraId="5F6A2D16" w14:textId="77777777" w:rsidR="00FD0667" w:rsidRPr="000027A7" w:rsidRDefault="00FD0667" w:rsidP="00FD0667">
            <w:pPr>
              <w:pStyle w:val="broodtekst"/>
              <w:keepNext/>
            </w:pPr>
          </w:p>
        </w:tc>
        <w:tc>
          <w:tcPr>
            <w:tcW w:w="5387" w:type="dxa"/>
            <w:gridSpan w:val="4"/>
          </w:tcPr>
          <w:p w14:paraId="07508CEC" w14:textId="77777777" w:rsidR="00FD0667" w:rsidRPr="000027A7" w:rsidRDefault="00FD0667" w:rsidP="00FD0667">
            <w:pPr>
              <w:pStyle w:val="broodtekst"/>
              <w:keepNext/>
            </w:pPr>
            <w:r w:rsidRPr="000027A7">
              <w:t>Documentatie</w:t>
            </w:r>
            <w:r>
              <w:t>, Meting, T</w:t>
            </w:r>
            <w:r w:rsidRPr="000027A7">
              <w:t xml:space="preserve">est conform </w:t>
            </w:r>
            <w:r w:rsidRPr="000027A7">
              <w:rPr>
                <w:i/>
              </w:rPr>
              <w:t>NEN/IEC ISO 27000</w:t>
            </w:r>
            <w:r>
              <w:rPr>
                <w:i/>
              </w:rPr>
              <w:t>.</w:t>
            </w:r>
            <w:r w:rsidRPr="000027A7">
              <w:t xml:space="preserve"> </w:t>
            </w:r>
          </w:p>
        </w:tc>
        <w:tc>
          <w:tcPr>
            <w:tcW w:w="2268" w:type="dxa"/>
          </w:tcPr>
          <w:p w14:paraId="383AEABD"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055DD4" w14:paraId="71B14D6B" w14:textId="77777777" w:rsidTr="008B7E54">
        <w:trPr>
          <w:trHeight w:val="416"/>
        </w:trPr>
        <w:tc>
          <w:tcPr>
            <w:tcW w:w="1413" w:type="dxa"/>
            <w:shd w:val="clear" w:color="auto" w:fill="E6E6E6"/>
          </w:tcPr>
          <w:p w14:paraId="4F7003E1" w14:textId="45768D41" w:rsidR="00FD0667" w:rsidRPr="000027A7" w:rsidRDefault="00FD0667" w:rsidP="00FD0667">
            <w:pPr>
              <w:pStyle w:val="broodtekst"/>
              <w:rPr>
                <w:b/>
              </w:rPr>
            </w:pPr>
            <w:r w:rsidRPr="000027A7">
              <w:rPr>
                <w:b/>
              </w:rPr>
              <w:t>VSE-</w:t>
            </w:r>
            <w:r w:rsidR="00122231">
              <w:rPr>
                <w:b/>
              </w:rPr>
              <w:t>82</w:t>
            </w:r>
          </w:p>
        </w:tc>
        <w:tc>
          <w:tcPr>
            <w:tcW w:w="850" w:type="dxa"/>
            <w:shd w:val="clear" w:color="auto" w:fill="E6E6E6"/>
          </w:tcPr>
          <w:p w14:paraId="1751B6F7" w14:textId="77777777" w:rsidR="00FD0667" w:rsidRPr="000027A7" w:rsidRDefault="00FD0667" w:rsidP="00FD0667">
            <w:pPr>
              <w:pStyle w:val="broodtekst"/>
              <w:rPr>
                <w:b/>
              </w:rPr>
            </w:pPr>
            <w:r w:rsidRPr="000027A7">
              <w:rPr>
                <w:b/>
                <w:sz w:val="12"/>
              </w:rPr>
              <w:t>Ref ISO 27000</w:t>
            </w:r>
          </w:p>
        </w:tc>
        <w:tc>
          <w:tcPr>
            <w:tcW w:w="5387" w:type="dxa"/>
            <w:gridSpan w:val="4"/>
            <w:shd w:val="clear" w:color="auto" w:fill="E6E6E6"/>
          </w:tcPr>
          <w:p w14:paraId="34E4EE9C" w14:textId="77777777" w:rsidR="00FD0667" w:rsidRPr="000027A7" w:rsidRDefault="00FD0667" w:rsidP="00FD0667">
            <w:pPr>
              <w:pStyle w:val="broodtekst"/>
              <w:rPr>
                <w:b/>
              </w:rPr>
            </w:pPr>
            <w:r w:rsidRPr="000027A7">
              <w:rPr>
                <w:b/>
              </w:rPr>
              <w:t>Security - Beveiliging bedrijfsvoering</w:t>
            </w:r>
          </w:p>
        </w:tc>
        <w:tc>
          <w:tcPr>
            <w:tcW w:w="2268" w:type="dxa"/>
            <w:shd w:val="clear" w:color="auto" w:fill="86C490"/>
          </w:tcPr>
          <w:p w14:paraId="4DA29815"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19EBB798" w14:textId="77777777" w:rsidTr="008B7E54">
        <w:trPr>
          <w:trHeight w:val="597"/>
        </w:trPr>
        <w:tc>
          <w:tcPr>
            <w:tcW w:w="1413" w:type="dxa"/>
          </w:tcPr>
          <w:p w14:paraId="39F40260" w14:textId="77777777" w:rsidR="00FD0667" w:rsidRPr="007D1D2D" w:rsidRDefault="00FD0667" w:rsidP="00FD0667">
            <w:pPr>
              <w:pStyle w:val="broodtekst"/>
            </w:pPr>
            <w:r w:rsidRPr="007D1D2D">
              <w:t>Eis:</w:t>
            </w:r>
          </w:p>
          <w:p w14:paraId="610BE421" w14:textId="77777777" w:rsidR="00FD0667" w:rsidRPr="000027A7" w:rsidRDefault="00FD0667" w:rsidP="00FD0667">
            <w:pPr>
              <w:pStyle w:val="broodtekst"/>
            </w:pPr>
          </w:p>
        </w:tc>
        <w:tc>
          <w:tcPr>
            <w:tcW w:w="850" w:type="dxa"/>
          </w:tcPr>
          <w:p w14:paraId="203BBC3A" w14:textId="77777777" w:rsidR="00FD0667" w:rsidRPr="00316A79" w:rsidRDefault="00FD0667" w:rsidP="00FD0667">
            <w:pPr>
              <w:pStyle w:val="Broodtekst0"/>
              <w:jc w:val="right"/>
              <w:rPr>
                <w:rFonts w:cstheme="minorHAnsi"/>
                <w:sz w:val="16"/>
                <w:szCs w:val="16"/>
              </w:rPr>
            </w:pPr>
            <w:r w:rsidRPr="00316A79">
              <w:rPr>
                <w:rFonts w:cs="Calibri"/>
                <w:sz w:val="16"/>
                <w:szCs w:val="16"/>
              </w:rPr>
              <w:t>12.4.x</w:t>
            </w:r>
          </w:p>
        </w:tc>
        <w:tc>
          <w:tcPr>
            <w:tcW w:w="5387" w:type="dxa"/>
            <w:gridSpan w:val="4"/>
          </w:tcPr>
          <w:p w14:paraId="2EB0C8AD" w14:textId="77777777" w:rsidR="00FD0667" w:rsidRPr="00316A79" w:rsidRDefault="00FD0667" w:rsidP="00FD0667">
            <w:pPr>
              <w:rPr>
                <w:rFonts w:ascii="Verdana" w:hAnsi="Verdana" w:cs="Calibri"/>
                <w:sz w:val="16"/>
                <w:szCs w:val="16"/>
              </w:rPr>
            </w:pPr>
            <w:r w:rsidRPr="007D1D2D">
              <w:rPr>
                <w:rFonts w:ascii="Verdana" w:hAnsi="Verdana"/>
                <w:lang w:eastAsia="ar-SA"/>
              </w:rPr>
              <w:t>Informatiesystemen betrokken bij de Prestatie leggen gebeurtenissen vast waarbij ten minste wordt voldaan aan de eisen genoemd in de richtlijn IBR-7 Richtlijnen voor logging van de Opdrachtgever</w:t>
            </w:r>
            <w:r>
              <w:rPr>
                <w:rFonts w:ascii="Verdana" w:hAnsi="Verdana"/>
                <w:lang w:eastAsia="ar-SA"/>
              </w:rPr>
              <w:t>.</w:t>
            </w:r>
          </w:p>
        </w:tc>
        <w:tc>
          <w:tcPr>
            <w:tcW w:w="2268" w:type="dxa"/>
          </w:tcPr>
          <w:p w14:paraId="4F0F52E3"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5413D693" w14:textId="77777777" w:rsidTr="008B7E54">
        <w:trPr>
          <w:trHeight w:val="1014"/>
        </w:trPr>
        <w:tc>
          <w:tcPr>
            <w:tcW w:w="1413" w:type="dxa"/>
          </w:tcPr>
          <w:p w14:paraId="02EEEFA1" w14:textId="77777777" w:rsidR="00FD0667" w:rsidRPr="007D1D2D" w:rsidRDefault="00FD0667" w:rsidP="00FD0667">
            <w:pPr>
              <w:pStyle w:val="broodtekst"/>
            </w:pPr>
            <w:r w:rsidRPr="007D1D2D">
              <w:t>Toelichting:</w:t>
            </w:r>
          </w:p>
        </w:tc>
        <w:tc>
          <w:tcPr>
            <w:tcW w:w="850" w:type="dxa"/>
          </w:tcPr>
          <w:p w14:paraId="236BA9D0" w14:textId="77777777" w:rsidR="00FD0667" w:rsidRPr="00316A79" w:rsidRDefault="00FD0667" w:rsidP="00FD0667">
            <w:pPr>
              <w:pStyle w:val="Broodtekst0"/>
              <w:jc w:val="right"/>
              <w:rPr>
                <w:sz w:val="16"/>
                <w:szCs w:val="16"/>
              </w:rPr>
            </w:pPr>
          </w:p>
        </w:tc>
        <w:tc>
          <w:tcPr>
            <w:tcW w:w="5387" w:type="dxa"/>
            <w:gridSpan w:val="4"/>
          </w:tcPr>
          <w:p w14:paraId="745E5E7D" w14:textId="77777777" w:rsidR="00FD0667" w:rsidRPr="00316A79" w:rsidRDefault="00FD0667" w:rsidP="00FD0667">
            <w:pPr>
              <w:rPr>
                <w:rFonts w:ascii="Verdana" w:hAnsi="Verdana"/>
                <w:sz w:val="16"/>
                <w:szCs w:val="16"/>
              </w:rPr>
            </w:pPr>
            <w:r w:rsidRPr="007D1D2D">
              <w:rPr>
                <w:rFonts w:ascii="Verdana" w:hAnsi="Verdana"/>
                <w:lang w:eastAsia="ar-SA"/>
              </w:rPr>
              <w:t>OPMERKING: Indien de Prestatie uitsluitend bestaat uit de aankoop van informatiesystemen moet deze tekst worden geïnterprete</w:t>
            </w:r>
            <w:r w:rsidRPr="000027A7">
              <w:rPr>
                <w:rFonts w:ascii="Verdana" w:hAnsi="Verdana"/>
                <w:lang w:eastAsia="ar-SA"/>
              </w:rPr>
              <w:t>erd als volgt dat het informatiesysteem standaard beschikt over de functionaliteit.</w:t>
            </w:r>
          </w:p>
        </w:tc>
        <w:tc>
          <w:tcPr>
            <w:tcW w:w="2268" w:type="dxa"/>
          </w:tcPr>
          <w:p w14:paraId="635BCEA7"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46F73F50" w14:textId="77777777" w:rsidTr="008B7E54">
        <w:trPr>
          <w:trHeight w:val="414"/>
        </w:trPr>
        <w:tc>
          <w:tcPr>
            <w:tcW w:w="1413" w:type="dxa"/>
          </w:tcPr>
          <w:p w14:paraId="181BB38D" w14:textId="77777777" w:rsidR="00FD0667" w:rsidRPr="007D1D2D" w:rsidRDefault="00FD0667" w:rsidP="00FD0667">
            <w:pPr>
              <w:pStyle w:val="broodtekst"/>
            </w:pPr>
            <w:r w:rsidRPr="007D1D2D">
              <w:t>Verificatie:</w:t>
            </w:r>
          </w:p>
        </w:tc>
        <w:tc>
          <w:tcPr>
            <w:tcW w:w="850" w:type="dxa"/>
          </w:tcPr>
          <w:p w14:paraId="79C3DC25" w14:textId="77777777" w:rsidR="00FD0667" w:rsidRPr="000027A7" w:rsidRDefault="00FD0667" w:rsidP="00FD0667">
            <w:pPr>
              <w:pStyle w:val="broodtekst"/>
              <w:keepNext/>
            </w:pPr>
          </w:p>
        </w:tc>
        <w:tc>
          <w:tcPr>
            <w:tcW w:w="5387" w:type="dxa"/>
            <w:gridSpan w:val="4"/>
          </w:tcPr>
          <w:p w14:paraId="69E172EC" w14:textId="77777777" w:rsidR="00FD0667" w:rsidRPr="000027A7" w:rsidRDefault="00FD0667" w:rsidP="00FD0667">
            <w:pPr>
              <w:pStyle w:val="broodtekst"/>
              <w:keepNext/>
            </w:pPr>
            <w:r>
              <w:t>Documentatie, Meting, T</w:t>
            </w:r>
            <w:r w:rsidRPr="000027A7">
              <w:t xml:space="preserve">est conform </w:t>
            </w:r>
            <w:r w:rsidRPr="000027A7">
              <w:rPr>
                <w:i/>
              </w:rPr>
              <w:t>NEN/IEC ISO 27000</w:t>
            </w:r>
            <w:r w:rsidRPr="000027A7">
              <w:t xml:space="preserve"> </w:t>
            </w:r>
          </w:p>
        </w:tc>
        <w:tc>
          <w:tcPr>
            <w:tcW w:w="2268" w:type="dxa"/>
          </w:tcPr>
          <w:p w14:paraId="0902AEC4"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055DD4" w14:paraId="2F251D76" w14:textId="77777777" w:rsidTr="008B7E54">
        <w:trPr>
          <w:trHeight w:val="416"/>
        </w:trPr>
        <w:tc>
          <w:tcPr>
            <w:tcW w:w="1413" w:type="dxa"/>
            <w:shd w:val="clear" w:color="auto" w:fill="E6E6E6"/>
          </w:tcPr>
          <w:p w14:paraId="704691AD" w14:textId="07D03647" w:rsidR="00FD0667" w:rsidRPr="000027A7" w:rsidRDefault="00FD0667" w:rsidP="00FD0667">
            <w:pPr>
              <w:pStyle w:val="broodtekst"/>
              <w:rPr>
                <w:b/>
              </w:rPr>
            </w:pPr>
            <w:r w:rsidRPr="007D1D2D">
              <w:rPr>
                <w:b/>
              </w:rPr>
              <w:lastRenderedPageBreak/>
              <w:t>VSE-</w:t>
            </w:r>
            <w:r w:rsidR="00122231">
              <w:rPr>
                <w:b/>
              </w:rPr>
              <w:t>83</w:t>
            </w:r>
          </w:p>
        </w:tc>
        <w:tc>
          <w:tcPr>
            <w:tcW w:w="850" w:type="dxa"/>
            <w:shd w:val="clear" w:color="auto" w:fill="E6E6E6"/>
          </w:tcPr>
          <w:p w14:paraId="5E4F8777" w14:textId="77777777" w:rsidR="00FD0667" w:rsidRPr="000027A7" w:rsidRDefault="00FD0667" w:rsidP="00FD0667">
            <w:pPr>
              <w:pStyle w:val="broodtekst"/>
              <w:rPr>
                <w:b/>
              </w:rPr>
            </w:pPr>
            <w:r w:rsidRPr="000027A7">
              <w:rPr>
                <w:b/>
                <w:sz w:val="12"/>
              </w:rPr>
              <w:t>Ref ISO 27000</w:t>
            </w:r>
          </w:p>
        </w:tc>
        <w:tc>
          <w:tcPr>
            <w:tcW w:w="5387" w:type="dxa"/>
            <w:gridSpan w:val="4"/>
            <w:shd w:val="clear" w:color="auto" w:fill="E6E6E6"/>
          </w:tcPr>
          <w:p w14:paraId="2C0CD68B" w14:textId="77777777" w:rsidR="00FD0667" w:rsidRPr="000027A7" w:rsidRDefault="00FD0667" w:rsidP="00FD0667">
            <w:pPr>
              <w:pStyle w:val="broodtekst"/>
              <w:rPr>
                <w:b/>
              </w:rPr>
            </w:pPr>
            <w:r w:rsidRPr="000027A7">
              <w:rPr>
                <w:b/>
              </w:rPr>
              <w:t>Security - Communicatiebeveiliging</w:t>
            </w:r>
          </w:p>
        </w:tc>
        <w:tc>
          <w:tcPr>
            <w:tcW w:w="2268" w:type="dxa"/>
            <w:shd w:val="clear" w:color="auto" w:fill="86C490"/>
          </w:tcPr>
          <w:p w14:paraId="038F6512"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6734F4CA" w14:textId="77777777" w:rsidTr="008B7E54">
        <w:trPr>
          <w:trHeight w:val="597"/>
        </w:trPr>
        <w:tc>
          <w:tcPr>
            <w:tcW w:w="1413" w:type="dxa"/>
          </w:tcPr>
          <w:p w14:paraId="3DE7FB01" w14:textId="77777777" w:rsidR="00FD0667" w:rsidRPr="007D1D2D" w:rsidRDefault="00FD0667" w:rsidP="00FD0667">
            <w:pPr>
              <w:pStyle w:val="broodtekst"/>
            </w:pPr>
            <w:r w:rsidRPr="007D1D2D">
              <w:t>Eis:</w:t>
            </w:r>
          </w:p>
          <w:p w14:paraId="0795259E" w14:textId="77777777" w:rsidR="00FD0667" w:rsidRPr="000027A7" w:rsidRDefault="00FD0667" w:rsidP="00FD0667">
            <w:pPr>
              <w:pStyle w:val="broodtekst"/>
            </w:pPr>
          </w:p>
        </w:tc>
        <w:tc>
          <w:tcPr>
            <w:tcW w:w="850" w:type="dxa"/>
          </w:tcPr>
          <w:p w14:paraId="7FD0C01D" w14:textId="77777777" w:rsidR="00FD0667" w:rsidRPr="00316A79" w:rsidRDefault="00FD0667" w:rsidP="00FD0667">
            <w:pPr>
              <w:pStyle w:val="Broodtekst0"/>
              <w:jc w:val="right"/>
              <w:rPr>
                <w:rFonts w:cstheme="minorHAnsi"/>
                <w:sz w:val="16"/>
                <w:szCs w:val="16"/>
              </w:rPr>
            </w:pPr>
            <w:r w:rsidRPr="00316A79">
              <w:rPr>
                <w:rFonts w:cs="Calibri"/>
                <w:sz w:val="16"/>
                <w:szCs w:val="16"/>
              </w:rPr>
              <w:t>13.2.3</w:t>
            </w:r>
          </w:p>
        </w:tc>
        <w:tc>
          <w:tcPr>
            <w:tcW w:w="5387" w:type="dxa"/>
            <w:gridSpan w:val="4"/>
          </w:tcPr>
          <w:p w14:paraId="06670EB3" w14:textId="77777777" w:rsidR="00FD0667" w:rsidRPr="00316A79" w:rsidRDefault="00FD0667" w:rsidP="00FD0667">
            <w:pPr>
              <w:rPr>
                <w:rFonts w:ascii="Verdana" w:hAnsi="Verdana" w:cs="Calibri"/>
                <w:sz w:val="16"/>
                <w:szCs w:val="16"/>
              </w:rPr>
            </w:pPr>
            <w:r w:rsidRPr="007D1D2D">
              <w:rPr>
                <w:rFonts w:ascii="Verdana" w:hAnsi="Verdana"/>
                <w:lang w:eastAsia="ar-SA"/>
              </w:rPr>
              <w:t>Informatiesystemen betrokken bij de Prestatie die gebruik maken van elektronische berichten met daarin gegevens waarvan de vertrouwelijkheid en/of integriteit moet worden gewaarborgd, dienen hiervoor versleuteling te gebruiken waarbij de gehanteerde onderl</w:t>
            </w:r>
            <w:r w:rsidRPr="000027A7">
              <w:rPr>
                <w:rFonts w:ascii="Verdana" w:hAnsi="Verdana"/>
                <w:lang w:eastAsia="ar-SA"/>
              </w:rPr>
              <w:t>iggende algoritmes en instellingen uitsluitend de duiding “goed” mogen hebben in de meest actuele versie van het NCSC document Richtlijnen voor Transport Layer Security (TLS) {1}.</w:t>
            </w:r>
          </w:p>
        </w:tc>
        <w:tc>
          <w:tcPr>
            <w:tcW w:w="2268" w:type="dxa"/>
          </w:tcPr>
          <w:p w14:paraId="3AABADBD"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61F4984C" w14:textId="77777777" w:rsidTr="008B7E54">
        <w:trPr>
          <w:trHeight w:val="1014"/>
        </w:trPr>
        <w:tc>
          <w:tcPr>
            <w:tcW w:w="1413" w:type="dxa"/>
          </w:tcPr>
          <w:p w14:paraId="759FCE02" w14:textId="77777777" w:rsidR="00FD0667" w:rsidRPr="007D1D2D" w:rsidRDefault="00FD0667" w:rsidP="00FD0667">
            <w:pPr>
              <w:pStyle w:val="broodtekst"/>
            </w:pPr>
            <w:r w:rsidRPr="007D1D2D">
              <w:t>Toelichting:</w:t>
            </w:r>
          </w:p>
        </w:tc>
        <w:tc>
          <w:tcPr>
            <w:tcW w:w="850" w:type="dxa"/>
          </w:tcPr>
          <w:p w14:paraId="0EAF20C2" w14:textId="77777777" w:rsidR="00FD0667" w:rsidRPr="00316A79" w:rsidRDefault="00FD0667" w:rsidP="00FD0667">
            <w:pPr>
              <w:pStyle w:val="Broodtekst0"/>
              <w:jc w:val="right"/>
              <w:rPr>
                <w:sz w:val="16"/>
                <w:szCs w:val="16"/>
              </w:rPr>
            </w:pPr>
          </w:p>
        </w:tc>
        <w:tc>
          <w:tcPr>
            <w:tcW w:w="5387" w:type="dxa"/>
            <w:gridSpan w:val="4"/>
          </w:tcPr>
          <w:p w14:paraId="6F887A08" w14:textId="77777777" w:rsidR="00FD0667" w:rsidRPr="00316A79" w:rsidRDefault="00FD0667" w:rsidP="00FD0667">
            <w:pPr>
              <w:rPr>
                <w:rFonts w:ascii="Verdana" w:hAnsi="Verdana"/>
                <w:sz w:val="16"/>
                <w:szCs w:val="16"/>
              </w:rPr>
            </w:pPr>
            <w:r w:rsidRPr="007D1D2D">
              <w:rPr>
                <w:rFonts w:ascii="Verdana" w:hAnsi="Verdana"/>
                <w:lang w:eastAsia="ar-SA"/>
              </w:rPr>
              <w:t xml:space="preserve">OPMERKING: Indien de Prestatie uitsluitend bestaat uit de aankoop van informatiesystemen moet deze tekst worden geïnterpreteerd als volgt </w:t>
            </w:r>
            <w:r w:rsidRPr="000027A7">
              <w:rPr>
                <w:rFonts w:ascii="Verdana" w:hAnsi="Verdana"/>
                <w:lang w:eastAsia="ar-SA"/>
              </w:rPr>
              <w:t>dat het informatiesysteem standaard beschikt over de functionaliteit.</w:t>
            </w:r>
          </w:p>
        </w:tc>
        <w:tc>
          <w:tcPr>
            <w:tcW w:w="2268" w:type="dxa"/>
          </w:tcPr>
          <w:p w14:paraId="61BE70A7"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3915AD63" w14:textId="77777777" w:rsidTr="008B7E54">
        <w:trPr>
          <w:trHeight w:val="707"/>
        </w:trPr>
        <w:tc>
          <w:tcPr>
            <w:tcW w:w="1413" w:type="dxa"/>
          </w:tcPr>
          <w:p w14:paraId="7F838F72" w14:textId="77777777" w:rsidR="00FD0667" w:rsidRPr="007D1D2D" w:rsidRDefault="00FD0667" w:rsidP="00FD0667">
            <w:pPr>
              <w:pStyle w:val="broodtekst"/>
            </w:pPr>
            <w:r w:rsidRPr="007D1D2D">
              <w:t>Verificatie:</w:t>
            </w:r>
          </w:p>
        </w:tc>
        <w:tc>
          <w:tcPr>
            <w:tcW w:w="850" w:type="dxa"/>
          </w:tcPr>
          <w:p w14:paraId="75230192" w14:textId="77777777" w:rsidR="00FD0667" w:rsidRPr="000027A7" w:rsidRDefault="00FD0667" w:rsidP="00FD0667">
            <w:pPr>
              <w:pStyle w:val="broodtekst"/>
              <w:keepNext/>
            </w:pPr>
          </w:p>
        </w:tc>
        <w:tc>
          <w:tcPr>
            <w:tcW w:w="5387" w:type="dxa"/>
            <w:gridSpan w:val="4"/>
          </w:tcPr>
          <w:p w14:paraId="5B00334D" w14:textId="77777777" w:rsidR="00FD0667" w:rsidRPr="000027A7" w:rsidRDefault="00FD0667" w:rsidP="00FD0667">
            <w:pPr>
              <w:pStyle w:val="broodtekst"/>
              <w:keepNext/>
            </w:pPr>
            <w:r>
              <w:t>Documentatie, Meting, T</w:t>
            </w:r>
            <w:r w:rsidRPr="000027A7">
              <w:t xml:space="preserve">est conform </w:t>
            </w:r>
            <w:r w:rsidRPr="000027A7">
              <w:rPr>
                <w:i/>
              </w:rPr>
              <w:t>NEN/IEC ISO 27000</w:t>
            </w:r>
            <w:r>
              <w:t>.</w:t>
            </w:r>
          </w:p>
        </w:tc>
        <w:tc>
          <w:tcPr>
            <w:tcW w:w="2268" w:type="dxa"/>
          </w:tcPr>
          <w:p w14:paraId="31BCF527"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579F41BF" w14:textId="77777777" w:rsidTr="008B7E54">
        <w:trPr>
          <w:trHeight w:val="416"/>
        </w:trPr>
        <w:tc>
          <w:tcPr>
            <w:tcW w:w="1413" w:type="dxa"/>
            <w:shd w:val="clear" w:color="auto" w:fill="E6E6E6"/>
          </w:tcPr>
          <w:p w14:paraId="0FA98F1A" w14:textId="758A0E3C" w:rsidR="00FD0667" w:rsidRPr="000027A7" w:rsidRDefault="00FD0667" w:rsidP="00FD0667">
            <w:pPr>
              <w:pStyle w:val="broodtekst"/>
              <w:rPr>
                <w:b/>
              </w:rPr>
            </w:pPr>
            <w:r w:rsidRPr="007D1D2D">
              <w:rPr>
                <w:b/>
              </w:rPr>
              <w:t>VSE-</w:t>
            </w:r>
            <w:r w:rsidR="00122231">
              <w:rPr>
                <w:b/>
              </w:rPr>
              <w:t>84</w:t>
            </w:r>
          </w:p>
        </w:tc>
        <w:tc>
          <w:tcPr>
            <w:tcW w:w="850" w:type="dxa"/>
            <w:shd w:val="clear" w:color="auto" w:fill="E6E6E6"/>
          </w:tcPr>
          <w:p w14:paraId="76E38DA4" w14:textId="77777777" w:rsidR="00FD0667" w:rsidRPr="000027A7" w:rsidRDefault="00FD0667" w:rsidP="00FD0667">
            <w:pPr>
              <w:pStyle w:val="broodtekst"/>
              <w:rPr>
                <w:b/>
              </w:rPr>
            </w:pPr>
            <w:r w:rsidRPr="000027A7">
              <w:rPr>
                <w:b/>
                <w:sz w:val="12"/>
              </w:rPr>
              <w:t>Ref ISO 27000</w:t>
            </w:r>
          </w:p>
        </w:tc>
        <w:tc>
          <w:tcPr>
            <w:tcW w:w="5387" w:type="dxa"/>
            <w:gridSpan w:val="4"/>
            <w:shd w:val="clear" w:color="auto" w:fill="E6E6E6"/>
          </w:tcPr>
          <w:p w14:paraId="12BDCB6F" w14:textId="77777777" w:rsidR="00FD0667" w:rsidRPr="000027A7" w:rsidRDefault="00FD0667" w:rsidP="00FD0667">
            <w:pPr>
              <w:pStyle w:val="broodtekst"/>
              <w:rPr>
                <w:b/>
              </w:rPr>
            </w:pPr>
            <w:r w:rsidRPr="000027A7">
              <w:rPr>
                <w:b/>
              </w:rPr>
              <w:t>Security - Acquisitie, ontwikkeling en onderhoud van apparatuur en programmatuur</w:t>
            </w:r>
          </w:p>
          <w:p w14:paraId="163228BC" w14:textId="77777777" w:rsidR="00FD0667" w:rsidRPr="000027A7" w:rsidRDefault="00FD0667" w:rsidP="00FD0667">
            <w:pPr>
              <w:pStyle w:val="broodtekst"/>
              <w:rPr>
                <w:b/>
              </w:rPr>
            </w:pPr>
          </w:p>
        </w:tc>
        <w:tc>
          <w:tcPr>
            <w:tcW w:w="2268" w:type="dxa"/>
            <w:shd w:val="clear" w:color="auto" w:fill="86C490"/>
          </w:tcPr>
          <w:p w14:paraId="1D516BBF"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059BD3BA" w14:textId="77777777" w:rsidTr="008B7E54">
        <w:trPr>
          <w:trHeight w:val="597"/>
        </w:trPr>
        <w:tc>
          <w:tcPr>
            <w:tcW w:w="1413" w:type="dxa"/>
          </w:tcPr>
          <w:p w14:paraId="13AA218B" w14:textId="77777777" w:rsidR="00FD0667" w:rsidRPr="000027A7" w:rsidRDefault="00FD0667" w:rsidP="00FD0667">
            <w:pPr>
              <w:pStyle w:val="broodtekst"/>
            </w:pPr>
            <w:r w:rsidRPr="007D1D2D">
              <w:t>Eis:</w:t>
            </w:r>
          </w:p>
          <w:p w14:paraId="00D58D38" w14:textId="77777777" w:rsidR="00FD0667" w:rsidRPr="000027A7" w:rsidRDefault="00FD0667" w:rsidP="00FD0667">
            <w:pPr>
              <w:pStyle w:val="broodtekst"/>
            </w:pPr>
          </w:p>
        </w:tc>
        <w:tc>
          <w:tcPr>
            <w:tcW w:w="850" w:type="dxa"/>
          </w:tcPr>
          <w:p w14:paraId="1B9747E8" w14:textId="77777777" w:rsidR="00FD0667" w:rsidRPr="00316A79" w:rsidRDefault="00FD0667" w:rsidP="00FD0667">
            <w:pPr>
              <w:pStyle w:val="Broodtekst0"/>
              <w:jc w:val="right"/>
              <w:rPr>
                <w:rFonts w:cstheme="minorHAnsi"/>
                <w:sz w:val="16"/>
                <w:szCs w:val="16"/>
              </w:rPr>
            </w:pPr>
            <w:r w:rsidRPr="00316A79">
              <w:rPr>
                <w:sz w:val="16"/>
                <w:szCs w:val="16"/>
              </w:rPr>
              <w:t>14.1.1</w:t>
            </w:r>
          </w:p>
        </w:tc>
        <w:tc>
          <w:tcPr>
            <w:tcW w:w="5387" w:type="dxa"/>
            <w:gridSpan w:val="4"/>
          </w:tcPr>
          <w:p w14:paraId="15AE495B" w14:textId="77777777" w:rsidR="00FD0667" w:rsidRPr="00316A79" w:rsidRDefault="00FD0667" w:rsidP="00FD0667">
            <w:pPr>
              <w:rPr>
                <w:rFonts w:ascii="Verdana" w:hAnsi="Verdana"/>
                <w:sz w:val="16"/>
                <w:szCs w:val="16"/>
              </w:rPr>
            </w:pPr>
            <w:r w:rsidRPr="007D1D2D">
              <w:rPr>
                <w:rFonts w:ascii="Verdana" w:hAnsi="Verdana"/>
                <w:lang w:eastAsia="ar-SA"/>
              </w:rPr>
              <w:t>In de programmatuur die deel uitmaakt van informatiesystemen betrokken bij de Prestatie zijn minimaal de maatregelen geïmplementeerd genoemd in het CIP document Grip op SSD - Beveiligingseisen voor (web)applicaties {3}.</w:t>
            </w:r>
          </w:p>
        </w:tc>
        <w:tc>
          <w:tcPr>
            <w:tcW w:w="2268" w:type="dxa"/>
          </w:tcPr>
          <w:p w14:paraId="5A40DE45"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787A99F2" w14:textId="77777777" w:rsidTr="008B7E54">
        <w:trPr>
          <w:trHeight w:val="1014"/>
        </w:trPr>
        <w:tc>
          <w:tcPr>
            <w:tcW w:w="1413" w:type="dxa"/>
          </w:tcPr>
          <w:p w14:paraId="4616297D" w14:textId="77777777" w:rsidR="00FD0667" w:rsidRPr="007D1D2D" w:rsidRDefault="00FD0667" w:rsidP="00FD0667">
            <w:pPr>
              <w:pStyle w:val="broodtekst"/>
            </w:pPr>
            <w:r w:rsidRPr="007D1D2D">
              <w:t>Toelichting:</w:t>
            </w:r>
          </w:p>
        </w:tc>
        <w:tc>
          <w:tcPr>
            <w:tcW w:w="850" w:type="dxa"/>
          </w:tcPr>
          <w:p w14:paraId="5B426C9C" w14:textId="77777777" w:rsidR="00FD0667" w:rsidRPr="00316A79" w:rsidRDefault="00FD0667" w:rsidP="00FD0667">
            <w:pPr>
              <w:pStyle w:val="Broodtekst0"/>
              <w:jc w:val="right"/>
              <w:rPr>
                <w:sz w:val="16"/>
                <w:szCs w:val="16"/>
              </w:rPr>
            </w:pPr>
          </w:p>
        </w:tc>
        <w:tc>
          <w:tcPr>
            <w:tcW w:w="5387" w:type="dxa"/>
            <w:gridSpan w:val="4"/>
          </w:tcPr>
          <w:p w14:paraId="1E4D9276" w14:textId="77777777" w:rsidR="00FD0667" w:rsidRPr="00316A79" w:rsidRDefault="00FD0667" w:rsidP="00FD0667">
            <w:pPr>
              <w:rPr>
                <w:rFonts w:ascii="Verdana" w:hAnsi="Verdana"/>
                <w:sz w:val="16"/>
                <w:szCs w:val="16"/>
              </w:rPr>
            </w:pPr>
            <w:r w:rsidRPr="007D1D2D">
              <w:rPr>
                <w:rFonts w:ascii="Verdana" w:hAnsi="Verdana"/>
                <w:lang w:eastAsia="ar-SA"/>
              </w:rPr>
              <w:t xml:space="preserve">OPMERKING: Indien de Prestatie uitsluitend bestaat uit de aankoop van informatiesystemen moet deze tekst worden geïnterpreteerd als volgt dat het </w:t>
            </w:r>
            <w:r w:rsidRPr="000027A7">
              <w:rPr>
                <w:rFonts w:ascii="Verdana" w:hAnsi="Verdana"/>
                <w:lang w:eastAsia="ar-SA"/>
              </w:rPr>
              <w:t>informatiesysteem standaard beschikt over de functionaliteit.</w:t>
            </w:r>
          </w:p>
        </w:tc>
        <w:tc>
          <w:tcPr>
            <w:tcW w:w="2268" w:type="dxa"/>
          </w:tcPr>
          <w:p w14:paraId="20F88106"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5B8097AC" w14:textId="77777777" w:rsidTr="008B7E54">
        <w:trPr>
          <w:trHeight w:val="414"/>
        </w:trPr>
        <w:tc>
          <w:tcPr>
            <w:tcW w:w="1413" w:type="dxa"/>
          </w:tcPr>
          <w:p w14:paraId="1270BFCB" w14:textId="77777777" w:rsidR="00FD0667" w:rsidRPr="007D1D2D" w:rsidRDefault="00FD0667" w:rsidP="00FD0667">
            <w:pPr>
              <w:pStyle w:val="broodtekst"/>
            </w:pPr>
            <w:r w:rsidRPr="007D1D2D">
              <w:t>Verificatie:</w:t>
            </w:r>
          </w:p>
        </w:tc>
        <w:tc>
          <w:tcPr>
            <w:tcW w:w="850" w:type="dxa"/>
          </w:tcPr>
          <w:p w14:paraId="0A7A915C" w14:textId="77777777" w:rsidR="00FD0667" w:rsidRPr="000027A7" w:rsidRDefault="00FD0667" w:rsidP="00FD0667">
            <w:pPr>
              <w:pStyle w:val="broodtekst"/>
              <w:keepNext/>
            </w:pPr>
          </w:p>
        </w:tc>
        <w:tc>
          <w:tcPr>
            <w:tcW w:w="5387" w:type="dxa"/>
            <w:gridSpan w:val="4"/>
          </w:tcPr>
          <w:p w14:paraId="1B273C42" w14:textId="77777777" w:rsidR="00FD0667" w:rsidRPr="000027A7" w:rsidRDefault="00FD0667" w:rsidP="00FD0667">
            <w:pPr>
              <w:pStyle w:val="broodtekst"/>
              <w:keepNext/>
            </w:pPr>
            <w:r>
              <w:t>Documentatie, Meting, T</w:t>
            </w:r>
            <w:r w:rsidRPr="000027A7">
              <w:t xml:space="preserve">est conform </w:t>
            </w:r>
            <w:r w:rsidRPr="000027A7">
              <w:rPr>
                <w:i/>
              </w:rPr>
              <w:t>NEN/IEC ISO 27000</w:t>
            </w:r>
            <w:r>
              <w:t>.</w:t>
            </w:r>
          </w:p>
        </w:tc>
        <w:tc>
          <w:tcPr>
            <w:tcW w:w="2268" w:type="dxa"/>
          </w:tcPr>
          <w:p w14:paraId="4B3F6E8B"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43E28210" w14:textId="77777777" w:rsidTr="008B7E54">
        <w:trPr>
          <w:trHeight w:val="416"/>
        </w:trPr>
        <w:tc>
          <w:tcPr>
            <w:tcW w:w="1413" w:type="dxa"/>
            <w:shd w:val="clear" w:color="auto" w:fill="E6E6E6"/>
          </w:tcPr>
          <w:p w14:paraId="27A851F0" w14:textId="5773BB66" w:rsidR="00FD0667" w:rsidRPr="000027A7" w:rsidRDefault="00FD0667" w:rsidP="00FD0667">
            <w:pPr>
              <w:pStyle w:val="broodtekst"/>
              <w:rPr>
                <w:b/>
              </w:rPr>
            </w:pPr>
            <w:r w:rsidRPr="000027A7">
              <w:rPr>
                <w:b/>
              </w:rPr>
              <w:t>VSE-</w:t>
            </w:r>
            <w:r w:rsidR="00122231">
              <w:rPr>
                <w:b/>
              </w:rPr>
              <w:t>85</w:t>
            </w:r>
          </w:p>
        </w:tc>
        <w:tc>
          <w:tcPr>
            <w:tcW w:w="850" w:type="dxa"/>
            <w:shd w:val="clear" w:color="auto" w:fill="E6E6E6"/>
          </w:tcPr>
          <w:p w14:paraId="7F5C3302" w14:textId="77777777" w:rsidR="00FD0667" w:rsidRPr="000027A7" w:rsidRDefault="00FD0667" w:rsidP="00FD0667">
            <w:pPr>
              <w:pStyle w:val="broodtekst"/>
              <w:rPr>
                <w:b/>
              </w:rPr>
            </w:pPr>
            <w:r w:rsidRPr="000027A7">
              <w:rPr>
                <w:b/>
                <w:sz w:val="12"/>
              </w:rPr>
              <w:t>Ref ISO 27000</w:t>
            </w:r>
          </w:p>
        </w:tc>
        <w:tc>
          <w:tcPr>
            <w:tcW w:w="5387" w:type="dxa"/>
            <w:gridSpan w:val="4"/>
            <w:shd w:val="clear" w:color="auto" w:fill="E6E6E6"/>
          </w:tcPr>
          <w:p w14:paraId="0F1DD73B" w14:textId="77777777" w:rsidR="00FD0667" w:rsidRPr="000027A7" w:rsidRDefault="00FD0667" w:rsidP="00FD0667">
            <w:pPr>
              <w:pStyle w:val="broodtekst"/>
              <w:rPr>
                <w:b/>
              </w:rPr>
            </w:pPr>
            <w:r w:rsidRPr="000027A7">
              <w:rPr>
                <w:b/>
              </w:rPr>
              <w:t>Security - Acquisitie, ontwikkeling en onderhoud van apparatuur en programmatuur</w:t>
            </w:r>
          </w:p>
          <w:p w14:paraId="06D69D85" w14:textId="77777777" w:rsidR="00FD0667" w:rsidRPr="000027A7" w:rsidRDefault="00FD0667" w:rsidP="00FD0667">
            <w:pPr>
              <w:pStyle w:val="broodtekst"/>
              <w:rPr>
                <w:b/>
              </w:rPr>
            </w:pPr>
          </w:p>
        </w:tc>
        <w:tc>
          <w:tcPr>
            <w:tcW w:w="2268" w:type="dxa"/>
            <w:shd w:val="clear" w:color="auto" w:fill="86C490"/>
          </w:tcPr>
          <w:p w14:paraId="7265BBCC"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5BC88483" w14:textId="77777777" w:rsidTr="008B7E54">
        <w:trPr>
          <w:trHeight w:val="597"/>
        </w:trPr>
        <w:tc>
          <w:tcPr>
            <w:tcW w:w="1413" w:type="dxa"/>
          </w:tcPr>
          <w:p w14:paraId="63A46A84" w14:textId="77777777" w:rsidR="00FD0667" w:rsidRPr="007D1D2D" w:rsidRDefault="00FD0667" w:rsidP="00FD0667">
            <w:pPr>
              <w:pStyle w:val="broodtekst"/>
            </w:pPr>
            <w:r w:rsidRPr="007D1D2D">
              <w:t>Eis:</w:t>
            </w:r>
          </w:p>
          <w:p w14:paraId="35972777" w14:textId="77777777" w:rsidR="00FD0667" w:rsidRPr="000027A7" w:rsidRDefault="00FD0667" w:rsidP="00FD0667">
            <w:pPr>
              <w:pStyle w:val="broodtekst"/>
            </w:pPr>
          </w:p>
        </w:tc>
        <w:tc>
          <w:tcPr>
            <w:tcW w:w="850" w:type="dxa"/>
          </w:tcPr>
          <w:p w14:paraId="02D1CE16" w14:textId="77777777" w:rsidR="00FD0667" w:rsidRPr="00316A79" w:rsidRDefault="00FD0667" w:rsidP="00FD0667">
            <w:pPr>
              <w:pStyle w:val="Broodtekst0"/>
              <w:jc w:val="right"/>
              <w:rPr>
                <w:rFonts w:cstheme="minorHAnsi"/>
                <w:sz w:val="16"/>
                <w:szCs w:val="16"/>
              </w:rPr>
            </w:pPr>
            <w:r w:rsidRPr="00316A79">
              <w:rPr>
                <w:rFonts w:cs="Calibri"/>
                <w:sz w:val="16"/>
                <w:szCs w:val="16"/>
              </w:rPr>
              <w:t>14.1.SC-03</w:t>
            </w:r>
          </w:p>
        </w:tc>
        <w:tc>
          <w:tcPr>
            <w:tcW w:w="5387" w:type="dxa"/>
            <w:gridSpan w:val="4"/>
          </w:tcPr>
          <w:p w14:paraId="45DBCAE7" w14:textId="77777777" w:rsidR="00FD0667" w:rsidRPr="00316A79" w:rsidRDefault="00FD0667" w:rsidP="00FD0667">
            <w:pPr>
              <w:rPr>
                <w:rFonts w:ascii="Verdana" w:hAnsi="Verdana" w:cs="Calibri"/>
                <w:sz w:val="16"/>
                <w:szCs w:val="16"/>
              </w:rPr>
            </w:pPr>
            <w:r w:rsidRPr="007D1D2D">
              <w:rPr>
                <w:rFonts w:ascii="Verdana" w:hAnsi="Verdana"/>
                <w:lang w:eastAsia="ar-SA"/>
              </w:rPr>
              <w:t>Informatiesystemen betrokken bij de Prestatie zijn voor toegang op afstand en voor beheerdoeleinden niet anders te benaderen dan middels versleutelde protocollen, waarbij de gehanteerde onderliggende encryptiealgoritmes en instellingen uitsluitend de duidi</w:t>
            </w:r>
            <w:r w:rsidRPr="000027A7">
              <w:rPr>
                <w:rFonts w:ascii="Verdana" w:hAnsi="Verdana"/>
                <w:lang w:eastAsia="ar-SA"/>
              </w:rPr>
              <w:t>ng “goed” mogen hebben in de meest actuele versie van het NCSC document Richtlijnen voor Transport Layer Security (TLS) {1}.</w:t>
            </w:r>
          </w:p>
        </w:tc>
        <w:tc>
          <w:tcPr>
            <w:tcW w:w="2268" w:type="dxa"/>
          </w:tcPr>
          <w:p w14:paraId="1C03E081"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5AD8B65E" w14:textId="77777777" w:rsidTr="008B7E54">
        <w:trPr>
          <w:trHeight w:val="1014"/>
        </w:trPr>
        <w:tc>
          <w:tcPr>
            <w:tcW w:w="1413" w:type="dxa"/>
          </w:tcPr>
          <w:p w14:paraId="369072A7" w14:textId="77777777" w:rsidR="00FD0667" w:rsidRPr="007D1D2D" w:rsidRDefault="00FD0667" w:rsidP="00FD0667">
            <w:pPr>
              <w:pStyle w:val="broodtekst"/>
            </w:pPr>
            <w:r w:rsidRPr="007D1D2D">
              <w:t>Toelichting:</w:t>
            </w:r>
          </w:p>
        </w:tc>
        <w:tc>
          <w:tcPr>
            <w:tcW w:w="850" w:type="dxa"/>
          </w:tcPr>
          <w:p w14:paraId="5E8B3B12" w14:textId="77777777" w:rsidR="00FD0667" w:rsidRPr="00316A79" w:rsidRDefault="00FD0667" w:rsidP="00FD0667">
            <w:pPr>
              <w:pStyle w:val="Broodtekst0"/>
              <w:jc w:val="right"/>
              <w:rPr>
                <w:sz w:val="16"/>
                <w:szCs w:val="16"/>
              </w:rPr>
            </w:pPr>
          </w:p>
        </w:tc>
        <w:tc>
          <w:tcPr>
            <w:tcW w:w="5387" w:type="dxa"/>
            <w:gridSpan w:val="4"/>
          </w:tcPr>
          <w:p w14:paraId="1E66098B" w14:textId="77777777" w:rsidR="00FD0667" w:rsidRPr="00316A79" w:rsidRDefault="00FD0667" w:rsidP="00FD0667">
            <w:pPr>
              <w:rPr>
                <w:rFonts w:ascii="Verdana" w:hAnsi="Verdana"/>
                <w:sz w:val="16"/>
                <w:szCs w:val="16"/>
              </w:rPr>
            </w:pPr>
            <w:r w:rsidRPr="007D1D2D">
              <w:rPr>
                <w:rFonts w:ascii="Verdana" w:hAnsi="Verdana"/>
                <w:lang w:eastAsia="ar-SA"/>
              </w:rPr>
              <w:t xml:space="preserve">OPMERKING: Indien de Prestatie uitsluitend bestaat uit de aankoop van informatiesystemen moet deze tekst </w:t>
            </w:r>
            <w:r w:rsidRPr="000027A7">
              <w:rPr>
                <w:rFonts w:ascii="Verdana" w:hAnsi="Verdana"/>
                <w:lang w:eastAsia="ar-SA"/>
              </w:rPr>
              <w:t>worden geïnterpreteerd als volgt dat het informatiesysteem standaard beschikt over de functionaliteit.</w:t>
            </w:r>
          </w:p>
        </w:tc>
        <w:tc>
          <w:tcPr>
            <w:tcW w:w="2268" w:type="dxa"/>
          </w:tcPr>
          <w:p w14:paraId="4B88D178"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74F365D4" w14:textId="77777777" w:rsidTr="008B7E54">
        <w:trPr>
          <w:trHeight w:val="414"/>
        </w:trPr>
        <w:tc>
          <w:tcPr>
            <w:tcW w:w="1413" w:type="dxa"/>
          </w:tcPr>
          <w:p w14:paraId="46D922D1" w14:textId="77777777" w:rsidR="00FD0667" w:rsidRPr="007D1D2D" w:rsidRDefault="00FD0667" w:rsidP="00FD0667">
            <w:pPr>
              <w:pStyle w:val="broodtekst"/>
            </w:pPr>
            <w:r w:rsidRPr="007D1D2D">
              <w:t>Verificatie:</w:t>
            </w:r>
          </w:p>
        </w:tc>
        <w:tc>
          <w:tcPr>
            <w:tcW w:w="850" w:type="dxa"/>
          </w:tcPr>
          <w:p w14:paraId="131990A2" w14:textId="77777777" w:rsidR="00FD0667" w:rsidRPr="000027A7" w:rsidRDefault="00FD0667" w:rsidP="00FD0667">
            <w:pPr>
              <w:pStyle w:val="broodtekst"/>
              <w:keepNext/>
            </w:pPr>
          </w:p>
        </w:tc>
        <w:tc>
          <w:tcPr>
            <w:tcW w:w="5387" w:type="dxa"/>
            <w:gridSpan w:val="4"/>
          </w:tcPr>
          <w:p w14:paraId="56CE4F1F" w14:textId="77777777" w:rsidR="00FD0667" w:rsidRPr="000027A7" w:rsidRDefault="00FD0667" w:rsidP="00FD0667">
            <w:pPr>
              <w:pStyle w:val="broodtekst"/>
              <w:keepNext/>
            </w:pPr>
            <w:r w:rsidRPr="000027A7">
              <w:t xml:space="preserve">Documentatie, </w:t>
            </w:r>
            <w:r>
              <w:t>Meting, T</w:t>
            </w:r>
            <w:r w:rsidRPr="000027A7">
              <w:t xml:space="preserve">est conform </w:t>
            </w:r>
            <w:r w:rsidRPr="000027A7">
              <w:rPr>
                <w:i/>
              </w:rPr>
              <w:t>NEN/IEC ISO 27000</w:t>
            </w:r>
            <w:r>
              <w:t>.</w:t>
            </w:r>
          </w:p>
        </w:tc>
        <w:tc>
          <w:tcPr>
            <w:tcW w:w="2268" w:type="dxa"/>
          </w:tcPr>
          <w:p w14:paraId="43BE41E9"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5CB87BE8" w14:textId="77777777" w:rsidTr="008B7E54">
        <w:trPr>
          <w:trHeight w:val="416"/>
        </w:trPr>
        <w:tc>
          <w:tcPr>
            <w:tcW w:w="1413" w:type="dxa"/>
            <w:shd w:val="clear" w:color="auto" w:fill="E6E6E6"/>
          </w:tcPr>
          <w:p w14:paraId="49661967" w14:textId="23F4D444" w:rsidR="00FD0667" w:rsidRPr="000027A7" w:rsidRDefault="00FD0667" w:rsidP="00FD0667">
            <w:pPr>
              <w:pStyle w:val="broodtekst"/>
              <w:rPr>
                <w:b/>
              </w:rPr>
            </w:pPr>
            <w:r w:rsidRPr="000027A7">
              <w:rPr>
                <w:b/>
              </w:rPr>
              <w:t>VSE-</w:t>
            </w:r>
            <w:r w:rsidR="00122231">
              <w:rPr>
                <w:b/>
              </w:rPr>
              <w:t>86</w:t>
            </w:r>
          </w:p>
        </w:tc>
        <w:tc>
          <w:tcPr>
            <w:tcW w:w="850" w:type="dxa"/>
            <w:shd w:val="clear" w:color="auto" w:fill="E6E6E6"/>
          </w:tcPr>
          <w:p w14:paraId="6CE9599C"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c>
          <w:tcPr>
            <w:tcW w:w="850" w:type="dxa"/>
            <w:gridSpan w:val="3"/>
            <w:shd w:val="clear" w:color="auto" w:fill="E6E6E6"/>
          </w:tcPr>
          <w:p w14:paraId="4F1FA3AA" w14:textId="77777777" w:rsidR="00FD0667" w:rsidRPr="000027A7" w:rsidRDefault="00FD0667" w:rsidP="00FD0667">
            <w:pPr>
              <w:pStyle w:val="broodtekst"/>
              <w:rPr>
                <w:b/>
              </w:rPr>
            </w:pPr>
            <w:r w:rsidRPr="000027A7">
              <w:rPr>
                <w:b/>
                <w:sz w:val="12"/>
              </w:rPr>
              <w:t>Ref ISO 27000</w:t>
            </w:r>
          </w:p>
        </w:tc>
        <w:tc>
          <w:tcPr>
            <w:tcW w:w="4537" w:type="dxa"/>
            <w:shd w:val="clear" w:color="auto" w:fill="E6E6E6"/>
          </w:tcPr>
          <w:p w14:paraId="0BD6A37A" w14:textId="77777777" w:rsidR="00FD0667" w:rsidRPr="000027A7" w:rsidRDefault="00FD0667" w:rsidP="00FD0667">
            <w:pPr>
              <w:pStyle w:val="broodtekst"/>
              <w:rPr>
                <w:b/>
              </w:rPr>
            </w:pPr>
            <w:r w:rsidRPr="000027A7">
              <w:rPr>
                <w:b/>
              </w:rPr>
              <w:t>Security - Acquisitie, ontwikkeling en onderhoud van apparatuur en programmatuur</w:t>
            </w:r>
          </w:p>
          <w:p w14:paraId="444A3651" w14:textId="77777777" w:rsidR="00FD0667" w:rsidRPr="000027A7" w:rsidRDefault="00FD0667" w:rsidP="00FD0667">
            <w:pPr>
              <w:pStyle w:val="broodtekst"/>
              <w:rPr>
                <w:b/>
              </w:rPr>
            </w:pPr>
          </w:p>
        </w:tc>
        <w:tc>
          <w:tcPr>
            <w:tcW w:w="2268" w:type="dxa"/>
            <w:shd w:val="clear" w:color="auto" w:fill="86C490"/>
          </w:tcPr>
          <w:p w14:paraId="6E12A7B3"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5DA0CCA1" w14:textId="77777777" w:rsidTr="008B7E54">
        <w:trPr>
          <w:trHeight w:val="597"/>
        </w:trPr>
        <w:tc>
          <w:tcPr>
            <w:tcW w:w="1413" w:type="dxa"/>
          </w:tcPr>
          <w:p w14:paraId="2C76531E" w14:textId="77777777" w:rsidR="00FD0667" w:rsidRPr="007D1D2D" w:rsidRDefault="00FD0667" w:rsidP="00FD0667">
            <w:pPr>
              <w:pStyle w:val="broodtekst"/>
            </w:pPr>
            <w:r w:rsidRPr="007D1D2D">
              <w:t>Eis:</w:t>
            </w:r>
          </w:p>
          <w:p w14:paraId="525F6596" w14:textId="77777777" w:rsidR="00FD0667" w:rsidRPr="000027A7" w:rsidRDefault="00FD0667" w:rsidP="00FD0667">
            <w:pPr>
              <w:pStyle w:val="broodtekst"/>
            </w:pPr>
          </w:p>
        </w:tc>
        <w:tc>
          <w:tcPr>
            <w:tcW w:w="850" w:type="dxa"/>
          </w:tcPr>
          <w:p w14:paraId="30C91478"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c>
          <w:tcPr>
            <w:tcW w:w="850" w:type="dxa"/>
            <w:gridSpan w:val="3"/>
          </w:tcPr>
          <w:p w14:paraId="2D23056E" w14:textId="77777777" w:rsidR="00FD0667" w:rsidRPr="00316A79" w:rsidRDefault="00FD0667" w:rsidP="00FD0667">
            <w:pPr>
              <w:pStyle w:val="Broodtekst0"/>
              <w:jc w:val="right"/>
              <w:rPr>
                <w:rFonts w:cstheme="minorHAnsi"/>
                <w:sz w:val="16"/>
                <w:szCs w:val="16"/>
              </w:rPr>
            </w:pPr>
            <w:r w:rsidRPr="00316A79">
              <w:rPr>
                <w:rFonts w:cs="Calibri"/>
                <w:sz w:val="16"/>
                <w:szCs w:val="16"/>
              </w:rPr>
              <w:t>14.2.8a</w:t>
            </w:r>
          </w:p>
        </w:tc>
        <w:tc>
          <w:tcPr>
            <w:tcW w:w="4537" w:type="dxa"/>
          </w:tcPr>
          <w:p w14:paraId="33940B87" w14:textId="77777777" w:rsidR="00FD0667" w:rsidRPr="00316A79" w:rsidRDefault="00FD0667" w:rsidP="00FD0667">
            <w:pPr>
              <w:rPr>
                <w:rFonts w:ascii="Verdana" w:hAnsi="Verdana"/>
                <w:sz w:val="16"/>
                <w:szCs w:val="16"/>
              </w:rPr>
            </w:pPr>
            <w:r w:rsidRPr="007D1D2D">
              <w:rPr>
                <w:rFonts w:ascii="Verdana" w:hAnsi="Verdana"/>
                <w:lang w:eastAsia="ar-SA"/>
              </w:rPr>
              <w:t>Informatiesystemen betrokken bij de Prestatie zijn aantoonbaar getest op kwetsbaarheden middels gangbare testmethodieken voordat deze in productie worden genomen.</w:t>
            </w:r>
            <w:r w:rsidRPr="000027A7">
              <w:rPr>
                <w:rFonts w:ascii="Verdana" w:hAnsi="Verdana"/>
                <w:lang w:eastAsia="ar-SA"/>
              </w:rPr>
              <w:t xml:space="preserve"> In het geval </w:t>
            </w:r>
            <w:r w:rsidRPr="000027A7">
              <w:rPr>
                <w:rFonts w:ascii="Verdana" w:hAnsi="Verdana"/>
                <w:lang w:eastAsia="ar-SA"/>
              </w:rPr>
              <w:lastRenderedPageBreak/>
              <w:t>van programmatuur omvat de gehanteerde testmethodiek ten minste de OWASP Top-10 {7}.</w:t>
            </w:r>
          </w:p>
        </w:tc>
        <w:tc>
          <w:tcPr>
            <w:tcW w:w="2268" w:type="dxa"/>
          </w:tcPr>
          <w:p w14:paraId="518B0738"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0E6EB526" w14:textId="77777777" w:rsidTr="008B7E54">
        <w:trPr>
          <w:trHeight w:val="1014"/>
        </w:trPr>
        <w:tc>
          <w:tcPr>
            <w:tcW w:w="1413" w:type="dxa"/>
          </w:tcPr>
          <w:p w14:paraId="7CD71BCB" w14:textId="77777777" w:rsidR="00FD0667" w:rsidRPr="007D1D2D" w:rsidRDefault="00FD0667" w:rsidP="00FD0667">
            <w:pPr>
              <w:pStyle w:val="broodtekst"/>
            </w:pPr>
            <w:r w:rsidRPr="007D1D2D">
              <w:t>Toelichting:</w:t>
            </w:r>
          </w:p>
        </w:tc>
        <w:tc>
          <w:tcPr>
            <w:tcW w:w="850" w:type="dxa"/>
          </w:tcPr>
          <w:p w14:paraId="63523CBF"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c>
          <w:tcPr>
            <w:tcW w:w="850" w:type="dxa"/>
            <w:gridSpan w:val="3"/>
          </w:tcPr>
          <w:p w14:paraId="64F14AEB" w14:textId="77777777" w:rsidR="00FD0667" w:rsidRPr="00316A79" w:rsidRDefault="00FD0667" w:rsidP="00FD0667">
            <w:pPr>
              <w:pStyle w:val="Broodtekst0"/>
              <w:jc w:val="right"/>
              <w:rPr>
                <w:sz w:val="16"/>
                <w:szCs w:val="16"/>
              </w:rPr>
            </w:pPr>
          </w:p>
        </w:tc>
        <w:tc>
          <w:tcPr>
            <w:tcW w:w="4537" w:type="dxa"/>
          </w:tcPr>
          <w:p w14:paraId="17D409EB" w14:textId="77777777" w:rsidR="00FD0667" w:rsidRPr="00316A79" w:rsidRDefault="00FD0667" w:rsidP="00FD0667">
            <w:pPr>
              <w:rPr>
                <w:rFonts w:ascii="Verdana" w:hAnsi="Verdana"/>
                <w:sz w:val="16"/>
                <w:szCs w:val="16"/>
              </w:rPr>
            </w:pPr>
            <w:r w:rsidRPr="007D1D2D">
              <w:rPr>
                <w:rFonts w:ascii="Verdana" w:hAnsi="Verdana"/>
                <w:lang w:eastAsia="ar-SA"/>
              </w:rPr>
              <w:t xml:space="preserve">OPMERKING: Indien de Prestatie uitsluitend bestaat uit de aankoop van informatiesystemen moet deze tekst worden geïnterpreteerd als volgt dat </w:t>
            </w:r>
            <w:r w:rsidRPr="000027A7">
              <w:rPr>
                <w:rFonts w:ascii="Verdana" w:hAnsi="Verdana"/>
                <w:lang w:eastAsia="ar-SA"/>
              </w:rPr>
              <w:t>het informatiesysteem standaard beschikt over de functionaliteit.</w:t>
            </w:r>
          </w:p>
        </w:tc>
        <w:tc>
          <w:tcPr>
            <w:tcW w:w="2268" w:type="dxa"/>
          </w:tcPr>
          <w:p w14:paraId="3C8D291B"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2D464621" w14:textId="77777777" w:rsidTr="008B7E54">
        <w:trPr>
          <w:trHeight w:val="414"/>
        </w:trPr>
        <w:tc>
          <w:tcPr>
            <w:tcW w:w="1413" w:type="dxa"/>
          </w:tcPr>
          <w:p w14:paraId="48281918" w14:textId="77777777" w:rsidR="00FD0667" w:rsidRPr="007D1D2D" w:rsidRDefault="00FD0667" w:rsidP="00FD0667">
            <w:pPr>
              <w:pStyle w:val="broodtekst"/>
            </w:pPr>
            <w:r w:rsidRPr="007D1D2D">
              <w:t>Verificatie:</w:t>
            </w:r>
          </w:p>
        </w:tc>
        <w:tc>
          <w:tcPr>
            <w:tcW w:w="850" w:type="dxa"/>
          </w:tcPr>
          <w:p w14:paraId="45578097"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c>
          <w:tcPr>
            <w:tcW w:w="850" w:type="dxa"/>
            <w:gridSpan w:val="3"/>
          </w:tcPr>
          <w:p w14:paraId="48ECF6A6" w14:textId="77777777" w:rsidR="00FD0667" w:rsidRPr="000027A7" w:rsidRDefault="00FD0667" w:rsidP="00FD0667">
            <w:pPr>
              <w:pStyle w:val="broodtekst"/>
              <w:keepNext/>
            </w:pPr>
          </w:p>
        </w:tc>
        <w:tc>
          <w:tcPr>
            <w:tcW w:w="4537" w:type="dxa"/>
          </w:tcPr>
          <w:p w14:paraId="45BF1752" w14:textId="77777777" w:rsidR="00FD0667" w:rsidRPr="000027A7" w:rsidRDefault="00FD0667" w:rsidP="00FD0667">
            <w:pPr>
              <w:pStyle w:val="broodtekst"/>
              <w:keepNext/>
            </w:pPr>
            <w:r>
              <w:t>Documentatie, M</w:t>
            </w:r>
            <w:r w:rsidRPr="000027A7">
              <w:t xml:space="preserve">eting, </w:t>
            </w:r>
            <w:r>
              <w:t>T</w:t>
            </w:r>
            <w:r w:rsidRPr="000027A7">
              <w:t xml:space="preserve">est conform </w:t>
            </w:r>
            <w:r w:rsidRPr="000027A7">
              <w:rPr>
                <w:i/>
              </w:rPr>
              <w:t>NEN/IEC ISO 27000</w:t>
            </w:r>
            <w:r>
              <w:t>.</w:t>
            </w:r>
          </w:p>
        </w:tc>
        <w:tc>
          <w:tcPr>
            <w:tcW w:w="2268" w:type="dxa"/>
          </w:tcPr>
          <w:p w14:paraId="4EEE7689"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5B7D0BBC" w14:textId="77777777" w:rsidTr="008B7E54">
        <w:trPr>
          <w:trHeight w:val="416"/>
        </w:trPr>
        <w:tc>
          <w:tcPr>
            <w:tcW w:w="1413" w:type="dxa"/>
            <w:shd w:val="clear" w:color="auto" w:fill="E6E6E6"/>
          </w:tcPr>
          <w:p w14:paraId="7BFD2A17" w14:textId="674362BC" w:rsidR="00FD0667" w:rsidRPr="000027A7" w:rsidRDefault="00FD0667" w:rsidP="00FD0667">
            <w:pPr>
              <w:pStyle w:val="broodtekst"/>
              <w:rPr>
                <w:b/>
              </w:rPr>
            </w:pPr>
            <w:r w:rsidRPr="000027A7">
              <w:rPr>
                <w:b/>
              </w:rPr>
              <w:t>VSE-</w:t>
            </w:r>
            <w:r w:rsidR="00122231">
              <w:rPr>
                <w:b/>
              </w:rPr>
              <w:t>87</w:t>
            </w:r>
          </w:p>
        </w:tc>
        <w:tc>
          <w:tcPr>
            <w:tcW w:w="850" w:type="dxa"/>
            <w:shd w:val="clear" w:color="auto" w:fill="E6E6E6"/>
          </w:tcPr>
          <w:p w14:paraId="3A44A6D9" w14:textId="77777777" w:rsidR="00FD0667" w:rsidRPr="000027A7" w:rsidRDefault="00FD0667" w:rsidP="00FD0667">
            <w:pPr>
              <w:pStyle w:val="broodtekst"/>
              <w:rPr>
                <w:b/>
              </w:rPr>
            </w:pPr>
            <w:r w:rsidRPr="000027A7">
              <w:rPr>
                <w:b/>
                <w:sz w:val="12"/>
              </w:rPr>
              <w:t>Ref ISO 27000</w:t>
            </w:r>
          </w:p>
        </w:tc>
        <w:tc>
          <w:tcPr>
            <w:tcW w:w="5387" w:type="dxa"/>
            <w:gridSpan w:val="4"/>
            <w:shd w:val="clear" w:color="auto" w:fill="E6E6E6"/>
          </w:tcPr>
          <w:p w14:paraId="76C19B49" w14:textId="77777777" w:rsidR="00FD0667" w:rsidRPr="000027A7" w:rsidRDefault="00FD0667" w:rsidP="00FD0667">
            <w:pPr>
              <w:pStyle w:val="broodtekst"/>
              <w:rPr>
                <w:b/>
              </w:rPr>
            </w:pPr>
            <w:r w:rsidRPr="000027A7">
              <w:rPr>
                <w:b/>
              </w:rPr>
              <w:t>Security - Acquisitie, ontwikkeling en onderhoud van apparatuur en programmatuur</w:t>
            </w:r>
          </w:p>
          <w:p w14:paraId="7C6F3228" w14:textId="77777777" w:rsidR="00FD0667" w:rsidRPr="000027A7" w:rsidRDefault="00FD0667" w:rsidP="00FD0667">
            <w:pPr>
              <w:pStyle w:val="broodtekst"/>
              <w:rPr>
                <w:b/>
              </w:rPr>
            </w:pPr>
          </w:p>
        </w:tc>
        <w:tc>
          <w:tcPr>
            <w:tcW w:w="2268" w:type="dxa"/>
            <w:shd w:val="clear" w:color="auto" w:fill="86C490"/>
          </w:tcPr>
          <w:p w14:paraId="50E42570"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739F703C" w14:textId="77777777" w:rsidTr="008B7E54">
        <w:trPr>
          <w:trHeight w:val="597"/>
        </w:trPr>
        <w:tc>
          <w:tcPr>
            <w:tcW w:w="1413" w:type="dxa"/>
          </w:tcPr>
          <w:p w14:paraId="6738012A" w14:textId="77777777" w:rsidR="00FD0667" w:rsidRPr="007D1D2D" w:rsidRDefault="00FD0667" w:rsidP="00FD0667">
            <w:pPr>
              <w:pStyle w:val="broodtekst"/>
            </w:pPr>
            <w:r w:rsidRPr="007D1D2D">
              <w:t>Eis:</w:t>
            </w:r>
          </w:p>
          <w:p w14:paraId="6A91883D" w14:textId="77777777" w:rsidR="00FD0667" w:rsidRPr="000027A7" w:rsidRDefault="00FD0667" w:rsidP="00FD0667">
            <w:pPr>
              <w:pStyle w:val="broodtekst"/>
            </w:pPr>
          </w:p>
        </w:tc>
        <w:tc>
          <w:tcPr>
            <w:tcW w:w="850" w:type="dxa"/>
          </w:tcPr>
          <w:p w14:paraId="6C248026" w14:textId="77777777" w:rsidR="00FD0667" w:rsidRPr="00316A79" w:rsidRDefault="00FD0667" w:rsidP="00FD0667">
            <w:pPr>
              <w:pStyle w:val="Broodtekst0"/>
              <w:jc w:val="right"/>
              <w:rPr>
                <w:rFonts w:cstheme="minorHAnsi"/>
                <w:sz w:val="16"/>
                <w:szCs w:val="16"/>
              </w:rPr>
            </w:pPr>
            <w:r w:rsidRPr="00316A79">
              <w:rPr>
                <w:rFonts w:cs="Calibri"/>
                <w:sz w:val="16"/>
                <w:szCs w:val="16"/>
              </w:rPr>
              <w:t>14.2.8b</w:t>
            </w:r>
          </w:p>
        </w:tc>
        <w:tc>
          <w:tcPr>
            <w:tcW w:w="5387" w:type="dxa"/>
            <w:gridSpan w:val="4"/>
          </w:tcPr>
          <w:p w14:paraId="4F551289" w14:textId="77777777" w:rsidR="00FD0667" w:rsidRPr="000027A7" w:rsidRDefault="00FD0667" w:rsidP="00FD0667">
            <w:pPr>
              <w:rPr>
                <w:rFonts w:ascii="Verdana" w:hAnsi="Verdana"/>
                <w:lang w:eastAsia="ar-SA"/>
              </w:rPr>
            </w:pPr>
            <w:r w:rsidRPr="007D1D2D">
              <w:rPr>
                <w:rFonts w:ascii="Verdana" w:hAnsi="Verdana"/>
                <w:lang w:eastAsia="ar-SA"/>
              </w:rPr>
              <w:t>Alle bekende kwetsbaarheden op informatiesystemen betrokken bij de Prestatie zijn verholpen voordat deze informatiesystemen in productie worden genomen.</w:t>
            </w:r>
          </w:p>
        </w:tc>
        <w:tc>
          <w:tcPr>
            <w:tcW w:w="2268" w:type="dxa"/>
          </w:tcPr>
          <w:p w14:paraId="0DB4FECB"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52054239" w14:textId="77777777" w:rsidTr="008B7E54">
        <w:trPr>
          <w:trHeight w:val="1014"/>
        </w:trPr>
        <w:tc>
          <w:tcPr>
            <w:tcW w:w="1413" w:type="dxa"/>
          </w:tcPr>
          <w:p w14:paraId="46A19A5E" w14:textId="77777777" w:rsidR="00FD0667" w:rsidRPr="007D1D2D" w:rsidRDefault="00FD0667" w:rsidP="00FD0667">
            <w:pPr>
              <w:pStyle w:val="broodtekst"/>
            </w:pPr>
            <w:r w:rsidRPr="007D1D2D">
              <w:t>Toelichting:</w:t>
            </w:r>
          </w:p>
        </w:tc>
        <w:tc>
          <w:tcPr>
            <w:tcW w:w="850" w:type="dxa"/>
          </w:tcPr>
          <w:p w14:paraId="40ABE9A1" w14:textId="77777777" w:rsidR="00FD0667" w:rsidRPr="00316A79" w:rsidRDefault="00FD0667" w:rsidP="00FD0667">
            <w:pPr>
              <w:pStyle w:val="Broodtekst0"/>
              <w:jc w:val="right"/>
              <w:rPr>
                <w:sz w:val="16"/>
                <w:szCs w:val="16"/>
              </w:rPr>
            </w:pPr>
          </w:p>
        </w:tc>
        <w:tc>
          <w:tcPr>
            <w:tcW w:w="5387" w:type="dxa"/>
            <w:gridSpan w:val="4"/>
          </w:tcPr>
          <w:p w14:paraId="1E2EAB65" w14:textId="77777777" w:rsidR="00FD0667" w:rsidRPr="00316A79" w:rsidRDefault="00FD0667" w:rsidP="00FD0667">
            <w:pPr>
              <w:rPr>
                <w:rFonts w:ascii="Verdana" w:hAnsi="Verdana"/>
                <w:sz w:val="16"/>
                <w:szCs w:val="16"/>
              </w:rPr>
            </w:pPr>
            <w:r w:rsidRPr="007D1D2D">
              <w:rPr>
                <w:rFonts w:ascii="Verdana" w:hAnsi="Verdana"/>
                <w:lang w:eastAsia="ar-SA"/>
              </w:rPr>
              <w:t xml:space="preserve">OPMERKING: Indien de Prestatie uitsluitend bestaat uit de aankoop van informatiesystemen moet deze tekst worden geïnterpreteerd als volgt dat het informatiesysteem standaard beschikt over de </w:t>
            </w:r>
            <w:r w:rsidRPr="000027A7">
              <w:rPr>
                <w:rFonts w:ascii="Verdana" w:hAnsi="Verdana"/>
                <w:lang w:eastAsia="ar-SA"/>
              </w:rPr>
              <w:t>functionaliteit.</w:t>
            </w:r>
          </w:p>
        </w:tc>
        <w:tc>
          <w:tcPr>
            <w:tcW w:w="2268" w:type="dxa"/>
          </w:tcPr>
          <w:p w14:paraId="7F71F65D"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170B9AA8" w14:textId="77777777" w:rsidTr="008B7E54">
        <w:trPr>
          <w:trHeight w:val="414"/>
        </w:trPr>
        <w:tc>
          <w:tcPr>
            <w:tcW w:w="1413" w:type="dxa"/>
          </w:tcPr>
          <w:p w14:paraId="2ECA690A" w14:textId="77777777" w:rsidR="00FD0667" w:rsidRPr="007D1D2D" w:rsidRDefault="00FD0667" w:rsidP="00FD0667">
            <w:pPr>
              <w:pStyle w:val="broodtekst"/>
            </w:pPr>
            <w:r w:rsidRPr="007D1D2D">
              <w:t>Verificatie:</w:t>
            </w:r>
          </w:p>
        </w:tc>
        <w:tc>
          <w:tcPr>
            <w:tcW w:w="850" w:type="dxa"/>
          </w:tcPr>
          <w:p w14:paraId="262C606D" w14:textId="77777777" w:rsidR="00FD0667" w:rsidRPr="000027A7" w:rsidRDefault="00FD0667" w:rsidP="00FD0667">
            <w:pPr>
              <w:pStyle w:val="broodtekst"/>
              <w:keepNext/>
            </w:pPr>
          </w:p>
        </w:tc>
        <w:tc>
          <w:tcPr>
            <w:tcW w:w="5387" w:type="dxa"/>
            <w:gridSpan w:val="4"/>
          </w:tcPr>
          <w:p w14:paraId="0F7C0D7E" w14:textId="77777777" w:rsidR="00FD0667" w:rsidRPr="000027A7" w:rsidRDefault="00FD0667" w:rsidP="00FD0667">
            <w:pPr>
              <w:pStyle w:val="broodtekst"/>
              <w:keepNext/>
            </w:pPr>
            <w:r w:rsidRPr="000027A7">
              <w:t xml:space="preserve">Documentatie, </w:t>
            </w:r>
            <w:r>
              <w:t>Meting, T</w:t>
            </w:r>
            <w:r w:rsidRPr="000027A7">
              <w:t xml:space="preserve">est conform </w:t>
            </w:r>
            <w:r w:rsidRPr="000027A7">
              <w:rPr>
                <w:i/>
              </w:rPr>
              <w:t>NEN/IEC ISO 27000</w:t>
            </w:r>
            <w:r>
              <w:t>.</w:t>
            </w:r>
          </w:p>
        </w:tc>
        <w:tc>
          <w:tcPr>
            <w:tcW w:w="2268" w:type="dxa"/>
          </w:tcPr>
          <w:p w14:paraId="251E50B9"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4C97A31E" w14:textId="77777777" w:rsidTr="008B7E54">
        <w:trPr>
          <w:trHeight w:val="416"/>
        </w:trPr>
        <w:tc>
          <w:tcPr>
            <w:tcW w:w="1413" w:type="dxa"/>
            <w:shd w:val="clear" w:color="auto" w:fill="E6E6E6"/>
          </w:tcPr>
          <w:p w14:paraId="3338E384" w14:textId="36642ADD" w:rsidR="00FD0667" w:rsidRPr="000027A7" w:rsidRDefault="00FD0667" w:rsidP="00FD0667">
            <w:pPr>
              <w:pStyle w:val="broodtekst"/>
              <w:rPr>
                <w:b/>
              </w:rPr>
            </w:pPr>
            <w:r w:rsidRPr="000027A7">
              <w:rPr>
                <w:b/>
              </w:rPr>
              <w:t>VSE-</w:t>
            </w:r>
            <w:r w:rsidR="00122231">
              <w:rPr>
                <w:b/>
              </w:rPr>
              <w:t>88</w:t>
            </w:r>
          </w:p>
        </w:tc>
        <w:tc>
          <w:tcPr>
            <w:tcW w:w="850" w:type="dxa"/>
            <w:shd w:val="clear" w:color="auto" w:fill="E6E6E6"/>
          </w:tcPr>
          <w:p w14:paraId="287D198B" w14:textId="77777777" w:rsidR="00FD0667" w:rsidRPr="000027A7" w:rsidRDefault="00FD0667" w:rsidP="00FD0667">
            <w:pPr>
              <w:pStyle w:val="broodtekst"/>
              <w:rPr>
                <w:b/>
              </w:rPr>
            </w:pPr>
            <w:r w:rsidRPr="000027A7">
              <w:rPr>
                <w:b/>
                <w:sz w:val="12"/>
              </w:rPr>
              <w:t>Ref ISO 27000</w:t>
            </w:r>
          </w:p>
        </w:tc>
        <w:tc>
          <w:tcPr>
            <w:tcW w:w="5387" w:type="dxa"/>
            <w:gridSpan w:val="4"/>
            <w:shd w:val="clear" w:color="auto" w:fill="E6E6E6"/>
          </w:tcPr>
          <w:p w14:paraId="6249B41F" w14:textId="77777777" w:rsidR="00FD0667" w:rsidRPr="000027A7" w:rsidRDefault="00FD0667" w:rsidP="00FD0667">
            <w:pPr>
              <w:pStyle w:val="broodtekst"/>
              <w:rPr>
                <w:b/>
              </w:rPr>
            </w:pPr>
            <w:r w:rsidRPr="000027A7">
              <w:rPr>
                <w:b/>
              </w:rPr>
              <w:t>Security - Acquisitie, ontwikkeling en onderhoud van apparatuur en programmatuur</w:t>
            </w:r>
          </w:p>
          <w:p w14:paraId="4090062B" w14:textId="77777777" w:rsidR="00FD0667" w:rsidRPr="000027A7" w:rsidRDefault="00FD0667" w:rsidP="00FD0667">
            <w:pPr>
              <w:pStyle w:val="broodtekst"/>
              <w:rPr>
                <w:b/>
              </w:rPr>
            </w:pPr>
          </w:p>
        </w:tc>
        <w:tc>
          <w:tcPr>
            <w:tcW w:w="2268" w:type="dxa"/>
            <w:shd w:val="clear" w:color="auto" w:fill="86C490"/>
          </w:tcPr>
          <w:p w14:paraId="70497197"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5C6AE411" w14:textId="77777777" w:rsidTr="008B7E54">
        <w:trPr>
          <w:trHeight w:val="597"/>
        </w:trPr>
        <w:tc>
          <w:tcPr>
            <w:tcW w:w="1413" w:type="dxa"/>
          </w:tcPr>
          <w:p w14:paraId="70599A13" w14:textId="77777777" w:rsidR="00FD0667" w:rsidRPr="007D1D2D" w:rsidRDefault="00FD0667" w:rsidP="00FD0667">
            <w:pPr>
              <w:pStyle w:val="broodtekst"/>
            </w:pPr>
            <w:r w:rsidRPr="007D1D2D">
              <w:t>Eis:</w:t>
            </w:r>
          </w:p>
          <w:p w14:paraId="3878C57C" w14:textId="77777777" w:rsidR="00FD0667" w:rsidRPr="000027A7" w:rsidRDefault="00FD0667" w:rsidP="00FD0667">
            <w:pPr>
              <w:pStyle w:val="broodtekst"/>
            </w:pPr>
          </w:p>
        </w:tc>
        <w:tc>
          <w:tcPr>
            <w:tcW w:w="850" w:type="dxa"/>
          </w:tcPr>
          <w:p w14:paraId="0C3D062F" w14:textId="77777777" w:rsidR="00FD0667" w:rsidRPr="00316A79" w:rsidRDefault="00FD0667" w:rsidP="00FD0667">
            <w:pPr>
              <w:pStyle w:val="Broodtekst0"/>
              <w:jc w:val="right"/>
              <w:rPr>
                <w:rFonts w:cstheme="minorHAnsi"/>
                <w:sz w:val="16"/>
                <w:szCs w:val="16"/>
              </w:rPr>
            </w:pPr>
            <w:r w:rsidRPr="00316A79">
              <w:rPr>
                <w:rFonts w:cs="Calibri"/>
                <w:sz w:val="16"/>
                <w:szCs w:val="16"/>
              </w:rPr>
              <w:t>14.2.9a</w:t>
            </w:r>
          </w:p>
        </w:tc>
        <w:tc>
          <w:tcPr>
            <w:tcW w:w="5387" w:type="dxa"/>
            <w:gridSpan w:val="4"/>
          </w:tcPr>
          <w:p w14:paraId="1C22EE47" w14:textId="77777777" w:rsidR="00FD0667" w:rsidRPr="00316A79" w:rsidRDefault="00FD0667" w:rsidP="00FD0667">
            <w:pPr>
              <w:rPr>
                <w:rFonts w:ascii="Verdana" w:hAnsi="Verdana"/>
                <w:sz w:val="16"/>
                <w:szCs w:val="16"/>
              </w:rPr>
            </w:pPr>
            <w:r w:rsidRPr="007D1D2D">
              <w:rPr>
                <w:rFonts w:ascii="Verdana" w:hAnsi="Verdana"/>
                <w:lang w:eastAsia="ar-SA"/>
              </w:rPr>
              <w:t>Informatiesystemen betrokken bij de Prestatie dienen een acceptatietest te hebben ondergaan op alle in dit overeenkomst vermelde systeemeisen voordat deze systemen in productie worden genomen.</w:t>
            </w:r>
          </w:p>
        </w:tc>
        <w:tc>
          <w:tcPr>
            <w:tcW w:w="2268" w:type="dxa"/>
          </w:tcPr>
          <w:p w14:paraId="031BCBED"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7E39CF73" w14:textId="77777777" w:rsidTr="008B7E54">
        <w:trPr>
          <w:trHeight w:val="1014"/>
        </w:trPr>
        <w:tc>
          <w:tcPr>
            <w:tcW w:w="1413" w:type="dxa"/>
          </w:tcPr>
          <w:p w14:paraId="0BBC3706" w14:textId="77777777" w:rsidR="00FD0667" w:rsidRPr="000027A7" w:rsidRDefault="00FD0667" w:rsidP="00FD0667">
            <w:pPr>
              <w:pStyle w:val="broodtekst"/>
            </w:pPr>
            <w:r w:rsidRPr="007D1D2D">
              <w:t>Toelichting:</w:t>
            </w:r>
          </w:p>
        </w:tc>
        <w:tc>
          <w:tcPr>
            <w:tcW w:w="850" w:type="dxa"/>
          </w:tcPr>
          <w:p w14:paraId="4E97994D" w14:textId="77777777" w:rsidR="00FD0667" w:rsidRPr="00316A79" w:rsidRDefault="00FD0667" w:rsidP="00FD0667">
            <w:pPr>
              <w:pStyle w:val="Broodtekst0"/>
              <w:jc w:val="right"/>
              <w:rPr>
                <w:sz w:val="16"/>
                <w:szCs w:val="16"/>
              </w:rPr>
            </w:pPr>
          </w:p>
        </w:tc>
        <w:tc>
          <w:tcPr>
            <w:tcW w:w="5387" w:type="dxa"/>
            <w:gridSpan w:val="4"/>
          </w:tcPr>
          <w:p w14:paraId="28E0FAB0" w14:textId="77777777" w:rsidR="00FD0667" w:rsidRPr="00316A79" w:rsidRDefault="00FD0667" w:rsidP="00FD0667">
            <w:pPr>
              <w:rPr>
                <w:rFonts w:ascii="Verdana" w:hAnsi="Verdana"/>
                <w:sz w:val="16"/>
                <w:szCs w:val="16"/>
              </w:rPr>
            </w:pPr>
            <w:r w:rsidRPr="007D1D2D">
              <w:rPr>
                <w:rFonts w:ascii="Verdana" w:hAnsi="Verdana"/>
                <w:lang w:eastAsia="ar-SA"/>
              </w:rPr>
              <w:t>OPMERKING: Indien de Prestatie uitsluitend bestaat uit de aankoop van informatiesystemen moet deze tekst worden geïnterpreteerd als volgt dat het informatiesysteem standaard beschikt over de functionaliteit.</w:t>
            </w:r>
          </w:p>
        </w:tc>
        <w:tc>
          <w:tcPr>
            <w:tcW w:w="2268" w:type="dxa"/>
          </w:tcPr>
          <w:p w14:paraId="59FDF200"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3100F9D3" w14:textId="77777777" w:rsidTr="008B7E54">
        <w:trPr>
          <w:trHeight w:val="414"/>
        </w:trPr>
        <w:tc>
          <w:tcPr>
            <w:tcW w:w="1413" w:type="dxa"/>
          </w:tcPr>
          <w:p w14:paraId="0AD86CBC" w14:textId="77777777" w:rsidR="00FD0667" w:rsidRPr="007D1D2D" w:rsidRDefault="00FD0667" w:rsidP="00FD0667">
            <w:pPr>
              <w:pStyle w:val="broodtekst"/>
            </w:pPr>
            <w:r w:rsidRPr="007D1D2D">
              <w:t>Verificatie:</w:t>
            </w:r>
          </w:p>
        </w:tc>
        <w:tc>
          <w:tcPr>
            <w:tcW w:w="850" w:type="dxa"/>
          </w:tcPr>
          <w:p w14:paraId="2BD028D0" w14:textId="77777777" w:rsidR="00FD0667" w:rsidRPr="000027A7" w:rsidRDefault="00FD0667" w:rsidP="00FD0667">
            <w:pPr>
              <w:pStyle w:val="broodtekst"/>
              <w:keepNext/>
            </w:pPr>
          </w:p>
        </w:tc>
        <w:tc>
          <w:tcPr>
            <w:tcW w:w="5387" w:type="dxa"/>
            <w:gridSpan w:val="4"/>
          </w:tcPr>
          <w:p w14:paraId="6BBA7619" w14:textId="77777777" w:rsidR="00FD0667" w:rsidRPr="000027A7" w:rsidRDefault="00FD0667" w:rsidP="00FD0667">
            <w:pPr>
              <w:pStyle w:val="broodtekst"/>
              <w:keepNext/>
            </w:pPr>
            <w:r>
              <w:t>Documentatie, Meting, T</w:t>
            </w:r>
            <w:r w:rsidRPr="000027A7">
              <w:t xml:space="preserve">est conform </w:t>
            </w:r>
            <w:r w:rsidRPr="000027A7">
              <w:rPr>
                <w:i/>
              </w:rPr>
              <w:t>NEN/IEC ISO 27000</w:t>
            </w:r>
            <w:r>
              <w:t>.</w:t>
            </w:r>
          </w:p>
        </w:tc>
        <w:tc>
          <w:tcPr>
            <w:tcW w:w="2268" w:type="dxa"/>
          </w:tcPr>
          <w:p w14:paraId="6B51824F"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621B7223" w14:textId="77777777" w:rsidTr="008B7E54">
        <w:trPr>
          <w:trHeight w:val="416"/>
        </w:trPr>
        <w:tc>
          <w:tcPr>
            <w:tcW w:w="1413" w:type="dxa"/>
            <w:shd w:val="clear" w:color="auto" w:fill="E6E6E6"/>
          </w:tcPr>
          <w:p w14:paraId="0D7CE780" w14:textId="04FB9F81" w:rsidR="00FD0667" w:rsidRPr="000027A7" w:rsidRDefault="00FD0667" w:rsidP="00FD0667">
            <w:pPr>
              <w:pStyle w:val="broodtekst"/>
              <w:rPr>
                <w:b/>
              </w:rPr>
            </w:pPr>
            <w:r w:rsidRPr="007D1D2D">
              <w:rPr>
                <w:b/>
              </w:rPr>
              <w:t>VSE-</w:t>
            </w:r>
            <w:r w:rsidR="00122231">
              <w:rPr>
                <w:b/>
              </w:rPr>
              <w:t>89</w:t>
            </w:r>
          </w:p>
        </w:tc>
        <w:tc>
          <w:tcPr>
            <w:tcW w:w="850" w:type="dxa"/>
            <w:shd w:val="clear" w:color="auto" w:fill="E6E6E6"/>
          </w:tcPr>
          <w:p w14:paraId="0BC9D6CB" w14:textId="77777777" w:rsidR="00FD0667" w:rsidRPr="000027A7" w:rsidRDefault="00FD0667" w:rsidP="00FD0667">
            <w:pPr>
              <w:pStyle w:val="broodtekst"/>
              <w:rPr>
                <w:b/>
              </w:rPr>
            </w:pPr>
            <w:r w:rsidRPr="000027A7">
              <w:rPr>
                <w:b/>
                <w:sz w:val="12"/>
              </w:rPr>
              <w:t>Ref ISO 27000</w:t>
            </w:r>
          </w:p>
        </w:tc>
        <w:tc>
          <w:tcPr>
            <w:tcW w:w="5387" w:type="dxa"/>
            <w:gridSpan w:val="4"/>
            <w:shd w:val="clear" w:color="auto" w:fill="E6E6E6"/>
          </w:tcPr>
          <w:p w14:paraId="5941F38D" w14:textId="77777777" w:rsidR="00FD0667" w:rsidRPr="000027A7" w:rsidRDefault="00FD0667" w:rsidP="00FD0667">
            <w:pPr>
              <w:pStyle w:val="broodtekst"/>
              <w:rPr>
                <w:b/>
              </w:rPr>
            </w:pPr>
            <w:r w:rsidRPr="000027A7">
              <w:rPr>
                <w:b/>
              </w:rPr>
              <w:t>Security - Acquisitie, ontwikkeling en onderhoud van apparatuur en programmatuur</w:t>
            </w:r>
          </w:p>
          <w:p w14:paraId="52293ED7" w14:textId="77777777" w:rsidR="00FD0667" w:rsidRPr="000027A7" w:rsidRDefault="00FD0667" w:rsidP="00FD0667">
            <w:pPr>
              <w:pStyle w:val="broodtekst"/>
              <w:rPr>
                <w:b/>
              </w:rPr>
            </w:pPr>
          </w:p>
        </w:tc>
        <w:tc>
          <w:tcPr>
            <w:tcW w:w="2268" w:type="dxa"/>
            <w:shd w:val="clear" w:color="auto" w:fill="86C490"/>
          </w:tcPr>
          <w:p w14:paraId="135C970C"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27F6A113" w14:textId="77777777" w:rsidTr="008B7E54">
        <w:trPr>
          <w:trHeight w:val="597"/>
        </w:trPr>
        <w:tc>
          <w:tcPr>
            <w:tcW w:w="1413" w:type="dxa"/>
          </w:tcPr>
          <w:p w14:paraId="51F68D31" w14:textId="77777777" w:rsidR="00FD0667" w:rsidRPr="007D1D2D" w:rsidRDefault="00FD0667" w:rsidP="00FD0667">
            <w:pPr>
              <w:pStyle w:val="broodtekst"/>
            </w:pPr>
            <w:r w:rsidRPr="007D1D2D">
              <w:t>Eis:</w:t>
            </w:r>
          </w:p>
          <w:p w14:paraId="7A9380E4" w14:textId="77777777" w:rsidR="00FD0667" w:rsidRPr="000027A7" w:rsidRDefault="00FD0667" w:rsidP="00FD0667">
            <w:pPr>
              <w:pStyle w:val="broodtekst"/>
            </w:pPr>
          </w:p>
        </w:tc>
        <w:tc>
          <w:tcPr>
            <w:tcW w:w="850" w:type="dxa"/>
          </w:tcPr>
          <w:p w14:paraId="07C4A0D8" w14:textId="77777777" w:rsidR="00FD0667" w:rsidRPr="00316A79" w:rsidRDefault="00FD0667" w:rsidP="00FD0667">
            <w:pPr>
              <w:pStyle w:val="Broodtekst0"/>
              <w:jc w:val="right"/>
              <w:rPr>
                <w:rFonts w:cstheme="minorHAnsi"/>
                <w:sz w:val="16"/>
                <w:szCs w:val="16"/>
              </w:rPr>
            </w:pPr>
            <w:r w:rsidRPr="00316A79">
              <w:rPr>
                <w:rFonts w:cs="Calibri"/>
                <w:sz w:val="16"/>
                <w:szCs w:val="16"/>
              </w:rPr>
              <w:t>14.2.9b</w:t>
            </w:r>
          </w:p>
        </w:tc>
        <w:tc>
          <w:tcPr>
            <w:tcW w:w="5387" w:type="dxa"/>
            <w:gridSpan w:val="4"/>
          </w:tcPr>
          <w:p w14:paraId="1D5B353E" w14:textId="77777777" w:rsidR="00FD0667" w:rsidRPr="000027A7" w:rsidRDefault="00FD0667" w:rsidP="00FD0667">
            <w:pPr>
              <w:rPr>
                <w:rFonts w:ascii="Verdana" w:hAnsi="Verdana"/>
                <w:lang w:eastAsia="ar-SA"/>
              </w:rPr>
            </w:pPr>
            <w:r w:rsidRPr="007D1D2D">
              <w:rPr>
                <w:rFonts w:ascii="Verdana" w:hAnsi="Verdana"/>
                <w:lang w:eastAsia="ar-SA"/>
              </w:rPr>
              <w:t>Informatiesystemen betrokken bij de Prestatie dienen niet in productie genomen te worden voordat alle bevindingen uit de acceptatietest zijn verholpen.</w:t>
            </w:r>
          </w:p>
        </w:tc>
        <w:tc>
          <w:tcPr>
            <w:tcW w:w="2268" w:type="dxa"/>
          </w:tcPr>
          <w:p w14:paraId="4F165CE5"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0886ACE1" w14:textId="77777777" w:rsidTr="008B7E54">
        <w:trPr>
          <w:trHeight w:val="1014"/>
        </w:trPr>
        <w:tc>
          <w:tcPr>
            <w:tcW w:w="1413" w:type="dxa"/>
          </w:tcPr>
          <w:p w14:paraId="3B8E0E40" w14:textId="77777777" w:rsidR="00FD0667" w:rsidRPr="007D1D2D" w:rsidRDefault="00FD0667" w:rsidP="00FD0667">
            <w:pPr>
              <w:pStyle w:val="broodtekst"/>
            </w:pPr>
            <w:r w:rsidRPr="007D1D2D">
              <w:t>Toelichting:</w:t>
            </w:r>
          </w:p>
        </w:tc>
        <w:tc>
          <w:tcPr>
            <w:tcW w:w="850" w:type="dxa"/>
          </w:tcPr>
          <w:p w14:paraId="53C57781" w14:textId="77777777" w:rsidR="00FD0667" w:rsidRPr="00316A79" w:rsidRDefault="00FD0667" w:rsidP="00FD0667">
            <w:pPr>
              <w:pStyle w:val="Broodtekst0"/>
              <w:jc w:val="right"/>
              <w:rPr>
                <w:sz w:val="16"/>
                <w:szCs w:val="16"/>
              </w:rPr>
            </w:pPr>
          </w:p>
        </w:tc>
        <w:tc>
          <w:tcPr>
            <w:tcW w:w="5387" w:type="dxa"/>
            <w:gridSpan w:val="4"/>
          </w:tcPr>
          <w:p w14:paraId="598669ED" w14:textId="77777777" w:rsidR="00FD0667" w:rsidRPr="00316A79" w:rsidRDefault="00FD0667" w:rsidP="00FD0667">
            <w:pPr>
              <w:rPr>
                <w:rFonts w:ascii="Verdana" w:hAnsi="Verdana"/>
                <w:sz w:val="16"/>
                <w:szCs w:val="16"/>
              </w:rPr>
            </w:pPr>
            <w:r w:rsidRPr="007D1D2D">
              <w:rPr>
                <w:rFonts w:ascii="Verdana" w:hAnsi="Verdana"/>
                <w:lang w:eastAsia="ar-SA"/>
              </w:rPr>
              <w:t>OPMERKING: Indien de Prestatie uitsluitend bestaat uit de aankoop van informatiesystemen moet deze tekst worden geïnterpreteerd als volgt dat het informatiesysteem standaard beschikt over de functionaliteit.</w:t>
            </w:r>
          </w:p>
        </w:tc>
        <w:tc>
          <w:tcPr>
            <w:tcW w:w="2268" w:type="dxa"/>
          </w:tcPr>
          <w:p w14:paraId="149A8FAD"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3BC46BF1" w14:textId="77777777" w:rsidTr="008B7E54">
        <w:trPr>
          <w:trHeight w:val="414"/>
        </w:trPr>
        <w:tc>
          <w:tcPr>
            <w:tcW w:w="1413" w:type="dxa"/>
          </w:tcPr>
          <w:p w14:paraId="31A2DCBA" w14:textId="77777777" w:rsidR="00FD0667" w:rsidRPr="007D1D2D" w:rsidRDefault="00FD0667" w:rsidP="00FD0667">
            <w:pPr>
              <w:pStyle w:val="broodtekst"/>
            </w:pPr>
            <w:r w:rsidRPr="007D1D2D">
              <w:t>Verificatie:</w:t>
            </w:r>
          </w:p>
        </w:tc>
        <w:tc>
          <w:tcPr>
            <w:tcW w:w="850" w:type="dxa"/>
          </w:tcPr>
          <w:p w14:paraId="4FFA8CC2" w14:textId="77777777" w:rsidR="00FD0667" w:rsidRPr="000027A7" w:rsidRDefault="00FD0667" w:rsidP="00FD0667">
            <w:pPr>
              <w:pStyle w:val="broodtekst"/>
              <w:keepNext/>
            </w:pPr>
          </w:p>
        </w:tc>
        <w:tc>
          <w:tcPr>
            <w:tcW w:w="5387" w:type="dxa"/>
            <w:gridSpan w:val="4"/>
          </w:tcPr>
          <w:p w14:paraId="59F6C95D" w14:textId="77777777" w:rsidR="00FD0667" w:rsidRPr="000027A7" w:rsidRDefault="00FD0667" w:rsidP="00FD0667">
            <w:pPr>
              <w:pStyle w:val="broodtekst"/>
              <w:keepNext/>
            </w:pPr>
            <w:r>
              <w:t>Documentatie, Meting, T</w:t>
            </w:r>
            <w:r w:rsidRPr="000027A7">
              <w:t xml:space="preserve">est conform </w:t>
            </w:r>
            <w:r w:rsidRPr="000027A7">
              <w:rPr>
                <w:i/>
              </w:rPr>
              <w:t>NEN/IEC ISO 27000</w:t>
            </w:r>
            <w:r>
              <w:t>.</w:t>
            </w:r>
          </w:p>
        </w:tc>
        <w:tc>
          <w:tcPr>
            <w:tcW w:w="2268" w:type="dxa"/>
          </w:tcPr>
          <w:p w14:paraId="6B97DB49"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055DD4" w14:paraId="57DBEFB4" w14:textId="77777777" w:rsidTr="008B7E54">
        <w:tc>
          <w:tcPr>
            <w:tcW w:w="1413" w:type="dxa"/>
            <w:shd w:val="clear" w:color="auto" w:fill="E6E6E6"/>
          </w:tcPr>
          <w:p w14:paraId="7ADAA2AC" w14:textId="1393921A" w:rsidR="00FD0667" w:rsidRPr="000027A7" w:rsidRDefault="00FD0667" w:rsidP="00FD0667">
            <w:pPr>
              <w:pStyle w:val="broodtekst"/>
              <w:rPr>
                <w:b/>
              </w:rPr>
            </w:pPr>
            <w:r w:rsidRPr="000027A7">
              <w:rPr>
                <w:b/>
              </w:rPr>
              <w:t>VSE-</w:t>
            </w:r>
            <w:r w:rsidR="00122231">
              <w:rPr>
                <w:b/>
              </w:rPr>
              <w:t>90</w:t>
            </w:r>
          </w:p>
        </w:tc>
        <w:tc>
          <w:tcPr>
            <w:tcW w:w="6237" w:type="dxa"/>
            <w:gridSpan w:val="5"/>
            <w:shd w:val="clear" w:color="auto" w:fill="E6E6E6"/>
          </w:tcPr>
          <w:p w14:paraId="309F9274" w14:textId="77777777" w:rsidR="00FD0667" w:rsidRPr="000027A7" w:rsidRDefault="00FD0667" w:rsidP="00FD0667">
            <w:pPr>
              <w:pStyle w:val="broodtekst"/>
              <w:rPr>
                <w:b/>
              </w:rPr>
            </w:pPr>
            <w:r w:rsidRPr="000027A7">
              <w:rPr>
                <w:b/>
              </w:rPr>
              <w:t>Social Return</w:t>
            </w:r>
          </w:p>
        </w:tc>
        <w:tc>
          <w:tcPr>
            <w:tcW w:w="2268" w:type="dxa"/>
            <w:shd w:val="clear" w:color="auto" w:fill="86C490"/>
          </w:tcPr>
          <w:p w14:paraId="74C22A41"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15507273" w14:textId="77777777" w:rsidTr="008B7E54">
        <w:tc>
          <w:tcPr>
            <w:tcW w:w="1413" w:type="dxa"/>
          </w:tcPr>
          <w:p w14:paraId="2B87C267" w14:textId="77777777" w:rsidR="00FD0667" w:rsidRPr="000027A7" w:rsidRDefault="00FD0667" w:rsidP="00FD0667">
            <w:pPr>
              <w:pStyle w:val="broodtekst"/>
            </w:pPr>
            <w:r w:rsidRPr="007D1D2D">
              <w:t>Eis:</w:t>
            </w:r>
          </w:p>
        </w:tc>
        <w:tc>
          <w:tcPr>
            <w:tcW w:w="6237" w:type="dxa"/>
            <w:gridSpan w:val="5"/>
          </w:tcPr>
          <w:p w14:paraId="1239C67B" w14:textId="77777777" w:rsidR="00FD0667" w:rsidRPr="000027A7" w:rsidRDefault="00FD0667" w:rsidP="00FD0667">
            <w:pPr>
              <w:rPr>
                <w:rFonts w:ascii="Verdana" w:hAnsi="Verdana"/>
              </w:rPr>
            </w:pPr>
            <w:r w:rsidRPr="000027A7">
              <w:rPr>
                <w:rFonts w:ascii="Verdana" w:hAnsi="Verdana"/>
              </w:rPr>
              <w:t xml:space="preserve">Leverancier heeft een inspanningsverplichting en zal op vrijwillige basis een constructieve inspanning leveren om te komen tot impactvolle invulling ten aanzien van Social Return on Investment. Zie voor meer informatie: </w:t>
            </w:r>
          </w:p>
          <w:p w14:paraId="4D802716" w14:textId="77777777" w:rsidR="00FD0667" w:rsidRPr="000027A7" w:rsidRDefault="00FD0667" w:rsidP="00FD0667">
            <w:pPr>
              <w:rPr>
                <w:rFonts w:ascii="Verdana" w:hAnsi="Verdana"/>
                <w:color w:val="2E75B6"/>
              </w:rPr>
            </w:pPr>
          </w:p>
          <w:p w14:paraId="48685EFE" w14:textId="77777777" w:rsidR="00FD0667" w:rsidRPr="007D1D2D" w:rsidRDefault="00FD0667" w:rsidP="00FD0667">
            <w:pPr>
              <w:pStyle w:val="broodtekst"/>
              <w:keepNext/>
            </w:pPr>
            <w:r w:rsidRPr="000027A7">
              <w:t>https://www.maatwerkvoormensen.nl/documenten/brochures/2019/10/21/voorbeeldbestektekst-bij-hantering-social-return-als-gunningscriterium</w:t>
            </w:r>
            <w:r>
              <w:t>.</w:t>
            </w:r>
            <w:hyperlink r:id="rId11" w:history="1"/>
          </w:p>
        </w:tc>
        <w:tc>
          <w:tcPr>
            <w:tcW w:w="2268" w:type="dxa"/>
          </w:tcPr>
          <w:p w14:paraId="6711149B" w14:textId="77777777" w:rsidR="00FD0667" w:rsidRPr="00FD0667" w:rsidRDefault="00FD0667" w:rsidP="00FD0667">
            <w:pPr>
              <w:rPr>
                <w:rFonts w:ascii="Verdana" w:eastAsia="Times New Roman" w:hAnsi="Verdana" w:cs="Times New Roman"/>
                <w:lang w:eastAsia="nl-NL"/>
              </w:rPr>
            </w:pPr>
          </w:p>
        </w:tc>
      </w:tr>
      <w:tr w:rsidR="00FD0667" w:rsidRPr="00FD0667" w14:paraId="54C60E76" w14:textId="77777777" w:rsidTr="008B7E54">
        <w:tc>
          <w:tcPr>
            <w:tcW w:w="1413" w:type="dxa"/>
          </w:tcPr>
          <w:p w14:paraId="4A436E15" w14:textId="77777777" w:rsidR="00FD0667" w:rsidRPr="000027A7" w:rsidRDefault="00FD0667" w:rsidP="00FD0667">
            <w:pPr>
              <w:pStyle w:val="broodtekst"/>
            </w:pPr>
            <w:r w:rsidRPr="007D1D2D">
              <w:lastRenderedPageBreak/>
              <w:t>Toelichting:</w:t>
            </w:r>
          </w:p>
        </w:tc>
        <w:tc>
          <w:tcPr>
            <w:tcW w:w="6237" w:type="dxa"/>
            <w:gridSpan w:val="5"/>
          </w:tcPr>
          <w:p w14:paraId="17E30056" w14:textId="77777777" w:rsidR="00FD0667" w:rsidRPr="000027A7" w:rsidRDefault="00FD0667" w:rsidP="00FD0667">
            <w:pPr>
              <w:rPr>
                <w:rFonts w:ascii="Verdana" w:hAnsi="Verdana"/>
              </w:rPr>
            </w:pPr>
            <w:r w:rsidRPr="000027A7">
              <w:rPr>
                <w:rFonts w:ascii="Verdana" w:hAnsi="Verdana"/>
              </w:rPr>
              <w:t>In het start overleg worden door leverancier en Opdrachtgever nadere afspraken gemaakt over de concrete invulling van SROI in relatie tot deze opdracht. Er worden nadere afspraken vastgelegd wanneer de leverancier een plan van aanpak dan wel rapportage dient op te leveren.</w:t>
            </w:r>
          </w:p>
          <w:p w14:paraId="7A909B83" w14:textId="77777777" w:rsidR="00FD0667" w:rsidRPr="000027A7" w:rsidRDefault="00FD0667" w:rsidP="00FD0667">
            <w:pPr>
              <w:rPr>
                <w:rFonts w:ascii="Verdana" w:hAnsi="Verdana"/>
              </w:rPr>
            </w:pPr>
          </w:p>
          <w:p w14:paraId="18AADA3E" w14:textId="77777777" w:rsidR="00FD0667" w:rsidRPr="000027A7" w:rsidRDefault="00FD0667" w:rsidP="00FD0667">
            <w:pPr>
              <w:pStyle w:val="Lijstalinea"/>
              <w:numPr>
                <w:ilvl w:val="0"/>
                <w:numId w:val="22"/>
              </w:numPr>
              <w:rPr>
                <w:rFonts w:ascii="Verdana" w:hAnsi="Verdana"/>
                <w:color w:val="2E75B6"/>
              </w:rPr>
            </w:pPr>
            <w:r w:rsidRPr="000027A7">
              <w:rPr>
                <w:rFonts w:ascii="Verdana" w:hAnsi="Verdana"/>
              </w:rPr>
              <w:t>Leverancier levert informatie aan hoe in zijn branche wordt omgegaan met SROI en komt met ideeën en voorstellen hoe de impact kan worden vergroot middels een aan te leveren plan van aanpak.</w:t>
            </w:r>
          </w:p>
          <w:p w14:paraId="6D83347E" w14:textId="77777777" w:rsidR="00FD0667" w:rsidRPr="001F4D87" w:rsidRDefault="00FD0667" w:rsidP="00FD0667">
            <w:pPr>
              <w:pStyle w:val="Lijstalinea"/>
              <w:numPr>
                <w:ilvl w:val="0"/>
                <w:numId w:val="22"/>
              </w:numPr>
              <w:rPr>
                <w:rFonts w:ascii="Verdana" w:hAnsi="Verdana"/>
              </w:rPr>
            </w:pPr>
            <w:r w:rsidRPr="000027A7">
              <w:rPr>
                <w:rFonts w:ascii="Verdana" w:hAnsi="Verdana"/>
              </w:rPr>
              <w:t xml:space="preserve">Leverancier levert jaarlijks een rapportage over de uiteindelijke resultaten. Deze rapportage weergeeft een helder, zichtbaar en meetbaar overzicht van de uiteindelijk gerealiseerde resultaten en impact op het gebied van Arbeidsparticipatie en of Sociale Impact. </w:t>
            </w:r>
          </w:p>
        </w:tc>
        <w:tc>
          <w:tcPr>
            <w:tcW w:w="2268" w:type="dxa"/>
          </w:tcPr>
          <w:p w14:paraId="5D81B9E9" w14:textId="77777777" w:rsidR="00FD0667" w:rsidRPr="00FD0667" w:rsidRDefault="00FD0667" w:rsidP="00FD0667">
            <w:pPr>
              <w:rPr>
                <w:rFonts w:ascii="Verdana" w:eastAsia="Times New Roman" w:hAnsi="Verdana" w:cs="Times New Roman"/>
                <w:lang w:eastAsia="nl-NL"/>
              </w:rPr>
            </w:pPr>
          </w:p>
        </w:tc>
      </w:tr>
      <w:tr w:rsidR="00FD0667" w:rsidRPr="00055DD4" w14:paraId="4AC17040" w14:textId="77777777" w:rsidTr="008B7E54">
        <w:tc>
          <w:tcPr>
            <w:tcW w:w="1413" w:type="dxa"/>
          </w:tcPr>
          <w:p w14:paraId="4D25B782" w14:textId="77777777" w:rsidR="00FD0667" w:rsidRPr="000027A7" w:rsidRDefault="00FD0667" w:rsidP="00FD0667">
            <w:pPr>
              <w:pStyle w:val="broodtekst"/>
            </w:pPr>
            <w:r w:rsidRPr="007D1D2D">
              <w:t>Verificatie:</w:t>
            </w:r>
          </w:p>
        </w:tc>
        <w:tc>
          <w:tcPr>
            <w:tcW w:w="6237" w:type="dxa"/>
            <w:gridSpan w:val="5"/>
          </w:tcPr>
          <w:p w14:paraId="3AFDCC9F" w14:textId="77777777" w:rsidR="00FD0667" w:rsidRPr="000027A7" w:rsidRDefault="00FD0667" w:rsidP="00FD0667">
            <w:pPr>
              <w:pStyle w:val="broodtekst"/>
              <w:keepNext/>
              <w:rPr>
                <w:lang w:val="en-US"/>
              </w:rPr>
            </w:pPr>
            <w:r w:rsidRPr="000027A7">
              <w:t>Documentatie.</w:t>
            </w:r>
          </w:p>
        </w:tc>
        <w:tc>
          <w:tcPr>
            <w:tcW w:w="2268" w:type="dxa"/>
          </w:tcPr>
          <w:p w14:paraId="359FB3CC" w14:textId="77777777" w:rsidR="00FD0667" w:rsidRPr="00055DD4" w:rsidRDefault="00FD0667" w:rsidP="00FD0667">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510AB980" w14:textId="77777777" w:rsidTr="008B7E54">
        <w:tc>
          <w:tcPr>
            <w:tcW w:w="1413" w:type="dxa"/>
            <w:shd w:val="clear" w:color="auto" w:fill="E6E6E6"/>
          </w:tcPr>
          <w:p w14:paraId="6C7E1641" w14:textId="77777777" w:rsidR="0096362C" w:rsidRPr="00055DD4" w:rsidRDefault="008B7E54" w:rsidP="00055DD4">
            <w:pPr>
              <w:suppressAutoHyphens/>
              <w:autoSpaceDE w:val="0"/>
              <w:spacing w:before="40" w:after="40" w:line="240" w:lineRule="atLeast"/>
              <w:rPr>
                <w:rFonts w:ascii="Verdana" w:eastAsia="Times New Roman" w:hAnsi="Verdana" w:cs="Times New Roman"/>
                <w:b/>
                <w:lang w:val="en-GB" w:eastAsia="ar-SA"/>
              </w:rPr>
            </w:pPr>
            <w:r>
              <w:rPr>
                <w:rFonts w:ascii="Verdana" w:eastAsia="Times New Roman" w:hAnsi="Verdana" w:cs="Times New Roman"/>
                <w:b/>
                <w:lang w:val="en-GB" w:eastAsia="ar-SA"/>
              </w:rPr>
              <w:t>Eis</w:t>
            </w:r>
          </w:p>
        </w:tc>
        <w:tc>
          <w:tcPr>
            <w:tcW w:w="6237" w:type="dxa"/>
            <w:gridSpan w:val="5"/>
            <w:shd w:val="clear" w:color="auto" w:fill="E6E6E6"/>
          </w:tcPr>
          <w:p w14:paraId="3C28A975" w14:textId="77777777" w:rsidR="0096362C" w:rsidRPr="008B7E54" w:rsidRDefault="008B7E54" w:rsidP="00055DD4">
            <w:pPr>
              <w:suppressAutoHyphens/>
              <w:autoSpaceDE w:val="0"/>
              <w:spacing w:before="40" w:after="40" w:line="240" w:lineRule="atLeast"/>
              <w:rPr>
                <w:rFonts w:ascii="Verdana" w:eastAsia="Times New Roman" w:hAnsi="Verdana" w:cs="Times New Roman"/>
                <w:b/>
                <w:lang w:eastAsia="ar-SA"/>
              </w:rPr>
            </w:pPr>
            <w:r w:rsidRPr="008B7E54">
              <w:rPr>
                <w:rFonts w:ascii="Verdana" w:eastAsia="Times New Roman" w:hAnsi="Verdana" w:cs="Times New Roman"/>
                <w:b/>
                <w:lang w:eastAsia="ar-SA"/>
              </w:rPr>
              <w:t xml:space="preserve">Checklist eisen VSE-01 t/m </w:t>
            </w:r>
            <w:r>
              <w:rPr>
                <w:rFonts w:ascii="Verdana" w:eastAsia="Times New Roman" w:hAnsi="Verdana" w:cs="Times New Roman"/>
                <w:b/>
                <w:lang w:eastAsia="ar-SA"/>
              </w:rPr>
              <w:t>VSE-105</w:t>
            </w:r>
          </w:p>
        </w:tc>
        <w:tc>
          <w:tcPr>
            <w:tcW w:w="2268" w:type="dxa"/>
            <w:shd w:val="clear" w:color="auto" w:fill="D9D9D9" w:themeFill="background1" w:themeFillShade="D9"/>
          </w:tcPr>
          <w:p w14:paraId="7EF9D26E" w14:textId="77777777" w:rsidR="0096362C" w:rsidRPr="0096362C" w:rsidRDefault="0096362C" w:rsidP="00055DD4">
            <w:pPr>
              <w:suppressAutoHyphens/>
              <w:autoSpaceDE w:val="0"/>
              <w:spacing w:before="40" w:after="40" w:line="240" w:lineRule="atLeast"/>
              <w:rPr>
                <w:rFonts w:ascii="Verdana" w:eastAsia="Times New Roman" w:hAnsi="Verdana" w:cs="Times New Roman"/>
                <w:b/>
                <w:lang w:eastAsia="ar-SA"/>
              </w:rPr>
            </w:pPr>
            <w:r w:rsidRPr="0096362C">
              <w:rPr>
                <w:rFonts w:ascii="Verdana" w:eastAsia="Times New Roman" w:hAnsi="Verdana" w:cs="Times New Roman"/>
                <w:b/>
                <w:lang w:eastAsia="ar-SA"/>
              </w:rPr>
              <w:t xml:space="preserve">Voldoet aan VSE-eis </w:t>
            </w:r>
            <w:r>
              <w:rPr>
                <w:rFonts w:ascii="Verdana" w:eastAsia="Times New Roman" w:hAnsi="Verdana" w:cs="Times New Roman"/>
                <w:b/>
                <w:lang w:eastAsia="ar-SA"/>
              </w:rPr>
              <w:t>“</w:t>
            </w:r>
            <w:r w:rsidRPr="0096362C">
              <w:rPr>
                <w:rFonts w:ascii="Verdana" w:eastAsia="Times New Roman" w:hAnsi="Verdana" w:cs="Times New Roman"/>
                <w:b/>
                <w:lang w:eastAsia="ar-SA"/>
              </w:rPr>
              <w:t>ja</w:t>
            </w:r>
            <w:r>
              <w:rPr>
                <w:rFonts w:ascii="Verdana" w:eastAsia="Times New Roman" w:hAnsi="Verdana" w:cs="Times New Roman"/>
                <w:b/>
                <w:lang w:eastAsia="ar-SA"/>
              </w:rPr>
              <w:t>”</w:t>
            </w:r>
            <w:r w:rsidRPr="0096362C">
              <w:rPr>
                <w:rFonts w:ascii="Verdana" w:eastAsia="Times New Roman" w:hAnsi="Verdana" w:cs="Times New Roman"/>
                <w:b/>
                <w:lang w:eastAsia="ar-SA"/>
              </w:rPr>
              <w:t xml:space="preserve"> of </w:t>
            </w:r>
            <w:r>
              <w:rPr>
                <w:rFonts w:ascii="Verdana" w:eastAsia="Times New Roman" w:hAnsi="Verdana" w:cs="Times New Roman"/>
                <w:b/>
                <w:lang w:eastAsia="ar-SA"/>
              </w:rPr>
              <w:t>“</w:t>
            </w:r>
            <w:r w:rsidRPr="0096362C">
              <w:rPr>
                <w:rFonts w:ascii="Verdana" w:eastAsia="Times New Roman" w:hAnsi="Verdana" w:cs="Times New Roman"/>
                <w:b/>
                <w:lang w:eastAsia="ar-SA"/>
              </w:rPr>
              <w:t>nee</w:t>
            </w:r>
            <w:r>
              <w:rPr>
                <w:rFonts w:ascii="Verdana" w:eastAsia="Times New Roman" w:hAnsi="Verdana" w:cs="Times New Roman"/>
                <w:b/>
                <w:lang w:eastAsia="ar-SA"/>
              </w:rPr>
              <w:t>”</w:t>
            </w:r>
            <w:r w:rsidR="00535D84">
              <w:rPr>
                <w:rFonts w:ascii="Verdana" w:eastAsia="Times New Roman" w:hAnsi="Verdana" w:cs="Times New Roman"/>
                <w:b/>
                <w:lang w:eastAsia="ar-SA"/>
              </w:rPr>
              <w:t xml:space="preserve"> (vul </w:t>
            </w:r>
            <w:r w:rsidR="008B7E54">
              <w:rPr>
                <w:rFonts w:ascii="Verdana" w:eastAsia="Times New Roman" w:hAnsi="Verdana" w:cs="Times New Roman"/>
                <w:b/>
                <w:lang w:eastAsia="ar-SA"/>
              </w:rPr>
              <w:t xml:space="preserve">de </w:t>
            </w:r>
            <w:r w:rsidR="00535D84">
              <w:rPr>
                <w:rFonts w:ascii="Verdana" w:eastAsia="Times New Roman" w:hAnsi="Verdana" w:cs="Times New Roman"/>
                <w:b/>
                <w:lang w:eastAsia="ar-SA"/>
              </w:rPr>
              <w:t>groene cellen in)</w:t>
            </w:r>
          </w:p>
        </w:tc>
      </w:tr>
      <w:tr w:rsidR="0096362C" w:rsidRPr="00055DD4" w14:paraId="10857009" w14:textId="77777777" w:rsidTr="008B7E54">
        <w:tc>
          <w:tcPr>
            <w:tcW w:w="1413" w:type="dxa"/>
            <w:shd w:val="clear" w:color="auto" w:fill="E6E6E6"/>
          </w:tcPr>
          <w:p w14:paraId="237B40F0"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VSE-01</w:t>
            </w:r>
          </w:p>
        </w:tc>
        <w:tc>
          <w:tcPr>
            <w:tcW w:w="6237" w:type="dxa"/>
            <w:gridSpan w:val="5"/>
            <w:shd w:val="clear" w:color="auto" w:fill="E6E6E6"/>
          </w:tcPr>
          <w:p w14:paraId="4A76FE12"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Product</w:t>
            </w:r>
          </w:p>
        </w:tc>
        <w:tc>
          <w:tcPr>
            <w:tcW w:w="2268" w:type="dxa"/>
            <w:shd w:val="clear" w:color="auto" w:fill="86C490"/>
          </w:tcPr>
          <w:p w14:paraId="51FDCBEF"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282E32" w:rsidRPr="00282E32" w14:paraId="27F7D670" w14:textId="77777777" w:rsidTr="008B7E54">
        <w:trPr>
          <w:trHeight w:val="520"/>
        </w:trPr>
        <w:tc>
          <w:tcPr>
            <w:tcW w:w="1413" w:type="dxa"/>
          </w:tcPr>
          <w:p w14:paraId="6A27C56F" w14:textId="77777777" w:rsidR="00282E32" w:rsidRPr="00B174FA" w:rsidRDefault="00282E32" w:rsidP="00282E32">
            <w:pPr>
              <w:pStyle w:val="broodtekst"/>
            </w:pPr>
            <w:r w:rsidRPr="00B174FA">
              <w:t>Eis:</w:t>
            </w:r>
          </w:p>
          <w:p w14:paraId="12CE2E0F" w14:textId="77777777" w:rsidR="00282E32" w:rsidRPr="00B174FA" w:rsidRDefault="00282E32" w:rsidP="00282E32">
            <w:pPr>
              <w:pStyle w:val="broodtekst"/>
              <w:rPr>
                <w:i/>
              </w:rPr>
            </w:pPr>
          </w:p>
        </w:tc>
        <w:tc>
          <w:tcPr>
            <w:tcW w:w="6237" w:type="dxa"/>
            <w:gridSpan w:val="5"/>
          </w:tcPr>
          <w:p w14:paraId="0AC9BD29" w14:textId="77777777" w:rsidR="00282E32" w:rsidRPr="00B174FA" w:rsidRDefault="00282E32" w:rsidP="00282E32">
            <w:pPr>
              <w:pStyle w:val="broodtekst"/>
              <w:keepNext/>
            </w:pPr>
            <w:r w:rsidRPr="00B174FA">
              <w:t>Het instrument moet een Doppler LiDAR (light detection and ranging) zijn en moet windsnelheden en windrichtingen meten.</w:t>
            </w:r>
          </w:p>
        </w:tc>
        <w:tc>
          <w:tcPr>
            <w:tcW w:w="2268" w:type="dxa"/>
          </w:tcPr>
          <w:p w14:paraId="786A7AD9"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0515114D" w14:textId="77777777" w:rsidTr="008B7E54">
        <w:tc>
          <w:tcPr>
            <w:tcW w:w="1413" w:type="dxa"/>
          </w:tcPr>
          <w:p w14:paraId="69EA470C" w14:textId="77777777" w:rsidR="00282E32" w:rsidRPr="00B174FA" w:rsidRDefault="00282E32" w:rsidP="00282E32">
            <w:pPr>
              <w:pStyle w:val="broodtekst"/>
            </w:pPr>
            <w:r w:rsidRPr="00B174FA">
              <w:t>Toelichting:</w:t>
            </w:r>
          </w:p>
        </w:tc>
        <w:tc>
          <w:tcPr>
            <w:tcW w:w="6237" w:type="dxa"/>
            <w:gridSpan w:val="5"/>
          </w:tcPr>
          <w:p w14:paraId="5BB498AF" w14:textId="77777777" w:rsidR="00282E32" w:rsidRPr="00B174FA" w:rsidRDefault="00282E32" w:rsidP="00282E32">
            <w:pPr>
              <w:pStyle w:val="broodtekst"/>
              <w:keepNext/>
            </w:pPr>
          </w:p>
        </w:tc>
        <w:tc>
          <w:tcPr>
            <w:tcW w:w="2268" w:type="dxa"/>
          </w:tcPr>
          <w:p w14:paraId="3A525F0C"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0FA217A1" w14:textId="77777777" w:rsidTr="008B7E54">
        <w:tc>
          <w:tcPr>
            <w:tcW w:w="1413" w:type="dxa"/>
          </w:tcPr>
          <w:p w14:paraId="14456475" w14:textId="77777777" w:rsidR="00282E32" w:rsidRPr="00B174FA" w:rsidRDefault="00282E32" w:rsidP="00282E32">
            <w:pPr>
              <w:pStyle w:val="broodtekst"/>
            </w:pPr>
            <w:r w:rsidRPr="00B174FA">
              <w:t>Verificatie:</w:t>
            </w:r>
          </w:p>
        </w:tc>
        <w:tc>
          <w:tcPr>
            <w:tcW w:w="6237" w:type="dxa"/>
            <w:gridSpan w:val="5"/>
          </w:tcPr>
          <w:p w14:paraId="452B99CC" w14:textId="77777777" w:rsidR="00282E32" w:rsidRPr="00B174FA" w:rsidRDefault="00282E32" w:rsidP="00282E32">
            <w:pPr>
              <w:pStyle w:val="broodtekst"/>
              <w:keepNext/>
            </w:pPr>
            <w:r w:rsidRPr="00B174FA">
              <w:t xml:space="preserve">Documentatie. </w:t>
            </w:r>
          </w:p>
        </w:tc>
        <w:tc>
          <w:tcPr>
            <w:tcW w:w="2268" w:type="dxa"/>
          </w:tcPr>
          <w:p w14:paraId="34B7F0EA"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1F155BFE" w14:textId="77777777" w:rsidTr="008B7E54">
        <w:tc>
          <w:tcPr>
            <w:tcW w:w="1413" w:type="dxa"/>
            <w:shd w:val="clear" w:color="auto" w:fill="E6E6E6"/>
          </w:tcPr>
          <w:p w14:paraId="58712E10"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VSE-02</w:t>
            </w:r>
          </w:p>
        </w:tc>
        <w:tc>
          <w:tcPr>
            <w:tcW w:w="6237" w:type="dxa"/>
            <w:gridSpan w:val="5"/>
            <w:shd w:val="clear" w:color="auto" w:fill="E6E6E6"/>
          </w:tcPr>
          <w:p w14:paraId="09010CF5"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Hardware</w:t>
            </w:r>
          </w:p>
        </w:tc>
        <w:tc>
          <w:tcPr>
            <w:tcW w:w="2268" w:type="dxa"/>
            <w:shd w:val="clear" w:color="auto" w:fill="86C490"/>
          </w:tcPr>
          <w:p w14:paraId="085AD120"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282E32" w14:paraId="255DF031" w14:textId="77777777" w:rsidTr="008B7E54">
        <w:tc>
          <w:tcPr>
            <w:tcW w:w="1413" w:type="dxa"/>
          </w:tcPr>
          <w:p w14:paraId="1176EEED" w14:textId="77777777" w:rsidR="00282E32" w:rsidRPr="00B174FA" w:rsidRDefault="00282E32" w:rsidP="00282E32">
            <w:pPr>
              <w:pStyle w:val="broodtekst"/>
            </w:pPr>
            <w:r w:rsidRPr="00B174FA">
              <w:t>Eis:</w:t>
            </w:r>
          </w:p>
          <w:p w14:paraId="1AB8B0CC" w14:textId="77777777" w:rsidR="00282E32" w:rsidRPr="00B174FA" w:rsidRDefault="00282E32" w:rsidP="00282E32">
            <w:pPr>
              <w:pStyle w:val="broodtekst"/>
            </w:pPr>
          </w:p>
        </w:tc>
        <w:tc>
          <w:tcPr>
            <w:tcW w:w="6237" w:type="dxa"/>
            <w:gridSpan w:val="5"/>
          </w:tcPr>
          <w:p w14:paraId="3A634C84" w14:textId="77777777" w:rsidR="00282E32" w:rsidRPr="00B174FA" w:rsidRDefault="00282E32" w:rsidP="00282E32">
            <w:pPr>
              <w:pStyle w:val="broodtekst"/>
              <w:keepNext/>
            </w:pPr>
            <w:r w:rsidRPr="00B174FA">
              <w:t xml:space="preserve">Alle (computer) hardware die geleverd worden binnen het kader van dit contract, dienen van de meest recente generatie (o.a. up-to-date operating systeem en firmware met de nieuwste functies en verbeteringen) te zijn. </w:t>
            </w:r>
          </w:p>
        </w:tc>
        <w:tc>
          <w:tcPr>
            <w:tcW w:w="2268" w:type="dxa"/>
          </w:tcPr>
          <w:p w14:paraId="0E7B2598"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282E32" w14:paraId="78C8D328" w14:textId="77777777" w:rsidTr="008B7E54">
        <w:tc>
          <w:tcPr>
            <w:tcW w:w="1413" w:type="dxa"/>
          </w:tcPr>
          <w:p w14:paraId="1FD45594" w14:textId="77777777" w:rsidR="00282E32" w:rsidRPr="00B174FA" w:rsidRDefault="00282E32" w:rsidP="00282E32">
            <w:pPr>
              <w:pStyle w:val="broodtekst"/>
            </w:pPr>
            <w:r w:rsidRPr="00B174FA">
              <w:t>Toelichting:</w:t>
            </w:r>
          </w:p>
        </w:tc>
        <w:tc>
          <w:tcPr>
            <w:tcW w:w="6237" w:type="dxa"/>
            <w:gridSpan w:val="5"/>
          </w:tcPr>
          <w:p w14:paraId="2FE3D713" w14:textId="77777777" w:rsidR="00282E32" w:rsidRPr="00B174FA" w:rsidRDefault="00282E32" w:rsidP="00282E32">
            <w:pPr>
              <w:pStyle w:val="broodtekst"/>
              <w:keepNext/>
            </w:pPr>
            <w:r w:rsidRPr="00B174FA">
              <w:t>Leverancier dient op verzoek van de Opdrachtgever (OG) aan te kunnen tonen dat alle hardware marktconform is cq. van de laatste release / generatie is.</w:t>
            </w:r>
          </w:p>
        </w:tc>
        <w:tc>
          <w:tcPr>
            <w:tcW w:w="2268" w:type="dxa"/>
          </w:tcPr>
          <w:p w14:paraId="52BEB23E"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3E2EDF05" w14:textId="77777777" w:rsidTr="008B7E54">
        <w:tc>
          <w:tcPr>
            <w:tcW w:w="1413" w:type="dxa"/>
          </w:tcPr>
          <w:p w14:paraId="4B598F2E" w14:textId="77777777" w:rsidR="00282E32" w:rsidRPr="00B174FA" w:rsidRDefault="00282E32" w:rsidP="00282E32">
            <w:pPr>
              <w:pStyle w:val="broodtekst"/>
            </w:pPr>
            <w:r w:rsidRPr="00B174FA">
              <w:t>Verificatie:</w:t>
            </w:r>
          </w:p>
        </w:tc>
        <w:tc>
          <w:tcPr>
            <w:tcW w:w="6237" w:type="dxa"/>
            <w:gridSpan w:val="5"/>
          </w:tcPr>
          <w:p w14:paraId="45D6B60C" w14:textId="77777777" w:rsidR="00282E32" w:rsidRPr="00B174FA" w:rsidRDefault="00282E32" w:rsidP="00282E32">
            <w:pPr>
              <w:pStyle w:val="broodtekst"/>
              <w:keepNext/>
            </w:pPr>
            <w:r>
              <w:t>Documentatie.</w:t>
            </w:r>
          </w:p>
        </w:tc>
        <w:tc>
          <w:tcPr>
            <w:tcW w:w="2268" w:type="dxa"/>
          </w:tcPr>
          <w:p w14:paraId="5912B822"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612AF848" w14:textId="77777777" w:rsidTr="008B7E54">
        <w:tc>
          <w:tcPr>
            <w:tcW w:w="1413" w:type="dxa"/>
            <w:shd w:val="clear" w:color="auto" w:fill="E6E6E6"/>
          </w:tcPr>
          <w:p w14:paraId="272EA786"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VSE-03</w:t>
            </w:r>
          </w:p>
        </w:tc>
        <w:tc>
          <w:tcPr>
            <w:tcW w:w="6237" w:type="dxa"/>
            <w:gridSpan w:val="5"/>
            <w:shd w:val="clear" w:color="auto" w:fill="E6E6E6"/>
          </w:tcPr>
          <w:p w14:paraId="43DD77F3"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Pr>
                <w:rFonts w:ascii="Verdana" w:eastAsia="Times New Roman" w:hAnsi="Verdana" w:cs="Times New Roman"/>
                <w:b/>
                <w:lang w:val="en-GB" w:eastAsia="ar-SA"/>
              </w:rPr>
              <w:t>Operationee</w:t>
            </w:r>
            <w:r w:rsidRPr="00055DD4">
              <w:rPr>
                <w:rFonts w:ascii="Verdana" w:eastAsia="Times New Roman" w:hAnsi="Verdana" w:cs="Times New Roman"/>
                <w:b/>
                <w:lang w:val="en-GB" w:eastAsia="ar-SA"/>
              </w:rPr>
              <w:t>l</w:t>
            </w:r>
          </w:p>
        </w:tc>
        <w:tc>
          <w:tcPr>
            <w:tcW w:w="2268" w:type="dxa"/>
            <w:shd w:val="clear" w:color="auto" w:fill="86C490"/>
          </w:tcPr>
          <w:p w14:paraId="224F8EEE"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282E32" w14:paraId="018F49C6" w14:textId="77777777" w:rsidTr="008B7E54">
        <w:tc>
          <w:tcPr>
            <w:tcW w:w="1413" w:type="dxa"/>
          </w:tcPr>
          <w:p w14:paraId="4883C85C" w14:textId="77777777" w:rsidR="00282E32" w:rsidRPr="00B174FA" w:rsidRDefault="00282E32" w:rsidP="00282E32">
            <w:pPr>
              <w:pStyle w:val="broodtekst"/>
            </w:pPr>
            <w:r w:rsidRPr="00B174FA">
              <w:t>Eis:</w:t>
            </w:r>
          </w:p>
          <w:p w14:paraId="02AA41F9" w14:textId="77777777" w:rsidR="00282E32" w:rsidRPr="00B174FA" w:rsidRDefault="00282E32" w:rsidP="00282E32">
            <w:pPr>
              <w:pStyle w:val="broodtekst"/>
            </w:pPr>
          </w:p>
        </w:tc>
        <w:tc>
          <w:tcPr>
            <w:tcW w:w="6237" w:type="dxa"/>
            <w:gridSpan w:val="5"/>
          </w:tcPr>
          <w:p w14:paraId="58B1AB0C" w14:textId="77777777" w:rsidR="00282E32" w:rsidRPr="00B174FA" w:rsidRDefault="00282E32" w:rsidP="00282E32">
            <w:pPr>
              <w:pStyle w:val="broodtekst"/>
              <w:keepNext/>
            </w:pPr>
            <w:r w:rsidRPr="00B174FA">
              <w:t>De LiDAR dient een operational uptime te hebben van minimaal 98% (circa 8 dagen uitval per jaar).</w:t>
            </w:r>
          </w:p>
        </w:tc>
        <w:tc>
          <w:tcPr>
            <w:tcW w:w="2268" w:type="dxa"/>
          </w:tcPr>
          <w:p w14:paraId="32FBD10A"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14AA16AD" w14:textId="77777777" w:rsidTr="008B7E54">
        <w:tc>
          <w:tcPr>
            <w:tcW w:w="1413" w:type="dxa"/>
          </w:tcPr>
          <w:p w14:paraId="710DDBF0" w14:textId="77777777" w:rsidR="00282E32" w:rsidRPr="00B174FA" w:rsidRDefault="00282E32" w:rsidP="00282E32">
            <w:pPr>
              <w:pStyle w:val="broodtekst"/>
            </w:pPr>
            <w:r w:rsidRPr="00B174FA">
              <w:t>Toelichting:</w:t>
            </w:r>
          </w:p>
        </w:tc>
        <w:tc>
          <w:tcPr>
            <w:tcW w:w="6237" w:type="dxa"/>
            <w:gridSpan w:val="5"/>
          </w:tcPr>
          <w:p w14:paraId="3BBB6A12" w14:textId="77777777" w:rsidR="00282E32" w:rsidRPr="00B174FA" w:rsidRDefault="00282E32" w:rsidP="00282E32">
            <w:pPr>
              <w:pStyle w:val="broodtekst"/>
              <w:keepNext/>
            </w:pPr>
          </w:p>
        </w:tc>
        <w:tc>
          <w:tcPr>
            <w:tcW w:w="2268" w:type="dxa"/>
          </w:tcPr>
          <w:p w14:paraId="1FE0F880"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798F3032" w14:textId="77777777" w:rsidTr="008B7E54">
        <w:tc>
          <w:tcPr>
            <w:tcW w:w="1413" w:type="dxa"/>
          </w:tcPr>
          <w:p w14:paraId="5C34ABF5" w14:textId="77777777" w:rsidR="00282E32" w:rsidRPr="00B174FA" w:rsidRDefault="00282E32" w:rsidP="00282E32">
            <w:pPr>
              <w:pStyle w:val="broodtekst"/>
            </w:pPr>
            <w:r w:rsidRPr="00B174FA">
              <w:t>Verificatie:</w:t>
            </w:r>
          </w:p>
        </w:tc>
        <w:tc>
          <w:tcPr>
            <w:tcW w:w="6237" w:type="dxa"/>
            <w:gridSpan w:val="5"/>
          </w:tcPr>
          <w:p w14:paraId="6BB5D049" w14:textId="77777777" w:rsidR="00282E32" w:rsidRPr="00B174FA" w:rsidRDefault="00282E32" w:rsidP="00282E32">
            <w:pPr>
              <w:pStyle w:val="broodtekst"/>
              <w:keepNext/>
            </w:pPr>
            <w:r w:rsidRPr="00B174FA">
              <w:t>Documentatie</w:t>
            </w:r>
            <w:r>
              <w:t>.</w:t>
            </w:r>
          </w:p>
        </w:tc>
        <w:tc>
          <w:tcPr>
            <w:tcW w:w="2268" w:type="dxa"/>
          </w:tcPr>
          <w:p w14:paraId="39046B25"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5BEF6285" w14:textId="77777777" w:rsidTr="008B7E54">
        <w:tc>
          <w:tcPr>
            <w:tcW w:w="1413" w:type="dxa"/>
            <w:shd w:val="clear" w:color="auto" w:fill="E6E6E6"/>
          </w:tcPr>
          <w:p w14:paraId="0538F27E"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VSE-04</w:t>
            </w:r>
          </w:p>
        </w:tc>
        <w:tc>
          <w:tcPr>
            <w:tcW w:w="6237" w:type="dxa"/>
            <w:gridSpan w:val="5"/>
            <w:shd w:val="clear" w:color="auto" w:fill="E6E6E6"/>
          </w:tcPr>
          <w:p w14:paraId="74BB76DB"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B174FA">
              <w:rPr>
                <w:b/>
              </w:rPr>
              <w:t>Golflengte</w:t>
            </w:r>
          </w:p>
        </w:tc>
        <w:tc>
          <w:tcPr>
            <w:tcW w:w="2268" w:type="dxa"/>
            <w:shd w:val="clear" w:color="auto" w:fill="86C490"/>
          </w:tcPr>
          <w:p w14:paraId="56CB9A68"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282E32" w14:paraId="39F412EF" w14:textId="77777777" w:rsidTr="008B7E54">
        <w:tc>
          <w:tcPr>
            <w:tcW w:w="1413" w:type="dxa"/>
          </w:tcPr>
          <w:p w14:paraId="09A360E3" w14:textId="77777777" w:rsidR="00282E32" w:rsidRPr="00B174FA" w:rsidRDefault="00282E32" w:rsidP="00282E32">
            <w:pPr>
              <w:pStyle w:val="broodtekst"/>
            </w:pPr>
            <w:r w:rsidRPr="00B174FA">
              <w:t>Eis:</w:t>
            </w:r>
          </w:p>
        </w:tc>
        <w:tc>
          <w:tcPr>
            <w:tcW w:w="6237" w:type="dxa"/>
            <w:gridSpan w:val="5"/>
          </w:tcPr>
          <w:p w14:paraId="5BC88C66" w14:textId="77777777" w:rsidR="00282E32" w:rsidRPr="00B174FA" w:rsidRDefault="00282E32" w:rsidP="00282E32">
            <w:pPr>
              <w:pStyle w:val="broodtekst"/>
              <w:keepNext/>
            </w:pPr>
            <w:r w:rsidRPr="00B174FA">
              <w:t xml:space="preserve">De LiDAR dient te opereren met een golflengte van 1,5 </w:t>
            </w:r>
            <w:r w:rsidRPr="007A5647">
              <w:rPr>
                <w:rFonts w:ascii="Symbol" w:hAnsi="Symbol"/>
              </w:rPr>
              <w:t></w:t>
            </w:r>
            <w:r w:rsidRPr="00B174FA">
              <w:t xml:space="preserve">m. </w:t>
            </w:r>
          </w:p>
        </w:tc>
        <w:tc>
          <w:tcPr>
            <w:tcW w:w="2268" w:type="dxa"/>
          </w:tcPr>
          <w:p w14:paraId="37BF1E24"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0F9716FF" w14:textId="77777777" w:rsidTr="008B7E54">
        <w:tc>
          <w:tcPr>
            <w:tcW w:w="1413" w:type="dxa"/>
          </w:tcPr>
          <w:p w14:paraId="63873C14" w14:textId="77777777" w:rsidR="00282E32" w:rsidRPr="00B174FA" w:rsidRDefault="00282E32" w:rsidP="00282E32">
            <w:pPr>
              <w:pStyle w:val="broodtekst"/>
            </w:pPr>
            <w:r w:rsidRPr="00B174FA">
              <w:t>Toelichting:</w:t>
            </w:r>
          </w:p>
        </w:tc>
        <w:tc>
          <w:tcPr>
            <w:tcW w:w="6237" w:type="dxa"/>
            <w:gridSpan w:val="5"/>
          </w:tcPr>
          <w:p w14:paraId="5618C2A0" w14:textId="77777777" w:rsidR="00282E32" w:rsidRPr="00B174FA" w:rsidRDefault="00282E32" w:rsidP="00282E32">
            <w:pPr>
              <w:pStyle w:val="broodtekst"/>
              <w:keepNext/>
            </w:pPr>
          </w:p>
        </w:tc>
        <w:tc>
          <w:tcPr>
            <w:tcW w:w="2268" w:type="dxa"/>
          </w:tcPr>
          <w:p w14:paraId="0EEF5B88"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5357D4BD" w14:textId="77777777" w:rsidTr="008B7E54">
        <w:tc>
          <w:tcPr>
            <w:tcW w:w="1413" w:type="dxa"/>
          </w:tcPr>
          <w:p w14:paraId="3259FD05" w14:textId="77777777" w:rsidR="00282E32" w:rsidRPr="00B174FA" w:rsidRDefault="00282E32" w:rsidP="00282E32">
            <w:pPr>
              <w:pStyle w:val="broodtekst"/>
              <w:rPr>
                <w:lang w:val="en-US"/>
              </w:rPr>
            </w:pPr>
            <w:r w:rsidRPr="00B174FA">
              <w:rPr>
                <w:lang w:val="en-US"/>
              </w:rPr>
              <w:t>Verificatie:</w:t>
            </w:r>
          </w:p>
        </w:tc>
        <w:tc>
          <w:tcPr>
            <w:tcW w:w="6237" w:type="dxa"/>
            <w:gridSpan w:val="5"/>
          </w:tcPr>
          <w:p w14:paraId="414C6E20" w14:textId="77777777" w:rsidR="00282E32" w:rsidRPr="00B174FA" w:rsidRDefault="00282E32" w:rsidP="00282E32">
            <w:pPr>
              <w:pStyle w:val="broodtekst"/>
              <w:keepNext/>
              <w:rPr>
                <w:lang w:val="en-US"/>
              </w:rPr>
            </w:pPr>
            <w:r>
              <w:rPr>
                <w:lang w:val="en-US"/>
              </w:rPr>
              <w:t>D</w:t>
            </w:r>
            <w:r w:rsidRPr="00B174FA">
              <w:rPr>
                <w:lang w:val="en-US"/>
              </w:rPr>
              <w:t>ocumentatie.</w:t>
            </w:r>
          </w:p>
        </w:tc>
        <w:tc>
          <w:tcPr>
            <w:tcW w:w="2268" w:type="dxa"/>
          </w:tcPr>
          <w:p w14:paraId="2C299C24"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3B898034" w14:textId="77777777" w:rsidTr="008B7E54">
        <w:tc>
          <w:tcPr>
            <w:tcW w:w="1413" w:type="dxa"/>
            <w:shd w:val="clear" w:color="auto" w:fill="E6E6E6"/>
          </w:tcPr>
          <w:p w14:paraId="6B893152"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VSE-05</w:t>
            </w:r>
          </w:p>
        </w:tc>
        <w:tc>
          <w:tcPr>
            <w:tcW w:w="6237" w:type="dxa"/>
            <w:gridSpan w:val="5"/>
            <w:shd w:val="clear" w:color="auto" w:fill="E6E6E6"/>
          </w:tcPr>
          <w:p w14:paraId="09360EC1"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Laser class</w:t>
            </w:r>
          </w:p>
        </w:tc>
        <w:tc>
          <w:tcPr>
            <w:tcW w:w="2268" w:type="dxa"/>
            <w:shd w:val="clear" w:color="auto" w:fill="86C490"/>
          </w:tcPr>
          <w:p w14:paraId="79E0AE3E"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282E32" w14:paraId="33D0E4DB" w14:textId="77777777" w:rsidTr="008B7E54">
        <w:tc>
          <w:tcPr>
            <w:tcW w:w="1413" w:type="dxa"/>
          </w:tcPr>
          <w:p w14:paraId="25081226" w14:textId="77777777" w:rsidR="00282E32" w:rsidRPr="00B174FA" w:rsidRDefault="00282E32" w:rsidP="00282E32">
            <w:pPr>
              <w:pStyle w:val="broodtekst"/>
            </w:pPr>
            <w:r w:rsidRPr="00B174FA">
              <w:t>Eis:</w:t>
            </w:r>
          </w:p>
          <w:p w14:paraId="41AD0BAE" w14:textId="77777777" w:rsidR="00282E32" w:rsidRPr="00B174FA" w:rsidRDefault="00282E32" w:rsidP="00282E32">
            <w:pPr>
              <w:pStyle w:val="broodtekst"/>
            </w:pPr>
          </w:p>
        </w:tc>
        <w:tc>
          <w:tcPr>
            <w:tcW w:w="6237" w:type="dxa"/>
            <w:gridSpan w:val="5"/>
          </w:tcPr>
          <w:p w14:paraId="26A5DDD1" w14:textId="77777777" w:rsidR="00282E32" w:rsidRPr="00B174FA" w:rsidRDefault="00282E32" w:rsidP="00282E32">
            <w:pPr>
              <w:pStyle w:val="broodtekst"/>
              <w:keepNext/>
            </w:pPr>
            <w:r w:rsidRPr="00B174FA">
              <w:t>De LiDAR dient geclassificeerd te zijn als een laser class 1 of class 1M device, zoals gedefinieerd in IEC standard 60825-1.</w:t>
            </w:r>
          </w:p>
        </w:tc>
        <w:tc>
          <w:tcPr>
            <w:tcW w:w="2268" w:type="dxa"/>
          </w:tcPr>
          <w:p w14:paraId="443B58F7"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282E32" w14:paraId="672EE809" w14:textId="77777777" w:rsidTr="008B7E54">
        <w:tc>
          <w:tcPr>
            <w:tcW w:w="1413" w:type="dxa"/>
          </w:tcPr>
          <w:p w14:paraId="6FE87953" w14:textId="77777777" w:rsidR="00282E32" w:rsidRPr="00B174FA" w:rsidRDefault="00282E32" w:rsidP="00282E32">
            <w:pPr>
              <w:pStyle w:val="broodtekst"/>
            </w:pPr>
            <w:r w:rsidRPr="00B174FA">
              <w:t>Toelichting:</w:t>
            </w:r>
          </w:p>
        </w:tc>
        <w:tc>
          <w:tcPr>
            <w:tcW w:w="6237" w:type="dxa"/>
            <w:gridSpan w:val="5"/>
          </w:tcPr>
          <w:p w14:paraId="44836834" w14:textId="77777777" w:rsidR="00282E32" w:rsidRPr="00B174FA" w:rsidRDefault="00282E32" w:rsidP="00282E32">
            <w:pPr>
              <w:pStyle w:val="broodtekst"/>
              <w:keepNext/>
            </w:pPr>
            <w:r w:rsidRPr="00B174FA">
              <w:t>De LiDAR mag geen negatieve invloed uitoefenen op de luchtvaart of op omstanders in de nabijheid van de sensor.</w:t>
            </w:r>
          </w:p>
        </w:tc>
        <w:tc>
          <w:tcPr>
            <w:tcW w:w="2268" w:type="dxa"/>
          </w:tcPr>
          <w:p w14:paraId="004160E5"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0D9311EB" w14:textId="77777777" w:rsidTr="008B7E54">
        <w:tc>
          <w:tcPr>
            <w:tcW w:w="1413" w:type="dxa"/>
          </w:tcPr>
          <w:p w14:paraId="0D889FFA" w14:textId="77777777" w:rsidR="00282E32" w:rsidRPr="00B174FA" w:rsidRDefault="00282E32" w:rsidP="00282E32">
            <w:pPr>
              <w:pStyle w:val="broodtekst"/>
              <w:rPr>
                <w:lang w:val="en-US"/>
              </w:rPr>
            </w:pPr>
            <w:r w:rsidRPr="00B174FA">
              <w:rPr>
                <w:lang w:val="en-US"/>
              </w:rPr>
              <w:t>Verificatie:</w:t>
            </w:r>
          </w:p>
        </w:tc>
        <w:tc>
          <w:tcPr>
            <w:tcW w:w="6237" w:type="dxa"/>
            <w:gridSpan w:val="5"/>
          </w:tcPr>
          <w:p w14:paraId="4D6E019A" w14:textId="77777777" w:rsidR="00282E32" w:rsidRPr="00B174FA" w:rsidRDefault="00282E32" w:rsidP="00282E32">
            <w:pPr>
              <w:pStyle w:val="broodtekst"/>
              <w:keepNext/>
              <w:rPr>
                <w:lang w:val="en-US"/>
              </w:rPr>
            </w:pPr>
            <w:r>
              <w:rPr>
                <w:lang w:val="en-US"/>
              </w:rPr>
              <w:t>Certificaat, D</w:t>
            </w:r>
            <w:r w:rsidRPr="00B174FA">
              <w:rPr>
                <w:lang w:val="en-US"/>
              </w:rPr>
              <w:t>ocumentatie.</w:t>
            </w:r>
          </w:p>
        </w:tc>
        <w:tc>
          <w:tcPr>
            <w:tcW w:w="2268" w:type="dxa"/>
          </w:tcPr>
          <w:p w14:paraId="10404B3D"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2FD05E87" w14:textId="77777777" w:rsidTr="008B7E54">
        <w:tc>
          <w:tcPr>
            <w:tcW w:w="1413" w:type="dxa"/>
            <w:shd w:val="clear" w:color="auto" w:fill="E6E6E6"/>
          </w:tcPr>
          <w:p w14:paraId="5E232508"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VSE-06</w:t>
            </w:r>
          </w:p>
        </w:tc>
        <w:tc>
          <w:tcPr>
            <w:tcW w:w="6237" w:type="dxa"/>
            <w:gridSpan w:val="5"/>
            <w:shd w:val="clear" w:color="auto" w:fill="E6E6E6"/>
          </w:tcPr>
          <w:p w14:paraId="05509ABF"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B174FA">
              <w:rPr>
                <w:b/>
              </w:rPr>
              <w:t>Omstandigheden Noordzee</w:t>
            </w:r>
          </w:p>
        </w:tc>
        <w:tc>
          <w:tcPr>
            <w:tcW w:w="2268" w:type="dxa"/>
            <w:shd w:val="clear" w:color="auto" w:fill="86C490"/>
          </w:tcPr>
          <w:p w14:paraId="004D4803"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282E32" w14:paraId="08C6FF40" w14:textId="77777777" w:rsidTr="008B7E54">
        <w:tc>
          <w:tcPr>
            <w:tcW w:w="1413" w:type="dxa"/>
          </w:tcPr>
          <w:p w14:paraId="67C726CD" w14:textId="77777777" w:rsidR="00282E32" w:rsidRPr="00B174FA" w:rsidRDefault="00282E32" w:rsidP="00282E32">
            <w:pPr>
              <w:pStyle w:val="broodtekst"/>
            </w:pPr>
            <w:r w:rsidRPr="00B174FA">
              <w:lastRenderedPageBreak/>
              <w:t>Eis:</w:t>
            </w:r>
          </w:p>
          <w:p w14:paraId="5E2872D1" w14:textId="77777777" w:rsidR="00282E32" w:rsidRPr="00B174FA" w:rsidRDefault="00282E32" w:rsidP="00282E32">
            <w:pPr>
              <w:pStyle w:val="broodtekst"/>
            </w:pPr>
          </w:p>
        </w:tc>
        <w:tc>
          <w:tcPr>
            <w:tcW w:w="6237" w:type="dxa"/>
            <w:gridSpan w:val="5"/>
          </w:tcPr>
          <w:p w14:paraId="50C9AECA" w14:textId="77777777" w:rsidR="00282E32" w:rsidRPr="00B174FA" w:rsidRDefault="00282E32" w:rsidP="00282E32">
            <w:pPr>
              <w:pStyle w:val="broodtekst"/>
              <w:keepNext/>
            </w:pPr>
            <w:r w:rsidRPr="00B174FA">
              <w:t>De LiDAR en gebruikte materialen dienen bestand zijn in een offshore omgeving van de Noordzee op en te voldoen aan de richtlijnen van DNV GL en IEC.</w:t>
            </w:r>
          </w:p>
        </w:tc>
        <w:tc>
          <w:tcPr>
            <w:tcW w:w="2268" w:type="dxa"/>
          </w:tcPr>
          <w:p w14:paraId="644366AE"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282E32" w14:paraId="6D189BF9" w14:textId="77777777" w:rsidTr="008B7E54">
        <w:tc>
          <w:tcPr>
            <w:tcW w:w="1413" w:type="dxa"/>
          </w:tcPr>
          <w:p w14:paraId="553AEC27" w14:textId="77777777" w:rsidR="00282E32" w:rsidRPr="00B174FA" w:rsidRDefault="00282E32" w:rsidP="00282E32">
            <w:pPr>
              <w:pStyle w:val="broodtekst"/>
            </w:pPr>
            <w:r w:rsidRPr="00B174FA">
              <w:t>Toelichting:</w:t>
            </w:r>
          </w:p>
        </w:tc>
        <w:tc>
          <w:tcPr>
            <w:tcW w:w="6237" w:type="dxa"/>
            <w:gridSpan w:val="5"/>
          </w:tcPr>
          <w:p w14:paraId="50826CF5" w14:textId="77777777" w:rsidR="00282E32" w:rsidRPr="00B174FA" w:rsidRDefault="00282E32" w:rsidP="00282E32">
            <w:pPr>
              <w:pStyle w:val="broodtekst"/>
              <w:keepNext/>
            </w:pPr>
            <w:r w:rsidRPr="00B174FA">
              <w:t>De LiDAR wordt geïnstalleerd op een platform in de Noordzee, 40</w:t>
            </w:r>
            <w:r>
              <w:t xml:space="preserve"> – 7</w:t>
            </w:r>
            <w:r w:rsidRPr="00B174FA">
              <w:t xml:space="preserve">0 meter boven zeeniveau. </w:t>
            </w:r>
          </w:p>
        </w:tc>
        <w:tc>
          <w:tcPr>
            <w:tcW w:w="2268" w:type="dxa"/>
          </w:tcPr>
          <w:p w14:paraId="369AD636"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6265B80F" w14:textId="77777777" w:rsidTr="008B7E54">
        <w:tc>
          <w:tcPr>
            <w:tcW w:w="1413" w:type="dxa"/>
          </w:tcPr>
          <w:p w14:paraId="64248ECC" w14:textId="77777777" w:rsidR="00282E32" w:rsidRPr="00B174FA" w:rsidRDefault="00282E32" w:rsidP="00282E32">
            <w:pPr>
              <w:pStyle w:val="broodtekst"/>
            </w:pPr>
            <w:r w:rsidRPr="00B174FA">
              <w:t>Verificatie:</w:t>
            </w:r>
          </w:p>
        </w:tc>
        <w:tc>
          <w:tcPr>
            <w:tcW w:w="6237" w:type="dxa"/>
            <w:gridSpan w:val="5"/>
          </w:tcPr>
          <w:p w14:paraId="69872550" w14:textId="77777777" w:rsidR="00282E32" w:rsidRPr="00B174FA" w:rsidRDefault="00282E32" w:rsidP="00282E32">
            <w:pPr>
              <w:pStyle w:val="broodtekst"/>
              <w:keepNext/>
            </w:pPr>
            <w:r w:rsidRPr="00B174FA">
              <w:t>Documentatie.</w:t>
            </w:r>
          </w:p>
        </w:tc>
        <w:tc>
          <w:tcPr>
            <w:tcW w:w="2268" w:type="dxa"/>
          </w:tcPr>
          <w:p w14:paraId="00AF5BE9"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292E3B27" w14:textId="77777777" w:rsidTr="008B7E54">
        <w:tc>
          <w:tcPr>
            <w:tcW w:w="1413" w:type="dxa"/>
            <w:shd w:val="clear" w:color="auto" w:fill="E6E6E6"/>
          </w:tcPr>
          <w:p w14:paraId="7352FD0D"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VSE-07</w:t>
            </w:r>
          </w:p>
        </w:tc>
        <w:tc>
          <w:tcPr>
            <w:tcW w:w="6237" w:type="dxa"/>
            <w:gridSpan w:val="5"/>
            <w:shd w:val="clear" w:color="auto" w:fill="E6E6E6"/>
          </w:tcPr>
          <w:p w14:paraId="51C2CCB7"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B174FA">
              <w:rPr>
                <w:b/>
              </w:rPr>
              <w:t>Meetwaarden</w:t>
            </w:r>
          </w:p>
        </w:tc>
        <w:tc>
          <w:tcPr>
            <w:tcW w:w="2268" w:type="dxa"/>
            <w:shd w:val="clear" w:color="auto" w:fill="86C490"/>
          </w:tcPr>
          <w:p w14:paraId="39345F06"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055DD4" w14:paraId="077F2AC4" w14:textId="77777777" w:rsidTr="008B7E54">
        <w:tc>
          <w:tcPr>
            <w:tcW w:w="1413" w:type="dxa"/>
          </w:tcPr>
          <w:p w14:paraId="6DA01611" w14:textId="77777777" w:rsidR="00282E32" w:rsidRPr="00B174FA" w:rsidRDefault="00282E32" w:rsidP="00282E32">
            <w:pPr>
              <w:pStyle w:val="broodtekst"/>
            </w:pPr>
            <w:r w:rsidRPr="00B174FA">
              <w:t>Eis:</w:t>
            </w:r>
          </w:p>
          <w:p w14:paraId="317B6E48" w14:textId="77777777" w:rsidR="00282E32" w:rsidRPr="00B174FA" w:rsidRDefault="00282E32" w:rsidP="00282E32">
            <w:pPr>
              <w:pStyle w:val="broodtekst"/>
            </w:pPr>
          </w:p>
        </w:tc>
        <w:tc>
          <w:tcPr>
            <w:tcW w:w="6237" w:type="dxa"/>
            <w:gridSpan w:val="5"/>
          </w:tcPr>
          <w:p w14:paraId="67428D68" w14:textId="77777777" w:rsidR="00282E32" w:rsidRPr="00B174FA" w:rsidRDefault="00282E32" w:rsidP="00282E32">
            <w:pPr>
              <w:rPr>
                <w:rFonts w:ascii="Verdana" w:hAnsi="Verdana"/>
                <w:lang w:eastAsia="ar-SA"/>
              </w:rPr>
            </w:pPr>
            <w:r w:rsidRPr="00B174FA">
              <w:rPr>
                <w:rFonts w:ascii="Verdana" w:hAnsi="Verdana"/>
                <w:lang w:eastAsia="ar-SA"/>
              </w:rPr>
              <w:t>De LiDAR dient de volgende waarden te kunnen meten en rapporteren:</w:t>
            </w:r>
          </w:p>
          <w:p w14:paraId="7F37B308" w14:textId="77777777" w:rsidR="00282E32" w:rsidRPr="00B174FA" w:rsidRDefault="00282E32" w:rsidP="00282E32">
            <w:pPr>
              <w:pStyle w:val="Lijstalinea"/>
              <w:numPr>
                <w:ilvl w:val="0"/>
                <w:numId w:val="19"/>
              </w:numPr>
              <w:spacing w:line="280" w:lineRule="atLeast"/>
              <w:contextualSpacing/>
              <w:rPr>
                <w:rFonts w:ascii="Verdana" w:hAnsi="Verdana"/>
                <w:lang w:eastAsia="ar-SA"/>
              </w:rPr>
            </w:pPr>
            <w:r w:rsidRPr="00B174FA">
              <w:rPr>
                <w:rFonts w:ascii="Verdana" w:hAnsi="Verdana"/>
                <w:lang w:eastAsia="ar-SA"/>
              </w:rPr>
              <w:t>Windsnelheid (horizontaal en verticaal);</w:t>
            </w:r>
          </w:p>
          <w:p w14:paraId="16DC3B76" w14:textId="77777777" w:rsidR="00282E32" w:rsidRPr="00B174FA" w:rsidRDefault="00282E32" w:rsidP="00282E32">
            <w:pPr>
              <w:pStyle w:val="Lijstalinea"/>
              <w:numPr>
                <w:ilvl w:val="0"/>
                <w:numId w:val="19"/>
              </w:numPr>
              <w:spacing w:line="280" w:lineRule="atLeast"/>
              <w:contextualSpacing/>
              <w:rPr>
                <w:rFonts w:ascii="Verdana" w:hAnsi="Verdana"/>
              </w:rPr>
            </w:pPr>
            <w:r w:rsidRPr="00B174FA">
              <w:rPr>
                <w:rFonts w:ascii="Verdana" w:hAnsi="Verdana"/>
                <w:lang w:eastAsia="ar-SA"/>
              </w:rPr>
              <w:t>Windrichting.</w:t>
            </w:r>
          </w:p>
        </w:tc>
        <w:tc>
          <w:tcPr>
            <w:tcW w:w="2268" w:type="dxa"/>
          </w:tcPr>
          <w:p w14:paraId="19E1D398" w14:textId="77777777" w:rsidR="00282E32" w:rsidRPr="00055DD4" w:rsidRDefault="00282E32" w:rsidP="00282E32">
            <w:pPr>
              <w:rPr>
                <w:rFonts w:ascii="Verdana" w:eastAsia="Times New Roman" w:hAnsi="Verdana" w:cs="Times New Roman"/>
                <w:lang w:val="en-GB" w:eastAsia="ar-SA"/>
              </w:rPr>
            </w:pPr>
          </w:p>
        </w:tc>
      </w:tr>
      <w:tr w:rsidR="00282E32" w:rsidRPr="00055DD4" w14:paraId="46F33AAB" w14:textId="77777777" w:rsidTr="008B7E54">
        <w:tc>
          <w:tcPr>
            <w:tcW w:w="1413" w:type="dxa"/>
          </w:tcPr>
          <w:p w14:paraId="34984BB0" w14:textId="77777777" w:rsidR="00282E32" w:rsidRPr="00B174FA" w:rsidRDefault="00282E32" w:rsidP="00282E32">
            <w:pPr>
              <w:pStyle w:val="broodtekst"/>
            </w:pPr>
            <w:r w:rsidRPr="00B174FA">
              <w:t>Toelichting:</w:t>
            </w:r>
          </w:p>
        </w:tc>
        <w:tc>
          <w:tcPr>
            <w:tcW w:w="6237" w:type="dxa"/>
            <w:gridSpan w:val="5"/>
          </w:tcPr>
          <w:p w14:paraId="519C7867" w14:textId="77777777" w:rsidR="00282E32" w:rsidRPr="00B174FA" w:rsidRDefault="00282E32" w:rsidP="00282E32">
            <w:pPr>
              <w:pStyle w:val="broodtekst"/>
              <w:keepNext/>
            </w:pPr>
          </w:p>
        </w:tc>
        <w:tc>
          <w:tcPr>
            <w:tcW w:w="2268" w:type="dxa"/>
          </w:tcPr>
          <w:p w14:paraId="7AC3DC9C"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323D82A6" w14:textId="77777777" w:rsidTr="008B7E54">
        <w:tc>
          <w:tcPr>
            <w:tcW w:w="1413" w:type="dxa"/>
          </w:tcPr>
          <w:p w14:paraId="7C1E7E78" w14:textId="77777777" w:rsidR="00282E32" w:rsidRPr="00B174FA" w:rsidRDefault="00282E32" w:rsidP="00282E32">
            <w:pPr>
              <w:pStyle w:val="broodtekst"/>
            </w:pPr>
            <w:r w:rsidRPr="00B174FA">
              <w:t>Verificatie:</w:t>
            </w:r>
          </w:p>
        </w:tc>
        <w:tc>
          <w:tcPr>
            <w:tcW w:w="6237" w:type="dxa"/>
            <w:gridSpan w:val="5"/>
          </w:tcPr>
          <w:p w14:paraId="38E6C552" w14:textId="77777777" w:rsidR="00282E32" w:rsidRPr="00B174FA" w:rsidRDefault="00282E32" w:rsidP="00282E32">
            <w:pPr>
              <w:pStyle w:val="broodtekst"/>
              <w:keepNext/>
            </w:pPr>
            <w:r w:rsidRPr="00B174FA">
              <w:t>Documentatie.</w:t>
            </w:r>
          </w:p>
        </w:tc>
        <w:tc>
          <w:tcPr>
            <w:tcW w:w="2268" w:type="dxa"/>
          </w:tcPr>
          <w:p w14:paraId="082C9ADB"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2069823E" w14:textId="77777777" w:rsidTr="008B7E54">
        <w:tc>
          <w:tcPr>
            <w:tcW w:w="1413" w:type="dxa"/>
            <w:shd w:val="clear" w:color="auto" w:fill="E6E6E6"/>
          </w:tcPr>
          <w:p w14:paraId="7CC9F1E4"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VSE-08</w:t>
            </w:r>
          </w:p>
        </w:tc>
        <w:tc>
          <w:tcPr>
            <w:tcW w:w="6237" w:type="dxa"/>
            <w:gridSpan w:val="5"/>
            <w:shd w:val="clear" w:color="auto" w:fill="E6E6E6"/>
          </w:tcPr>
          <w:p w14:paraId="6A51C4FE"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B174FA">
              <w:rPr>
                <w:b/>
              </w:rPr>
              <w:t>Hoogtebereik</w:t>
            </w:r>
          </w:p>
        </w:tc>
        <w:tc>
          <w:tcPr>
            <w:tcW w:w="2268" w:type="dxa"/>
            <w:shd w:val="clear" w:color="auto" w:fill="86C490"/>
          </w:tcPr>
          <w:p w14:paraId="5DFF2634"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282E32" w14:paraId="500699C2" w14:textId="77777777" w:rsidTr="008B7E54">
        <w:tc>
          <w:tcPr>
            <w:tcW w:w="1413" w:type="dxa"/>
          </w:tcPr>
          <w:p w14:paraId="0AB646D7" w14:textId="77777777" w:rsidR="00282E32" w:rsidRPr="00B174FA" w:rsidRDefault="00282E32" w:rsidP="00282E32">
            <w:pPr>
              <w:pStyle w:val="broodtekst"/>
            </w:pPr>
            <w:r w:rsidRPr="00B174FA">
              <w:t>Eis:</w:t>
            </w:r>
          </w:p>
          <w:p w14:paraId="0DC85012" w14:textId="77777777" w:rsidR="00282E32" w:rsidRPr="00B174FA" w:rsidRDefault="00282E32" w:rsidP="00282E32">
            <w:pPr>
              <w:pStyle w:val="broodtekst"/>
            </w:pPr>
          </w:p>
        </w:tc>
        <w:tc>
          <w:tcPr>
            <w:tcW w:w="6237" w:type="dxa"/>
            <w:gridSpan w:val="5"/>
          </w:tcPr>
          <w:p w14:paraId="58B46B39" w14:textId="77777777" w:rsidR="00282E32" w:rsidRPr="00B174FA" w:rsidRDefault="00282E32" w:rsidP="00282E32">
            <w:pPr>
              <w:pStyle w:val="broodtekst"/>
              <w:keepNext/>
            </w:pPr>
            <w:r w:rsidRPr="00B174FA">
              <w:t>Het meetbereik van de LiDAR dient minimaal tussen de 40m en 200m te liggen boven het LiDAR apparaat.</w:t>
            </w:r>
          </w:p>
        </w:tc>
        <w:tc>
          <w:tcPr>
            <w:tcW w:w="2268" w:type="dxa"/>
          </w:tcPr>
          <w:p w14:paraId="1C825BC0"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39BDB865" w14:textId="77777777" w:rsidTr="008B7E54">
        <w:tc>
          <w:tcPr>
            <w:tcW w:w="1413" w:type="dxa"/>
          </w:tcPr>
          <w:p w14:paraId="28458C7B" w14:textId="77777777" w:rsidR="00282E32" w:rsidRPr="00B174FA" w:rsidRDefault="00282E32" w:rsidP="00282E32">
            <w:pPr>
              <w:pStyle w:val="broodtekst"/>
            </w:pPr>
            <w:r w:rsidRPr="00B174FA">
              <w:t>Toelichting:</w:t>
            </w:r>
          </w:p>
        </w:tc>
        <w:tc>
          <w:tcPr>
            <w:tcW w:w="6237" w:type="dxa"/>
            <w:gridSpan w:val="5"/>
          </w:tcPr>
          <w:p w14:paraId="0F2B1ED5" w14:textId="77777777" w:rsidR="00282E32" w:rsidRPr="00B174FA" w:rsidRDefault="00282E32" w:rsidP="00282E32">
            <w:pPr>
              <w:pStyle w:val="broodtekst"/>
              <w:keepNext/>
            </w:pPr>
          </w:p>
        </w:tc>
        <w:tc>
          <w:tcPr>
            <w:tcW w:w="2268" w:type="dxa"/>
          </w:tcPr>
          <w:p w14:paraId="044A842F"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6C2B6D97" w14:textId="77777777" w:rsidTr="008B7E54">
        <w:tc>
          <w:tcPr>
            <w:tcW w:w="1413" w:type="dxa"/>
          </w:tcPr>
          <w:p w14:paraId="3E57D2CF" w14:textId="77777777" w:rsidR="00282E32" w:rsidRPr="00B174FA" w:rsidRDefault="00282E32" w:rsidP="00282E32">
            <w:pPr>
              <w:pStyle w:val="broodtekst"/>
            </w:pPr>
            <w:r w:rsidRPr="00B174FA">
              <w:t>Verificatie:</w:t>
            </w:r>
          </w:p>
        </w:tc>
        <w:tc>
          <w:tcPr>
            <w:tcW w:w="6237" w:type="dxa"/>
            <w:gridSpan w:val="5"/>
          </w:tcPr>
          <w:p w14:paraId="4A3F1A0D" w14:textId="77777777" w:rsidR="00282E32" w:rsidRPr="00B174FA" w:rsidRDefault="00282E32" w:rsidP="00282E32">
            <w:pPr>
              <w:pStyle w:val="broodtekst"/>
              <w:keepNext/>
            </w:pPr>
            <w:r w:rsidRPr="00B174FA">
              <w:t>Documentatie.</w:t>
            </w:r>
          </w:p>
        </w:tc>
        <w:tc>
          <w:tcPr>
            <w:tcW w:w="2268" w:type="dxa"/>
          </w:tcPr>
          <w:p w14:paraId="71D7502B"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50E4C56C" w14:textId="77777777" w:rsidTr="008B7E54">
        <w:tc>
          <w:tcPr>
            <w:tcW w:w="1413" w:type="dxa"/>
            <w:shd w:val="clear" w:color="auto" w:fill="E6E6E6"/>
          </w:tcPr>
          <w:p w14:paraId="59183051"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VSE-09</w:t>
            </w:r>
          </w:p>
        </w:tc>
        <w:tc>
          <w:tcPr>
            <w:tcW w:w="6237" w:type="dxa"/>
            <w:gridSpan w:val="5"/>
            <w:shd w:val="clear" w:color="auto" w:fill="E6E6E6"/>
          </w:tcPr>
          <w:p w14:paraId="10027403"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B174FA">
              <w:rPr>
                <w:b/>
              </w:rPr>
              <w:t>Hoogtemetingen</w:t>
            </w:r>
          </w:p>
        </w:tc>
        <w:tc>
          <w:tcPr>
            <w:tcW w:w="2268" w:type="dxa"/>
            <w:shd w:val="clear" w:color="auto" w:fill="86C490"/>
          </w:tcPr>
          <w:p w14:paraId="49294FBC"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282E32" w14:paraId="6E7961A8" w14:textId="77777777" w:rsidTr="008B7E54">
        <w:tc>
          <w:tcPr>
            <w:tcW w:w="1413" w:type="dxa"/>
          </w:tcPr>
          <w:p w14:paraId="7376B02D" w14:textId="77777777" w:rsidR="00282E32" w:rsidRPr="00B174FA" w:rsidRDefault="00282E32" w:rsidP="00282E32">
            <w:pPr>
              <w:pStyle w:val="broodtekst"/>
            </w:pPr>
            <w:r w:rsidRPr="00B174FA">
              <w:t>Eis:</w:t>
            </w:r>
          </w:p>
        </w:tc>
        <w:tc>
          <w:tcPr>
            <w:tcW w:w="6237" w:type="dxa"/>
            <w:gridSpan w:val="5"/>
          </w:tcPr>
          <w:p w14:paraId="2B51966D" w14:textId="77777777" w:rsidR="00282E32" w:rsidRPr="00B174FA" w:rsidRDefault="00282E32" w:rsidP="00282E32">
            <w:pPr>
              <w:rPr>
                <w:rFonts w:ascii="Verdana" w:hAnsi="Verdana"/>
              </w:rPr>
            </w:pPr>
            <w:r w:rsidRPr="00B174FA">
              <w:rPr>
                <w:rFonts w:ascii="Verdana" w:hAnsi="Verdana"/>
                <w:lang w:eastAsia="ar-SA"/>
              </w:rPr>
              <w:t xml:space="preserve">De LiDAR dient de windsnelheid en de windrichting te kunnen meten en rapporteren voor tenminste 10 door de gebruiker vooraf ingestelde hoogtes. </w:t>
            </w:r>
          </w:p>
        </w:tc>
        <w:tc>
          <w:tcPr>
            <w:tcW w:w="2268" w:type="dxa"/>
          </w:tcPr>
          <w:p w14:paraId="7404929C" w14:textId="77777777" w:rsidR="00282E32" w:rsidRPr="00282E32" w:rsidRDefault="00282E32" w:rsidP="00282E32">
            <w:pPr>
              <w:rPr>
                <w:rFonts w:ascii="Verdana" w:eastAsia="Times New Roman" w:hAnsi="Verdana" w:cs="Times New Roman"/>
                <w:lang w:eastAsia="ar-SA"/>
              </w:rPr>
            </w:pPr>
          </w:p>
        </w:tc>
      </w:tr>
      <w:tr w:rsidR="00282E32" w:rsidRPr="00282E32" w14:paraId="36739F14" w14:textId="77777777" w:rsidTr="008B7E54">
        <w:tc>
          <w:tcPr>
            <w:tcW w:w="1413" w:type="dxa"/>
          </w:tcPr>
          <w:p w14:paraId="41A454F4" w14:textId="77777777" w:rsidR="00282E32" w:rsidRPr="00B174FA" w:rsidRDefault="00282E32" w:rsidP="00282E32">
            <w:pPr>
              <w:pStyle w:val="broodtekst"/>
            </w:pPr>
            <w:r w:rsidRPr="00B174FA">
              <w:t>Toelichting:</w:t>
            </w:r>
          </w:p>
        </w:tc>
        <w:tc>
          <w:tcPr>
            <w:tcW w:w="6237" w:type="dxa"/>
            <w:gridSpan w:val="5"/>
          </w:tcPr>
          <w:p w14:paraId="585BF645" w14:textId="77777777" w:rsidR="00282E32" w:rsidRPr="00B174FA" w:rsidRDefault="00282E32" w:rsidP="00282E32">
            <w:pPr>
              <w:pStyle w:val="broodtekst"/>
              <w:keepNext/>
            </w:pPr>
            <w:r w:rsidRPr="00B174FA">
              <w:t>De hoofdmodus in gebruik is de verticale profilering van de horizontale en verticale windsnelheid en de windrichting.</w:t>
            </w:r>
          </w:p>
        </w:tc>
        <w:tc>
          <w:tcPr>
            <w:tcW w:w="2268" w:type="dxa"/>
          </w:tcPr>
          <w:p w14:paraId="5B03A8E7"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68E65252" w14:textId="77777777" w:rsidTr="008B7E54">
        <w:tc>
          <w:tcPr>
            <w:tcW w:w="1413" w:type="dxa"/>
          </w:tcPr>
          <w:p w14:paraId="0CAA9118" w14:textId="77777777" w:rsidR="00282E32" w:rsidRPr="00B174FA" w:rsidRDefault="00282E32" w:rsidP="00282E32">
            <w:pPr>
              <w:pStyle w:val="broodtekst"/>
            </w:pPr>
            <w:r w:rsidRPr="00B174FA">
              <w:t>Verificatie:</w:t>
            </w:r>
          </w:p>
        </w:tc>
        <w:tc>
          <w:tcPr>
            <w:tcW w:w="6237" w:type="dxa"/>
            <w:gridSpan w:val="5"/>
          </w:tcPr>
          <w:p w14:paraId="068CFC7F" w14:textId="77777777" w:rsidR="00282E32" w:rsidRPr="00B174FA" w:rsidRDefault="00282E32" w:rsidP="00282E32">
            <w:pPr>
              <w:pStyle w:val="broodtekst"/>
              <w:keepNext/>
            </w:pPr>
            <w:r w:rsidRPr="00B174FA">
              <w:t>Documentatie.</w:t>
            </w:r>
          </w:p>
        </w:tc>
        <w:tc>
          <w:tcPr>
            <w:tcW w:w="2268" w:type="dxa"/>
          </w:tcPr>
          <w:p w14:paraId="69BF3F25"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282E32" w14:paraId="509B04EC" w14:textId="77777777" w:rsidTr="008B7E54">
        <w:tc>
          <w:tcPr>
            <w:tcW w:w="1413" w:type="dxa"/>
            <w:shd w:val="clear" w:color="auto" w:fill="E6E6E6"/>
          </w:tcPr>
          <w:p w14:paraId="66F0F27F"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VSE-10</w:t>
            </w:r>
          </w:p>
        </w:tc>
        <w:tc>
          <w:tcPr>
            <w:tcW w:w="6237" w:type="dxa"/>
            <w:gridSpan w:val="5"/>
            <w:shd w:val="clear" w:color="auto" w:fill="E6E6E6"/>
          </w:tcPr>
          <w:p w14:paraId="4493E2C1"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B174FA">
              <w:rPr>
                <w:b/>
              </w:rPr>
              <w:t>Verticale Resolutie meting windsnelheid</w:t>
            </w:r>
          </w:p>
        </w:tc>
        <w:tc>
          <w:tcPr>
            <w:tcW w:w="2268" w:type="dxa"/>
            <w:shd w:val="clear" w:color="auto" w:fill="86C490"/>
          </w:tcPr>
          <w:p w14:paraId="786EE02D"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282E32" w14:paraId="46403EE8" w14:textId="77777777" w:rsidTr="008B7E54">
        <w:tc>
          <w:tcPr>
            <w:tcW w:w="1413" w:type="dxa"/>
          </w:tcPr>
          <w:p w14:paraId="6618C532" w14:textId="77777777" w:rsidR="00282E32" w:rsidRPr="00B174FA" w:rsidRDefault="00282E32" w:rsidP="00282E32">
            <w:pPr>
              <w:pStyle w:val="broodtekst"/>
            </w:pPr>
            <w:r w:rsidRPr="00B174FA">
              <w:t>Eis:</w:t>
            </w:r>
          </w:p>
          <w:p w14:paraId="5F520BD8" w14:textId="77777777" w:rsidR="00282E32" w:rsidRPr="00B174FA" w:rsidRDefault="00282E32" w:rsidP="00282E32">
            <w:pPr>
              <w:pStyle w:val="broodtekst"/>
            </w:pPr>
          </w:p>
        </w:tc>
        <w:tc>
          <w:tcPr>
            <w:tcW w:w="6237" w:type="dxa"/>
            <w:gridSpan w:val="5"/>
          </w:tcPr>
          <w:p w14:paraId="699D40E5" w14:textId="77777777" w:rsidR="00282E32" w:rsidRPr="00B174FA" w:rsidRDefault="00282E32" w:rsidP="00282E32">
            <w:pPr>
              <w:pStyle w:val="broodtekst"/>
              <w:keepNext/>
            </w:pPr>
            <w:r w:rsidRPr="00B174FA">
              <w:t xml:space="preserve">De LiDAR dient de windsnelheid te meten met een minimale verticale resolutie van 20m in een hoogtebereik van 80 tot 120 m boven het apparaat. </w:t>
            </w:r>
          </w:p>
        </w:tc>
        <w:tc>
          <w:tcPr>
            <w:tcW w:w="2268" w:type="dxa"/>
          </w:tcPr>
          <w:p w14:paraId="50CF92D1"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7388B2BA" w14:textId="77777777" w:rsidTr="008B7E54">
        <w:tc>
          <w:tcPr>
            <w:tcW w:w="1413" w:type="dxa"/>
          </w:tcPr>
          <w:p w14:paraId="29BA2219" w14:textId="77777777" w:rsidR="00282E32" w:rsidRPr="00B174FA" w:rsidRDefault="00282E32" w:rsidP="00282E32">
            <w:pPr>
              <w:pStyle w:val="broodtekst"/>
            </w:pPr>
            <w:r w:rsidRPr="00B174FA">
              <w:t>Toelichting:</w:t>
            </w:r>
          </w:p>
        </w:tc>
        <w:tc>
          <w:tcPr>
            <w:tcW w:w="6237" w:type="dxa"/>
            <w:gridSpan w:val="5"/>
          </w:tcPr>
          <w:p w14:paraId="64BAEE6C" w14:textId="77777777" w:rsidR="00282E32" w:rsidRPr="00B174FA" w:rsidRDefault="00282E32" w:rsidP="00282E32">
            <w:pPr>
              <w:pStyle w:val="broodtekst"/>
              <w:keepNext/>
            </w:pPr>
          </w:p>
        </w:tc>
        <w:tc>
          <w:tcPr>
            <w:tcW w:w="2268" w:type="dxa"/>
          </w:tcPr>
          <w:p w14:paraId="7259A12A"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44C6321E" w14:textId="77777777" w:rsidTr="008B7E54">
        <w:tc>
          <w:tcPr>
            <w:tcW w:w="1413" w:type="dxa"/>
          </w:tcPr>
          <w:p w14:paraId="5E3D8E1E" w14:textId="77777777" w:rsidR="00282E32" w:rsidRPr="00B174FA" w:rsidRDefault="00282E32" w:rsidP="00282E32">
            <w:pPr>
              <w:pStyle w:val="broodtekst"/>
            </w:pPr>
            <w:r w:rsidRPr="00B174FA">
              <w:t>Verificatie:</w:t>
            </w:r>
          </w:p>
        </w:tc>
        <w:tc>
          <w:tcPr>
            <w:tcW w:w="6237" w:type="dxa"/>
            <w:gridSpan w:val="5"/>
          </w:tcPr>
          <w:p w14:paraId="7A81FB2C" w14:textId="77777777" w:rsidR="00282E32" w:rsidRPr="00B174FA" w:rsidRDefault="00282E32" w:rsidP="00282E32">
            <w:pPr>
              <w:pStyle w:val="broodtekst"/>
              <w:keepNext/>
            </w:pPr>
            <w:r w:rsidRPr="00B174FA">
              <w:t>Documentatie.</w:t>
            </w:r>
          </w:p>
        </w:tc>
        <w:tc>
          <w:tcPr>
            <w:tcW w:w="2268" w:type="dxa"/>
          </w:tcPr>
          <w:p w14:paraId="678DC4DD"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282E32" w14:paraId="28229959" w14:textId="77777777" w:rsidTr="008B7E54">
        <w:tc>
          <w:tcPr>
            <w:tcW w:w="1413" w:type="dxa"/>
            <w:shd w:val="clear" w:color="auto" w:fill="E6E6E6"/>
          </w:tcPr>
          <w:p w14:paraId="027D8EF4"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VSE-11</w:t>
            </w:r>
          </w:p>
        </w:tc>
        <w:tc>
          <w:tcPr>
            <w:tcW w:w="6237" w:type="dxa"/>
            <w:gridSpan w:val="5"/>
            <w:shd w:val="clear" w:color="auto" w:fill="E6E6E6"/>
          </w:tcPr>
          <w:p w14:paraId="25E1E941"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B174FA">
              <w:rPr>
                <w:b/>
              </w:rPr>
              <w:t>Verticale Resolutie meting windrichting</w:t>
            </w:r>
          </w:p>
        </w:tc>
        <w:tc>
          <w:tcPr>
            <w:tcW w:w="2268" w:type="dxa"/>
            <w:shd w:val="clear" w:color="auto" w:fill="86C490"/>
          </w:tcPr>
          <w:p w14:paraId="66BE2872"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282E32" w14:paraId="11C7029D" w14:textId="77777777" w:rsidTr="008B7E54">
        <w:tc>
          <w:tcPr>
            <w:tcW w:w="1413" w:type="dxa"/>
          </w:tcPr>
          <w:p w14:paraId="5261AF71" w14:textId="77777777" w:rsidR="00282E32" w:rsidRPr="00B174FA" w:rsidRDefault="00282E32" w:rsidP="00282E32">
            <w:pPr>
              <w:pStyle w:val="broodtekst"/>
            </w:pPr>
            <w:r w:rsidRPr="00B174FA">
              <w:t>Eis:</w:t>
            </w:r>
          </w:p>
          <w:p w14:paraId="0894602A" w14:textId="77777777" w:rsidR="00282E32" w:rsidRPr="00B174FA" w:rsidRDefault="00282E32" w:rsidP="00282E32">
            <w:pPr>
              <w:pStyle w:val="broodtekst"/>
            </w:pPr>
          </w:p>
        </w:tc>
        <w:tc>
          <w:tcPr>
            <w:tcW w:w="6237" w:type="dxa"/>
            <w:gridSpan w:val="5"/>
          </w:tcPr>
          <w:p w14:paraId="3F39E421" w14:textId="77777777" w:rsidR="00282E32" w:rsidRPr="00B174FA" w:rsidRDefault="00282E32" w:rsidP="00282E32">
            <w:pPr>
              <w:pStyle w:val="broodtekst"/>
              <w:keepNext/>
            </w:pPr>
            <w:r w:rsidRPr="00B174FA">
              <w:t>De LiDAR dient de windrichting te meten met een minimale verticale resolutie van 20m in een hoogtebereik van 80 tot 120 m boven het apparaat.</w:t>
            </w:r>
          </w:p>
        </w:tc>
        <w:tc>
          <w:tcPr>
            <w:tcW w:w="2268" w:type="dxa"/>
          </w:tcPr>
          <w:p w14:paraId="2AF19AA9"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02F493BB" w14:textId="77777777" w:rsidTr="008B7E54">
        <w:tc>
          <w:tcPr>
            <w:tcW w:w="1413" w:type="dxa"/>
          </w:tcPr>
          <w:p w14:paraId="1ABC03E0" w14:textId="77777777" w:rsidR="00282E32" w:rsidRPr="00B174FA" w:rsidRDefault="00282E32" w:rsidP="00282E32">
            <w:pPr>
              <w:pStyle w:val="broodtekst"/>
            </w:pPr>
            <w:r w:rsidRPr="00B174FA">
              <w:t>Toelichting:</w:t>
            </w:r>
          </w:p>
        </w:tc>
        <w:tc>
          <w:tcPr>
            <w:tcW w:w="6237" w:type="dxa"/>
            <w:gridSpan w:val="5"/>
          </w:tcPr>
          <w:p w14:paraId="39ED5CC0" w14:textId="77777777" w:rsidR="00282E32" w:rsidRPr="00B174FA" w:rsidRDefault="00282E32" w:rsidP="00282E32">
            <w:pPr>
              <w:pStyle w:val="broodtekst"/>
              <w:keepNext/>
            </w:pPr>
          </w:p>
        </w:tc>
        <w:tc>
          <w:tcPr>
            <w:tcW w:w="2268" w:type="dxa"/>
          </w:tcPr>
          <w:p w14:paraId="620C0A50"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674F9AAF" w14:textId="77777777" w:rsidTr="008B7E54">
        <w:tc>
          <w:tcPr>
            <w:tcW w:w="1413" w:type="dxa"/>
          </w:tcPr>
          <w:p w14:paraId="7BD4194A" w14:textId="77777777" w:rsidR="00282E32" w:rsidRPr="00B174FA" w:rsidRDefault="00282E32" w:rsidP="00282E32">
            <w:pPr>
              <w:pStyle w:val="broodtekst"/>
            </w:pPr>
            <w:r w:rsidRPr="00B174FA">
              <w:t>Verificatie:</w:t>
            </w:r>
          </w:p>
        </w:tc>
        <w:tc>
          <w:tcPr>
            <w:tcW w:w="6237" w:type="dxa"/>
            <w:gridSpan w:val="5"/>
          </w:tcPr>
          <w:p w14:paraId="12DB1A1C" w14:textId="77777777" w:rsidR="00282E32" w:rsidRPr="00B174FA" w:rsidRDefault="00282E32" w:rsidP="00282E32">
            <w:pPr>
              <w:pStyle w:val="broodtekst"/>
              <w:keepNext/>
            </w:pPr>
            <w:r w:rsidRPr="00B174FA">
              <w:t>Documentatie.</w:t>
            </w:r>
          </w:p>
        </w:tc>
        <w:tc>
          <w:tcPr>
            <w:tcW w:w="2268" w:type="dxa"/>
          </w:tcPr>
          <w:p w14:paraId="7A854FB4"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75AE0D57" w14:textId="77777777" w:rsidTr="008B7E54">
        <w:tc>
          <w:tcPr>
            <w:tcW w:w="1413" w:type="dxa"/>
            <w:shd w:val="clear" w:color="auto" w:fill="E6E6E6"/>
          </w:tcPr>
          <w:p w14:paraId="73EE13CC"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VSE-12</w:t>
            </w:r>
          </w:p>
        </w:tc>
        <w:tc>
          <w:tcPr>
            <w:tcW w:w="6237" w:type="dxa"/>
            <w:gridSpan w:val="5"/>
            <w:shd w:val="clear" w:color="auto" w:fill="E6E6E6"/>
          </w:tcPr>
          <w:p w14:paraId="0F7A6C5A"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B174FA">
              <w:rPr>
                <w:b/>
              </w:rPr>
              <w:t>Gebruik</w:t>
            </w:r>
          </w:p>
        </w:tc>
        <w:tc>
          <w:tcPr>
            <w:tcW w:w="2268" w:type="dxa"/>
            <w:shd w:val="clear" w:color="auto" w:fill="86C490"/>
          </w:tcPr>
          <w:p w14:paraId="669B7A41"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282E32" w14:paraId="2249C5C9" w14:textId="77777777" w:rsidTr="008B7E54">
        <w:trPr>
          <w:trHeight w:val="504"/>
        </w:trPr>
        <w:tc>
          <w:tcPr>
            <w:tcW w:w="1413" w:type="dxa"/>
          </w:tcPr>
          <w:p w14:paraId="3142BADE" w14:textId="77777777" w:rsidR="00282E32" w:rsidRPr="00B174FA" w:rsidRDefault="00282E32" w:rsidP="00282E32">
            <w:pPr>
              <w:pStyle w:val="broodtekst"/>
            </w:pPr>
            <w:r w:rsidRPr="00B174FA">
              <w:t>Eis:</w:t>
            </w:r>
          </w:p>
          <w:p w14:paraId="68079EA7" w14:textId="77777777" w:rsidR="00282E32" w:rsidRPr="00B174FA" w:rsidRDefault="00282E32" w:rsidP="00282E32">
            <w:pPr>
              <w:pStyle w:val="broodtekst"/>
            </w:pPr>
          </w:p>
        </w:tc>
        <w:tc>
          <w:tcPr>
            <w:tcW w:w="6237" w:type="dxa"/>
            <w:gridSpan w:val="5"/>
          </w:tcPr>
          <w:p w14:paraId="075E5BDE" w14:textId="77777777" w:rsidR="00282E32" w:rsidRPr="00B174FA" w:rsidRDefault="00282E32" w:rsidP="00282E32">
            <w:pPr>
              <w:pStyle w:val="broodtekst"/>
              <w:keepNext/>
            </w:pPr>
            <w:r w:rsidRPr="00B174FA">
              <w:t>De LiDAR dient ontwikkeld te zijn voor continue gebruik (24 uur per dag, 7 dagen per week, zonder bediening).</w:t>
            </w:r>
          </w:p>
        </w:tc>
        <w:tc>
          <w:tcPr>
            <w:tcW w:w="2268" w:type="dxa"/>
          </w:tcPr>
          <w:p w14:paraId="49F6F60A"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3CF58DF7" w14:textId="77777777" w:rsidTr="008B7E54">
        <w:tc>
          <w:tcPr>
            <w:tcW w:w="1413" w:type="dxa"/>
          </w:tcPr>
          <w:p w14:paraId="033575EF" w14:textId="77777777" w:rsidR="00282E32" w:rsidRPr="00B174FA" w:rsidRDefault="00282E32" w:rsidP="00282E32">
            <w:pPr>
              <w:pStyle w:val="broodtekst"/>
            </w:pPr>
            <w:r w:rsidRPr="00B174FA">
              <w:t>Toelichting:</w:t>
            </w:r>
          </w:p>
        </w:tc>
        <w:tc>
          <w:tcPr>
            <w:tcW w:w="6237" w:type="dxa"/>
            <w:gridSpan w:val="5"/>
          </w:tcPr>
          <w:p w14:paraId="34F9F0FF" w14:textId="77777777" w:rsidR="00282E32" w:rsidRPr="00B174FA" w:rsidRDefault="00282E32" w:rsidP="00282E32">
            <w:pPr>
              <w:pStyle w:val="broodtekst"/>
              <w:keepNext/>
            </w:pPr>
          </w:p>
        </w:tc>
        <w:tc>
          <w:tcPr>
            <w:tcW w:w="2268" w:type="dxa"/>
          </w:tcPr>
          <w:p w14:paraId="739F2FB1"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44C44964" w14:textId="77777777" w:rsidTr="008B7E54">
        <w:tc>
          <w:tcPr>
            <w:tcW w:w="1413" w:type="dxa"/>
          </w:tcPr>
          <w:p w14:paraId="33540F87" w14:textId="77777777" w:rsidR="00282E32" w:rsidRPr="00B174FA" w:rsidRDefault="00282E32" w:rsidP="00282E32">
            <w:pPr>
              <w:pStyle w:val="broodtekst"/>
            </w:pPr>
            <w:r w:rsidRPr="00B174FA">
              <w:t>Verificatie:</w:t>
            </w:r>
          </w:p>
        </w:tc>
        <w:tc>
          <w:tcPr>
            <w:tcW w:w="6237" w:type="dxa"/>
            <w:gridSpan w:val="5"/>
          </w:tcPr>
          <w:p w14:paraId="3AE47CDE" w14:textId="77777777" w:rsidR="00282E32" w:rsidRPr="00B174FA" w:rsidRDefault="00282E32" w:rsidP="00282E32">
            <w:pPr>
              <w:pStyle w:val="broodtekst"/>
              <w:keepNext/>
            </w:pPr>
            <w:r w:rsidRPr="00B174FA">
              <w:t>Documentatie.</w:t>
            </w:r>
          </w:p>
        </w:tc>
        <w:tc>
          <w:tcPr>
            <w:tcW w:w="2268" w:type="dxa"/>
          </w:tcPr>
          <w:p w14:paraId="6A972DC8"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A55F81" w14:paraId="1E0B96B0" w14:textId="77777777" w:rsidTr="008B7E54">
        <w:tc>
          <w:tcPr>
            <w:tcW w:w="1413" w:type="dxa"/>
            <w:shd w:val="clear" w:color="auto" w:fill="E6E6E6"/>
          </w:tcPr>
          <w:p w14:paraId="39406535"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VSE-13</w:t>
            </w:r>
          </w:p>
        </w:tc>
        <w:tc>
          <w:tcPr>
            <w:tcW w:w="6237" w:type="dxa"/>
            <w:gridSpan w:val="5"/>
            <w:shd w:val="clear" w:color="auto" w:fill="E6E6E6"/>
          </w:tcPr>
          <w:p w14:paraId="767780F6" w14:textId="77777777" w:rsidR="00282E32" w:rsidRPr="00A55F81" w:rsidRDefault="00A55F81" w:rsidP="00282E32">
            <w:pPr>
              <w:suppressAutoHyphens/>
              <w:autoSpaceDE w:val="0"/>
              <w:spacing w:before="40" w:after="40" w:line="240" w:lineRule="atLeast"/>
              <w:rPr>
                <w:rFonts w:ascii="Verdana" w:eastAsia="Times New Roman" w:hAnsi="Verdana" w:cs="Times New Roman"/>
                <w:b/>
                <w:lang w:eastAsia="ar-SA"/>
              </w:rPr>
            </w:pPr>
            <w:r w:rsidRPr="00B174FA">
              <w:rPr>
                <w:b/>
              </w:rPr>
              <w:t>Nauwkeurigheid in de meetwaarden horizontale windsnelheid</w:t>
            </w:r>
          </w:p>
        </w:tc>
        <w:tc>
          <w:tcPr>
            <w:tcW w:w="2268" w:type="dxa"/>
            <w:shd w:val="clear" w:color="auto" w:fill="86C490"/>
          </w:tcPr>
          <w:p w14:paraId="619B4DFC" w14:textId="77777777" w:rsidR="00282E32" w:rsidRPr="00A55F81" w:rsidRDefault="00282E32" w:rsidP="00282E32">
            <w:pPr>
              <w:suppressAutoHyphens/>
              <w:autoSpaceDE w:val="0"/>
              <w:spacing w:before="40" w:after="40" w:line="240" w:lineRule="atLeast"/>
              <w:rPr>
                <w:rFonts w:ascii="Verdana" w:eastAsia="Times New Roman" w:hAnsi="Verdana" w:cs="Times New Roman"/>
                <w:b/>
                <w:lang w:eastAsia="ar-SA"/>
              </w:rPr>
            </w:pPr>
          </w:p>
        </w:tc>
      </w:tr>
      <w:tr w:rsidR="00282E32" w:rsidRPr="00282E32" w14:paraId="2C69EE49" w14:textId="77777777" w:rsidTr="008B7E54">
        <w:tc>
          <w:tcPr>
            <w:tcW w:w="1413" w:type="dxa"/>
          </w:tcPr>
          <w:p w14:paraId="3DA0A51F" w14:textId="77777777" w:rsidR="00282E32" w:rsidRPr="00B174FA" w:rsidRDefault="00282E32" w:rsidP="00282E32">
            <w:pPr>
              <w:pStyle w:val="broodtekst"/>
            </w:pPr>
            <w:r w:rsidRPr="00B174FA">
              <w:t>Eis:</w:t>
            </w:r>
          </w:p>
          <w:p w14:paraId="56EB5F2A" w14:textId="77777777" w:rsidR="00282E32" w:rsidRPr="00B174FA" w:rsidRDefault="00282E32" w:rsidP="00282E32">
            <w:pPr>
              <w:pStyle w:val="broodtekst"/>
            </w:pPr>
          </w:p>
        </w:tc>
        <w:tc>
          <w:tcPr>
            <w:tcW w:w="6237" w:type="dxa"/>
            <w:gridSpan w:val="5"/>
          </w:tcPr>
          <w:p w14:paraId="1EAEC459" w14:textId="77777777" w:rsidR="00282E32" w:rsidRPr="00B174FA" w:rsidRDefault="00282E32" w:rsidP="00282E32">
            <w:pPr>
              <w:pStyle w:val="broodtekst"/>
              <w:keepNext/>
            </w:pPr>
            <w:r w:rsidRPr="00B174FA">
              <w:t xml:space="preserve">De maximale afwijking in de meetwaarden van de gerapporteerde horizontale windsnelheid is 0,1 meter per seconde. </w:t>
            </w:r>
          </w:p>
        </w:tc>
        <w:tc>
          <w:tcPr>
            <w:tcW w:w="2268" w:type="dxa"/>
          </w:tcPr>
          <w:p w14:paraId="31AF4800"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282E32" w14:paraId="1601BCEC" w14:textId="77777777" w:rsidTr="008B7E54">
        <w:tc>
          <w:tcPr>
            <w:tcW w:w="1413" w:type="dxa"/>
          </w:tcPr>
          <w:p w14:paraId="76E72887" w14:textId="77777777" w:rsidR="00282E32" w:rsidRPr="00B174FA" w:rsidRDefault="00282E32" w:rsidP="00282E32">
            <w:pPr>
              <w:pStyle w:val="broodtekst"/>
            </w:pPr>
            <w:r w:rsidRPr="00B174FA">
              <w:lastRenderedPageBreak/>
              <w:t>Toelichting:</w:t>
            </w:r>
          </w:p>
        </w:tc>
        <w:tc>
          <w:tcPr>
            <w:tcW w:w="6237" w:type="dxa"/>
            <w:gridSpan w:val="5"/>
          </w:tcPr>
          <w:p w14:paraId="1D0AC439" w14:textId="77777777" w:rsidR="00282E32" w:rsidRPr="00B174FA" w:rsidRDefault="00282E32" w:rsidP="00282E32">
            <w:pPr>
              <w:pStyle w:val="broodtekst"/>
              <w:keepNext/>
              <w:rPr>
                <w:color w:val="FF0000"/>
              </w:rPr>
            </w:pPr>
            <w:r w:rsidRPr="00B174FA">
              <w:t>De meetnauwkeurigheid dient te worden bepaald met gebruik van het 10 minuten gemiddelde windsnelheid en windrichting en dient te worden gemeten door vergelijking met nabij</w:t>
            </w:r>
            <w:r>
              <w:t xml:space="preserve"> </w:t>
            </w:r>
            <w:r w:rsidRPr="00B174FA">
              <w:t>staande windmetingen verworven met de gekalibreerde windsensoren in een meteorologische toren.</w:t>
            </w:r>
          </w:p>
        </w:tc>
        <w:tc>
          <w:tcPr>
            <w:tcW w:w="2268" w:type="dxa"/>
          </w:tcPr>
          <w:p w14:paraId="411677E1"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282E32" w14:paraId="244C0B7C" w14:textId="77777777" w:rsidTr="008B7E54">
        <w:tc>
          <w:tcPr>
            <w:tcW w:w="1413" w:type="dxa"/>
          </w:tcPr>
          <w:p w14:paraId="5BB95677" w14:textId="77777777" w:rsidR="00282E32" w:rsidRPr="00B174FA" w:rsidRDefault="00282E32" w:rsidP="00282E32">
            <w:pPr>
              <w:pStyle w:val="broodtekst"/>
            </w:pPr>
            <w:r w:rsidRPr="00B174FA">
              <w:t>Verificatie:</w:t>
            </w:r>
          </w:p>
        </w:tc>
        <w:tc>
          <w:tcPr>
            <w:tcW w:w="6237" w:type="dxa"/>
            <w:gridSpan w:val="5"/>
          </w:tcPr>
          <w:p w14:paraId="7036FDED" w14:textId="77777777" w:rsidR="00282E32" w:rsidRPr="00B174FA" w:rsidRDefault="00282E32" w:rsidP="00282E32">
            <w:pPr>
              <w:pStyle w:val="broodtekst"/>
              <w:keepNext/>
            </w:pPr>
            <w:r w:rsidRPr="00B174FA">
              <w:t>Documentatie.</w:t>
            </w:r>
            <w:r>
              <w:t xml:space="preserve"> Vergelijkingsmeting (T</w:t>
            </w:r>
            <w:r w:rsidRPr="00B174FA">
              <w:t>est) met een referentie door Opdrachtnemer of een derde partij.</w:t>
            </w:r>
          </w:p>
        </w:tc>
        <w:tc>
          <w:tcPr>
            <w:tcW w:w="2268" w:type="dxa"/>
          </w:tcPr>
          <w:p w14:paraId="08B8601E"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A55F81" w14:paraId="7806891F" w14:textId="77777777" w:rsidTr="008B7E54">
        <w:tc>
          <w:tcPr>
            <w:tcW w:w="1413" w:type="dxa"/>
            <w:shd w:val="clear" w:color="auto" w:fill="E6E6E6"/>
          </w:tcPr>
          <w:p w14:paraId="14614A73"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VSE-14</w:t>
            </w:r>
          </w:p>
        </w:tc>
        <w:tc>
          <w:tcPr>
            <w:tcW w:w="6237" w:type="dxa"/>
            <w:gridSpan w:val="5"/>
            <w:shd w:val="clear" w:color="auto" w:fill="E6E6E6"/>
          </w:tcPr>
          <w:p w14:paraId="7371CC4E" w14:textId="77777777" w:rsidR="00282E32" w:rsidRPr="00A55F81" w:rsidRDefault="00A55F81" w:rsidP="00282E32">
            <w:pPr>
              <w:suppressAutoHyphens/>
              <w:autoSpaceDE w:val="0"/>
              <w:spacing w:before="40" w:after="40" w:line="240" w:lineRule="atLeast"/>
              <w:rPr>
                <w:rFonts w:ascii="Verdana" w:eastAsia="Times New Roman" w:hAnsi="Verdana" w:cs="Times New Roman"/>
                <w:b/>
                <w:lang w:eastAsia="ar-SA"/>
              </w:rPr>
            </w:pPr>
            <w:r w:rsidRPr="00B174FA">
              <w:rPr>
                <w:b/>
              </w:rPr>
              <w:t>Nauwkeurigheid in de meetwaarden windrichting</w:t>
            </w:r>
          </w:p>
        </w:tc>
        <w:tc>
          <w:tcPr>
            <w:tcW w:w="2268" w:type="dxa"/>
            <w:shd w:val="clear" w:color="auto" w:fill="86C490"/>
          </w:tcPr>
          <w:p w14:paraId="6FB7C4D1" w14:textId="77777777" w:rsidR="00282E32" w:rsidRPr="00A55F81" w:rsidRDefault="00282E32" w:rsidP="00282E32">
            <w:pPr>
              <w:suppressAutoHyphens/>
              <w:autoSpaceDE w:val="0"/>
              <w:spacing w:before="40" w:after="40" w:line="240" w:lineRule="atLeast"/>
              <w:rPr>
                <w:rFonts w:ascii="Verdana" w:eastAsia="Times New Roman" w:hAnsi="Verdana" w:cs="Times New Roman"/>
                <w:b/>
                <w:lang w:eastAsia="ar-SA"/>
              </w:rPr>
            </w:pPr>
          </w:p>
        </w:tc>
      </w:tr>
      <w:tr w:rsidR="00282E32" w:rsidRPr="00282E32" w14:paraId="2B3BF963" w14:textId="77777777" w:rsidTr="008B7E54">
        <w:tc>
          <w:tcPr>
            <w:tcW w:w="1413" w:type="dxa"/>
          </w:tcPr>
          <w:p w14:paraId="2DC76C90" w14:textId="77777777" w:rsidR="00282E32" w:rsidRPr="00B174FA" w:rsidRDefault="00282E32" w:rsidP="00282E32">
            <w:pPr>
              <w:pStyle w:val="broodtekst"/>
            </w:pPr>
            <w:r w:rsidRPr="00B174FA">
              <w:t>Eis:</w:t>
            </w:r>
          </w:p>
          <w:p w14:paraId="569CA55B" w14:textId="77777777" w:rsidR="00282E32" w:rsidRPr="00B174FA" w:rsidRDefault="00282E32" w:rsidP="00282E32">
            <w:pPr>
              <w:pStyle w:val="broodtekst"/>
            </w:pPr>
          </w:p>
        </w:tc>
        <w:tc>
          <w:tcPr>
            <w:tcW w:w="6237" w:type="dxa"/>
            <w:gridSpan w:val="5"/>
          </w:tcPr>
          <w:p w14:paraId="5280741E" w14:textId="77777777" w:rsidR="00282E32" w:rsidRPr="00B174FA" w:rsidRDefault="00282E32" w:rsidP="00282E32">
            <w:pPr>
              <w:pStyle w:val="broodtekst"/>
              <w:keepNext/>
            </w:pPr>
            <w:r w:rsidRPr="00B174FA">
              <w:t xml:space="preserve">De maximale afwijking in de meetwaarden van de gerapporteerde windrichting is 5 graden. </w:t>
            </w:r>
          </w:p>
        </w:tc>
        <w:tc>
          <w:tcPr>
            <w:tcW w:w="2268" w:type="dxa"/>
          </w:tcPr>
          <w:p w14:paraId="24F3777F"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282E32" w14:paraId="5BE0F086" w14:textId="77777777" w:rsidTr="008B7E54">
        <w:tc>
          <w:tcPr>
            <w:tcW w:w="1413" w:type="dxa"/>
          </w:tcPr>
          <w:p w14:paraId="36DB11EC" w14:textId="77777777" w:rsidR="00282E32" w:rsidRPr="00B174FA" w:rsidRDefault="00282E32" w:rsidP="00282E32">
            <w:pPr>
              <w:pStyle w:val="broodtekst"/>
            </w:pPr>
            <w:r w:rsidRPr="00B174FA">
              <w:t>Toelichting:</w:t>
            </w:r>
          </w:p>
        </w:tc>
        <w:tc>
          <w:tcPr>
            <w:tcW w:w="6237" w:type="dxa"/>
            <w:gridSpan w:val="5"/>
          </w:tcPr>
          <w:p w14:paraId="0D4B651A" w14:textId="77777777" w:rsidR="00282E32" w:rsidRPr="00B174FA" w:rsidRDefault="00282E32" w:rsidP="00282E32">
            <w:pPr>
              <w:pStyle w:val="broodtekst"/>
              <w:keepNext/>
              <w:rPr>
                <w:color w:val="FF0000"/>
              </w:rPr>
            </w:pPr>
            <w:r w:rsidRPr="00B174FA">
              <w:t>De meetnauwkeurigheid dient te worden bepaald met gebruik van het 10 minuten gemiddelde windsnelheid en windrichting en dient te worden gemeten door vergelijking met nabij staande windmetingen verworven met de gekalibreerde windsensoren in een meteorologische toren.</w:t>
            </w:r>
          </w:p>
        </w:tc>
        <w:tc>
          <w:tcPr>
            <w:tcW w:w="2268" w:type="dxa"/>
          </w:tcPr>
          <w:p w14:paraId="20724C2C"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7BD78BAE" w14:textId="77777777" w:rsidTr="008B7E54">
        <w:tc>
          <w:tcPr>
            <w:tcW w:w="1413" w:type="dxa"/>
          </w:tcPr>
          <w:p w14:paraId="5F783BE4" w14:textId="77777777" w:rsidR="00282E32" w:rsidRPr="00B174FA" w:rsidRDefault="00282E32" w:rsidP="00282E32">
            <w:pPr>
              <w:pStyle w:val="broodtekst"/>
            </w:pPr>
            <w:r w:rsidRPr="00B174FA">
              <w:t>Verificatie:</w:t>
            </w:r>
          </w:p>
        </w:tc>
        <w:tc>
          <w:tcPr>
            <w:tcW w:w="6237" w:type="dxa"/>
            <w:gridSpan w:val="5"/>
          </w:tcPr>
          <w:p w14:paraId="229E734B" w14:textId="77777777" w:rsidR="00282E32" w:rsidRPr="00B174FA" w:rsidRDefault="00282E32" w:rsidP="00282E32">
            <w:pPr>
              <w:pStyle w:val="broodtekst"/>
              <w:keepNext/>
            </w:pPr>
            <w:r w:rsidRPr="00B174FA">
              <w:t xml:space="preserve">Documentatie, </w:t>
            </w:r>
            <w:r>
              <w:t>Meting, T</w:t>
            </w:r>
            <w:r w:rsidRPr="00B174FA">
              <w:t>est.</w:t>
            </w:r>
          </w:p>
        </w:tc>
        <w:tc>
          <w:tcPr>
            <w:tcW w:w="2268" w:type="dxa"/>
          </w:tcPr>
          <w:p w14:paraId="33B9D971"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2DFCED11" w14:textId="77777777" w:rsidTr="008B7E54">
        <w:tc>
          <w:tcPr>
            <w:tcW w:w="1413" w:type="dxa"/>
            <w:shd w:val="clear" w:color="auto" w:fill="E6E6E6"/>
          </w:tcPr>
          <w:p w14:paraId="171684EE"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VSE-15</w:t>
            </w:r>
          </w:p>
        </w:tc>
        <w:tc>
          <w:tcPr>
            <w:tcW w:w="6237" w:type="dxa"/>
            <w:gridSpan w:val="5"/>
            <w:shd w:val="clear" w:color="auto" w:fill="E6E6E6"/>
          </w:tcPr>
          <w:p w14:paraId="55F65588" w14:textId="77777777" w:rsidR="00282E32"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r w:rsidRPr="00B174FA">
              <w:rPr>
                <w:b/>
              </w:rPr>
              <w:t>Kalibratie</w:t>
            </w:r>
          </w:p>
        </w:tc>
        <w:tc>
          <w:tcPr>
            <w:tcW w:w="2268" w:type="dxa"/>
            <w:shd w:val="clear" w:color="auto" w:fill="86C490"/>
          </w:tcPr>
          <w:p w14:paraId="663C2FA6"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282E32" w14:paraId="1908101A" w14:textId="77777777" w:rsidTr="008B7E54">
        <w:tc>
          <w:tcPr>
            <w:tcW w:w="1413" w:type="dxa"/>
          </w:tcPr>
          <w:p w14:paraId="5B1F5F05" w14:textId="77777777" w:rsidR="00282E32" w:rsidRPr="00B174FA" w:rsidRDefault="00282E32" w:rsidP="00282E32">
            <w:pPr>
              <w:pStyle w:val="broodtekst"/>
            </w:pPr>
            <w:r w:rsidRPr="00B174FA">
              <w:t>Eis:</w:t>
            </w:r>
          </w:p>
        </w:tc>
        <w:tc>
          <w:tcPr>
            <w:tcW w:w="6237" w:type="dxa"/>
            <w:gridSpan w:val="5"/>
          </w:tcPr>
          <w:p w14:paraId="5D8D2558" w14:textId="77777777" w:rsidR="00282E32" w:rsidRPr="00B174FA" w:rsidRDefault="00282E32" w:rsidP="00282E32">
            <w:pPr>
              <w:pStyle w:val="broodtekst"/>
              <w:keepNext/>
            </w:pPr>
            <w:r w:rsidRPr="00B174FA">
              <w:t>De Opdrachtnemer dient de LiDAR te kalibreren.</w:t>
            </w:r>
          </w:p>
        </w:tc>
        <w:tc>
          <w:tcPr>
            <w:tcW w:w="2268" w:type="dxa"/>
          </w:tcPr>
          <w:p w14:paraId="0ADE9BB4"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282E32" w14:paraId="0C781A01" w14:textId="77777777" w:rsidTr="008B7E54">
        <w:tc>
          <w:tcPr>
            <w:tcW w:w="1413" w:type="dxa"/>
          </w:tcPr>
          <w:p w14:paraId="655E6266" w14:textId="77777777" w:rsidR="00282E32" w:rsidRPr="00B174FA" w:rsidRDefault="00282E32" w:rsidP="00282E32">
            <w:pPr>
              <w:pStyle w:val="broodtekst"/>
            </w:pPr>
            <w:r w:rsidRPr="00B174FA">
              <w:t>Toelichting:</w:t>
            </w:r>
          </w:p>
        </w:tc>
        <w:tc>
          <w:tcPr>
            <w:tcW w:w="6237" w:type="dxa"/>
            <w:gridSpan w:val="5"/>
          </w:tcPr>
          <w:p w14:paraId="70F1E2A8" w14:textId="77777777" w:rsidR="00282E32" w:rsidRPr="00B174FA" w:rsidRDefault="00282E32" w:rsidP="00282E32">
            <w:pPr>
              <w:pStyle w:val="broodtekst"/>
              <w:keepNext/>
            </w:pPr>
            <w:r w:rsidRPr="00B174FA">
              <w:t>Bij levering van nieuwe apparatuur of apparatuur waaraan onderhoud heeft plaats gevonden, dient deze (opnieuw) gekalibreerd te zijn waardoor de standaard kalibratieperiode van toepassing is om daarmee de operationele inzetbaar te maximaliseren.</w:t>
            </w:r>
          </w:p>
          <w:p w14:paraId="0A912DB0" w14:textId="77777777" w:rsidR="00282E32" w:rsidRPr="00B174FA" w:rsidRDefault="00282E32" w:rsidP="00282E32">
            <w:pPr>
              <w:pStyle w:val="broodtekst"/>
              <w:keepNext/>
            </w:pPr>
          </w:p>
          <w:p w14:paraId="7E9266B7" w14:textId="77777777" w:rsidR="00282E32" w:rsidRPr="00B174FA" w:rsidRDefault="00282E32" w:rsidP="00282E32">
            <w:pPr>
              <w:pStyle w:val="broodtekst"/>
              <w:keepNext/>
            </w:pPr>
            <w:r w:rsidRPr="00B174FA">
              <w:t xml:space="preserve">Alvorens de LiDAR onshore te brengen, wordt deze vervangen door een reserve LiDAR. </w:t>
            </w:r>
          </w:p>
          <w:p w14:paraId="517B7A02" w14:textId="77777777" w:rsidR="00282E32" w:rsidRPr="00B174FA" w:rsidRDefault="00282E32" w:rsidP="00282E32">
            <w:pPr>
              <w:pStyle w:val="broodtekst"/>
              <w:keepNext/>
            </w:pPr>
            <w:r w:rsidRPr="00B174FA">
              <w:t>De LiDAR wordt voor Kalibratie en Onderhoud aan Opdrachtnemer aangeboden op de locatie OEC te Stellendam.</w:t>
            </w:r>
          </w:p>
        </w:tc>
        <w:tc>
          <w:tcPr>
            <w:tcW w:w="2268" w:type="dxa"/>
          </w:tcPr>
          <w:p w14:paraId="09047E90"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628CF7C2" w14:textId="77777777" w:rsidTr="008B7E54">
        <w:tc>
          <w:tcPr>
            <w:tcW w:w="1413" w:type="dxa"/>
          </w:tcPr>
          <w:p w14:paraId="768A5AF9" w14:textId="77777777" w:rsidR="00282E32" w:rsidRPr="00B174FA" w:rsidRDefault="00282E32" w:rsidP="00282E32">
            <w:pPr>
              <w:pStyle w:val="broodtekst"/>
            </w:pPr>
            <w:r w:rsidRPr="00B174FA">
              <w:t>Verificatie:</w:t>
            </w:r>
          </w:p>
        </w:tc>
        <w:tc>
          <w:tcPr>
            <w:tcW w:w="6237" w:type="dxa"/>
            <w:gridSpan w:val="5"/>
          </w:tcPr>
          <w:p w14:paraId="34D0EEA8" w14:textId="77777777" w:rsidR="00282E32" w:rsidRPr="00B174FA" w:rsidRDefault="00282E32" w:rsidP="00282E32">
            <w:pPr>
              <w:pStyle w:val="broodtekst"/>
              <w:keepNext/>
            </w:pPr>
            <w:r w:rsidRPr="00B174FA">
              <w:t>Certificaat, Documentatie.</w:t>
            </w:r>
          </w:p>
        </w:tc>
        <w:tc>
          <w:tcPr>
            <w:tcW w:w="2268" w:type="dxa"/>
          </w:tcPr>
          <w:p w14:paraId="4E606199"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558E3195" w14:textId="77777777" w:rsidTr="008B7E54">
        <w:tc>
          <w:tcPr>
            <w:tcW w:w="1413" w:type="dxa"/>
            <w:shd w:val="clear" w:color="auto" w:fill="E6E6E6"/>
          </w:tcPr>
          <w:p w14:paraId="5509AAC3"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VSE-16</w:t>
            </w:r>
          </w:p>
        </w:tc>
        <w:tc>
          <w:tcPr>
            <w:tcW w:w="6237" w:type="dxa"/>
            <w:gridSpan w:val="5"/>
            <w:shd w:val="clear" w:color="auto" w:fill="E6E6E6"/>
          </w:tcPr>
          <w:p w14:paraId="6EE8DA25" w14:textId="77777777" w:rsidR="00282E32" w:rsidRPr="00055DD4" w:rsidRDefault="00A55F81" w:rsidP="00282E32">
            <w:pPr>
              <w:suppressAutoHyphens/>
              <w:autoSpaceDE w:val="0"/>
              <w:spacing w:before="40" w:after="40" w:line="240" w:lineRule="atLeast"/>
              <w:rPr>
                <w:rFonts w:ascii="Verdana" w:eastAsia="Times New Roman" w:hAnsi="Verdana" w:cs="Times New Roman"/>
                <w:b/>
                <w:lang w:val="en-GB" w:eastAsia="ar-SA"/>
              </w:rPr>
            </w:pPr>
            <w:r w:rsidRPr="00B174FA">
              <w:rPr>
                <w:b/>
              </w:rPr>
              <w:t>Levering LiDAR</w:t>
            </w:r>
          </w:p>
        </w:tc>
        <w:tc>
          <w:tcPr>
            <w:tcW w:w="2268" w:type="dxa"/>
            <w:shd w:val="clear" w:color="auto" w:fill="86C490"/>
          </w:tcPr>
          <w:p w14:paraId="7605BF70"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282E32" w14:paraId="769B2015" w14:textId="77777777" w:rsidTr="008B7E54">
        <w:tc>
          <w:tcPr>
            <w:tcW w:w="1413" w:type="dxa"/>
          </w:tcPr>
          <w:p w14:paraId="4B1111BF" w14:textId="77777777" w:rsidR="00282E32" w:rsidRPr="00B174FA" w:rsidRDefault="00282E32" w:rsidP="00282E32">
            <w:pPr>
              <w:pStyle w:val="broodtekst"/>
            </w:pPr>
            <w:r w:rsidRPr="00B174FA">
              <w:t>Eis:</w:t>
            </w:r>
          </w:p>
        </w:tc>
        <w:tc>
          <w:tcPr>
            <w:tcW w:w="6237" w:type="dxa"/>
            <w:gridSpan w:val="5"/>
          </w:tcPr>
          <w:p w14:paraId="68E2A673" w14:textId="77777777" w:rsidR="00282E32" w:rsidRPr="00B174FA" w:rsidRDefault="00282E32" w:rsidP="00282E32">
            <w:pPr>
              <w:pStyle w:val="broodtekst"/>
              <w:keepNext/>
            </w:pPr>
            <w:r w:rsidRPr="00B174FA">
              <w:t>De Opdrachtnemer dient iedere LiDAR binnen maximaal 6 maanden na afroep te leveren.</w:t>
            </w:r>
          </w:p>
        </w:tc>
        <w:tc>
          <w:tcPr>
            <w:tcW w:w="2268" w:type="dxa"/>
          </w:tcPr>
          <w:p w14:paraId="5A18705A"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04AB0E45" w14:textId="77777777" w:rsidTr="008B7E54">
        <w:tc>
          <w:tcPr>
            <w:tcW w:w="1413" w:type="dxa"/>
          </w:tcPr>
          <w:p w14:paraId="382ABB58" w14:textId="77777777" w:rsidR="00282E32" w:rsidRPr="00B174FA" w:rsidRDefault="00282E32" w:rsidP="00282E32">
            <w:pPr>
              <w:pStyle w:val="broodtekst"/>
            </w:pPr>
            <w:r w:rsidRPr="00B174FA">
              <w:t>Toelichting:</w:t>
            </w:r>
          </w:p>
        </w:tc>
        <w:tc>
          <w:tcPr>
            <w:tcW w:w="6237" w:type="dxa"/>
            <w:gridSpan w:val="5"/>
          </w:tcPr>
          <w:p w14:paraId="5A61E03B" w14:textId="77777777" w:rsidR="00282E32" w:rsidRPr="00B174FA" w:rsidRDefault="00282E32" w:rsidP="00282E32">
            <w:pPr>
              <w:pStyle w:val="broodtekst"/>
              <w:keepNext/>
            </w:pPr>
          </w:p>
        </w:tc>
        <w:tc>
          <w:tcPr>
            <w:tcW w:w="2268" w:type="dxa"/>
          </w:tcPr>
          <w:p w14:paraId="77E41949"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21CDA201" w14:textId="77777777" w:rsidTr="008B7E54">
        <w:tc>
          <w:tcPr>
            <w:tcW w:w="1413" w:type="dxa"/>
          </w:tcPr>
          <w:p w14:paraId="314F0D36" w14:textId="77777777" w:rsidR="00282E32" w:rsidRPr="00B174FA" w:rsidRDefault="00282E32" w:rsidP="00282E32">
            <w:pPr>
              <w:pStyle w:val="broodtekst"/>
            </w:pPr>
            <w:r w:rsidRPr="00B174FA">
              <w:t>Verificatie:</w:t>
            </w:r>
          </w:p>
        </w:tc>
        <w:tc>
          <w:tcPr>
            <w:tcW w:w="6237" w:type="dxa"/>
            <w:gridSpan w:val="5"/>
          </w:tcPr>
          <w:p w14:paraId="40BAA789" w14:textId="77777777" w:rsidR="00282E32" w:rsidRPr="00B174FA" w:rsidRDefault="00282E32" w:rsidP="00282E32">
            <w:pPr>
              <w:pStyle w:val="broodtekst"/>
              <w:keepNext/>
            </w:pPr>
          </w:p>
        </w:tc>
        <w:tc>
          <w:tcPr>
            <w:tcW w:w="2268" w:type="dxa"/>
          </w:tcPr>
          <w:p w14:paraId="53BA0138"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332C77A6" w14:textId="77777777" w:rsidTr="008B7E54">
        <w:tc>
          <w:tcPr>
            <w:tcW w:w="1413" w:type="dxa"/>
            <w:shd w:val="clear" w:color="auto" w:fill="E6E6E6"/>
          </w:tcPr>
          <w:p w14:paraId="68CCBFFA"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VSE-17</w:t>
            </w:r>
          </w:p>
        </w:tc>
        <w:tc>
          <w:tcPr>
            <w:tcW w:w="6237" w:type="dxa"/>
            <w:gridSpan w:val="5"/>
            <w:shd w:val="clear" w:color="auto" w:fill="E6E6E6"/>
          </w:tcPr>
          <w:p w14:paraId="11EDBBD4" w14:textId="77777777" w:rsidR="00282E32" w:rsidRPr="00055DD4" w:rsidRDefault="00A55F81" w:rsidP="00282E32">
            <w:pPr>
              <w:suppressAutoHyphens/>
              <w:autoSpaceDE w:val="0"/>
              <w:spacing w:before="40" w:after="40" w:line="240" w:lineRule="atLeast"/>
              <w:rPr>
                <w:rFonts w:ascii="Verdana" w:eastAsia="Times New Roman" w:hAnsi="Verdana" w:cs="Times New Roman"/>
                <w:b/>
                <w:lang w:val="en-GB" w:eastAsia="ar-SA"/>
              </w:rPr>
            </w:pPr>
            <w:r w:rsidRPr="00B174FA">
              <w:rPr>
                <w:b/>
              </w:rPr>
              <w:t>Bereik windsnelheden</w:t>
            </w:r>
          </w:p>
        </w:tc>
        <w:tc>
          <w:tcPr>
            <w:tcW w:w="2268" w:type="dxa"/>
            <w:shd w:val="clear" w:color="auto" w:fill="86C490"/>
          </w:tcPr>
          <w:p w14:paraId="684B7DF8"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282E32" w14:paraId="78A5B495" w14:textId="77777777" w:rsidTr="008B7E54">
        <w:tc>
          <w:tcPr>
            <w:tcW w:w="1413" w:type="dxa"/>
          </w:tcPr>
          <w:p w14:paraId="4BF6EC01" w14:textId="77777777" w:rsidR="00282E32" w:rsidRPr="00B174FA" w:rsidRDefault="00282E32" w:rsidP="00282E32">
            <w:pPr>
              <w:pStyle w:val="broodtekst"/>
            </w:pPr>
            <w:r w:rsidRPr="00B174FA">
              <w:t>Eis:</w:t>
            </w:r>
          </w:p>
        </w:tc>
        <w:tc>
          <w:tcPr>
            <w:tcW w:w="6237" w:type="dxa"/>
            <w:gridSpan w:val="5"/>
          </w:tcPr>
          <w:p w14:paraId="5AC8ADE4" w14:textId="77777777" w:rsidR="00282E32" w:rsidRPr="00B174FA" w:rsidRDefault="00282E32" w:rsidP="00282E32">
            <w:pPr>
              <w:pStyle w:val="broodtekst"/>
              <w:keepNext/>
            </w:pPr>
            <w:r w:rsidRPr="00B174FA">
              <w:t>Het minimale bereik van de gemeten en gerapporteerde windsnelheden is 1 tot 60 meter per seconde.</w:t>
            </w:r>
          </w:p>
        </w:tc>
        <w:tc>
          <w:tcPr>
            <w:tcW w:w="2268" w:type="dxa"/>
          </w:tcPr>
          <w:p w14:paraId="5FC3E143"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7326B5B6" w14:textId="77777777" w:rsidTr="008B7E54">
        <w:tc>
          <w:tcPr>
            <w:tcW w:w="1413" w:type="dxa"/>
          </w:tcPr>
          <w:p w14:paraId="080DB1E4" w14:textId="77777777" w:rsidR="00282E32" w:rsidRPr="00B174FA" w:rsidRDefault="00282E32" w:rsidP="00282E32">
            <w:pPr>
              <w:pStyle w:val="broodtekst"/>
            </w:pPr>
            <w:r w:rsidRPr="00B174FA">
              <w:t>Toelichting:</w:t>
            </w:r>
          </w:p>
        </w:tc>
        <w:tc>
          <w:tcPr>
            <w:tcW w:w="6237" w:type="dxa"/>
            <w:gridSpan w:val="5"/>
          </w:tcPr>
          <w:p w14:paraId="106E31C0" w14:textId="77777777" w:rsidR="00282E32" w:rsidRPr="00B174FA" w:rsidRDefault="00282E32" w:rsidP="00282E32">
            <w:pPr>
              <w:pStyle w:val="broodtekst"/>
              <w:keepNext/>
            </w:pPr>
          </w:p>
        </w:tc>
        <w:tc>
          <w:tcPr>
            <w:tcW w:w="2268" w:type="dxa"/>
          </w:tcPr>
          <w:p w14:paraId="6E7755E2"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3BD5EA64" w14:textId="77777777" w:rsidTr="008B7E54">
        <w:tc>
          <w:tcPr>
            <w:tcW w:w="1413" w:type="dxa"/>
          </w:tcPr>
          <w:p w14:paraId="2F15F5A3" w14:textId="77777777" w:rsidR="00282E32" w:rsidRPr="00B174FA" w:rsidRDefault="00282E32" w:rsidP="00282E32">
            <w:pPr>
              <w:pStyle w:val="broodtekst"/>
            </w:pPr>
            <w:r w:rsidRPr="00B174FA">
              <w:t>Verificatie:</w:t>
            </w:r>
          </w:p>
        </w:tc>
        <w:tc>
          <w:tcPr>
            <w:tcW w:w="6237" w:type="dxa"/>
            <w:gridSpan w:val="5"/>
          </w:tcPr>
          <w:p w14:paraId="787D450E" w14:textId="77777777" w:rsidR="00282E32" w:rsidRPr="00B174FA" w:rsidRDefault="00282E32" w:rsidP="00282E32">
            <w:pPr>
              <w:pStyle w:val="broodtekst"/>
              <w:keepNext/>
            </w:pPr>
            <w:r w:rsidRPr="00B174FA">
              <w:t>Documentatie.</w:t>
            </w:r>
          </w:p>
        </w:tc>
        <w:tc>
          <w:tcPr>
            <w:tcW w:w="2268" w:type="dxa"/>
          </w:tcPr>
          <w:p w14:paraId="78CF17ED"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27306A61" w14:textId="77777777" w:rsidTr="008B7E54">
        <w:tc>
          <w:tcPr>
            <w:tcW w:w="1413" w:type="dxa"/>
            <w:shd w:val="clear" w:color="auto" w:fill="E6E6E6"/>
          </w:tcPr>
          <w:p w14:paraId="188DCB95"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VSE-18</w:t>
            </w:r>
          </w:p>
        </w:tc>
        <w:tc>
          <w:tcPr>
            <w:tcW w:w="6237" w:type="dxa"/>
            <w:gridSpan w:val="5"/>
            <w:shd w:val="clear" w:color="auto" w:fill="E6E6E6"/>
          </w:tcPr>
          <w:p w14:paraId="12C7D106" w14:textId="77777777" w:rsidR="00282E32" w:rsidRPr="00055DD4" w:rsidRDefault="00A55F81" w:rsidP="00282E32">
            <w:pPr>
              <w:suppressAutoHyphens/>
              <w:autoSpaceDE w:val="0"/>
              <w:spacing w:before="40" w:after="40" w:line="240" w:lineRule="atLeast"/>
              <w:rPr>
                <w:rFonts w:ascii="Verdana" w:eastAsia="Times New Roman" w:hAnsi="Verdana" w:cs="Times New Roman"/>
                <w:b/>
                <w:lang w:val="en-GB" w:eastAsia="ar-SA"/>
              </w:rPr>
            </w:pPr>
            <w:r w:rsidRPr="00B174FA">
              <w:rPr>
                <w:b/>
              </w:rPr>
              <w:t>Bereik windrichting</w:t>
            </w:r>
          </w:p>
        </w:tc>
        <w:tc>
          <w:tcPr>
            <w:tcW w:w="2268" w:type="dxa"/>
            <w:shd w:val="clear" w:color="auto" w:fill="86C490"/>
          </w:tcPr>
          <w:p w14:paraId="16AA8802"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282E32" w14:paraId="597EB2DA" w14:textId="77777777" w:rsidTr="008B7E54">
        <w:tc>
          <w:tcPr>
            <w:tcW w:w="1413" w:type="dxa"/>
          </w:tcPr>
          <w:p w14:paraId="076DC0D1" w14:textId="77777777" w:rsidR="00282E32" w:rsidRPr="00B174FA" w:rsidRDefault="00282E32" w:rsidP="00282E32">
            <w:pPr>
              <w:pStyle w:val="broodtekst"/>
            </w:pPr>
            <w:r w:rsidRPr="00B174FA">
              <w:t>Eis:</w:t>
            </w:r>
          </w:p>
        </w:tc>
        <w:tc>
          <w:tcPr>
            <w:tcW w:w="6237" w:type="dxa"/>
            <w:gridSpan w:val="5"/>
          </w:tcPr>
          <w:p w14:paraId="188AC089" w14:textId="77777777" w:rsidR="00282E32" w:rsidRPr="00B174FA" w:rsidRDefault="00282E32" w:rsidP="00282E32">
            <w:pPr>
              <w:pStyle w:val="broodtekst"/>
              <w:keepNext/>
            </w:pPr>
            <w:r w:rsidRPr="00B174FA">
              <w:t>Het bereik van de gemeten en gerapporteerde windrichting is 360 graden.</w:t>
            </w:r>
          </w:p>
        </w:tc>
        <w:tc>
          <w:tcPr>
            <w:tcW w:w="2268" w:type="dxa"/>
          </w:tcPr>
          <w:p w14:paraId="1E08FA80"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3407F502" w14:textId="77777777" w:rsidTr="008B7E54">
        <w:tc>
          <w:tcPr>
            <w:tcW w:w="1413" w:type="dxa"/>
          </w:tcPr>
          <w:p w14:paraId="6CA0316E" w14:textId="77777777" w:rsidR="00282E32" w:rsidRPr="00B174FA" w:rsidRDefault="00282E32" w:rsidP="00282E32">
            <w:pPr>
              <w:pStyle w:val="broodtekst"/>
            </w:pPr>
            <w:r w:rsidRPr="00B174FA">
              <w:t>Toelichting:</w:t>
            </w:r>
          </w:p>
        </w:tc>
        <w:tc>
          <w:tcPr>
            <w:tcW w:w="6237" w:type="dxa"/>
            <w:gridSpan w:val="5"/>
          </w:tcPr>
          <w:p w14:paraId="589539CD" w14:textId="77777777" w:rsidR="00282E32" w:rsidRPr="00B174FA" w:rsidRDefault="00282E32" w:rsidP="00282E32">
            <w:pPr>
              <w:pStyle w:val="broodtekst"/>
              <w:keepNext/>
            </w:pPr>
          </w:p>
        </w:tc>
        <w:tc>
          <w:tcPr>
            <w:tcW w:w="2268" w:type="dxa"/>
          </w:tcPr>
          <w:p w14:paraId="6FD75C97"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207293E7" w14:textId="77777777" w:rsidTr="008B7E54">
        <w:tc>
          <w:tcPr>
            <w:tcW w:w="1413" w:type="dxa"/>
          </w:tcPr>
          <w:p w14:paraId="304F13C9" w14:textId="77777777" w:rsidR="00282E32" w:rsidRPr="00B174FA" w:rsidRDefault="00282E32" w:rsidP="00282E32">
            <w:pPr>
              <w:pStyle w:val="broodtekst"/>
            </w:pPr>
            <w:r w:rsidRPr="00B174FA">
              <w:t>Verificatie:</w:t>
            </w:r>
          </w:p>
        </w:tc>
        <w:tc>
          <w:tcPr>
            <w:tcW w:w="6237" w:type="dxa"/>
            <w:gridSpan w:val="5"/>
          </w:tcPr>
          <w:p w14:paraId="64B6D97D" w14:textId="77777777" w:rsidR="00282E32" w:rsidRPr="00B174FA" w:rsidRDefault="00282E32" w:rsidP="00282E32">
            <w:pPr>
              <w:pStyle w:val="broodtekst"/>
              <w:keepNext/>
            </w:pPr>
            <w:r w:rsidRPr="00B174FA">
              <w:t>Documentatie.</w:t>
            </w:r>
          </w:p>
        </w:tc>
        <w:tc>
          <w:tcPr>
            <w:tcW w:w="2268" w:type="dxa"/>
          </w:tcPr>
          <w:p w14:paraId="55C27796"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56F9D79A" w14:textId="77777777" w:rsidTr="008B7E54">
        <w:tc>
          <w:tcPr>
            <w:tcW w:w="1413" w:type="dxa"/>
            <w:shd w:val="clear" w:color="auto" w:fill="E6E6E6"/>
          </w:tcPr>
          <w:p w14:paraId="66A0D9A9"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VSE-19</w:t>
            </w:r>
          </w:p>
        </w:tc>
        <w:tc>
          <w:tcPr>
            <w:tcW w:w="6237" w:type="dxa"/>
            <w:gridSpan w:val="5"/>
            <w:shd w:val="clear" w:color="auto" w:fill="E6E6E6"/>
          </w:tcPr>
          <w:p w14:paraId="43CB12F1" w14:textId="77777777" w:rsidR="00282E32" w:rsidRPr="00055DD4" w:rsidRDefault="00A55F81" w:rsidP="00282E32">
            <w:pPr>
              <w:suppressAutoHyphens/>
              <w:autoSpaceDE w:val="0"/>
              <w:spacing w:before="40" w:after="40" w:line="240" w:lineRule="atLeast"/>
              <w:rPr>
                <w:rFonts w:ascii="Verdana" w:eastAsia="Times New Roman" w:hAnsi="Verdana" w:cs="Times New Roman"/>
                <w:b/>
                <w:lang w:val="en-GB" w:eastAsia="ar-SA"/>
              </w:rPr>
            </w:pPr>
            <w:r w:rsidRPr="00B174FA">
              <w:rPr>
                <w:b/>
              </w:rPr>
              <w:t>Foutieve data</w:t>
            </w:r>
          </w:p>
        </w:tc>
        <w:tc>
          <w:tcPr>
            <w:tcW w:w="2268" w:type="dxa"/>
            <w:shd w:val="clear" w:color="auto" w:fill="86C490"/>
          </w:tcPr>
          <w:p w14:paraId="60A28CA1"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550824" w14:paraId="6CB6629F" w14:textId="77777777" w:rsidTr="008B7E54">
        <w:tc>
          <w:tcPr>
            <w:tcW w:w="1413" w:type="dxa"/>
          </w:tcPr>
          <w:p w14:paraId="49D103FD" w14:textId="77777777" w:rsidR="00282E32" w:rsidRPr="00B174FA" w:rsidRDefault="00282E32" w:rsidP="00282E32">
            <w:pPr>
              <w:pStyle w:val="broodtekst"/>
            </w:pPr>
            <w:r w:rsidRPr="00B174FA">
              <w:t>Eis:</w:t>
            </w:r>
          </w:p>
        </w:tc>
        <w:tc>
          <w:tcPr>
            <w:tcW w:w="6237" w:type="dxa"/>
            <w:gridSpan w:val="5"/>
          </w:tcPr>
          <w:p w14:paraId="7292E0F7" w14:textId="77777777" w:rsidR="00282E32" w:rsidRPr="00B174FA" w:rsidRDefault="00282E32" w:rsidP="00282E32">
            <w:pPr>
              <w:pStyle w:val="broodtekst"/>
              <w:keepNext/>
              <w:rPr>
                <w:lang w:val="en-US"/>
              </w:rPr>
            </w:pPr>
            <w:r w:rsidRPr="00B174FA">
              <w:rPr>
                <w:lang w:val="en-US"/>
              </w:rPr>
              <w:t>De LiDAR geeft “quality-controlled (QC)” data uit.</w:t>
            </w:r>
          </w:p>
        </w:tc>
        <w:tc>
          <w:tcPr>
            <w:tcW w:w="2268" w:type="dxa"/>
          </w:tcPr>
          <w:p w14:paraId="07CD5EB1"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282E32" w14:paraId="4201892F" w14:textId="77777777" w:rsidTr="008B7E54">
        <w:tc>
          <w:tcPr>
            <w:tcW w:w="1413" w:type="dxa"/>
          </w:tcPr>
          <w:p w14:paraId="2BF2620D" w14:textId="77777777" w:rsidR="00282E32" w:rsidRPr="00B174FA" w:rsidRDefault="00282E32" w:rsidP="00282E32">
            <w:pPr>
              <w:pStyle w:val="broodtekst"/>
            </w:pPr>
            <w:r w:rsidRPr="00B174FA">
              <w:t>Toelichting:</w:t>
            </w:r>
          </w:p>
        </w:tc>
        <w:tc>
          <w:tcPr>
            <w:tcW w:w="6237" w:type="dxa"/>
            <w:gridSpan w:val="5"/>
          </w:tcPr>
          <w:p w14:paraId="0CA862F8" w14:textId="77777777" w:rsidR="00282E32" w:rsidRPr="00B174FA" w:rsidRDefault="00282E32" w:rsidP="00282E32">
            <w:pPr>
              <w:pStyle w:val="broodtekst"/>
              <w:keepNext/>
              <w:rPr>
                <w:color w:val="FF0000"/>
              </w:rPr>
            </w:pPr>
            <w:r w:rsidRPr="00B174FA">
              <w:t xml:space="preserve">Het instrument geeft QC (quality-controlled) meetwaardes uit. De LiDAR dient foutieve data, veroorzaakt door de bijvoorbeeld </w:t>
            </w:r>
            <w:r w:rsidRPr="00B174FA">
              <w:lastRenderedPageBreak/>
              <w:t>aanwezigheid van mist, neerslag en wolken, te detecteren,</w:t>
            </w:r>
            <w:r>
              <w:t xml:space="preserve"> te</w:t>
            </w:r>
            <w:r w:rsidRPr="00B174FA">
              <w:t xml:space="preserve"> identificeren, </w:t>
            </w:r>
            <w:r>
              <w:t xml:space="preserve">te </w:t>
            </w:r>
            <w:r w:rsidRPr="00B174FA">
              <w:t>reduceren en/of te verwijderen.</w:t>
            </w:r>
          </w:p>
        </w:tc>
        <w:tc>
          <w:tcPr>
            <w:tcW w:w="2268" w:type="dxa"/>
          </w:tcPr>
          <w:p w14:paraId="32E97A31"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308604E5" w14:textId="77777777" w:rsidTr="008B7E54">
        <w:tc>
          <w:tcPr>
            <w:tcW w:w="1413" w:type="dxa"/>
          </w:tcPr>
          <w:p w14:paraId="4FF8B2AE" w14:textId="77777777" w:rsidR="00282E32" w:rsidRPr="00B174FA" w:rsidRDefault="00282E32" w:rsidP="00282E32">
            <w:pPr>
              <w:pStyle w:val="broodtekst"/>
            </w:pPr>
            <w:r w:rsidRPr="00B174FA">
              <w:t>Verificatie:</w:t>
            </w:r>
          </w:p>
        </w:tc>
        <w:tc>
          <w:tcPr>
            <w:tcW w:w="6237" w:type="dxa"/>
            <w:gridSpan w:val="5"/>
          </w:tcPr>
          <w:p w14:paraId="12EB988D" w14:textId="77777777" w:rsidR="00282E32" w:rsidRPr="00B174FA" w:rsidRDefault="00282E32" w:rsidP="00282E32">
            <w:pPr>
              <w:pStyle w:val="broodtekst"/>
              <w:keepNext/>
            </w:pPr>
            <w:r w:rsidRPr="00B174FA">
              <w:t>Documentatie.</w:t>
            </w:r>
          </w:p>
        </w:tc>
        <w:tc>
          <w:tcPr>
            <w:tcW w:w="2268" w:type="dxa"/>
          </w:tcPr>
          <w:p w14:paraId="73481CCE"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663BABCE" w14:textId="77777777" w:rsidTr="008B7E54">
        <w:tc>
          <w:tcPr>
            <w:tcW w:w="1413" w:type="dxa"/>
            <w:shd w:val="clear" w:color="auto" w:fill="E6E6E6"/>
          </w:tcPr>
          <w:p w14:paraId="20769AFD"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VSE-20</w:t>
            </w:r>
          </w:p>
        </w:tc>
        <w:tc>
          <w:tcPr>
            <w:tcW w:w="6237" w:type="dxa"/>
            <w:gridSpan w:val="5"/>
            <w:shd w:val="clear" w:color="auto" w:fill="E6E6E6"/>
          </w:tcPr>
          <w:p w14:paraId="01248E91" w14:textId="77777777" w:rsidR="00282E32" w:rsidRPr="00055DD4" w:rsidRDefault="00A55F81" w:rsidP="00282E32">
            <w:pPr>
              <w:suppressAutoHyphens/>
              <w:autoSpaceDE w:val="0"/>
              <w:spacing w:before="40" w:after="40" w:line="240" w:lineRule="atLeast"/>
              <w:rPr>
                <w:rFonts w:ascii="Verdana" w:eastAsia="Times New Roman" w:hAnsi="Verdana" w:cs="Times New Roman"/>
                <w:b/>
                <w:lang w:val="en-GB" w:eastAsia="ar-SA"/>
              </w:rPr>
            </w:pPr>
            <w:r w:rsidRPr="00B174FA">
              <w:rPr>
                <w:b/>
              </w:rPr>
              <w:t>Aangeleverde data</w:t>
            </w:r>
          </w:p>
        </w:tc>
        <w:tc>
          <w:tcPr>
            <w:tcW w:w="2268" w:type="dxa"/>
            <w:shd w:val="clear" w:color="auto" w:fill="86C490"/>
          </w:tcPr>
          <w:p w14:paraId="727DFC0E"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282E32" w14:paraId="66A4B408" w14:textId="77777777" w:rsidTr="008B7E54">
        <w:tc>
          <w:tcPr>
            <w:tcW w:w="1413" w:type="dxa"/>
          </w:tcPr>
          <w:p w14:paraId="1A3AF9D8" w14:textId="77777777" w:rsidR="00282E32" w:rsidRPr="00B174FA" w:rsidRDefault="00282E32" w:rsidP="00282E32">
            <w:pPr>
              <w:pStyle w:val="broodtekst"/>
            </w:pPr>
            <w:r w:rsidRPr="00B174FA">
              <w:t>Eis:</w:t>
            </w:r>
          </w:p>
          <w:p w14:paraId="638F9E8C" w14:textId="77777777" w:rsidR="00282E32" w:rsidRPr="00B174FA" w:rsidRDefault="00282E32" w:rsidP="00282E32">
            <w:pPr>
              <w:pStyle w:val="broodtekst"/>
            </w:pPr>
          </w:p>
        </w:tc>
        <w:tc>
          <w:tcPr>
            <w:tcW w:w="6237" w:type="dxa"/>
            <w:gridSpan w:val="5"/>
          </w:tcPr>
          <w:p w14:paraId="17C23ADA" w14:textId="77777777" w:rsidR="00282E32" w:rsidRPr="00B174FA" w:rsidRDefault="00282E32" w:rsidP="00282E32">
            <w:pPr>
              <w:rPr>
                <w:rFonts w:ascii="Verdana" w:hAnsi="Verdana"/>
                <w:lang w:eastAsia="ar-SA"/>
              </w:rPr>
            </w:pPr>
            <w:r w:rsidRPr="00B174FA">
              <w:rPr>
                <w:rFonts w:ascii="Verdana" w:hAnsi="Verdana"/>
                <w:lang w:eastAsia="ar-SA"/>
              </w:rPr>
              <w:t xml:space="preserve">Voor het gebruik dient de aangeleverde data minimaal het onderstaande te bevatten: </w:t>
            </w:r>
          </w:p>
          <w:p w14:paraId="11587672" w14:textId="77777777" w:rsidR="00282E32" w:rsidRPr="00B174FA" w:rsidRDefault="00282E32" w:rsidP="00282E32">
            <w:pPr>
              <w:numPr>
                <w:ilvl w:val="0"/>
                <w:numId w:val="20"/>
              </w:numPr>
              <w:rPr>
                <w:rFonts w:ascii="Verdana" w:hAnsi="Verdana"/>
                <w:lang w:eastAsia="ar-SA"/>
              </w:rPr>
            </w:pPr>
            <w:r w:rsidRPr="00B174FA">
              <w:rPr>
                <w:rFonts w:ascii="Verdana" w:hAnsi="Verdana"/>
                <w:lang w:eastAsia="ar-SA"/>
              </w:rPr>
              <w:t>Horizontale en verticale windsnelheid (in meter per seconde)</w:t>
            </w:r>
            <w:r>
              <w:rPr>
                <w:rFonts w:ascii="Verdana" w:hAnsi="Verdana"/>
                <w:lang w:eastAsia="ar-SA"/>
              </w:rPr>
              <w:t>;</w:t>
            </w:r>
          </w:p>
          <w:p w14:paraId="09C49E34" w14:textId="77777777" w:rsidR="00282E32" w:rsidRPr="00B174FA" w:rsidRDefault="00282E32" w:rsidP="00282E32">
            <w:pPr>
              <w:numPr>
                <w:ilvl w:val="0"/>
                <w:numId w:val="20"/>
              </w:numPr>
              <w:rPr>
                <w:rFonts w:ascii="Verdana" w:hAnsi="Verdana"/>
                <w:lang w:eastAsia="ar-SA"/>
              </w:rPr>
            </w:pPr>
            <w:r w:rsidRPr="00B174FA">
              <w:rPr>
                <w:rFonts w:ascii="Verdana" w:hAnsi="Verdana"/>
                <w:lang w:eastAsia="ar-SA"/>
              </w:rPr>
              <w:t>Windrichting, graden Noord;</w:t>
            </w:r>
          </w:p>
          <w:p w14:paraId="56F5D980" w14:textId="77777777" w:rsidR="00282E32" w:rsidRPr="00B174FA" w:rsidRDefault="00282E32" w:rsidP="00282E32">
            <w:pPr>
              <w:numPr>
                <w:ilvl w:val="0"/>
                <w:numId w:val="20"/>
              </w:numPr>
              <w:rPr>
                <w:rFonts w:ascii="Verdana" w:hAnsi="Verdana"/>
                <w:lang w:eastAsia="ar-SA"/>
              </w:rPr>
            </w:pPr>
            <w:r w:rsidRPr="00B174FA">
              <w:rPr>
                <w:rFonts w:ascii="Verdana" w:hAnsi="Verdana"/>
                <w:lang w:eastAsia="ar-SA"/>
              </w:rPr>
              <w:t>Hoogte, boven LiDAR apparaat, van de meting (in meters);</w:t>
            </w:r>
          </w:p>
          <w:p w14:paraId="30A5EE93" w14:textId="77777777" w:rsidR="00282E32" w:rsidRPr="00B174FA" w:rsidRDefault="00282E32" w:rsidP="00282E32">
            <w:pPr>
              <w:numPr>
                <w:ilvl w:val="0"/>
                <w:numId w:val="20"/>
              </w:numPr>
              <w:rPr>
                <w:rFonts w:ascii="Verdana" w:hAnsi="Verdana"/>
                <w:lang w:eastAsia="ar-SA"/>
              </w:rPr>
            </w:pPr>
            <w:r w:rsidRPr="00B174FA">
              <w:rPr>
                <w:rFonts w:ascii="Verdana" w:hAnsi="Verdana"/>
                <w:lang w:eastAsia="ar-SA"/>
              </w:rPr>
              <w:t>Status informatie voor operatieve LiDAR, timestamp en locatie.</w:t>
            </w:r>
          </w:p>
        </w:tc>
        <w:tc>
          <w:tcPr>
            <w:tcW w:w="2268" w:type="dxa"/>
          </w:tcPr>
          <w:p w14:paraId="68BE4688" w14:textId="77777777" w:rsidR="00282E32" w:rsidRPr="00282E32" w:rsidRDefault="00282E32" w:rsidP="00282E32">
            <w:pPr>
              <w:rPr>
                <w:rFonts w:ascii="Verdana" w:eastAsia="Times New Roman" w:hAnsi="Verdana" w:cs="Times New Roman"/>
                <w:lang w:eastAsia="ar-SA"/>
              </w:rPr>
            </w:pPr>
          </w:p>
        </w:tc>
      </w:tr>
      <w:tr w:rsidR="00282E32" w:rsidRPr="00550824" w14:paraId="16B3F945" w14:textId="77777777" w:rsidTr="008B7E54">
        <w:tc>
          <w:tcPr>
            <w:tcW w:w="1413" w:type="dxa"/>
          </w:tcPr>
          <w:p w14:paraId="579B94EF" w14:textId="77777777" w:rsidR="00282E32" w:rsidRPr="00B174FA" w:rsidRDefault="00282E32" w:rsidP="00282E32">
            <w:pPr>
              <w:pStyle w:val="broodtekst"/>
            </w:pPr>
            <w:r w:rsidRPr="00B174FA">
              <w:t>Toelichting:</w:t>
            </w:r>
          </w:p>
        </w:tc>
        <w:tc>
          <w:tcPr>
            <w:tcW w:w="6237" w:type="dxa"/>
            <w:gridSpan w:val="5"/>
          </w:tcPr>
          <w:p w14:paraId="06AD8299" w14:textId="77777777" w:rsidR="00282E32" w:rsidRPr="00B174FA" w:rsidRDefault="00282E32" w:rsidP="00282E32">
            <w:pPr>
              <w:rPr>
                <w:rFonts w:ascii="Verdana" w:hAnsi="Verdana"/>
                <w:lang w:val="en-US" w:eastAsia="ar-SA"/>
              </w:rPr>
            </w:pPr>
            <w:r w:rsidRPr="00B174FA">
              <w:rPr>
                <w:rFonts w:ascii="Verdana" w:hAnsi="Verdana"/>
                <w:lang w:val="en-US" w:eastAsia="ar-SA"/>
              </w:rPr>
              <w:t>Status informatie: uptime, beschikbare data, carrier to noise ratio (CNR), status flags.</w:t>
            </w:r>
          </w:p>
        </w:tc>
        <w:tc>
          <w:tcPr>
            <w:tcW w:w="2268" w:type="dxa"/>
          </w:tcPr>
          <w:p w14:paraId="4977DF07" w14:textId="77777777" w:rsidR="00282E32" w:rsidRPr="00055DD4" w:rsidRDefault="00282E32" w:rsidP="00282E32">
            <w:pPr>
              <w:rPr>
                <w:rFonts w:ascii="Verdana" w:eastAsia="Times New Roman" w:hAnsi="Verdana" w:cs="Times New Roman"/>
                <w:lang w:val="en-GB" w:eastAsia="ar-SA"/>
              </w:rPr>
            </w:pPr>
          </w:p>
        </w:tc>
      </w:tr>
      <w:tr w:rsidR="00282E32" w:rsidRPr="00055DD4" w14:paraId="168E9FF0" w14:textId="77777777" w:rsidTr="008B7E54">
        <w:tc>
          <w:tcPr>
            <w:tcW w:w="1413" w:type="dxa"/>
          </w:tcPr>
          <w:p w14:paraId="116E8ADC" w14:textId="77777777" w:rsidR="00282E32" w:rsidRPr="00B174FA" w:rsidRDefault="00282E32" w:rsidP="00282E32">
            <w:pPr>
              <w:pStyle w:val="broodtekst"/>
            </w:pPr>
            <w:r w:rsidRPr="00B174FA">
              <w:t>Verificatie:</w:t>
            </w:r>
          </w:p>
        </w:tc>
        <w:tc>
          <w:tcPr>
            <w:tcW w:w="6237" w:type="dxa"/>
            <w:gridSpan w:val="5"/>
          </w:tcPr>
          <w:p w14:paraId="58D1D5A3" w14:textId="77777777" w:rsidR="00282E32" w:rsidRPr="00B174FA" w:rsidRDefault="00282E32" w:rsidP="00282E32">
            <w:pPr>
              <w:pStyle w:val="broodtekst"/>
              <w:keepNext/>
            </w:pPr>
            <w:r w:rsidRPr="00B174FA">
              <w:t>Documentatie.</w:t>
            </w:r>
          </w:p>
        </w:tc>
        <w:tc>
          <w:tcPr>
            <w:tcW w:w="2268" w:type="dxa"/>
          </w:tcPr>
          <w:p w14:paraId="04FDC581"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301E6812" w14:textId="77777777" w:rsidTr="008B7E54">
        <w:tc>
          <w:tcPr>
            <w:tcW w:w="1413" w:type="dxa"/>
            <w:shd w:val="clear" w:color="auto" w:fill="E6E6E6"/>
          </w:tcPr>
          <w:p w14:paraId="789A64E5"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VSE-21</w:t>
            </w:r>
          </w:p>
        </w:tc>
        <w:tc>
          <w:tcPr>
            <w:tcW w:w="6237" w:type="dxa"/>
            <w:gridSpan w:val="5"/>
            <w:shd w:val="clear" w:color="auto" w:fill="E6E6E6"/>
          </w:tcPr>
          <w:p w14:paraId="561D938F" w14:textId="77777777" w:rsidR="00282E32" w:rsidRPr="00055DD4" w:rsidRDefault="00A55F81" w:rsidP="00282E32">
            <w:pPr>
              <w:suppressAutoHyphens/>
              <w:autoSpaceDE w:val="0"/>
              <w:spacing w:before="40" w:after="40" w:line="240" w:lineRule="atLeast"/>
              <w:rPr>
                <w:rFonts w:ascii="Verdana" w:eastAsia="Times New Roman" w:hAnsi="Verdana" w:cs="Times New Roman"/>
                <w:b/>
                <w:lang w:val="en-GB" w:eastAsia="ar-SA"/>
              </w:rPr>
            </w:pPr>
            <w:r w:rsidRPr="00B174FA">
              <w:rPr>
                <w:b/>
              </w:rPr>
              <w:t>Windsnelheid</w:t>
            </w:r>
          </w:p>
        </w:tc>
        <w:tc>
          <w:tcPr>
            <w:tcW w:w="2268" w:type="dxa"/>
            <w:shd w:val="clear" w:color="auto" w:fill="86C490"/>
          </w:tcPr>
          <w:p w14:paraId="47B2C438"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055DD4" w14:paraId="226AE626" w14:textId="77777777" w:rsidTr="008B7E54">
        <w:tc>
          <w:tcPr>
            <w:tcW w:w="1413" w:type="dxa"/>
          </w:tcPr>
          <w:p w14:paraId="198B3835" w14:textId="77777777" w:rsidR="00282E32" w:rsidRPr="00B174FA" w:rsidRDefault="00282E32" w:rsidP="00282E32">
            <w:pPr>
              <w:pStyle w:val="broodtekst"/>
            </w:pPr>
            <w:r w:rsidRPr="00B174FA">
              <w:t>Eis:</w:t>
            </w:r>
          </w:p>
          <w:p w14:paraId="0CF80F8A" w14:textId="77777777" w:rsidR="00282E32" w:rsidRPr="00B174FA" w:rsidRDefault="00282E32" w:rsidP="00282E32">
            <w:pPr>
              <w:pStyle w:val="broodtekst"/>
            </w:pPr>
          </w:p>
        </w:tc>
        <w:tc>
          <w:tcPr>
            <w:tcW w:w="6237" w:type="dxa"/>
            <w:gridSpan w:val="5"/>
          </w:tcPr>
          <w:p w14:paraId="2378E326" w14:textId="77777777" w:rsidR="00282E32" w:rsidRPr="00B174FA" w:rsidRDefault="00282E32" w:rsidP="00282E32">
            <w:pPr>
              <w:pStyle w:val="broodtekst"/>
              <w:keepNext/>
            </w:pPr>
            <w:r w:rsidRPr="00B174FA">
              <w:t>De uitgegeven numerieke waarde van de windsnelheid is het rekenkundig gemiddelde over een periode van 10 minuten. Zie ook VSE-20 Ad 1.</w:t>
            </w:r>
          </w:p>
        </w:tc>
        <w:tc>
          <w:tcPr>
            <w:tcW w:w="2268" w:type="dxa"/>
          </w:tcPr>
          <w:p w14:paraId="6FAEDD40"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282E32" w14:paraId="5D763963" w14:textId="77777777" w:rsidTr="008B7E54">
        <w:tc>
          <w:tcPr>
            <w:tcW w:w="1413" w:type="dxa"/>
          </w:tcPr>
          <w:p w14:paraId="7A0C0A0E" w14:textId="77777777" w:rsidR="00282E32" w:rsidRPr="00B174FA" w:rsidRDefault="00282E32" w:rsidP="00282E32">
            <w:pPr>
              <w:pStyle w:val="broodtekst"/>
            </w:pPr>
            <w:r w:rsidRPr="00B174FA">
              <w:t>Toelichting:</w:t>
            </w:r>
          </w:p>
        </w:tc>
        <w:tc>
          <w:tcPr>
            <w:tcW w:w="6237" w:type="dxa"/>
            <w:gridSpan w:val="5"/>
          </w:tcPr>
          <w:p w14:paraId="3AEABB84" w14:textId="77777777" w:rsidR="00282E32" w:rsidRPr="00B174FA" w:rsidRDefault="00282E32" w:rsidP="00282E32">
            <w:pPr>
              <w:pStyle w:val="broodtekst"/>
              <w:keepNext/>
            </w:pPr>
            <w:r w:rsidRPr="00B174FA">
              <w:t>De Opdrachtnemer moet aangeven waar de tijdstempel zich bevindt t.o.v. het gemiddelde.</w:t>
            </w:r>
          </w:p>
        </w:tc>
        <w:tc>
          <w:tcPr>
            <w:tcW w:w="2268" w:type="dxa"/>
          </w:tcPr>
          <w:p w14:paraId="5A287751"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6C6838BF" w14:textId="77777777" w:rsidTr="008B7E54">
        <w:tc>
          <w:tcPr>
            <w:tcW w:w="1413" w:type="dxa"/>
          </w:tcPr>
          <w:p w14:paraId="1B847870" w14:textId="77777777" w:rsidR="00282E32" w:rsidRPr="00B174FA" w:rsidRDefault="00282E32" w:rsidP="00282E32">
            <w:pPr>
              <w:pStyle w:val="broodtekst"/>
            </w:pPr>
            <w:r w:rsidRPr="00B174FA">
              <w:t>Verificatie:</w:t>
            </w:r>
          </w:p>
        </w:tc>
        <w:tc>
          <w:tcPr>
            <w:tcW w:w="6237" w:type="dxa"/>
            <w:gridSpan w:val="5"/>
          </w:tcPr>
          <w:p w14:paraId="440D22A0" w14:textId="77777777" w:rsidR="00282E32" w:rsidRPr="00B174FA" w:rsidRDefault="00282E32" w:rsidP="00282E32">
            <w:pPr>
              <w:pStyle w:val="broodtekst"/>
              <w:keepNext/>
            </w:pPr>
            <w:r w:rsidRPr="00B174FA">
              <w:t>Documentatie.</w:t>
            </w:r>
          </w:p>
        </w:tc>
        <w:tc>
          <w:tcPr>
            <w:tcW w:w="2268" w:type="dxa"/>
          </w:tcPr>
          <w:p w14:paraId="46F627F8"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1C3C47FF" w14:textId="77777777" w:rsidTr="008B7E54">
        <w:tc>
          <w:tcPr>
            <w:tcW w:w="1413" w:type="dxa"/>
            <w:shd w:val="clear" w:color="auto" w:fill="E6E6E6"/>
          </w:tcPr>
          <w:p w14:paraId="7555E78D"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VSE-22</w:t>
            </w:r>
          </w:p>
        </w:tc>
        <w:tc>
          <w:tcPr>
            <w:tcW w:w="6237" w:type="dxa"/>
            <w:gridSpan w:val="5"/>
            <w:shd w:val="clear" w:color="auto" w:fill="E6E6E6"/>
          </w:tcPr>
          <w:p w14:paraId="7BA10946" w14:textId="77777777" w:rsidR="00282E32" w:rsidRPr="00055DD4" w:rsidRDefault="00A55F81" w:rsidP="00282E32">
            <w:pPr>
              <w:suppressAutoHyphens/>
              <w:autoSpaceDE w:val="0"/>
              <w:spacing w:before="40" w:after="40" w:line="240" w:lineRule="atLeast"/>
              <w:rPr>
                <w:rFonts w:ascii="Verdana" w:eastAsia="Times New Roman" w:hAnsi="Verdana" w:cs="Times New Roman"/>
                <w:b/>
                <w:lang w:val="en-GB" w:eastAsia="ar-SA"/>
              </w:rPr>
            </w:pPr>
            <w:r w:rsidRPr="00B174FA">
              <w:rPr>
                <w:b/>
              </w:rPr>
              <w:t>Windrichting</w:t>
            </w:r>
          </w:p>
        </w:tc>
        <w:tc>
          <w:tcPr>
            <w:tcW w:w="2268" w:type="dxa"/>
            <w:shd w:val="clear" w:color="auto" w:fill="86C490"/>
          </w:tcPr>
          <w:p w14:paraId="6BEDC8C6"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p>
        </w:tc>
      </w:tr>
      <w:tr w:rsidR="00282E32" w:rsidRPr="00055DD4" w14:paraId="56055101" w14:textId="77777777" w:rsidTr="008B7E54">
        <w:tc>
          <w:tcPr>
            <w:tcW w:w="1413" w:type="dxa"/>
          </w:tcPr>
          <w:p w14:paraId="4FA2C30C" w14:textId="77777777" w:rsidR="00282E32" w:rsidRPr="00B174FA" w:rsidRDefault="00282E32" w:rsidP="00282E32">
            <w:pPr>
              <w:pStyle w:val="broodtekst"/>
            </w:pPr>
            <w:r w:rsidRPr="00B174FA">
              <w:t>Eis:</w:t>
            </w:r>
          </w:p>
          <w:p w14:paraId="32219327" w14:textId="77777777" w:rsidR="00282E32" w:rsidRPr="00B174FA" w:rsidRDefault="00282E32" w:rsidP="00282E32">
            <w:pPr>
              <w:pStyle w:val="broodtekst"/>
            </w:pPr>
          </w:p>
        </w:tc>
        <w:tc>
          <w:tcPr>
            <w:tcW w:w="6237" w:type="dxa"/>
            <w:gridSpan w:val="5"/>
          </w:tcPr>
          <w:p w14:paraId="4D17194E" w14:textId="77777777" w:rsidR="00282E32" w:rsidRPr="00B174FA" w:rsidRDefault="00282E32" w:rsidP="00282E32">
            <w:pPr>
              <w:pStyle w:val="broodtekst"/>
              <w:keepNext/>
            </w:pPr>
            <w:r w:rsidRPr="00B174FA">
              <w:t>De uitgegeven numerieke waarde van de windrichting is het rekenkundig gemiddelde over een periode van 10 minuten. Zie ook VSE-20 Ad 2.</w:t>
            </w:r>
          </w:p>
        </w:tc>
        <w:tc>
          <w:tcPr>
            <w:tcW w:w="2268" w:type="dxa"/>
          </w:tcPr>
          <w:p w14:paraId="0A32B2E2"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282E32" w14:paraId="79C31A0E" w14:textId="77777777" w:rsidTr="008B7E54">
        <w:tc>
          <w:tcPr>
            <w:tcW w:w="1413" w:type="dxa"/>
          </w:tcPr>
          <w:p w14:paraId="25018974" w14:textId="77777777" w:rsidR="00282E32" w:rsidRPr="00B174FA" w:rsidRDefault="00282E32" w:rsidP="00282E32">
            <w:pPr>
              <w:pStyle w:val="broodtekst"/>
            </w:pPr>
            <w:r w:rsidRPr="00B174FA">
              <w:t>Toelichting:</w:t>
            </w:r>
          </w:p>
        </w:tc>
        <w:tc>
          <w:tcPr>
            <w:tcW w:w="6237" w:type="dxa"/>
            <w:gridSpan w:val="5"/>
          </w:tcPr>
          <w:p w14:paraId="4702E4CE" w14:textId="77777777" w:rsidR="00282E32" w:rsidRPr="00B174FA" w:rsidRDefault="00282E32" w:rsidP="00282E32">
            <w:pPr>
              <w:pStyle w:val="broodtekst"/>
              <w:keepNext/>
            </w:pPr>
            <w:r w:rsidRPr="00B174FA">
              <w:t>De Opdrachtnemer moet aangeven waar de tijdstempel zich bevindt t.o.v. het gemiddelde.</w:t>
            </w:r>
          </w:p>
        </w:tc>
        <w:tc>
          <w:tcPr>
            <w:tcW w:w="2268" w:type="dxa"/>
          </w:tcPr>
          <w:p w14:paraId="55109F7B"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4BD6D6AE" w14:textId="77777777" w:rsidTr="008B7E54">
        <w:tc>
          <w:tcPr>
            <w:tcW w:w="1413" w:type="dxa"/>
          </w:tcPr>
          <w:p w14:paraId="4CCB8C43" w14:textId="77777777" w:rsidR="00282E32" w:rsidRPr="00B174FA" w:rsidRDefault="00282E32" w:rsidP="00282E32">
            <w:pPr>
              <w:pStyle w:val="broodtekst"/>
            </w:pPr>
            <w:r w:rsidRPr="00B174FA">
              <w:t>Verificatie:</w:t>
            </w:r>
          </w:p>
        </w:tc>
        <w:tc>
          <w:tcPr>
            <w:tcW w:w="6237" w:type="dxa"/>
            <w:gridSpan w:val="5"/>
          </w:tcPr>
          <w:p w14:paraId="37D0C5E0" w14:textId="77777777" w:rsidR="00282E32" w:rsidRPr="00B174FA" w:rsidRDefault="00282E32" w:rsidP="00282E32">
            <w:pPr>
              <w:pStyle w:val="broodtekst"/>
              <w:keepNext/>
            </w:pPr>
            <w:r w:rsidRPr="00B174FA">
              <w:t>Documentatie.</w:t>
            </w:r>
          </w:p>
        </w:tc>
        <w:tc>
          <w:tcPr>
            <w:tcW w:w="2268" w:type="dxa"/>
          </w:tcPr>
          <w:p w14:paraId="5F43EC8D"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A55F81" w14:paraId="456A387A" w14:textId="77777777" w:rsidTr="008B7E54">
        <w:tc>
          <w:tcPr>
            <w:tcW w:w="1413" w:type="dxa"/>
            <w:shd w:val="clear" w:color="auto" w:fill="E6E6E6"/>
          </w:tcPr>
          <w:p w14:paraId="0BF6BBEA"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VSE-23</w:t>
            </w:r>
          </w:p>
        </w:tc>
        <w:tc>
          <w:tcPr>
            <w:tcW w:w="6237" w:type="dxa"/>
            <w:gridSpan w:val="5"/>
            <w:shd w:val="clear" w:color="auto" w:fill="E6E6E6"/>
          </w:tcPr>
          <w:p w14:paraId="1393A64D" w14:textId="77777777" w:rsidR="00282E32" w:rsidRPr="00A55F81" w:rsidRDefault="00A55F81" w:rsidP="00282E32">
            <w:pPr>
              <w:suppressAutoHyphens/>
              <w:autoSpaceDE w:val="0"/>
              <w:spacing w:before="40" w:after="40" w:line="240" w:lineRule="atLeast"/>
              <w:rPr>
                <w:rFonts w:ascii="Verdana" w:eastAsia="Times New Roman" w:hAnsi="Verdana" w:cs="Times New Roman"/>
                <w:b/>
                <w:lang w:eastAsia="ar-SA"/>
              </w:rPr>
            </w:pPr>
            <w:r w:rsidRPr="00B174FA">
              <w:rPr>
                <w:b/>
              </w:rPr>
              <w:t>Frequentie van uitgifte aangeleverde data</w:t>
            </w:r>
          </w:p>
        </w:tc>
        <w:tc>
          <w:tcPr>
            <w:tcW w:w="2268" w:type="dxa"/>
            <w:shd w:val="clear" w:color="auto" w:fill="86C490"/>
          </w:tcPr>
          <w:p w14:paraId="225F847B" w14:textId="77777777" w:rsidR="00282E32" w:rsidRPr="00A55F81" w:rsidRDefault="00282E32" w:rsidP="00282E32">
            <w:pPr>
              <w:suppressAutoHyphens/>
              <w:autoSpaceDE w:val="0"/>
              <w:spacing w:before="40" w:after="40" w:line="240" w:lineRule="atLeast"/>
              <w:rPr>
                <w:rFonts w:ascii="Verdana" w:eastAsia="Times New Roman" w:hAnsi="Verdana" w:cs="Times New Roman"/>
                <w:b/>
                <w:lang w:eastAsia="ar-SA"/>
              </w:rPr>
            </w:pPr>
          </w:p>
        </w:tc>
      </w:tr>
      <w:tr w:rsidR="00282E32" w:rsidRPr="00282E32" w14:paraId="08AA481D" w14:textId="77777777" w:rsidTr="008B7E54">
        <w:tc>
          <w:tcPr>
            <w:tcW w:w="1413" w:type="dxa"/>
          </w:tcPr>
          <w:p w14:paraId="17057957" w14:textId="77777777" w:rsidR="00282E32" w:rsidRPr="00B174FA" w:rsidRDefault="00282E32" w:rsidP="00282E32">
            <w:pPr>
              <w:pStyle w:val="broodtekst"/>
            </w:pPr>
            <w:r w:rsidRPr="00B174FA">
              <w:t>Eis:</w:t>
            </w:r>
          </w:p>
          <w:p w14:paraId="480CA9FD" w14:textId="77777777" w:rsidR="00282E32" w:rsidRPr="00B174FA" w:rsidRDefault="00282E32" w:rsidP="00282E32">
            <w:pPr>
              <w:pStyle w:val="broodtekst"/>
            </w:pPr>
          </w:p>
        </w:tc>
        <w:tc>
          <w:tcPr>
            <w:tcW w:w="6237" w:type="dxa"/>
            <w:gridSpan w:val="5"/>
          </w:tcPr>
          <w:p w14:paraId="28E22F45" w14:textId="77777777" w:rsidR="00282E32" w:rsidRPr="00B174FA" w:rsidRDefault="00282E32" w:rsidP="00282E32">
            <w:pPr>
              <w:pStyle w:val="broodtekst"/>
              <w:keepNext/>
            </w:pPr>
            <w:r w:rsidRPr="00B174FA">
              <w:t>Alle aangeleverde data uit VSE-20 dient beschikbaar te zijn met een frequentie van 10 minuten.</w:t>
            </w:r>
          </w:p>
        </w:tc>
        <w:tc>
          <w:tcPr>
            <w:tcW w:w="2268" w:type="dxa"/>
          </w:tcPr>
          <w:p w14:paraId="083C342D" w14:textId="77777777" w:rsidR="00282E32" w:rsidRPr="00282E32" w:rsidRDefault="00282E32" w:rsidP="00282E32">
            <w:pPr>
              <w:keepNext/>
              <w:suppressAutoHyphens/>
              <w:autoSpaceDE w:val="0"/>
              <w:spacing w:before="40" w:after="40" w:line="240" w:lineRule="atLeast"/>
              <w:rPr>
                <w:rFonts w:ascii="Verdana" w:eastAsia="Times New Roman" w:hAnsi="Verdana" w:cs="Times New Roman"/>
                <w:lang w:eastAsia="ar-SA"/>
              </w:rPr>
            </w:pPr>
          </w:p>
        </w:tc>
      </w:tr>
      <w:tr w:rsidR="00282E32" w:rsidRPr="00055DD4" w14:paraId="6AD2506E" w14:textId="77777777" w:rsidTr="008B7E54">
        <w:tc>
          <w:tcPr>
            <w:tcW w:w="1413" w:type="dxa"/>
          </w:tcPr>
          <w:p w14:paraId="079D48FF" w14:textId="77777777" w:rsidR="00282E32" w:rsidRPr="00B174FA" w:rsidRDefault="00282E32" w:rsidP="00282E32">
            <w:pPr>
              <w:pStyle w:val="broodtekst"/>
            </w:pPr>
            <w:r w:rsidRPr="00B174FA">
              <w:t>Toelichting:</w:t>
            </w:r>
          </w:p>
        </w:tc>
        <w:tc>
          <w:tcPr>
            <w:tcW w:w="6237" w:type="dxa"/>
            <w:gridSpan w:val="5"/>
          </w:tcPr>
          <w:p w14:paraId="3806048D" w14:textId="77777777" w:rsidR="00282E32" w:rsidRPr="00B174FA" w:rsidRDefault="00282E32" w:rsidP="00282E32">
            <w:pPr>
              <w:pStyle w:val="broodtekst"/>
              <w:keepNext/>
            </w:pPr>
          </w:p>
        </w:tc>
        <w:tc>
          <w:tcPr>
            <w:tcW w:w="2268" w:type="dxa"/>
          </w:tcPr>
          <w:p w14:paraId="59E96B9D"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00CDEB04" w14:textId="77777777" w:rsidTr="008B7E54">
        <w:tc>
          <w:tcPr>
            <w:tcW w:w="1413" w:type="dxa"/>
          </w:tcPr>
          <w:p w14:paraId="21648978" w14:textId="77777777" w:rsidR="00282E32" w:rsidRPr="00B174FA" w:rsidRDefault="00282E32" w:rsidP="00282E32">
            <w:pPr>
              <w:pStyle w:val="broodtekst"/>
            </w:pPr>
            <w:r w:rsidRPr="00B174FA">
              <w:t>Verificatie:</w:t>
            </w:r>
          </w:p>
        </w:tc>
        <w:tc>
          <w:tcPr>
            <w:tcW w:w="6237" w:type="dxa"/>
            <w:gridSpan w:val="5"/>
          </w:tcPr>
          <w:p w14:paraId="28FA7DA9" w14:textId="77777777" w:rsidR="00282E32" w:rsidRPr="00B174FA" w:rsidRDefault="00282E32" w:rsidP="00282E32">
            <w:pPr>
              <w:pStyle w:val="broodtekst"/>
              <w:keepNext/>
            </w:pPr>
            <w:r w:rsidRPr="00B174FA">
              <w:t>Documentatie.</w:t>
            </w:r>
          </w:p>
        </w:tc>
        <w:tc>
          <w:tcPr>
            <w:tcW w:w="2268" w:type="dxa"/>
          </w:tcPr>
          <w:p w14:paraId="2CB397A9"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A55F81" w14:paraId="5C0E9DBA" w14:textId="77777777" w:rsidTr="008B7E54">
        <w:tc>
          <w:tcPr>
            <w:tcW w:w="1413" w:type="dxa"/>
            <w:shd w:val="clear" w:color="auto" w:fill="E6E6E6"/>
          </w:tcPr>
          <w:p w14:paraId="76BDA9E7" w14:textId="77777777" w:rsidR="00282E32" w:rsidRPr="00055DD4" w:rsidRDefault="00282E32" w:rsidP="00282E32">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VSE-24</w:t>
            </w:r>
          </w:p>
        </w:tc>
        <w:tc>
          <w:tcPr>
            <w:tcW w:w="6237" w:type="dxa"/>
            <w:gridSpan w:val="5"/>
            <w:shd w:val="clear" w:color="auto" w:fill="E6E6E6"/>
          </w:tcPr>
          <w:p w14:paraId="652BFEA0" w14:textId="77777777" w:rsidR="00282E32" w:rsidRPr="00A55F81" w:rsidRDefault="00A55F81" w:rsidP="00282E32">
            <w:pPr>
              <w:suppressAutoHyphens/>
              <w:autoSpaceDE w:val="0"/>
              <w:spacing w:before="40" w:after="40" w:line="240" w:lineRule="atLeast"/>
              <w:rPr>
                <w:rFonts w:ascii="Verdana" w:eastAsia="Times New Roman" w:hAnsi="Verdana" w:cs="Times New Roman"/>
                <w:b/>
                <w:lang w:eastAsia="ar-SA"/>
              </w:rPr>
            </w:pPr>
            <w:r w:rsidRPr="00B174FA">
              <w:rPr>
                <w:b/>
              </w:rPr>
              <w:t>Frequentie van uitgifte ruwe data</w:t>
            </w:r>
          </w:p>
        </w:tc>
        <w:tc>
          <w:tcPr>
            <w:tcW w:w="2268" w:type="dxa"/>
            <w:shd w:val="clear" w:color="auto" w:fill="86C490"/>
          </w:tcPr>
          <w:p w14:paraId="63D4214E" w14:textId="77777777" w:rsidR="00282E32" w:rsidRPr="00A55F81" w:rsidRDefault="00282E32" w:rsidP="00282E32">
            <w:pPr>
              <w:suppressAutoHyphens/>
              <w:autoSpaceDE w:val="0"/>
              <w:spacing w:before="40" w:after="40" w:line="240" w:lineRule="atLeast"/>
              <w:rPr>
                <w:rFonts w:ascii="Verdana" w:eastAsia="Times New Roman" w:hAnsi="Verdana" w:cs="Times New Roman"/>
                <w:b/>
                <w:lang w:eastAsia="ar-SA"/>
              </w:rPr>
            </w:pPr>
          </w:p>
        </w:tc>
      </w:tr>
      <w:tr w:rsidR="00282E32" w:rsidRPr="00550824" w14:paraId="1FD0FF82" w14:textId="77777777" w:rsidTr="008B7E54">
        <w:tc>
          <w:tcPr>
            <w:tcW w:w="1413" w:type="dxa"/>
          </w:tcPr>
          <w:p w14:paraId="37C5D418" w14:textId="77777777" w:rsidR="00282E32" w:rsidRPr="00055DD4" w:rsidRDefault="00282E32" w:rsidP="00282E32">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tc>
        <w:tc>
          <w:tcPr>
            <w:tcW w:w="6237" w:type="dxa"/>
            <w:gridSpan w:val="5"/>
          </w:tcPr>
          <w:p w14:paraId="3B66694C" w14:textId="77777777" w:rsidR="00282E32" w:rsidRPr="00055DD4" w:rsidRDefault="00282E32" w:rsidP="00282E32">
            <w:pPr>
              <w:rPr>
                <w:rFonts w:ascii="Verdana" w:eastAsia="Times New Roman" w:hAnsi="Verdana" w:cs="Times New Roman"/>
                <w:lang w:val="en-GB" w:eastAsia="nl-NL"/>
              </w:rPr>
            </w:pPr>
            <w:r w:rsidRPr="00055DD4">
              <w:rPr>
                <w:rFonts w:ascii="Verdana" w:eastAsia="Times New Roman" w:hAnsi="Verdana" w:cs="Times New Roman"/>
                <w:lang w:val="en-GB" w:eastAsia="ar-SA"/>
              </w:rPr>
              <w:t>Of all data reported (see VSE-20), also the raw data (sample values) must be available, with the possibility to read out the raw data in near real-time.</w:t>
            </w:r>
          </w:p>
        </w:tc>
        <w:tc>
          <w:tcPr>
            <w:tcW w:w="2268" w:type="dxa"/>
          </w:tcPr>
          <w:p w14:paraId="62E25483" w14:textId="77777777" w:rsidR="00282E32" w:rsidRPr="00055DD4" w:rsidRDefault="00282E32" w:rsidP="00282E32">
            <w:pPr>
              <w:rPr>
                <w:rFonts w:ascii="Verdana" w:eastAsia="Times New Roman" w:hAnsi="Verdana" w:cs="Times New Roman"/>
                <w:lang w:val="en-GB" w:eastAsia="ar-SA"/>
              </w:rPr>
            </w:pPr>
          </w:p>
        </w:tc>
      </w:tr>
      <w:tr w:rsidR="00282E32" w:rsidRPr="00055DD4" w14:paraId="2C1AF0DF" w14:textId="77777777" w:rsidTr="008B7E54">
        <w:tc>
          <w:tcPr>
            <w:tcW w:w="1413" w:type="dxa"/>
          </w:tcPr>
          <w:p w14:paraId="2FE6D081" w14:textId="77777777" w:rsidR="00282E32" w:rsidRPr="00055DD4" w:rsidRDefault="00282E32" w:rsidP="00282E32">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5"/>
          </w:tcPr>
          <w:p w14:paraId="44D9BA22"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c>
          <w:tcPr>
            <w:tcW w:w="2268" w:type="dxa"/>
          </w:tcPr>
          <w:p w14:paraId="6FC678F3"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282E32" w:rsidRPr="00055DD4" w14:paraId="7F9B1E79" w14:textId="77777777" w:rsidTr="008B7E54">
        <w:tc>
          <w:tcPr>
            <w:tcW w:w="1413" w:type="dxa"/>
          </w:tcPr>
          <w:p w14:paraId="209778C0" w14:textId="77777777" w:rsidR="00282E32" w:rsidRPr="00055DD4" w:rsidRDefault="00282E32" w:rsidP="00282E32">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5"/>
          </w:tcPr>
          <w:p w14:paraId="6E001A24"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14F7C05B" w14:textId="77777777" w:rsidR="00282E32" w:rsidRPr="00055DD4" w:rsidRDefault="00282E32" w:rsidP="00282E32">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603EE087" w14:textId="77777777" w:rsidTr="008B7E54">
        <w:tc>
          <w:tcPr>
            <w:tcW w:w="1413" w:type="dxa"/>
            <w:shd w:val="clear" w:color="auto" w:fill="EEEEEE"/>
          </w:tcPr>
          <w:p w14:paraId="7CED09BB" w14:textId="77777777" w:rsidR="00A55F81" w:rsidRPr="00B174FA" w:rsidRDefault="00A55F81" w:rsidP="00A55F81">
            <w:pPr>
              <w:pStyle w:val="broodtekst"/>
              <w:rPr>
                <w:b/>
                <w:lang w:val="en-US"/>
              </w:rPr>
            </w:pPr>
            <w:r w:rsidRPr="00B174FA">
              <w:rPr>
                <w:b/>
                <w:lang w:val="en-US"/>
              </w:rPr>
              <w:t>VSE-25</w:t>
            </w:r>
          </w:p>
        </w:tc>
        <w:tc>
          <w:tcPr>
            <w:tcW w:w="6237" w:type="dxa"/>
            <w:gridSpan w:val="5"/>
            <w:shd w:val="clear" w:color="auto" w:fill="E6E6E6"/>
          </w:tcPr>
          <w:p w14:paraId="2C9B3BDA" w14:textId="77777777" w:rsidR="00A55F81" w:rsidRPr="00B174FA" w:rsidRDefault="00A55F81" w:rsidP="00A55F81">
            <w:pPr>
              <w:pStyle w:val="broodtekst"/>
              <w:rPr>
                <w:b/>
                <w:lang w:val="en-US"/>
              </w:rPr>
            </w:pPr>
            <w:r w:rsidRPr="00B174FA">
              <w:rPr>
                <w:b/>
                <w:lang w:val="en-US"/>
              </w:rPr>
              <w:t>Synchronisatie met tijd</w:t>
            </w:r>
          </w:p>
        </w:tc>
        <w:tc>
          <w:tcPr>
            <w:tcW w:w="2268" w:type="dxa"/>
            <w:shd w:val="clear" w:color="auto" w:fill="86C490"/>
          </w:tcPr>
          <w:p w14:paraId="5A53E9D8"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45F6F810" w14:textId="77777777" w:rsidTr="008B7E54">
        <w:tc>
          <w:tcPr>
            <w:tcW w:w="1413" w:type="dxa"/>
          </w:tcPr>
          <w:p w14:paraId="67388BCF" w14:textId="77777777" w:rsidR="00A55F81" w:rsidRPr="00B174FA" w:rsidRDefault="00A55F81" w:rsidP="00A55F81">
            <w:pPr>
              <w:pStyle w:val="broodtekst"/>
              <w:rPr>
                <w:lang w:val="en-US"/>
              </w:rPr>
            </w:pPr>
            <w:r w:rsidRPr="00B174FA">
              <w:rPr>
                <w:lang w:val="en-US"/>
              </w:rPr>
              <w:t>Eis:</w:t>
            </w:r>
          </w:p>
          <w:p w14:paraId="7F586C32" w14:textId="77777777" w:rsidR="00A55F81" w:rsidRPr="00B174FA" w:rsidRDefault="00A55F81" w:rsidP="00A55F81">
            <w:pPr>
              <w:pStyle w:val="broodtekst"/>
              <w:rPr>
                <w:lang w:val="en-US"/>
              </w:rPr>
            </w:pPr>
          </w:p>
        </w:tc>
        <w:tc>
          <w:tcPr>
            <w:tcW w:w="6237" w:type="dxa"/>
            <w:gridSpan w:val="5"/>
          </w:tcPr>
          <w:p w14:paraId="7E3BBEDC" w14:textId="77777777" w:rsidR="00A55F81" w:rsidRPr="00B174FA" w:rsidRDefault="00A55F81" w:rsidP="00A55F81">
            <w:pPr>
              <w:pStyle w:val="broodtekst"/>
              <w:keepNext/>
            </w:pPr>
            <w:r w:rsidRPr="00B174FA">
              <w:t>De LiDAR dient uitgerust te zijn met een functionaliteit om tijd te kunnen synchroniseren (Network Time Protocol of Netwerktijdprotocol (NTP)).</w:t>
            </w:r>
          </w:p>
        </w:tc>
        <w:tc>
          <w:tcPr>
            <w:tcW w:w="2268" w:type="dxa"/>
          </w:tcPr>
          <w:p w14:paraId="5515F222"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69CEBEF8" w14:textId="77777777" w:rsidTr="008B7E54">
        <w:tc>
          <w:tcPr>
            <w:tcW w:w="1413" w:type="dxa"/>
          </w:tcPr>
          <w:p w14:paraId="2E97655D" w14:textId="77777777" w:rsidR="00A55F81" w:rsidRPr="00B174FA" w:rsidRDefault="00A55F81" w:rsidP="00A55F81">
            <w:pPr>
              <w:pStyle w:val="broodtekst"/>
            </w:pPr>
            <w:r w:rsidRPr="00B174FA">
              <w:t>Toelichting:</w:t>
            </w:r>
          </w:p>
        </w:tc>
        <w:tc>
          <w:tcPr>
            <w:tcW w:w="6237" w:type="dxa"/>
            <w:gridSpan w:val="5"/>
          </w:tcPr>
          <w:p w14:paraId="01187BAD" w14:textId="77777777" w:rsidR="00A55F81" w:rsidRPr="00B174FA" w:rsidRDefault="00A55F81" w:rsidP="00A55F81">
            <w:pPr>
              <w:pStyle w:val="broodtekst"/>
              <w:keepNext/>
            </w:pPr>
          </w:p>
        </w:tc>
        <w:tc>
          <w:tcPr>
            <w:tcW w:w="2268" w:type="dxa"/>
          </w:tcPr>
          <w:p w14:paraId="234D5BFD"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1E3A6637" w14:textId="77777777" w:rsidTr="008B7E54">
        <w:tc>
          <w:tcPr>
            <w:tcW w:w="1413" w:type="dxa"/>
          </w:tcPr>
          <w:p w14:paraId="3B810F11" w14:textId="77777777" w:rsidR="00A55F81" w:rsidRPr="00B174FA" w:rsidRDefault="00A55F81" w:rsidP="00A55F81">
            <w:pPr>
              <w:pStyle w:val="broodtekst"/>
            </w:pPr>
            <w:r w:rsidRPr="00B174FA">
              <w:t>Verificatie:</w:t>
            </w:r>
          </w:p>
        </w:tc>
        <w:tc>
          <w:tcPr>
            <w:tcW w:w="6237" w:type="dxa"/>
            <w:gridSpan w:val="5"/>
          </w:tcPr>
          <w:p w14:paraId="612BCE99" w14:textId="77777777" w:rsidR="00A55F81" w:rsidRPr="00B174FA" w:rsidRDefault="00A55F81" w:rsidP="00A55F81">
            <w:pPr>
              <w:pStyle w:val="broodtekst"/>
              <w:keepNext/>
            </w:pPr>
            <w:r w:rsidRPr="00B174FA">
              <w:t>Documentatie.</w:t>
            </w:r>
          </w:p>
        </w:tc>
        <w:tc>
          <w:tcPr>
            <w:tcW w:w="2268" w:type="dxa"/>
          </w:tcPr>
          <w:p w14:paraId="68A1B219"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643E242B" w14:textId="77777777" w:rsidTr="008B7E54">
        <w:tc>
          <w:tcPr>
            <w:tcW w:w="1413" w:type="dxa"/>
            <w:shd w:val="clear" w:color="auto" w:fill="EEEEEE"/>
          </w:tcPr>
          <w:p w14:paraId="41700C7E" w14:textId="77777777" w:rsidR="00A55F81" w:rsidRPr="00B174FA" w:rsidRDefault="00A55F81" w:rsidP="00A55F81">
            <w:pPr>
              <w:pStyle w:val="broodtekst"/>
              <w:rPr>
                <w:b/>
                <w:lang w:val="en-US"/>
              </w:rPr>
            </w:pPr>
            <w:r w:rsidRPr="00B174FA">
              <w:rPr>
                <w:b/>
                <w:lang w:val="en-US"/>
              </w:rPr>
              <w:t>VSE-26</w:t>
            </w:r>
          </w:p>
        </w:tc>
        <w:tc>
          <w:tcPr>
            <w:tcW w:w="6237" w:type="dxa"/>
            <w:gridSpan w:val="5"/>
            <w:shd w:val="clear" w:color="auto" w:fill="E6E6E6"/>
          </w:tcPr>
          <w:p w14:paraId="029C26AD" w14:textId="77777777" w:rsidR="00A55F81" w:rsidRPr="00B174FA" w:rsidRDefault="00A55F81" w:rsidP="00A55F81">
            <w:pPr>
              <w:pStyle w:val="broodtekst"/>
              <w:rPr>
                <w:b/>
                <w:lang w:val="en-US"/>
              </w:rPr>
            </w:pPr>
            <w:r w:rsidRPr="00B174FA">
              <w:rPr>
                <w:b/>
                <w:lang w:val="en-US"/>
              </w:rPr>
              <w:t>Onderhoud LiDAR</w:t>
            </w:r>
          </w:p>
        </w:tc>
        <w:tc>
          <w:tcPr>
            <w:tcW w:w="2268" w:type="dxa"/>
            <w:shd w:val="clear" w:color="auto" w:fill="86C490"/>
          </w:tcPr>
          <w:p w14:paraId="3B8479B7"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11B89C1D" w14:textId="77777777" w:rsidTr="008B7E54">
        <w:tc>
          <w:tcPr>
            <w:tcW w:w="1413" w:type="dxa"/>
          </w:tcPr>
          <w:p w14:paraId="3EFE696D" w14:textId="77777777" w:rsidR="00A55F81" w:rsidRPr="00B174FA" w:rsidRDefault="00A55F81" w:rsidP="00A55F81">
            <w:pPr>
              <w:pStyle w:val="broodtekst"/>
              <w:rPr>
                <w:lang w:val="en-US"/>
              </w:rPr>
            </w:pPr>
            <w:r w:rsidRPr="00B174FA">
              <w:rPr>
                <w:lang w:val="en-US"/>
              </w:rPr>
              <w:t>Eis:</w:t>
            </w:r>
          </w:p>
          <w:p w14:paraId="411F5257" w14:textId="77777777" w:rsidR="00A55F81" w:rsidRPr="00B174FA" w:rsidRDefault="00A55F81" w:rsidP="00A55F81">
            <w:pPr>
              <w:pStyle w:val="broodtekst"/>
              <w:rPr>
                <w:lang w:val="en-US"/>
              </w:rPr>
            </w:pPr>
          </w:p>
        </w:tc>
        <w:tc>
          <w:tcPr>
            <w:tcW w:w="6237" w:type="dxa"/>
            <w:gridSpan w:val="5"/>
          </w:tcPr>
          <w:p w14:paraId="69A6A1FA" w14:textId="77777777" w:rsidR="00A55F81" w:rsidRPr="00B174FA" w:rsidRDefault="00A55F81" w:rsidP="00A55F81">
            <w:pPr>
              <w:pStyle w:val="broodtekst"/>
              <w:keepNext/>
            </w:pPr>
            <w:r w:rsidRPr="00B174FA">
              <w:t>De LiDAR dient door de Opdrachtnemer voor de gehele contractduur te worden onderhouden</w:t>
            </w:r>
            <w:r>
              <w:t xml:space="preserve">. Zowel het </w:t>
            </w:r>
            <w:r>
              <w:rPr>
                <w:color w:val="000000"/>
              </w:rPr>
              <w:t xml:space="preserve">preventief als het </w:t>
            </w:r>
            <w:r>
              <w:rPr>
                <w:color w:val="000000"/>
              </w:rPr>
              <w:lastRenderedPageBreak/>
              <w:t>correctief onderhoud door de opdrachtnemer dient onshore plaats te vinden.</w:t>
            </w:r>
          </w:p>
        </w:tc>
        <w:tc>
          <w:tcPr>
            <w:tcW w:w="2268" w:type="dxa"/>
          </w:tcPr>
          <w:p w14:paraId="38A0F3E0"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A55F81" w14:paraId="7E2A616D" w14:textId="77777777" w:rsidTr="008B7E54">
        <w:tc>
          <w:tcPr>
            <w:tcW w:w="1413" w:type="dxa"/>
          </w:tcPr>
          <w:p w14:paraId="7249BFCD" w14:textId="77777777" w:rsidR="00A55F81" w:rsidRPr="00B174FA" w:rsidRDefault="00A55F81" w:rsidP="00A55F81">
            <w:pPr>
              <w:pStyle w:val="broodtekst"/>
            </w:pPr>
            <w:r w:rsidRPr="00B174FA">
              <w:t>Toelichting:</w:t>
            </w:r>
          </w:p>
        </w:tc>
        <w:tc>
          <w:tcPr>
            <w:tcW w:w="6237" w:type="dxa"/>
            <w:gridSpan w:val="5"/>
          </w:tcPr>
          <w:p w14:paraId="12500F51" w14:textId="77777777" w:rsidR="00A55F81" w:rsidRPr="00B174FA" w:rsidRDefault="00A55F81" w:rsidP="00A55F81">
            <w:pPr>
              <w:pStyle w:val="broodtekst"/>
              <w:keepNext/>
            </w:pPr>
            <w:r w:rsidRPr="00B174FA">
              <w:t xml:space="preserve">Preventief onderhoud wordt offshore uitgevoerd door een derde partij (in opdracht van Opdrachtgever). </w:t>
            </w:r>
          </w:p>
          <w:p w14:paraId="24684303" w14:textId="77777777" w:rsidR="00A55F81" w:rsidRPr="00B174FA" w:rsidRDefault="00A55F81" w:rsidP="00A55F81">
            <w:pPr>
              <w:pStyle w:val="broodtekst"/>
              <w:keepNext/>
            </w:pPr>
          </w:p>
          <w:p w14:paraId="4EDF807D" w14:textId="77777777" w:rsidR="00A55F81" w:rsidRDefault="00A55F81" w:rsidP="00A55F81">
            <w:pPr>
              <w:pStyle w:val="broodtekst"/>
              <w:keepNext/>
            </w:pPr>
            <w:r w:rsidRPr="00B174FA">
              <w:t xml:space="preserve">Het </w:t>
            </w:r>
            <w:r>
              <w:t xml:space="preserve">preventieve onshore </w:t>
            </w:r>
            <w:r w:rsidRPr="00B174FA">
              <w:t>onderhoud van de LiDAR dient door Opdrachtnemer onshore te worden uitgevoerd, gecombineerd met kalibratie werkzaamheden.</w:t>
            </w:r>
            <w:r>
              <w:br/>
            </w:r>
          </w:p>
          <w:p w14:paraId="6F51104D" w14:textId="248D92C7" w:rsidR="00A55F81" w:rsidRDefault="00A55F81" w:rsidP="00A55F81">
            <w:pPr>
              <w:pStyle w:val="broodtekst"/>
              <w:keepNext/>
            </w:pPr>
            <w:r>
              <w:t>Het c</w:t>
            </w:r>
            <w:r w:rsidRPr="0067224F">
              <w:t>orrectief onderhoud dient door de opdrachtnemer onshore te worden uitgevoerd. Correctief onderhoud betreft het niet-geplande reactieve onderhoud zoals het identificeren en verhelpen van storingen, defecten en gebreken tenzij dit valt binnen de garantietermijn genoemd in artikel</w:t>
            </w:r>
            <w:r>
              <w:t xml:space="preserve"> 6.4</w:t>
            </w:r>
            <w:r w:rsidRPr="0067224F">
              <w:t xml:space="preserve"> Overeenkomst of het de componenten, materialen en apparatuur betreft binnen de economische levensduur zoals genoemd in VSE-74</w:t>
            </w:r>
            <w:r>
              <w:t>,</w:t>
            </w:r>
            <w:r w:rsidRPr="0067224F">
              <w:t xml:space="preserve"> in welk</w:t>
            </w:r>
            <w:r w:rsidR="007A7AA3">
              <w:t>e</w:t>
            </w:r>
            <w:r w:rsidRPr="0067224F">
              <w:t xml:space="preserve"> geval</w:t>
            </w:r>
            <w:r>
              <w:t>len</w:t>
            </w:r>
            <w:r w:rsidRPr="0067224F">
              <w:t xml:space="preserve"> het correctief onderhoud voor r</w:t>
            </w:r>
            <w:r w:rsidR="007A7AA3">
              <w:t xml:space="preserve">ekening van Opdrachtnemer komt. </w:t>
            </w:r>
            <w:r w:rsidR="007A7AA3" w:rsidRPr="007A7AA3">
              <w:rPr>
                <w:highlight w:val="yellow"/>
              </w:rPr>
              <w:t>In het geval na het correctief onderhoud een kalibratie vereist is, voert Opdrachtnemer dit uit tegen het uurtarief van correctief onderhoud.</w:t>
            </w:r>
            <w:r w:rsidR="007A7AA3">
              <w:t xml:space="preserve"> </w:t>
            </w:r>
          </w:p>
          <w:p w14:paraId="13EB5276" w14:textId="77777777" w:rsidR="00A55F81" w:rsidRPr="00B174FA" w:rsidRDefault="00A55F81" w:rsidP="00A55F81">
            <w:pPr>
              <w:pStyle w:val="broodtekst"/>
              <w:keepNext/>
            </w:pPr>
          </w:p>
          <w:p w14:paraId="45C72F57" w14:textId="77777777" w:rsidR="00A55F81" w:rsidRPr="00B174FA" w:rsidRDefault="00A55F81" w:rsidP="00A55F81">
            <w:pPr>
              <w:pStyle w:val="broodtekst"/>
              <w:keepNext/>
            </w:pPr>
            <w:r w:rsidRPr="00B174FA">
              <w:t xml:space="preserve">Alvorens de LiDAR onshore te brengen, wordt deze vervangen door een reserve LiDAR. </w:t>
            </w:r>
          </w:p>
          <w:p w14:paraId="056FF879" w14:textId="77777777" w:rsidR="00A55F81" w:rsidRPr="00B174FA" w:rsidRDefault="00A55F81" w:rsidP="00A55F81">
            <w:pPr>
              <w:pStyle w:val="broodtekst"/>
              <w:keepNext/>
            </w:pPr>
            <w:r w:rsidRPr="00B174FA">
              <w:t>De LiDAR wordt voor Kalibratie en Onderhoud aan Opdrachtnemer aangeboden op de locatie OEC te Stellendam.</w:t>
            </w:r>
          </w:p>
        </w:tc>
        <w:tc>
          <w:tcPr>
            <w:tcW w:w="2268" w:type="dxa"/>
          </w:tcPr>
          <w:p w14:paraId="339BE198"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76AF6770" w14:textId="77777777" w:rsidTr="008B7E54">
        <w:tc>
          <w:tcPr>
            <w:tcW w:w="1413" w:type="dxa"/>
          </w:tcPr>
          <w:p w14:paraId="3AE8914D" w14:textId="77777777" w:rsidR="00A55F81" w:rsidRPr="00B174FA" w:rsidRDefault="00A55F81" w:rsidP="00A55F81">
            <w:pPr>
              <w:pStyle w:val="broodtekst"/>
            </w:pPr>
            <w:r w:rsidRPr="00B174FA">
              <w:t>Verificatie:</w:t>
            </w:r>
          </w:p>
        </w:tc>
        <w:tc>
          <w:tcPr>
            <w:tcW w:w="6237" w:type="dxa"/>
            <w:gridSpan w:val="5"/>
          </w:tcPr>
          <w:p w14:paraId="071B16CF" w14:textId="77777777" w:rsidR="00A55F81" w:rsidRPr="00B174FA" w:rsidRDefault="00A55F81" w:rsidP="00A55F81">
            <w:pPr>
              <w:pStyle w:val="broodtekst"/>
              <w:keepNext/>
            </w:pPr>
            <w:r w:rsidRPr="00B174FA">
              <w:t>Documentatie.</w:t>
            </w:r>
          </w:p>
        </w:tc>
        <w:tc>
          <w:tcPr>
            <w:tcW w:w="2268" w:type="dxa"/>
          </w:tcPr>
          <w:p w14:paraId="3546C2E4"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4DACB8EA" w14:textId="77777777" w:rsidTr="008B7E54">
        <w:tc>
          <w:tcPr>
            <w:tcW w:w="1413" w:type="dxa"/>
            <w:shd w:val="clear" w:color="auto" w:fill="E6E6E6"/>
          </w:tcPr>
          <w:p w14:paraId="42201FE2" w14:textId="77777777" w:rsidR="00A55F81" w:rsidRPr="00B174FA" w:rsidRDefault="00A55F81" w:rsidP="00A55F81">
            <w:pPr>
              <w:pStyle w:val="broodtekst"/>
              <w:rPr>
                <w:b/>
              </w:rPr>
            </w:pPr>
            <w:r w:rsidRPr="00B174FA">
              <w:rPr>
                <w:b/>
              </w:rPr>
              <w:t>VSE-27</w:t>
            </w:r>
          </w:p>
        </w:tc>
        <w:tc>
          <w:tcPr>
            <w:tcW w:w="6237" w:type="dxa"/>
            <w:gridSpan w:val="5"/>
            <w:shd w:val="clear" w:color="auto" w:fill="E6E6E6"/>
          </w:tcPr>
          <w:p w14:paraId="65740607" w14:textId="77777777" w:rsidR="00A55F81" w:rsidRPr="00B174FA" w:rsidRDefault="00A55F81" w:rsidP="00A55F81">
            <w:pPr>
              <w:pStyle w:val="broodtekst"/>
              <w:rPr>
                <w:b/>
              </w:rPr>
            </w:pPr>
            <w:r w:rsidRPr="00B174FA">
              <w:rPr>
                <w:b/>
              </w:rPr>
              <w:t xml:space="preserve">Documentatie LiDAR </w:t>
            </w:r>
          </w:p>
        </w:tc>
        <w:tc>
          <w:tcPr>
            <w:tcW w:w="2268" w:type="dxa"/>
            <w:shd w:val="clear" w:color="auto" w:fill="86C490"/>
          </w:tcPr>
          <w:p w14:paraId="2F182E15"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1D811846" w14:textId="77777777" w:rsidTr="008B7E54">
        <w:tc>
          <w:tcPr>
            <w:tcW w:w="1413" w:type="dxa"/>
          </w:tcPr>
          <w:p w14:paraId="763EC850" w14:textId="77777777" w:rsidR="00A55F81" w:rsidRPr="00B174FA" w:rsidRDefault="00A55F81" w:rsidP="00A55F81">
            <w:pPr>
              <w:pStyle w:val="broodtekst"/>
            </w:pPr>
            <w:r w:rsidRPr="00B174FA">
              <w:t>Eis:</w:t>
            </w:r>
          </w:p>
          <w:p w14:paraId="6197A710" w14:textId="77777777" w:rsidR="00A55F81" w:rsidRPr="00B174FA" w:rsidRDefault="00A55F81" w:rsidP="00A55F81">
            <w:pPr>
              <w:pStyle w:val="broodtekst"/>
            </w:pPr>
          </w:p>
        </w:tc>
        <w:tc>
          <w:tcPr>
            <w:tcW w:w="6237" w:type="dxa"/>
            <w:gridSpan w:val="5"/>
          </w:tcPr>
          <w:p w14:paraId="11F0F059" w14:textId="77777777" w:rsidR="00A55F81" w:rsidRPr="00B174FA" w:rsidRDefault="00A55F81" w:rsidP="00A55F81">
            <w:pPr>
              <w:pStyle w:val="broodtekst"/>
              <w:keepNext/>
            </w:pPr>
            <w:r w:rsidRPr="00B174FA">
              <w:t>De Opdrachtnemer dient installatie en opleverdocumentatie betreffende de LiDAR te verstrekken aan de Opdrachtgever.</w:t>
            </w:r>
          </w:p>
          <w:p w14:paraId="63415082" w14:textId="77777777" w:rsidR="00A55F81" w:rsidRPr="00B174FA" w:rsidRDefault="00A55F81" w:rsidP="00A55F81">
            <w:pPr>
              <w:pStyle w:val="broodtekst"/>
              <w:keepNext/>
            </w:pPr>
            <w:r w:rsidRPr="00B174FA">
              <w:rPr>
                <w:color w:val="000000" w:themeColor="text1"/>
              </w:rPr>
              <w:t>De documentatie dient in het Engels te worden aangeleverd.</w:t>
            </w:r>
          </w:p>
        </w:tc>
        <w:tc>
          <w:tcPr>
            <w:tcW w:w="2268" w:type="dxa"/>
          </w:tcPr>
          <w:p w14:paraId="5BBA84AF"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A55F81" w14:paraId="064A0C02" w14:textId="77777777" w:rsidTr="008B7E54">
        <w:tc>
          <w:tcPr>
            <w:tcW w:w="1413" w:type="dxa"/>
          </w:tcPr>
          <w:p w14:paraId="7C8D0214" w14:textId="77777777" w:rsidR="00A55F81" w:rsidRPr="00B174FA" w:rsidRDefault="00A55F81" w:rsidP="00A55F81">
            <w:pPr>
              <w:pStyle w:val="broodtekst"/>
            </w:pPr>
            <w:r w:rsidRPr="00B174FA">
              <w:t>Toelichting:</w:t>
            </w:r>
          </w:p>
        </w:tc>
        <w:tc>
          <w:tcPr>
            <w:tcW w:w="6237" w:type="dxa"/>
            <w:gridSpan w:val="5"/>
          </w:tcPr>
          <w:p w14:paraId="4895B280" w14:textId="77777777" w:rsidR="00A55F81" w:rsidRPr="00B174FA" w:rsidRDefault="00A55F81" w:rsidP="00A55F81">
            <w:pPr>
              <w:pStyle w:val="broodtekst"/>
              <w:keepNext/>
            </w:pPr>
            <w:r w:rsidRPr="00B174FA">
              <w:t>De Opdrachtgever dient de LiDAR te installeren en preventief te onderhouden.</w:t>
            </w:r>
          </w:p>
        </w:tc>
        <w:tc>
          <w:tcPr>
            <w:tcW w:w="2268" w:type="dxa"/>
          </w:tcPr>
          <w:p w14:paraId="31EDAE72"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3EBE5C6A" w14:textId="77777777" w:rsidTr="008B7E54">
        <w:tc>
          <w:tcPr>
            <w:tcW w:w="1413" w:type="dxa"/>
          </w:tcPr>
          <w:p w14:paraId="61BB4BDE" w14:textId="77777777" w:rsidR="00A55F81" w:rsidRPr="00B174FA" w:rsidRDefault="00A55F81" w:rsidP="00A55F81">
            <w:pPr>
              <w:pStyle w:val="broodtekst"/>
            </w:pPr>
            <w:r w:rsidRPr="00B174FA">
              <w:t>Verificatie:</w:t>
            </w:r>
          </w:p>
        </w:tc>
        <w:tc>
          <w:tcPr>
            <w:tcW w:w="6237" w:type="dxa"/>
            <w:gridSpan w:val="5"/>
          </w:tcPr>
          <w:p w14:paraId="695A64C1" w14:textId="77777777" w:rsidR="00A55F81" w:rsidRPr="00B174FA" w:rsidRDefault="00A55F81" w:rsidP="00A55F81">
            <w:pPr>
              <w:pStyle w:val="broodtekst"/>
              <w:keepNext/>
            </w:pPr>
            <w:r w:rsidRPr="00B174FA">
              <w:t>Documentatie.</w:t>
            </w:r>
          </w:p>
        </w:tc>
        <w:tc>
          <w:tcPr>
            <w:tcW w:w="2268" w:type="dxa"/>
          </w:tcPr>
          <w:p w14:paraId="4BD82989"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32698870" w14:textId="77777777" w:rsidTr="008B7E54">
        <w:tc>
          <w:tcPr>
            <w:tcW w:w="1413" w:type="dxa"/>
            <w:shd w:val="clear" w:color="auto" w:fill="E6E6E6"/>
          </w:tcPr>
          <w:p w14:paraId="27EC1AB6" w14:textId="77777777" w:rsidR="00A55F81" w:rsidRPr="00B174FA" w:rsidRDefault="00A55F81" w:rsidP="00A55F81">
            <w:pPr>
              <w:pStyle w:val="broodtekst"/>
              <w:rPr>
                <w:b/>
              </w:rPr>
            </w:pPr>
            <w:r w:rsidRPr="00B174FA">
              <w:rPr>
                <w:b/>
              </w:rPr>
              <w:t>VSE-28</w:t>
            </w:r>
          </w:p>
        </w:tc>
        <w:tc>
          <w:tcPr>
            <w:tcW w:w="6237" w:type="dxa"/>
            <w:gridSpan w:val="5"/>
            <w:shd w:val="clear" w:color="auto" w:fill="E6E6E6"/>
          </w:tcPr>
          <w:p w14:paraId="27C9878B" w14:textId="77777777" w:rsidR="00A55F81" w:rsidRPr="00B174FA" w:rsidRDefault="00A55F81" w:rsidP="00A55F81">
            <w:pPr>
              <w:pStyle w:val="broodtekst"/>
              <w:rPr>
                <w:b/>
              </w:rPr>
            </w:pPr>
            <w:r w:rsidRPr="00B174FA">
              <w:rPr>
                <w:b/>
              </w:rPr>
              <w:t xml:space="preserve">Testrapport LiDAR </w:t>
            </w:r>
          </w:p>
        </w:tc>
        <w:tc>
          <w:tcPr>
            <w:tcW w:w="2268" w:type="dxa"/>
            <w:shd w:val="clear" w:color="auto" w:fill="86C490"/>
          </w:tcPr>
          <w:p w14:paraId="7961A7A6"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124C8B89" w14:textId="77777777" w:rsidTr="008B7E54">
        <w:tc>
          <w:tcPr>
            <w:tcW w:w="1413" w:type="dxa"/>
          </w:tcPr>
          <w:p w14:paraId="15A3F15B" w14:textId="77777777" w:rsidR="00A55F81" w:rsidRPr="00B174FA" w:rsidRDefault="00A55F81" w:rsidP="00A55F81">
            <w:pPr>
              <w:pStyle w:val="broodtekst"/>
            </w:pPr>
            <w:r w:rsidRPr="00B174FA">
              <w:t>Eis:</w:t>
            </w:r>
          </w:p>
          <w:p w14:paraId="4D6EDA2B" w14:textId="77777777" w:rsidR="00A55F81" w:rsidRPr="00B174FA" w:rsidRDefault="00A55F81" w:rsidP="00A55F81">
            <w:pPr>
              <w:pStyle w:val="broodtekst"/>
            </w:pPr>
          </w:p>
        </w:tc>
        <w:tc>
          <w:tcPr>
            <w:tcW w:w="6237" w:type="dxa"/>
            <w:gridSpan w:val="5"/>
          </w:tcPr>
          <w:p w14:paraId="30B4809C" w14:textId="77777777" w:rsidR="00A55F81" w:rsidRPr="00B174FA" w:rsidRDefault="00A55F81" w:rsidP="00A55F81">
            <w:pPr>
              <w:rPr>
                <w:rFonts w:ascii="Verdana" w:hAnsi="Verdana" w:cs="Calibri"/>
              </w:rPr>
            </w:pPr>
            <w:r w:rsidRPr="00B174FA">
              <w:rPr>
                <w:rFonts w:ascii="Verdana" w:hAnsi="Verdana" w:cs="Calibri"/>
              </w:rPr>
              <w:t>Opdrachtnemer levert de LiDAR’s met een testrapport (conform richtlijn DNV GL, bij eerste levering en na elke reguliere en niet-reguliere onderhoudsbeurt), inclusief een meting die direct of indirect herleidbaar is naar een mast vergelijking van het betreffende instrument op een hoogte van minimaal 80m.</w:t>
            </w:r>
          </w:p>
          <w:p w14:paraId="17B6A41C" w14:textId="77777777" w:rsidR="00A55F81" w:rsidRPr="00B174FA" w:rsidRDefault="00A55F81" w:rsidP="00A55F81">
            <w:pPr>
              <w:rPr>
                <w:rFonts w:ascii="Verdana" w:hAnsi="Verdana" w:cs="Calibri"/>
              </w:rPr>
            </w:pPr>
          </w:p>
          <w:p w14:paraId="54C28BEE" w14:textId="77777777" w:rsidR="00A55F81" w:rsidRPr="00B174FA" w:rsidRDefault="00A55F81" w:rsidP="00A55F81">
            <w:pPr>
              <w:pStyle w:val="broodtekst"/>
              <w:keepNext/>
            </w:pPr>
            <w:r w:rsidRPr="00B174FA">
              <w:rPr>
                <w:color w:val="000000" w:themeColor="text1"/>
              </w:rPr>
              <w:t>De documentatie dient in het Engels te worden aangeleverd.</w:t>
            </w:r>
          </w:p>
        </w:tc>
        <w:tc>
          <w:tcPr>
            <w:tcW w:w="2268" w:type="dxa"/>
          </w:tcPr>
          <w:p w14:paraId="467F076C" w14:textId="77777777" w:rsidR="00A55F81" w:rsidRPr="00A55F81" w:rsidRDefault="00A55F81" w:rsidP="00A55F81">
            <w:pPr>
              <w:rPr>
                <w:rFonts w:ascii="Verdana" w:eastAsia="Times New Roman" w:hAnsi="Verdana" w:cs="Calibri"/>
                <w:lang w:eastAsia="nl-NL"/>
              </w:rPr>
            </w:pPr>
          </w:p>
        </w:tc>
      </w:tr>
      <w:tr w:rsidR="00A55F81" w:rsidRPr="00A55F81" w14:paraId="40ACEF4B" w14:textId="77777777" w:rsidTr="008B7E54">
        <w:tc>
          <w:tcPr>
            <w:tcW w:w="1413" w:type="dxa"/>
          </w:tcPr>
          <w:p w14:paraId="1D91BD52" w14:textId="77777777" w:rsidR="00A55F81" w:rsidRPr="00B174FA" w:rsidRDefault="00A55F81" w:rsidP="00A55F81">
            <w:pPr>
              <w:pStyle w:val="broodtekst"/>
            </w:pPr>
            <w:r w:rsidRPr="00B174FA">
              <w:t>Toelichting:</w:t>
            </w:r>
          </w:p>
        </w:tc>
        <w:tc>
          <w:tcPr>
            <w:tcW w:w="6237" w:type="dxa"/>
            <w:gridSpan w:val="5"/>
          </w:tcPr>
          <w:p w14:paraId="7B18AF41" w14:textId="77777777" w:rsidR="00A55F81" w:rsidRPr="00B174FA" w:rsidRDefault="00A55F81" w:rsidP="00A55F81">
            <w:pPr>
              <w:pStyle w:val="broodtekst"/>
              <w:keepNext/>
            </w:pPr>
            <w:r w:rsidRPr="00B174FA">
              <w:t>De Opdrachtnemer dient de juiste werking van de LiDAR aan te tonen bij de eerste levering en na iedere Kalibratie en/of Onderhoud.</w:t>
            </w:r>
          </w:p>
        </w:tc>
        <w:tc>
          <w:tcPr>
            <w:tcW w:w="2268" w:type="dxa"/>
          </w:tcPr>
          <w:p w14:paraId="7D0840DA"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0BEE965E" w14:textId="77777777" w:rsidTr="008B7E54">
        <w:tc>
          <w:tcPr>
            <w:tcW w:w="1413" w:type="dxa"/>
          </w:tcPr>
          <w:p w14:paraId="4564F314" w14:textId="77777777" w:rsidR="00A55F81" w:rsidRPr="00B174FA" w:rsidRDefault="00A55F81" w:rsidP="00A55F81">
            <w:pPr>
              <w:pStyle w:val="broodtekst"/>
            </w:pPr>
            <w:r w:rsidRPr="00B174FA">
              <w:t>Verificatie:</w:t>
            </w:r>
          </w:p>
        </w:tc>
        <w:tc>
          <w:tcPr>
            <w:tcW w:w="6237" w:type="dxa"/>
            <w:gridSpan w:val="5"/>
          </w:tcPr>
          <w:p w14:paraId="4CCE1025" w14:textId="77777777" w:rsidR="00A55F81" w:rsidRPr="00B174FA" w:rsidRDefault="00A55F81" w:rsidP="00A55F81">
            <w:pPr>
              <w:pStyle w:val="broodtekst"/>
              <w:keepNext/>
            </w:pPr>
            <w:r w:rsidRPr="00B174FA">
              <w:t>Documentatie.</w:t>
            </w:r>
          </w:p>
        </w:tc>
        <w:tc>
          <w:tcPr>
            <w:tcW w:w="2268" w:type="dxa"/>
          </w:tcPr>
          <w:p w14:paraId="184E3908"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6FCD39FB" w14:textId="77777777" w:rsidTr="008B7E54">
        <w:tc>
          <w:tcPr>
            <w:tcW w:w="1413" w:type="dxa"/>
            <w:shd w:val="clear" w:color="auto" w:fill="E6E6E6"/>
          </w:tcPr>
          <w:p w14:paraId="5B0B38F0" w14:textId="77777777" w:rsidR="00A55F81" w:rsidRPr="00B174FA" w:rsidRDefault="00A55F81" w:rsidP="00A55F81">
            <w:pPr>
              <w:pStyle w:val="broodtekst"/>
              <w:rPr>
                <w:b/>
              </w:rPr>
            </w:pPr>
            <w:r w:rsidRPr="00B174FA">
              <w:rPr>
                <w:b/>
              </w:rPr>
              <w:t>VSE-29</w:t>
            </w:r>
          </w:p>
        </w:tc>
        <w:tc>
          <w:tcPr>
            <w:tcW w:w="6237" w:type="dxa"/>
            <w:gridSpan w:val="5"/>
            <w:shd w:val="clear" w:color="auto" w:fill="E6E6E6"/>
          </w:tcPr>
          <w:p w14:paraId="58943025" w14:textId="77777777" w:rsidR="00A55F81" w:rsidRPr="00B174FA" w:rsidRDefault="00A55F81" w:rsidP="00A55F81">
            <w:pPr>
              <w:pStyle w:val="broodtekst"/>
              <w:rPr>
                <w:b/>
              </w:rPr>
            </w:pPr>
            <w:r w:rsidRPr="00B174FA">
              <w:rPr>
                <w:b/>
              </w:rPr>
              <w:t xml:space="preserve">Training </w:t>
            </w:r>
          </w:p>
        </w:tc>
        <w:tc>
          <w:tcPr>
            <w:tcW w:w="2268" w:type="dxa"/>
            <w:shd w:val="clear" w:color="auto" w:fill="86C490"/>
          </w:tcPr>
          <w:p w14:paraId="4807D6EE"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055DD4" w14:paraId="575E2FE0" w14:textId="77777777" w:rsidTr="008B7E54">
        <w:tc>
          <w:tcPr>
            <w:tcW w:w="1413" w:type="dxa"/>
          </w:tcPr>
          <w:p w14:paraId="2F364400" w14:textId="77777777" w:rsidR="00A55F81" w:rsidRPr="00B174FA" w:rsidRDefault="00A55F81" w:rsidP="00A55F81">
            <w:pPr>
              <w:pStyle w:val="broodtekst"/>
            </w:pPr>
            <w:r w:rsidRPr="00B174FA">
              <w:t>Eis:</w:t>
            </w:r>
          </w:p>
          <w:p w14:paraId="4FDB8A8B" w14:textId="77777777" w:rsidR="00A55F81" w:rsidRPr="00B174FA" w:rsidRDefault="00A55F81" w:rsidP="00A55F81">
            <w:pPr>
              <w:pStyle w:val="broodtekst"/>
            </w:pPr>
          </w:p>
        </w:tc>
        <w:tc>
          <w:tcPr>
            <w:tcW w:w="6237" w:type="dxa"/>
            <w:gridSpan w:val="5"/>
          </w:tcPr>
          <w:p w14:paraId="345EC878" w14:textId="77777777" w:rsidR="00A55F81" w:rsidRPr="00B174FA" w:rsidRDefault="00A55F81" w:rsidP="00A55F81">
            <w:pPr>
              <w:pStyle w:val="broodtekst"/>
              <w:keepNext/>
            </w:pPr>
            <w:r w:rsidRPr="00B174FA">
              <w:rPr>
                <w:rFonts w:cs="Calibri"/>
              </w:rPr>
              <w:t xml:space="preserve">De leverancier verzorgt optioneel bij OG een training over installatie, onderhoud en gebruik (inclusief software) voor minimaal 5 personen en maximaal 10 personen. Bij deze training kunnen nog nader door OG aan te wijzen </w:t>
            </w:r>
            <w:r w:rsidRPr="00B174FA">
              <w:t>onderhoudspartij(en) aansluiten</w:t>
            </w:r>
            <w:r w:rsidRPr="00B174FA">
              <w:rPr>
                <w:rFonts w:cs="Calibri"/>
              </w:rPr>
              <w:t xml:space="preserve">.  </w:t>
            </w:r>
            <w:r w:rsidRPr="00B174FA">
              <w:rPr>
                <w:color w:val="000000" w:themeColor="text1"/>
              </w:rPr>
              <w:t>De documentatie dient in het Engels te worden aangeleverd.</w:t>
            </w:r>
          </w:p>
        </w:tc>
        <w:tc>
          <w:tcPr>
            <w:tcW w:w="2268" w:type="dxa"/>
          </w:tcPr>
          <w:p w14:paraId="333D727F" w14:textId="77777777" w:rsidR="00A55F81" w:rsidRPr="00055DD4" w:rsidRDefault="00A55F81" w:rsidP="00A55F81">
            <w:pPr>
              <w:keepNext/>
              <w:suppressAutoHyphens/>
              <w:autoSpaceDE w:val="0"/>
              <w:spacing w:before="40" w:after="40" w:line="240" w:lineRule="atLeast"/>
              <w:rPr>
                <w:rFonts w:ascii="Verdana" w:eastAsia="Times New Roman" w:hAnsi="Verdana" w:cs="Calibri"/>
                <w:lang w:val="en-GB" w:eastAsia="ar-SA"/>
              </w:rPr>
            </w:pPr>
          </w:p>
        </w:tc>
      </w:tr>
      <w:tr w:rsidR="00A55F81" w:rsidRPr="00A55F81" w14:paraId="1B86706E" w14:textId="77777777" w:rsidTr="008B7E54">
        <w:tc>
          <w:tcPr>
            <w:tcW w:w="1413" w:type="dxa"/>
          </w:tcPr>
          <w:p w14:paraId="535F97FD" w14:textId="77777777" w:rsidR="00A55F81" w:rsidRPr="00B174FA" w:rsidRDefault="00A55F81" w:rsidP="00A55F81">
            <w:pPr>
              <w:pStyle w:val="broodtekst"/>
            </w:pPr>
            <w:r w:rsidRPr="00B174FA">
              <w:lastRenderedPageBreak/>
              <w:t>Toelichting:</w:t>
            </w:r>
          </w:p>
        </w:tc>
        <w:tc>
          <w:tcPr>
            <w:tcW w:w="6237" w:type="dxa"/>
            <w:gridSpan w:val="5"/>
          </w:tcPr>
          <w:p w14:paraId="1556A92B" w14:textId="77777777" w:rsidR="00A55F81" w:rsidRPr="00B174FA" w:rsidRDefault="00A55F81" w:rsidP="00A55F81">
            <w:pPr>
              <w:pStyle w:val="broodtekst"/>
              <w:keepNext/>
            </w:pPr>
            <w:r w:rsidRPr="00B174FA">
              <w:t xml:space="preserve">De Opdrachtgever moet de LiDAR kunnen installeren, preventief onderhouden en gebruiken. </w:t>
            </w:r>
          </w:p>
        </w:tc>
        <w:tc>
          <w:tcPr>
            <w:tcW w:w="2268" w:type="dxa"/>
          </w:tcPr>
          <w:p w14:paraId="38A48B72"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7048DE76" w14:textId="77777777" w:rsidTr="008B7E54">
        <w:tc>
          <w:tcPr>
            <w:tcW w:w="1413" w:type="dxa"/>
          </w:tcPr>
          <w:p w14:paraId="0F93E18A" w14:textId="77777777" w:rsidR="00A55F81" w:rsidRPr="00B174FA" w:rsidRDefault="00A55F81" w:rsidP="00A55F81">
            <w:pPr>
              <w:pStyle w:val="broodtekst"/>
            </w:pPr>
            <w:r w:rsidRPr="00B174FA">
              <w:t>Verificatie:</w:t>
            </w:r>
          </w:p>
        </w:tc>
        <w:tc>
          <w:tcPr>
            <w:tcW w:w="6237" w:type="dxa"/>
            <w:gridSpan w:val="5"/>
          </w:tcPr>
          <w:p w14:paraId="374019BD" w14:textId="77777777" w:rsidR="00A55F81" w:rsidRPr="00B174FA" w:rsidRDefault="00A55F81" w:rsidP="00A55F81">
            <w:pPr>
              <w:pStyle w:val="broodtekst"/>
              <w:keepNext/>
            </w:pPr>
            <w:r w:rsidRPr="00B174FA">
              <w:t>Documentatie.</w:t>
            </w:r>
          </w:p>
        </w:tc>
        <w:tc>
          <w:tcPr>
            <w:tcW w:w="2268" w:type="dxa"/>
          </w:tcPr>
          <w:p w14:paraId="312840C0"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0F026556" w14:textId="77777777" w:rsidTr="008B7E54">
        <w:tc>
          <w:tcPr>
            <w:tcW w:w="1413" w:type="dxa"/>
            <w:shd w:val="clear" w:color="auto" w:fill="E6E6E6"/>
          </w:tcPr>
          <w:p w14:paraId="368B5778" w14:textId="77777777" w:rsidR="00A55F81" w:rsidRPr="00B174FA" w:rsidRDefault="00A55F81" w:rsidP="00A55F81">
            <w:pPr>
              <w:pStyle w:val="broodtekst"/>
              <w:rPr>
                <w:b/>
              </w:rPr>
            </w:pPr>
            <w:r w:rsidRPr="00B174FA">
              <w:rPr>
                <w:b/>
              </w:rPr>
              <w:t>VSE-30</w:t>
            </w:r>
          </w:p>
        </w:tc>
        <w:tc>
          <w:tcPr>
            <w:tcW w:w="6237" w:type="dxa"/>
            <w:gridSpan w:val="5"/>
            <w:shd w:val="clear" w:color="auto" w:fill="E6E6E6"/>
          </w:tcPr>
          <w:p w14:paraId="1AA76126" w14:textId="77777777" w:rsidR="00A55F81" w:rsidRPr="00B174FA" w:rsidRDefault="00A55F81" w:rsidP="00A55F81">
            <w:pPr>
              <w:pStyle w:val="broodtekst"/>
              <w:rPr>
                <w:b/>
              </w:rPr>
            </w:pPr>
            <w:r w:rsidRPr="00B174FA">
              <w:rPr>
                <w:b/>
              </w:rPr>
              <w:t>Ondersteunen Opdrachtgever</w:t>
            </w:r>
          </w:p>
        </w:tc>
        <w:tc>
          <w:tcPr>
            <w:tcW w:w="2268" w:type="dxa"/>
            <w:shd w:val="clear" w:color="auto" w:fill="86C490"/>
          </w:tcPr>
          <w:p w14:paraId="2246BE61"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15C6037B" w14:textId="77777777" w:rsidTr="008B7E54">
        <w:tc>
          <w:tcPr>
            <w:tcW w:w="1413" w:type="dxa"/>
          </w:tcPr>
          <w:p w14:paraId="69F63C67" w14:textId="77777777" w:rsidR="00A55F81" w:rsidRPr="00B174FA" w:rsidRDefault="00A55F81" w:rsidP="00A55F81">
            <w:pPr>
              <w:pStyle w:val="broodtekst"/>
            </w:pPr>
            <w:r w:rsidRPr="00B174FA">
              <w:t>Eis:</w:t>
            </w:r>
          </w:p>
          <w:p w14:paraId="2678230C" w14:textId="77777777" w:rsidR="00A55F81" w:rsidRPr="00B174FA" w:rsidRDefault="00A55F81" w:rsidP="00A55F81">
            <w:pPr>
              <w:pStyle w:val="broodtekst"/>
            </w:pPr>
          </w:p>
        </w:tc>
        <w:tc>
          <w:tcPr>
            <w:tcW w:w="6237" w:type="dxa"/>
            <w:gridSpan w:val="5"/>
          </w:tcPr>
          <w:p w14:paraId="69E53EDA" w14:textId="77777777" w:rsidR="00A55F81" w:rsidRPr="00B174FA" w:rsidRDefault="00A55F81" w:rsidP="00A55F81">
            <w:pPr>
              <w:pStyle w:val="broodtekst"/>
              <w:keepNext/>
            </w:pPr>
            <w:r w:rsidRPr="00B174FA">
              <w:t xml:space="preserve">Indien gevraagd dient de Opdrachtnemer ondersteuning op afstand te bieden aan de Opdrachtgever. </w:t>
            </w:r>
          </w:p>
          <w:p w14:paraId="1AA91394" w14:textId="77777777" w:rsidR="00A55F81" w:rsidRPr="00B174FA" w:rsidRDefault="00A55F81" w:rsidP="00A55F81">
            <w:pPr>
              <w:pStyle w:val="broodtekst"/>
              <w:keepNext/>
            </w:pPr>
            <w:r w:rsidRPr="00B174FA">
              <w:rPr>
                <w:color w:val="000000" w:themeColor="text1"/>
              </w:rPr>
              <w:t>De ondersteuning dient in het Engels te kunnen worden geleverd.</w:t>
            </w:r>
          </w:p>
        </w:tc>
        <w:tc>
          <w:tcPr>
            <w:tcW w:w="2268" w:type="dxa"/>
          </w:tcPr>
          <w:p w14:paraId="6360DB32"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A55F81" w14:paraId="5636FDBB" w14:textId="77777777" w:rsidTr="008B7E54">
        <w:tc>
          <w:tcPr>
            <w:tcW w:w="1413" w:type="dxa"/>
          </w:tcPr>
          <w:p w14:paraId="688031E4" w14:textId="77777777" w:rsidR="00A55F81" w:rsidRPr="00B174FA" w:rsidRDefault="00A55F81" w:rsidP="00A55F81">
            <w:pPr>
              <w:pStyle w:val="broodtekst"/>
            </w:pPr>
            <w:r w:rsidRPr="00B174FA">
              <w:t>Toelichting:</w:t>
            </w:r>
          </w:p>
        </w:tc>
        <w:tc>
          <w:tcPr>
            <w:tcW w:w="6237" w:type="dxa"/>
            <w:gridSpan w:val="5"/>
          </w:tcPr>
          <w:p w14:paraId="1906D81D" w14:textId="77777777" w:rsidR="00A55F81" w:rsidRPr="00B174FA" w:rsidRDefault="00A55F81" w:rsidP="00A55F81">
            <w:pPr>
              <w:pStyle w:val="broodtekst"/>
              <w:keepNext/>
              <w:rPr>
                <w:color w:val="FF0000"/>
              </w:rPr>
            </w:pPr>
            <w:r w:rsidRPr="00B174FA">
              <w:t>De Opdrachtgever moet de LiDAR kunnen installeren, preventief onderhouden en gebruiken.</w:t>
            </w:r>
          </w:p>
        </w:tc>
        <w:tc>
          <w:tcPr>
            <w:tcW w:w="2268" w:type="dxa"/>
          </w:tcPr>
          <w:p w14:paraId="369D93AC"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32A7FF3B" w14:textId="77777777" w:rsidTr="008B7E54">
        <w:tc>
          <w:tcPr>
            <w:tcW w:w="1413" w:type="dxa"/>
          </w:tcPr>
          <w:p w14:paraId="16B0DD61" w14:textId="77777777" w:rsidR="00A55F81" w:rsidRPr="00B174FA" w:rsidRDefault="00A55F81" w:rsidP="00A55F81">
            <w:pPr>
              <w:pStyle w:val="broodtekst"/>
            </w:pPr>
            <w:r w:rsidRPr="00B174FA">
              <w:t>Verificatie:</w:t>
            </w:r>
          </w:p>
        </w:tc>
        <w:tc>
          <w:tcPr>
            <w:tcW w:w="6237" w:type="dxa"/>
            <w:gridSpan w:val="5"/>
          </w:tcPr>
          <w:p w14:paraId="1A29A20A" w14:textId="77777777" w:rsidR="00A55F81" w:rsidRPr="00B174FA" w:rsidRDefault="00A55F81" w:rsidP="00A55F81">
            <w:pPr>
              <w:pStyle w:val="broodtekst"/>
              <w:keepNext/>
            </w:pPr>
            <w:r w:rsidRPr="00B174FA">
              <w:t xml:space="preserve">Documentatie, </w:t>
            </w:r>
            <w:r>
              <w:t>M</w:t>
            </w:r>
            <w:r w:rsidRPr="00B174FA">
              <w:t>eting</w:t>
            </w:r>
            <w:r>
              <w:t xml:space="preserve"> en</w:t>
            </w:r>
            <w:r w:rsidRPr="00B174FA">
              <w:t xml:space="preserve"> </w:t>
            </w:r>
            <w:r>
              <w:t>T</w:t>
            </w:r>
            <w:r w:rsidRPr="00B174FA">
              <w:t>est.</w:t>
            </w:r>
          </w:p>
        </w:tc>
        <w:tc>
          <w:tcPr>
            <w:tcW w:w="2268" w:type="dxa"/>
          </w:tcPr>
          <w:p w14:paraId="4A3A1E44"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7F3F615E" w14:textId="77777777" w:rsidTr="008B7E54">
        <w:tc>
          <w:tcPr>
            <w:tcW w:w="1413" w:type="dxa"/>
            <w:shd w:val="clear" w:color="auto" w:fill="E6E6E6"/>
          </w:tcPr>
          <w:p w14:paraId="71F73CD1" w14:textId="77777777" w:rsidR="00A55F81" w:rsidRPr="00B174FA" w:rsidRDefault="00A55F81" w:rsidP="00A55F81">
            <w:pPr>
              <w:pStyle w:val="broodtekst"/>
              <w:rPr>
                <w:b/>
              </w:rPr>
            </w:pPr>
            <w:r w:rsidRPr="00B174FA">
              <w:rPr>
                <w:b/>
              </w:rPr>
              <w:t>VSE-31</w:t>
            </w:r>
          </w:p>
        </w:tc>
        <w:tc>
          <w:tcPr>
            <w:tcW w:w="6237" w:type="dxa"/>
            <w:gridSpan w:val="5"/>
            <w:shd w:val="clear" w:color="auto" w:fill="E6E6E6"/>
          </w:tcPr>
          <w:p w14:paraId="34E51B95" w14:textId="77777777" w:rsidR="00A55F81" w:rsidRPr="00B174FA" w:rsidRDefault="00A55F81" w:rsidP="00A55F81">
            <w:pPr>
              <w:pStyle w:val="broodtekst"/>
              <w:rPr>
                <w:b/>
              </w:rPr>
            </w:pPr>
            <w:r w:rsidRPr="00B174FA">
              <w:rPr>
                <w:b/>
              </w:rPr>
              <w:t>Offshore installatie</w:t>
            </w:r>
          </w:p>
        </w:tc>
        <w:tc>
          <w:tcPr>
            <w:tcW w:w="2268" w:type="dxa"/>
            <w:shd w:val="clear" w:color="auto" w:fill="86C490"/>
          </w:tcPr>
          <w:p w14:paraId="545FEE22"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44D3EE16" w14:textId="77777777" w:rsidTr="008B7E54">
        <w:tc>
          <w:tcPr>
            <w:tcW w:w="1413" w:type="dxa"/>
          </w:tcPr>
          <w:p w14:paraId="3D875D3E" w14:textId="77777777" w:rsidR="00A55F81" w:rsidRPr="00B174FA" w:rsidRDefault="00A55F81" w:rsidP="00A55F81">
            <w:pPr>
              <w:pStyle w:val="broodtekst"/>
            </w:pPr>
            <w:r w:rsidRPr="00B174FA">
              <w:t>Eis:</w:t>
            </w:r>
          </w:p>
          <w:p w14:paraId="0D10E460" w14:textId="77777777" w:rsidR="00A55F81" w:rsidRPr="00B174FA" w:rsidRDefault="00A55F81" w:rsidP="00A55F81">
            <w:pPr>
              <w:pStyle w:val="broodtekst"/>
            </w:pPr>
          </w:p>
        </w:tc>
        <w:tc>
          <w:tcPr>
            <w:tcW w:w="6237" w:type="dxa"/>
            <w:gridSpan w:val="5"/>
          </w:tcPr>
          <w:p w14:paraId="5C15E9FA" w14:textId="77777777" w:rsidR="00A55F81" w:rsidRPr="00B174FA" w:rsidRDefault="00A55F81" w:rsidP="00A55F81">
            <w:pPr>
              <w:pStyle w:val="broodtekst"/>
              <w:keepNext/>
            </w:pPr>
            <w:r w:rsidRPr="00B174FA">
              <w:t>De LiDAR dient binnen 4 uur door 2 personen van de OG of een door OG geselecteerde onderhoudspartij vervangen en geïnstalleerd te kunnen worden.</w:t>
            </w:r>
          </w:p>
        </w:tc>
        <w:tc>
          <w:tcPr>
            <w:tcW w:w="2268" w:type="dxa"/>
          </w:tcPr>
          <w:p w14:paraId="4FBDF103"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A55F81" w14:paraId="09BA4A44" w14:textId="77777777" w:rsidTr="008B7E54">
        <w:tc>
          <w:tcPr>
            <w:tcW w:w="1413" w:type="dxa"/>
          </w:tcPr>
          <w:p w14:paraId="11618E59" w14:textId="77777777" w:rsidR="00A55F81" w:rsidRPr="00B174FA" w:rsidRDefault="00A55F81" w:rsidP="00A55F81">
            <w:pPr>
              <w:pStyle w:val="broodtekst"/>
            </w:pPr>
            <w:r w:rsidRPr="00B174FA">
              <w:t>Toelichting:</w:t>
            </w:r>
          </w:p>
        </w:tc>
        <w:tc>
          <w:tcPr>
            <w:tcW w:w="6237" w:type="dxa"/>
            <w:gridSpan w:val="5"/>
          </w:tcPr>
          <w:p w14:paraId="669EA354" w14:textId="77777777" w:rsidR="00A55F81" w:rsidRPr="00B174FA" w:rsidRDefault="00A55F81" w:rsidP="00A55F81">
            <w:pPr>
              <w:pStyle w:val="broodtekst"/>
              <w:keepNext/>
              <w:rPr>
                <w:color w:val="FF0000"/>
              </w:rPr>
            </w:pPr>
            <w:r w:rsidRPr="00B174FA">
              <w:t>De LiDAR wordt geïnstalleerd op een offshore platform en indien nodig moet de LiDAR ook offshore vervangen kunnen worden. Daarom moet de installatie van de LiDAR eenvoudig te zijn en uitvoerbaar door 2 technici met een MBO elektrotechnische opleiding.</w:t>
            </w:r>
          </w:p>
        </w:tc>
        <w:tc>
          <w:tcPr>
            <w:tcW w:w="2268" w:type="dxa"/>
          </w:tcPr>
          <w:p w14:paraId="6EECB3CA"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26831AB9" w14:textId="77777777" w:rsidTr="008B7E54">
        <w:tc>
          <w:tcPr>
            <w:tcW w:w="1413" w:type="dxa"/>
          </w:tcPr>
          <w:p w14:paraId="4ABFCC2C" w14:textId="77777777" w:rsidR="00A55F81" w:rsidRPr="00B174FA" w:rsidRDefault="00A55F81" w:rsidP="00A55F81">
            <w:pPr>
              <w:pStyle w:val="broodtekst"/>
              <w:rPr>
                <w:lang w:val="en-US"/>
              </w:rPr>
            </w:pPr>
            <w:r w:rsidRPr="00B174FA">
              <w:rPr>
                <w:lang w:val="en-US"/>
              </w:rPr>
              <w:t>Verificatie:</w:t>
            </w:r>
          </w:p>
        </w:tc>
        <w:tc>
          <w:tcPr>
            <w:tcW w:w="6237" w:type="dxa"/>
            <w:gridSpan w:val="5"/>
          </w:tcPr>
          <w:p w14:paraId="3B089A0A" w14:textId="77777777" w:rsidR="00A55F81" w:rsidRPr="00B174FA" w:rsidRDefault="00A55F81" w:rsidP="00A55F81">
            <w:pPr>
              <w:pStyle w:val="broodtekst"/>
              <w:keepNext/>
              <w:rPr>
                <w:lang w:val="en-US"/>
              </w:rPr>
            </w:pPr>
            <w:r>
              <w:rPr>
                <w:lang w:val="en-US"/>
              </w:rPr>
              <w:t>D</w:t>
            </w:r>
            <w:r w:rsidRPr="00B174FA">
              <w:rPr>
                <w:lang w:val="en-US"/>
              </w:rPr>
              <w:t>ocumentatie.</w:t>
            </w:r>
          </w:p>
        </w:tc>
        <w:tc>
          <w:tcPr>
            <w:tcW w:w="2268" w:type="dxa"/>
          </w:tcPr>
          <w:p w14:paraId="540A343E"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13B9AB08" w14:textId="77777777" w:rsidTr="008B7E54">
        <w:tc>
          <w:tcPr>
            <w:tcW w:w="1413" w:type="dxa"/>
            <w:shd w:val="clear" w:color="auto" w:fill="E6E6E6"/>
          </w:tcPr>
          <w:p w14:paraId="0EA4E9C7" w14:textId="77777777" w:rsidR="00A55F81" w:rsidRPr="00B174FA" w:rsidRDefault="00A55F81" w:rsidP="00A55F81">
            <w:pPr>
              <w:pStyle w:val="broodtekst"/>
              <w:rPr>
                <w:b/>
              </w:rPr>
            </w:pPr>
            <w:r w:rsidRPr="00397459">
              <w:rPr>
                <w:b/>
              </w:rPr>
              <w:t>VSE-32</w:t>
            </w:r>
          </w:p>
        </w:tc>
        <w:tc>
          <w:tcPr>
            <w:tcW w:w="6237" w:type="dxa"/>
            <w:gridSpan w:val="5"/>
            <w:shd w:val="clear" w:color="auto" w:fill="E6E6E6"/>
          </w:tcPr>
          <w:p w14:paraId="67A91E1B" w14:textId="77777777" w:rsidR="00A55F81" w:rsidRPr="00B174FA" w:rsidRDefault="00A55F81" w:rsidP="00A55F81">
            <w:pPr>
              <w:pStyle w:val="broodtekst"/>
              <w:rPr>
                <w:b/>
              </w:rPr>
            </w:pPr>
            <w:r w:rsidRPr="00B174FA">
              <w:rPr>
                <w:b/>
              </w:rPr>
              <w:t>Positioneren LiDAR</w:t>
            </w:r>
          </w:p>
        </w:tc>
        <w:tc>
          <w:tcPr>
            <w:tcW w:w="2268" w:type="dxa"/>
            <w:shd w:val="clear" w:color="auto" w:fill="86C490"/>
          </w:tcPr>
          <w:p w14:paraId="5DF4CF18"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712A528F" w14:textId="77777777" w:rsidTr="008B7E54">
        <w:tc>
          <w:tcPr>
            <w:tcW w:w="1413" w:type="dxa"/>
          </w:tcPr>
          <w:p w14:paraId="54E3072E" w14:textId="77777777" w:rsidR="00A55F81" w:rsidRPr="00B174FA" w:rsidRDefault="00A55F81" w:rsidP="00A55F81">
            <w:pPr>
              <w:pStyle w:val="broodtekst"/>
            </w:pPr>
            <w:r w:rsidRPr="00B174FA">
              <w:t>Eis:</w:t>
            </w:r>
          </w:p>
          <w:p w14:paraId="24974F2C" w14:textId="77777777" w:rsidR="00A55F81" w:rsidRPr="00B174FA" w:rsidRDefault="00A55F81" w:rsidP="00A55F81">
            <w:pPr>
              <w:pStyle w:val="broodtekst"/>
            </w:pPr>
          </w:p>
        </w:tc>
        <w:tc>
          <w:tcPr>
            <w:tcW w:w="6237" w:type="dxa"/>
            <w:gridSpan w:val="5"/>
          </w:tcPr>
          <w:p w14:paraId="5BC50E32" w14:textId="77777777" w:rsidR="00A55F81" w:rsidRPr="00B174FA" w:rsidRDefault="00A55F81" w:rsidP="00A55F81">
            <w:pPr>
              <w:pStyle w:val="broodtekst"/>
              <w:keepNext/>
            </w:pPr>
            <w:r w:rsidRPr="00406C64">
              <w:rPr>
                <w:color w:val="000000"/>
              </w:rPr>
              <w:t>Het positioneren van de LiDAR op het platform dient precies en nauwkeurig te kunnen plaatsvinden, voor zowel het uitrichten als het waterpas plaatsen</w:t>
            </w:r>
            <w:r w:rsidRPr="00406C64">
              <w:t>.</w:t>
            </w:r>
          </w:p>
        </w:tc>
        <w:tc>
          <w:tcPr>
            <w:tcW w:w="2268" w:type="dxa"/>
          </w:tcPr>
          <w:p w14:paraId="31BE6B62"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color w:val="000000"/>
                <w:szCs w:val="20"/>
                <w:lang w:eastAsia="ar-SA"/>
              </w:rPr>
            </w:pPr>
          </w:p>
        </w:tc>
      </w:tr>
      <w:tr w:rsidR="00A55F81" w:rsidRPr="00055DD4" w14:paraId="3FB315DB" w14:textId="77777777" w:rsidTr="008B7E54">
        <w:tc>
          <w:tcPr>
            <w:tcW w:w="1413" w:type="dxa"/>
          </w:tcPr>
          <w:p w14:paraId="7FAE2E7B" w14:textId="77777777" w:rsidR="00A55F81" w:rsidRPr="00B174FA" w:rsidRDefault="00A55F81" w:rsidP="00A55F81">
            <w:pPr>
              <w:pStyle w:val="broodtekst"/>
            </w:pPr>
            <w:r w:rsidRPr="00B174FA">
              <w:t>Toelichting:</w:t>
            </w:r>
          </w:p>
        </w:tc>
        <w:tc>
          <w:tcPr>
            <w:tcW w:w="6237" w:type="dxa"/>
            <w:gridSpan w:val="5"/>
          </w:tcPr>
          <w:p w14:paraId="583A32AC" w14:textId="77777777" w:rsidR="00A55F81" w:rsidRPr="00B174FA" w:rsidRDefault="00A55F81" w:rsidP="00A55F81">
            <w:pPr>
              <w:pStyle w:val="broodtekst"/>
              <w:keepNext/>
            </w:pPr>
          </w:p>
        </w:tc>
        <w:tc>
          <w:tcPr>
            <w:tcW w:w="2268" w:type="dxa"/>
          </w:tcPr>
          <w:p w14:paraId="4BB6D26A"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54B871BD" w14:textId="77777777" w:rsidTr="008B7E54">
        <w:tc>
          <w:tcPr>
            <w:tcW w:w="1413" w:type="dxa"/>
          </w:tcPr>
          <w:p w14:paraId="545A5B3C" w14:textId="77777777" w:rsidR="00A55F81" w:rsidRPr="00B174FA" w:rsidRDefault="00A55F81" w:rsidP="00A55F81">
            <w:pPr>
              <w:pStyle w:val="broodtekst"/>
            </w:pPr>
            <w:r w:rsidRPr="00B174FA">
              <w:t>Verificatie:</w:t>
            </w:r>
          </w:p>
        </w:tc>
        <w:tc>
          <w:tcPr>
            <w:tcW w:w="6237" w:type="dxa"/>
            <w:gridSpan w:val="5"/>
          </w:tcPr>
          <w:p w14:paraId="296ADD1F" w14:textId="77777777" w:rsidR="00A55F81" w:rsidRPr="00B174FA" w:rsidRDefault="00A55F81" w:rsidP="00A55F81">
            <w:pPr>
              <w:pStyle w:val="broodtekst"/>
              <w:keepNext/>
            </w:pPr>
            <w:r>
              <w:t>D</w:t>
            </w:r>
            <w:r w:rsidRPr="00B174FA">
              <w:t>ocumentatie.</w:t>
            </w:r>
          </w:p>
        </w:tc>
        <w:tc>
          <w:tcPr>
            <w:tcW w:w="2268" w:type="dxa"/>
          </w:tcPr>
          <w:p w14:paraId="03B1BD51"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3A0BAA8C" w14:textId="77777777" w:rsidTr="008B7E54">
        <w:tc>
          <w:tcPr>
            <w:tcW w:w="1413" w:type="dxa"/>
            <w:shd w:val="clear" w:color="auto" w:fill="E6E6E6"/>
          </w:tcPr>
          <w:p w14:paraId="42F04B08" w14:textId="77777777" w:rsidR="00A55F81" w:rsidRPr="00B174FA" w:rsidRDefault="00A55F81" w:rsidP="00A55F81">
            <w:pPr>
              <w:pStyle w:val="broodtekst"/>
              <w:rPr>
                <w:b/>
              </w:rPr>
            </w:pPr>
            <w:r w:rsidRPr="00B174FA">
              <w:rPr>
                <w:b/>
              </w:rPr>
              <w:t>VSE-33</w:t>
            </w:r>
          </w:p>
        </w:tc>
        <w:tc>
          <w:tcPr>
            <w:tcW w:w="6237" w:type="dxa"/>
            <w:gridSpan w:val="5"/>
            <w:shd w:val="clear" w:color="auto" w:fill="E6E6E6"/>
          </w:tcPr>
          <w:p w14:paraId="177B56EA" w14:textId="77777777" w:rsidR="00A55F81" w:rsidRPr="00B174FA" w:rsidRDefault="00A55F81" w:rsidP="00A55F81">
            <w:pPr>
              <w:pStyle w:val="broodtekst"/>
              <w:rPr>
                <w:b/>
              </w:rPr>
            </w:pPr>
            <w:r w:rsidRPr="00B174FA">
              <w:rPr>
                <w:b/>
              </w:rPr>
              <w:t>Noordpijl</w:t>
            </w:r>
          </w:p>
        </w:tc>
        <w:tc>
          <w:tcPr>
            <w:tcW w:w="2268" w:type="dxa"/>
            <w:shd w:val="clear" w:color="auto" w:fill="86C490"/>
          </w:tcPr>
          <w:p w14:paraId="71C1FCC9"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63DB9423" w14:textId="77777777" w:rsidTr="008B7E54">
        <w:tc>
          <w:tcPr>
            <w:tcW w:w="1413" w:type="dxa"/>
          </w:tcPr>
          <w:p w14:paraId="6C9A9CB1" w14:textId="77777777" w:rsidR="00A55F81" w:rsidRPr="00B174FA" w:rsidRDefault="00A55F81" w:rsidP="00A55F81">
            <w:pPr>
              <w:pStyle w:val="broodtekst"/>
            </w:pPr>
            <w:r w:rsidRPr="00B174FA">
              <w:t>Eis:</w:t>
            </w:r>
          </w:p>
          <w:p w14:paraId="027A185B" w14:textId="77777777" w:rsidR="00A55F81" w:rsidRPr="00B174FA" w:rsidRDefault="00A55F81" w:rsidP="00A55F81">
            <w:pPr>
              <w:pStyle w:val="broodtekst"/>
            </w:pPr>
          </w:p>
        </w:tc>
        <w:tc>
          <w:tcPr>
            <w:tcW w:w="6237" w:type="dxa"/>
            <w:gridSpan w:val="5"/>
          </w:tcPr>
          <w:p w14:paraId="21051DD2" w14:textId="77777777" w:rsidR="00A55F81" w:rsidRPr="00B174FA" w:rsidRDefault="00A55F81" w:rsidP="00A55F81">
            <w:pPr>
              <w:pStyle w:val="broodtekst"/>
              <w:keepNext/>
            </w:pPr>
            <w:r w:rsidRPr="00B174FA">
              <w:t>Het LiDAR system dient een eenvoudig visueel te herkennen en weersbestendige Noordpijl te bezitten. Het systeem moet de mogelijkheid hebben om softwarematige correctie tussen het ‘Ware Noorden’ en de plaatsing te kunnen doorvoeren.</w:t>
            </w:r>
          </w:p>
        </w:tc>
        <w:tc>
          <w:tcPr>
            <w:tcW w:w="2268" w:type="dxa"/>
          </w:tcPr>
          <w:p w14:paraId="5C55D50F"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41BEE928" w14:textId="77777777" w:rsidTr="008B7E54">
        <w:tc>
          <w:tcPr>
            <w:tcW w:w="1413" w:type="dxa"/>
          </w:tcPr>
          <w:p w14:paraId="79CEEDEF" w14:textId="77777777" w:rsidR="00A55F81" w:rsidRPr="00B174FA" w:rsidRDefault="00A55F81" w:rsidP="00A55F81">
            <w:pPr>
              <w:pStyle w:val="broodtekst"/>
            </w:pPr>
            <w:r w:rsidRPr="00B174FA">
              <w:t>Toelichting:</w:t>
            </w:r>
          </w:p>
        </w:tc>
        <w:tc>
          <w:tcPr>
            <w:tcW w:w="6237" w:type="dxa"/>
            <w:gridSpan w:val="5"/>
          </w:tcPr>
          <w:p w14:paraId="128AE742" w14:textId="77777777" w:rsidR="00A55F81" w:rsidRPr="00B174FA" w:rsidRDefault="00A55F81" w:rsidP="00A55F81">
            <w:pPr>
              <w:pStyle w:val="broodtekst"/>
              <w:keepNext/>
            </w:pPr>
          </w:p>
        </w:tc>
        <w:tc>
          <w:tcPr>
            <w:tcW w:w="2268" w:type="dxa"/>
          </w:tcPr>
          <w:p w14:paraId="75D68526"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5091F36F" w14:textId="77777777" w:rsidTr="008B7E54">
        <w:tc>
          <w:tcPr>
            <w:tcW w:w="1413" w:type="dxa"/>
          </w:tcPr>
          <w:p w14:paraId="5403822A" w14:textId="77777777" w:rsidR="00A55F81" w:rsidRPr="00B174FA" w:rsidRDefault="00A55F81" w:rsidP="00A55F81">
            <w:pPr>
              <w:pStyle w:val="broodtekst"/>
            </w:pPr>
            <w:r w:rsidRPr="00B174FA">
              <w:t>Verificatie:</w:t>
            </w:r>
          </w:p>
        </w:tc>
        <w:tc>
          <w:tcPr>
            <w:tcW w:w="6237" w:type="dxa"/>
            <w:gridSpan w:val="5"/>
          </w:tcPr>
          <w:p w14:paraId="25A56EE9" w14:textId="77777777" w:rsidR="00A55F81" w:rsidRPr="00B174FA" w:rsidRDefault="00A55F81" w:rsidP="00A55F81">
            <w:pPr>
              <w:pStyle w:val="broodtekst"/>
              <w:keepNext/>
            </w:pPr>
            <w:r w:rsidRPr="00B174FA">
              <w:t>Documentatie.</w:t>
            </w:r>
          </w:p>
        </w:tc>
        <w:tc>
          <w:tcPr>
            <w:tcW w:w="2268" w:type="dxa"/>
          </w:tcPr>
          <w:p w14:paraId="569C9877"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7C550246" w14:textId="77777777" w:rsidTr="008B7E54">
        <w:tc>
          <w:tcPr>
            <w:tcW w:w="1413" w:type="dxa"/>
            <w:shd w:val="clear" w:color="auto" w:fill="E6E6E6"/>
          </w:tcPr>
          <w:p w14:paraId="0A34B9E0" w14:textId="77777777" w:rsidR="00A55F81" w:rsidRPr="00B174FA" w:rsidRDefault="00A55F81" w:rsidP="00A55F81">
            <w:pPr>
              <w:pStyle w:val="broodtekst"/>
              <w:rPr>
                <w:b/>
              </w:rPr>
            </w:pPr>
            <w:r w:rsidRPr="00B174FA">
              <w:rPr>
                <w:b/>
              </w:rPr>
              <w:t>VSE-34</w:t>
            </w:r>
          </w:p>
        </w:tc>
        <w:tc>
          <w:tcPr>
            <w:tcW w:w="6237" w:type="dxa"/>
            <w:gridSpan w:val="5"/>
            <w:shd w:val="clear" w:color="auto" w:fill="E6E6E6"/>
          </w:tcPr>
          <w:p w14:paraId="23CB83F8" w14:textId="77777777" w:rsidR="00A55F81" w:rsidRPr="00B174FA" w:rsidRDefault="00A55F81" w:rsidP="00A55F81">
            <w:pPr>
              <w:pStyle w:val="broodtekst"/>
              <w:rPr>
                <w:b/>
              </w:rPr>
            </w:pPr>
            <w:r w:rsidRPr="00B174FA">
              <w:rPr>
                <w:b/>
              </w:rPr>
              <w:t>Meethoek</w:t>
            </w:r>
          </w:p>
        </w:tc>
        <w:tc>
          <w:tcPr>
            <w:tcW w:w="2268" w:type="dxa"/>
            <w:shd w:val="clear" w:color="auto" w:fill="86C490"/>
          </w:tcPr>
          <w:p w14:paraId="51928068"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03CBF31D" w14:textId="77777777" w:rsidTr="008B7E54">
        <w:tc>
          <w:tcPr>
            <w:tcW w:w="1413" w:type="dxa"/>
          </w:tcPr>
          <w:p w14:paraId="6445383B" w14:textId="77777777" w:rsidR="00A55F81" w:rsidRPr="00B174FA" w:rsidRDefault="00A55F81" w:rsidP="00A55F81">
            <w:pPr>
              <w:pStyle w:val="broodtekst"/>
            </w:pPr>
            <w:r w:rsidRPr="00B174FA">
              <w:t>Eis:</w:t>
            </w:r>
          </w:p>
          <w:p w14:paraId="4E8B1290" w14:textId="77777777" w:rsidR="00A55F81" w:rsidRPr="00B174FA" w:rsidRDefault="00A55F81" w:rsidP="00A55F81">
            <w:pPr>
              <w:pStyle w:val="broodtekst"/>
            </w:pPr>
          </w:p>
        </w:tc>
        <w:tc>
          <w:tcPr>
            <w:tcW w:w="6237" w:type="dxa"/>
            <w:gridSpan w:val="5"/>
          </w:tcPr>
          <w:p w14:paraId="48540411" w14:textId="77777777" w:rsidR="00A55F81" w:rsidRPr="00B174FA" w:rsidRDefault="00A55F81" w:rsidP="00A55F81">
            <w:pPr>
              <w:pStyle w:val="broodtekst"/>
              <w:keepNext/>
            </w:pPr>
            <w:r w:rsidRPr="00B174FA">
              <w:t>De laserstralen van de wind LiDAR staan maximaal 30° van zenit (totale meethoek is maximaal 60°).</w:t>
            </w:r>
          </w:p>
        </w:tc>
        <w:tc>
          <w:tcPr>
            <w:tcW w:w="2268" w:type="dxa"/>
          </w:tcPr>
          <w:p w14:paraId="5A2CCD47"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A55F81" w14:paraId="67CC4C9C" w14:textId="77777777" w:rsidTr="008B7E54">
        <w:tc>
          <w:tcPr>
            <w:tcW w:w="1413" w:type="dxa"/>
          </w:tcPr>
          <w:p w14:paraId="423A5C9A" w14:textId="77777777" w:rsidR="00A55F81" w:rsidRPr="00B174FA" w:rsidRDefault="00A55F81" w:rsidP="00A55F81">
            <w:pPr>
              <w:pStyle w:val="broodtekst"/>
            </w:pPr>
            <w:r w:rsidRPr="00B174FA">
              <w:t>Toelichting:</w:t>
            </w:r>
          </w:p>
        </w:tc>
        <w:tc>
          <w:tcPr>
            <w:tcW w:w="6237" w:type="dxa"/>
            <w:gridSpan w:val="5"/>
          </w:tcPr>
          <w:p w14:paraId="53FF5B35" w14:textId="77777777" w:rsidR="00A55F81" w:rsidRPr="00B174FA" w:rsidRDefault="00A55F81" w:rsidP="00A55F81">
            <w:pPr>
              <w:pStyle w:val="broodtekst"/>
              <w:keepNext/>
            </w:pPr>
            <w:r w:rsidRPr="00B174FA">
              <w:t>De hoek mag niet groter zijn omdat de laserstralen niet geblokkeerd mogen worden door obstructies op het platform.</w:t>
            </w:r>
          </w:p>
        </w:tc>
        <w:tc>
          <w:tcPr>
            <w:tcW w:w="2268" w:type="dxa"/>
          </w:tcPr>
          <w:p w14:paraId="065AE33D"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4CAD5FCF" w14:textId="77777777" w:rsidTr="008B7E54">
        <w:tc>
          <w:tcPr>
            <w:tcW w:w="1413" w:type="dxa"/>
          </w:tcPr>
          <w:p w14:paraId="23A3F861" w14:textId="77777777" w:rsidR="00A55F81" w:rsidRPr="00B174FA" w:rsidRDefault="00A55F81" w:rsidP="00A55F81">
            <w:pPr>
              <w:pStyle w:val="broodtekst"/>
            </w:pPr>
            <w:r w:rsidRPr="00B174FA">
              <w:t>Verificatie:</w:t>
            </w:r>
          </w:p>
        </w:tc>
        <w:tc>
          <w:tcPr>
            <w:tcW w:w="6237" w:type="dxa"/>
            <w:gridSpan w:val="5"/>
          </w:tcPr>
          <w:p w14:paraId="647C76CE" w14:textId="77777777" w:rsidR="00A55F81" w:rsidRPr="00B174FA" w:rsidRDefault="00A55F81" w:rsidP="00A55F81">
            <w:pPr>
              <w:pStyle w:val="broodtekst"/>
              <w:keepNext/>
            </w:pPr>
            <w:r w:rsidRPr="00B174FA">
              <w:t>Documentatie.</w:t>
            </w:r>
          </w:p>
        </w:tc>
        <w:tc>
          <w:tcPr>
            <w:tcW w:w="2268" w:type="dxa"/>
          </w:tcPr>
          <w:p w14:paraId="15E6A750"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19C08466" w14:textId="77777777" w:rsidTr="008B7E54">
        <w:tc>
          <w:tcPr>
            <w:tcW w:w="1413" w:type="dxa"/>
            <w:shd w:val="clear" w:color="auto" w:fill="E6E6E6"/>
          </w:tcPr>
          <w:p w14:paraId="3241676F" w14:textId="77777777" w:rsidR="00A55F81" w:rsidRPr="00B174FA" w:rsidRDefault="00A55F81" w:rsidP="00A55F81">
            <w:pPr>
              <w:pStyle w:val="broodtekst"/>
              <w:rPr>
                <w:b/>
              </w:rPr>
            </w:pPr>
            <w:r w:rsidRPr="00B174FA">
              <w:rPr>
                <w:b/>
              </w:rPr>
              <w:t>VSE-35</w:t>
            </w:r>
          </w:p>
        </w:tc>
        <w:tc>
          <w:tcPr>
            <w:tcW w:w="6237" w:type="dxa"/>
            <w:gridSpan w:val="5"/>
            <w:shd w:val="clear" w:color="auto" w:fill="E6E6E6"/>
          </w:tcPr>
          <w:p w14:paraId="1229E1FF" w14:textId="77777777" w:rsidR="00A55F81" w:rsidRPr="00B174FA" w:rsidRDefault="00A55F81" w:rsidP="00A55F81">
            <w:pPr>
              <w:pStyle w:val="broodtekst"/>
              <w:rPr>
                <w:b/>
              </w:rPr>
            </w:pPr>
            <w:r w:rsidRPr="00B174FA">
              <w:rPr>
                <w:b/>
              </w:rPr>
              <w:t>Afmetingen en gewicht LiDAR</w:t>
            </w:r>
          </w:p>
        </w:tc>
        <w:tc>
          <w:tcPr>
            <w:tcW w:w="2268" w:type="dxa"/>
            <w:shd w:val="clear" w:color="auto" w:fill="86C490"/>
          </w:tcPr>
          <w:p w14:paraId="6BCFB0DA"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06470FAF" w14:textId="77777777" w:rsidTr="008B7E54">
        <w:trPr>
          <w:trHeight w:val="550"/>
        </w:trPr>
        <w:tc>
          <w:tcPr>
            <w:tcW w:w="1413" w:type="dxa"/>
          </w:tcPr>
          <w:p w14:paraId="09A3F16F" w14:textId="77777777" w:rsidR="00A55F81" w:rsidRPr="00B174FA" w:rsidRDefault="00A55F81" w:rsidP="00A55F81">
            <w:pPr>
              <w:pStyle w:val="broodtekst"/>
            </w:pPr>
            <w:r w:rsidRPr="00B174FA">
              <w:t>Eis:</w:t>
            </w:r>
          </w:p>
          <w:p w14:paraId="7171E186" w14:textId="77777777" w:rsidR="00A55F81" w:rsidRPr="00B174FA" w:rsidRDefault="00A55F81" w:rsidP="00A55F81">
            <w:pPr>
              <w:pStyle w:val="broodtekst"/>
            </w:pPr>
          </w:p>
        </w:tc>
        <w:tc>
          <w:tcPr>
            <w:tcW w:w="6237" w:type="dxa"/>
            <w:gridSpan w:val="5"/>
          </w:tcPr>
          <w:p w14:paraId="38E5C658" w14:textId="77777777" w:rsidR="00A55F81" w:rsidRPr="00B174FA" w:rsidRDefault="00A55F81" w:rsidP="00A55F81">
            <w:pPr>
              <w:pStyle w:val="broodtekst"/>
              <w:keepNext/>
            </w:pPr>
            <w:r w:rsidRPr="00B174FA">
              <w:t>De afmeting van de LiDAR is max. 90x90x100cm;</w:t>
            </w:r>
          </w:p>
          <w:p w14:paraId="61F6F0C3" w14:textId="77777777" w:rsidR="00A55F81" w:rsidRPr="00B174FA" w:rsidRDefault="00A55F81" w:rsidP="00A55F81">
            <w:pPr>
              <w:rPr>
                <w:rFonts w:ascii="Verdana" w:hAnsi="Verdana"/>
              </w:rPr>
            </w:pPr>
            <w:r w:rsidRPr="00B174FA">
              <w:rPr>
                <w:rFonts w:ascii="Verdana" w:hAnsi="Verdana"/>
              </w:rPr>
              <w:t>Het gewicht van de LiDAR is maximaal 60kg.</w:t>
            </w:r>
          </w:p>
        </w:tc>
        <w:tc>
          <w:tcPr>
            <w:tcW w:w="2268" w:type="dxa"/>
          </w:tcPr>
          <w:p w14:paraId="597F5E07"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A55F81" w14:paraId="6738BCCF" w14:textId="77777777" w:rsidTr="008B7E54">
        <w:tc>
          <w:tcPr>
            <w:tcW w:w="1413" w:type="dxa"/>
          </w:tcPr>
          <w:p w14:paraId="6F315795" w14:textId="77777777" w:rsidR="00A55F81" w:rsidRPr="00B174FA" w:rsidRDefault="00A55F81" w:rsidP="00A55F81">
            <w:pPr>
              <w:pStyle w:val="broodtekst"/>
            </w:pPr>
            <w:r w:rsidRPr="00B174FA">
              <w:t>Toelichting:</w:t>
            </w:r>
          </w:p>
        </w:tc>
        <w:tc>
          <w:tcPr>
            <w:tcW w:w="6237" w:type="dxa"/>
            <w:gridSpan w:val="5"/>
          </w:tcPr>
          <w:p w14:paraId="52F9D302" w14:textId="77777777" w:rsidR="00A55F81" w:rsidRPr="00B174FA" w:rsidRDefault="00A55F81" w:rsidP="00A55F81">
            <w:pPr>
              <w:pStyle w:val="broodtekst"/>
              <w:keepNext/>
            </w:pPr>
            <w:r w:rsidRPr="00B174FA">
              <w:t>Het geassembleerde totaalgewicht en afmetingen zijn inclusief power unit, zonder verpakking.</w:t>
            </w:r>
          </w:p>
        </w:tc>
        <w:tc>
          <w:tcPr>
            <w:tcW w:w="2268" w:type="dxa"/>
          </w:tcPr>
          <w:p w14:paraId="5520D283"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779C0011" w14:textId="77777777" w:rsidTr="008B7E54">
        <w:tc>
          <w:tcPr>
            <w:tcW w:w="1413" w:type="dxa"/>
          </w:tcPr>
          <w:p w14:paraId="06B04D82" w14:textId="77777777" w:rsidR="00A55F81" w:rsidRPr="00B174FA" w:rsidRDefault="00A55F81" w:rsidP="00A55F81">
            <w:pPr>
              <w:pStyle w:val="broodtekst"/>
            </w:pPr>
            <w:r w:rsidRPr="00B174FA">
              <w:t>Verificatie:</w:t>
            </w:r>
          </w:p>
        </w:tc>
        <w:tc>
          <w:tcPr>
            <w:tcW w:w="6237" w:type="dxa"/>
            <w:gridSpan w:val="5"/>
          </w:tcPr>
          <w:p w14:paraId="349A34D1" w14:textId="77777777" w:rsidR="00A55F81" w:rsidRPr="00B174FA" w:rsidRDefault="00A55F81" w:rsidP="00A55F81">
            <w:pPr>
              <w:pStyle w:val="broodtekst"/>
              <w:keepNext/>
            </w:pPr>
            <w:r w:rsidRPr="00B174FA">
              <w:t>Documentatie.</w:t>
            </w:r>
          </w:p>
        </w:tc>
        <w:tc>
          <w:tcPr>
            <w:tcW w:w="2268" w:type="dxa"/>
          </w:tcPr>
          <w:p w14:paraId="1AE8FF6F"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311CEDBF" w14:textId="77777777" w:rsidTr="008B7E54">
        <w:tc>
          <w:tcPr>
            <w:tcW w:w="1413" w:type="dxa"/>
            <w:shd w:val="clear" w:color="auto" w:fill="E6E6E6"/>
          </w:tcPr>
          <w:p w14:paraId="36BB759A" w14:textId="77777777" w:rsidR="00A55F81" w:rsidRPr="00B174FA" w:rsidRDefault="00A55F81" w:rsidP="00A55F81">
            <w:pPr>
              <w:pStyle w:val="broodtekst"/>
              <w:rPr>
                <w:b/>
              </w:rPr>
            </w:pPr>
            <w:r w:rsidRPr="00B174FA">
              <w:rPr>
                <w:b/>
              </w:rPr>
              <w:t>VSE-36</w:t>
            </w:r>
          </w:p>
        </w:tc>
        <w:tc>
          <w:tcPr>
            <w:tcW w:w="6237" w:type="dxa"/>
            <w:gridSpan w:val="5"/>
            <w:shd w:val="clear" w:color="auto" w:fill="E6E6E6"/>
          </w:tcPr>
          <w:p w14:paraId="509B5E4D" w14:textId="77777777" w:rsidR="00A55F81" w:rsidRPr="00B174FA" w:rsidRDefault="00A55F81" w:rsidP="00A55F81">
            <w:pPr>
              <w:pStyle w:val="broodtekst"/>
              <w:rPr>
                <w:b/>
              </w:rPr>
            </w:pPr>
            <w:r w:rsidRPr="00B174FA">
              <w:rPr>
                <w:b/>
              </w:rPr>
              <w:t>Beschermende en herbruikbare verpakking</w:t>
            </w:r>
          </w:p>
        </w:tc>
        <w:tc>
          <w:tcPr>
            <w:tcW w:w="2268" w:type="dxa"/>
            <w:shd w:val="clear" w:color="auto" w:fill="86C490"/>
          </w:tcPr>
          <w:p w14:paraId="737D8324"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0888872F" w14:textId="77777777" w:rsidTr="008B7E54">
        <w:tc>
          <w:tcPr>
            <w:tcW w:w="1413" w:type="dxa"/>
          </w:tcPr>
          <w:p w14:paraId="3DD980FE" w14:textId="77777777" w:rsidR="00A55F81" w:rsidRPr="00B174FA" w:rsidRDefault="00A55F81" w:rsidP="00A55F81">
            <w:pPr>
              <w:pStyle w:val="broodtekst"/>
            </w:pPr>
            <w:r w:rsidRPr="00B174FA">
              <w:lastRenderedPageBreak/>
              <w:t>Eis:</w:t>
            </w:r>
          </w:p>
          <w:p w14:paraId="5C366A7C" w14:textId="77777777" w:rsidR="00A55F81" w:rsidRPr="00B174FA" w:rsidRDefault="00A55F81" w:rsidP="00A55F81">
            <w:pPr>
              <w:pStyle w:val="broodtekst"/>
            </w:pPr>
          </w:p>
        </w:tc>
        <w:tc>
          <w:tcPr>
            <w:tcW w:w="6237" w:type="dxa"/>
            <w:gridSpan w:val="5"/>
          </w:tcPr>
          <w:p w14:paraId="2EA00B90" w14:textId="77777777" w:rsidR="00A55F81" w:rsidRPr="00B174FA" w:rsidRDefault="00A55F81" w:rsidP="00A55F81">
            <w:pPr>
              <w:pStyle w:val="broodtekst"/>
              <w:keepNext/>
            </w:pPr>
            <w:r w:rsidRPr="00B174FA">
              <w:t>De LiDAR dient geleverd te worden in een beschermende, herbruikbare verpakking, zodat de LiDAR bij verwijdering of vervanging ingepakt en beschermd vervoerd kan worden.</w:t>
            </w:r>
          </w:p>
        </w:tc>
        <w:tc>
          <w:tcPr>
            <w:tcW w:w="2268" w:type="dxa"/>
          </w:tcPr>
          <w:p w14:paraId="4CE85819"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A55F81" w14:paraId="5FF71545" w14:textId="77777777" w:rsidTr="008B7E54">
        <w:tc>
          <w:tcPr>
            <w:tcW w:w="1413" w:type="dxa"/>
          </w:tcPr>
          <w:p w14:paraId="78B6D037" w14:textId="77777777" w:rsidR="00A55F81" w:rsidRPr="00B174FA" w:rsidRDefault="00A55F81" w:rsidP="00A55F81">
            <w:pPr>
              <w:pStyle w:val="broodtekst"/>
            </w:pPr>
            <w:r w:rsidRPr="00B174FA">
              <w:t>Toelichting:</w:t>
            </w:r>
          </w:p>
        </w:tc>
        <w:tc>
          <w:tcPr>
            <w:tcW w:w="6237" w:type="dxa"/>
            <w:gridSpan w:val="5"/>
          </w:tcPr>
          <w:p w14:paraId="185ECC63" w14:textId="77777777" w:rsidR="00A55F81" w:rsidRPr="00B174FA" w:rsidRDefault="00A55F81" w:rsidP="00A55F81">
            <w:pPr>
              <w:pStyle w:val="broodtekst"/>
              <w:keepNext/>
            </w:pPr>
            <w:r w:rsidRPr="00B174FA">
              <w:t xml:space="preserve">Bij vervanging van de LiDAR’s op zee dient de apparatuur veilig en zonder schade vervoerd te kunnen worden. </w:t>
            </w:r>
          </w:p>
        </w:tc>
        <w:tc>
          <w:tcPr>
            <w:tcW w:w="2268" w:type="dxa"/>
          </w:tcPr>
          <w:p w14:paraId="07D3B5EE"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657A9A08" w14:textId="77777777" w:rsidTr="008B7E54">
        <w:tc>
          <w:tcPr>
            <w:tcW w:w="1413" w:type="dxa"/>
          </w:tcPr>
          <w:p w14:paraId="24F7DF8B" w14:textId="77777777" w:rsidR="00A55F81" w:rsidRPr="00B174FA" w:rsidRDefault="00A55F81" w:rsidP="00A55F81">
            <w:pPr>
              <w:pStyle w:val="broodtekst"/>
              <w:rPr>
                <w:lang w:val="en-US"/>
              </w:rPr>
            </w:pPr>
            <w:r w:rsidRPr="00B174FA">
              <w:rPr>
                <w:lang w:val="en-US"/>
              </w:rPr>
              <w:t>Verificatie:</w:t>
            </w:r>
          </w:p>
        </w:tc>
        <w:tc>
          <w:tcPr>
            <w:tcW w:w="6237" w:type="dxa"/>
            <w:gridSpan w:val="5"/>
          </w:tcPr>
          <w:p w14:paraId="5447AB6A" w14:textId="77777777" w:rsidR="00A55F81" w:rsidRPr="00B174FA" w:rsidRDefault="00A55F81" w:rsidP="00A55F81">
            <w:pPr>
              <w:pStyle w:val="broodtekst"/>
              <w:keepNext/>
              <w:rPr>
                <w:lang w:val="en-US"/>
              </w:rPr>
            </w:pPr>
            <w:r w:rsidRPr="00B174FA">
              <w:t>Documentatie.</w:t>
            </w:r>
          </w:p>
        </w:tc>
        <w:tc>
          <w:tcPr>
            <w:tcW w:w="2268" w:type="dxa"/>
          </w:tcPr>
          <w:p w14:paraId="5C87EC21"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552FED71" w14:textId="77777777" w:rsidTr="008B7E54">
        <w:tc>
          <w:tcPr>
            <w:tcW w:w="1413" w:type="dxa"/>
            <w:shd w:val="clear" w:color="auto" w:fill="E6E6E6"/>
          </w:tcPr>
          <w:p w14:paraId="2B742243" w14:textId="77777777" w:rsidR="00A55F81" w:rsidRPr="00B174FA" w:rsidRDefault="00A55F81" w:rsidP="00A55F81">
            <w:pPr>
              <w:pStyle w:val="broodtekst"/>
              <w:rPr>
                <w:b/>
                <w:lang w:val="en-US"/>
              </w:rPr>
            </w:pPr>
            <w:r w:rsidRPr="00B174FA">
              <w:rPr>
                <w:b/>
                <w:lang w:val="en-US"/>
              </w:rPr>
              <w:t>VSE-3</w:t>
            </w:r>
            <w:r>
              <w:rPr>
                <w:b/>
                <w:lang w:val="en-US"/>
              </w:rPr>
              <w:t>7</w:t>
            </w:r>
          </w:p>
        </w:tc>
        <w:tc>
          <w:tcPr>
            <w:tcW w:w="6237" w:type="dxa"/>
            <w:gridSpan w:val="5"/>
            <w:shd w:val="clear" w:color="auto" w:fill="E6E6E6"/>
          </w:tcPr>
          <w:p w14:paraId="215339C3" w14:textId="77777777" w:rsidR="00A55F81" w:rsidRPr="00B174FA" w:rsidRDefault="00A55F81" w:rsidP="00A55F81">
            <w:pPr>
              <w:pStyle w:val="broodtekst"/>
              <w:rPr>
                <w:b/>
                <w:lang w:val="en-US"/>
              </w:rPr>
            </w:pPr>
            <w:r w:rsidRPr="00B174FA">
              <w:rPr>
                <w:b/>
                <w:lang w:val="en-US"/>
              </w:rPr>
              <w:t>Offshore transport OSS</w:t>
            </w:r>
          </w:p>
        </w:tc>
        <w:tc>
          <w:tcPr>
            <w:tcW w:w="2268" w:type="dxa"/>
            <w:shd w:val="clear" w:color="auto" w:fill="86C490"/>
          </w:tcPr>
          <w:p w14:paraId="10DBA404"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6E5A7E96" w14:textId="77777777" w:rsidTr="008B7E54">
        <w:tc>
          <w:tcPr>
            <w:tcW w:w="1413" w:type="dxa"/>
          </w:tcPr>
          <w:p w14:paraId="2AB4E689" w14:textId="77777777" w:rsidR="00A55F81" w:rsidRPr="00B174FA" w:rsidRDefault="00A55F81" w:rsidP="00A55F81">
            <w:pPr>
              <w:pStyle w:val="broodtekst"/>
              <w:rPr>
                <w:lang w:val="en-US"/>
              </w:rPr>
            </w:pPr>
            <w:r w:rsidRPr="00B174FA">
              <w:rPr>
                <w:lang w:val="en-US"/>
              </w:rPr>
              <w:t>Eis:</w:t>
            </w:r>
          </w:p>
          <w:p w14:paraId="78FCF17B" w14:textId="77777777" w:rsidR="00A55F81" w:rsidRPr="00B174FA" w:rsidRDefault="00A55F81" w:rsidP="00A55F81">
            <w:pPr>
              <w:pStyle w:val="broodtekst"/>
              <w:rPr>
                <w:lang w:val="en-US"/>
              </w:rPr>
            </w:pPr>
          </w:p>
        </w:tc>
        <w:tc>
          <w:tcPr>
            <w:tcW w:w="6237" w:type="dxa"/>
            <w:gridSpan w:val="5"/>
          </w:tcPr>
          <w:p w14:paraId="1AC8E21D" w14:textId="77777777" w:rsidR="00A55F81" w:rsidRPr="00B174FA" w:rsidRDefault="00A55F81" w:rsidP="00A55F81">
            <w:pPr>
              <w:pStyle w:val="broodtekst"/>
              <w:keepNext/>
            </w:pPr>
            <w:r w:rsidRPr="00B174FA">
              <w:t xml:space="preserve">De LiDAR (in beschermende verpakking) dient bestand te zijn tegen transport-schokken en krachten van maximaal 0,7G ter voorkoming van mogelijke negatieve impact die door het offshore transporteren en installeren en/of vervangen van de LiDAR veroorzaakt kan worden. </w:t>
            </w:r>
          </w:p>
        </w:tc>
        <w:tc>
          <w:tcPr>
            <w:tcW w:w="2268" w:type="dxa"/>
          </w:tcPr>
          <w:p w14:paraId="279731B4"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A55F81" w14:paraId="29D58914" w14:textId="77777777" w:rsidTr="008B7E54">
        <w:tc>
          <w:tcPr>
            <w:tcW w:w="1413" w:type="dxa"/>
          </w:tcPr>
          <w:p w14:paraId="20B7232D" w14:textId="77777777" w:rsidR="00A55F81" w:rsidRPr="00B174FA" w:rsidRDefault="00A55F81" w:rsidP="00A55F81">
            <w:pPr>
              <w:pStyle w:val="broodtekst"/>
            </w:pPr>
            <w:r w:rsidRPr="00B174FA">
              <w:t>Toelichting:</w:t>
            </w:r>
          </w:p>
        </w:tc>
        <w:tc>
          <w:tcPr>
            <w:tcW w:w="6237" w:type="dxa"/>
            <w:gridSpan w:val="5"/>
          </w:tcPr>
          <w:p w14:paraId="2CCD315E" w14:textId="77777777" w:rsidR="00A55F81" w:rsidRPr="00B174FA" w:rsidRDefault="00A55F81" w:rsidP="00A55F81">
            <w:pPr>
              <w:pStyle w:val="broodtekst"/>
              <w:keepNext/>
            </w:pPr>
            <w:r w:rsidRPr="00B174FA">
              <w:t xml:space="preserve">De LiDAR wordt initieel op de werf op het platform gemonteerd en regelmatig getransporteerd voor onderhoud en kalibratie (volgens het kalibratieschema van de leverancier). </w:t>
            </w:r>
          </w:p>
        </w:tc>
        <w:tc>
          <w:tcPr>
            <w:tcW w:w="2268" w:type="dxa"/>
          </w:tcPr>
          <w:p w14:paraId="56EBA994"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65E6E667" w14:textId="77777777" w:rsidTr="008B7E54">
        <w:tc>
          <w:tcPr>
            <w:tcW w:w="1413" w:type="dxa"/>
          </w:tcPr>
          <w:p w14:paraId="7FF896D5" w14:textId="77777777" w:rsidR="00A55F81" w:rsidRPr="00B174FA" w:rsidRDefault="00A55F81" w:rsidP="00A55F81">
            <w:pPr>
              <w:pStyle w:val="broodtekst"/>
            </w:pPr>
            <w:r w:rsidRPr="00B174FA">
              <w:t>Verificatie:</w:t>
            </w:r>
          </w:p>
        </w:tc>
        <w:tc>
          <w:tcPr>
            <w:tcW w:w="6237" w:type="dxa"/>
            <w:gridSpan w:val="5"/>
          </w:tcPr>
          <w:p w14:paraId="7EBF7006" w14:textId="77777777" w:rsidR="00A55F81" w:rsidRPr="00B174FA" w:rsidRDefault="00A55F81" w:rsidP="00A55F81">
            <w:pPr>
              <w:pStyle w:val="broodtekst"/>
              <w:keepNext/>
            </w:pPr>
            <w:r w:rsidRPr="00B174FA">
              <w:t>Inspectie, Documentatie.</w:t>
            </w:r>
          </w:p>
        </w:tc>
        <w:tc>
          <w:tcPr>
            <w:tcW w:w="2268" w:type="dxa"/>
          </w:tcPr>
          <w:p w14:paraId="11397FC2"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50B60F5B" w14:textId="77777777" w:rsidTr="008B7E54">
        <w:tc>
          <w:tcPr>
            <w:tcW w:w="1413" w:type="dxa"/>
            <w:shd w:val="clear" w:color="auto" w:fill="E6E6E6"/>
          </w:tcPr>
          <w:p w14:paraId="6621EEB5" w14:textId="77777777" w:rsidR="00A55F81" w:rsidRPr="00B174FA" w:rsidRDefault="00A55F81" w:rsidP="00A55F81">
            <w:pPr>
              <w:pStyle w:val="broodtekst"/>
              <w:rPr>
                <w:b/>
                <w:lang w:val="en-US"/>
              </w:rPr>
            </w:pPr>
            <w:r w:rsidRPr="00B174FA">
              <w:rPr>
                <w:b/>
                <w:lang w:val="en-US"/>
              </w:rPr>
              <w:t>VSE-3</w:t>
            </w:r>
            <w:r>
              <w:rPr>
                <w:b/>
                <w:lang w:val="en-US"/>
              </w:rPr>
              <w:t>8</w:t>
            </w:r>
          </w:p>
        </w:tc>
        <w:tc>
          <w:tcPr>
            <w:tcW w:w="6237" w:type="dxa"/>
            <w:gridSpan w:val="5"/>
            <w:shd w:val="clear" w:color="auto" w:fill="E6E6E6"/>
          </w:tcPr>
          <w:p w14:paraId="3ECF882B" w14:textId="77777777" w:rsidR="00A55F81" w:rsidRPr="00B174FA" w:rsidRDefault="00A55F81" w:rsidP="00A55F81">
            <w:pPr>
              <w:pStyle w:val="broodtekst"/>
              <w:rPr>
                <w:b/>
                <w:lang w:val="en-US"/>
              </w:rPr>
            </w:pPr>
            <w:r w:rsidRPr="00B174FA">
              <w:rPr>
                <w:b/>
                <w:lang w:val="en-US"/>
              </w:rPr>
              <w:t>Luchtvochtigheid</w:t>
            </w:r>
          </w:p>
        </w:tc>
        <w:tc>
          <w:tcPr>
            <w:tcW w:w="2268" w:type="dxa"/>
            <w:shd w:val="clear" w:color="auto" w:fill="86C490"/>
          </w:tcPr>
          <w:p w14:paraId="3AA7C179"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42C0358B" w14:textId="77777777" w:rsidTr="008B7E54">
        <w:tc>
          <w:tcPr>
            <w:tcW w:w="1413" w:type="dxa"/>
          </w:tcPr>
          <w:p w14:paraId="7377EC13" w14:textId="77777777" w:rsidR="00A55F81" w:rsidRPr="00B174FA" w:rsidRDefault="00A55F81" w:rsidP="00A55F81">
            <w:pPr>
              <w:pStyle w:val="broodtekst"/>
              <w:rPr>
                <w:lang w:val="en-US"/>
              </w:rPr>
            </w:pPr>
            <w:r w:rsidRPr="00B174FA">
              <w:rPr>
                <w:lang w:val="en-US"/>
              </w:rPr>
              <w:t>Eis:</w:t>
            </w:r>
          </w:p>
          <w:p w14:paraId="5AA882D2" w14:textId="77777777" w:rsidR="00A55F81" w:rsidRPr="00B174FA" w:rsidRDefault="00A55F81" w:rsidP="00A55F81">
            <w:pPr>
              <w:pStyle w:val="broodtekst"/>
              <w:rPr>
                <w:lang w:val="en-US"/>
              </w:rPr>
            </w:pPr>
          </w:p>
        </w:tc>
        <w:tc>
          <w:tcPr>
            <w:tcW w:w="6237" w:type="dxa"/>
            <w:gridSpan w:val="5"/>
          </w:tcPr>
          <w:p w14:paraId="0DAF9E1D" w14:textId="77777777" w:rsidR="00A55F81" w:rsidRPr="00B174FA" w:rsidRDefault="00A55F81" w:rsidP="00A55F81">
            <w:pPr>
              <w:pStyle w:val="broodtekst"/>
              <w:keepNext/>
            </w:pPr>
            <w:r w:rsidRPr="00B174FA">
              <w:t>De LiDAR dient operationeel te zijn bij en bestand te zijn tegen een luchtvochtigheid variërend van 0 tot 100%.</w:t>
            </w:r>
          </w:p>
        </w:tc>
        <w:tc>
          <w:tcPr>
            <w:tcW w:w="2268" w:type="dxa"/>
          </w:tcPr>
          <w:p w14:paraId="255180A0"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206BAC8A" w14:textId="77777777" w:rsidTr="008B7E54">
        <w:tc>
          <w:tcPr>
            <w:tcW w:w="1413" w:type="dxa"/>
          </w:tcPr>
          <w:p w14:paraId="62D2F0E8" w14:textId="77777777" w:rsidR="00A55F81" w:rsidRPr="00B174FA" w:rsidRDefault="00A55F81" w:rsidP="00A55F81">
            <w:pPr>
              <w:pStyle w:val="broodtekst"/>
              <w:rPr>
                <w:lang w:val="en-US"/>
              </w:rPr>
            </w:pPr>
            <w:r w:rsidRPr="00B174FA">
              <w:rPr>
                <w:lang w:val="en-US"/>
              </w:rPr>
              <w:t>Toelichting:</w:t>
            </w:r>
          </w:p>
        </w:tc>
        <w:tc>
          <w:tcPr>
            <w:tcW w:w="6237" w:type="dxa"/>
            <w:gridSpan w:val="5"/>
          </w:tcPr>
          <w:p w14:paraId="5170E533" w14:textId="77777777" w:rsidR="00A55F81" w:rsidRPr="00B174FA" w:rsidRDefault="00A55F81" w:rsidP="00A55F81">
            <w:pPr>
              <w:pStyle w:val="broodtekst"/>
              <w:keepNext/>
              <w:rPr>
                <w:color w:val="FF0000"/>
              </w:rPr>
            </w:pPr>
          </w:p>
        </w:tc>
        <w:tc>
          <w:tcPr>
            <w:tcW w:w="2268" w:type="dxa"/>
          </w:tcPr>
          <w:p w14:paraId="7315A519"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color w:val="FF0000"/>
                <w:lang w:val="en-GB" w:eastAsia="ar-SA"/>
              </w:rPr>
            </w:pPr>
          </w:p>
        </w:tc>
      </w:tr>
      <w:tr w:rsidR="00A55F81" w:rsidRPr="00055DD4" w14:paraId="29AED90D" w14:textId="77777777" w:rsidTr="008B7E54">
        <w:tc>
          <w:tcPr>
            <w:tcW w:w="1413" w:type="dxa"/>
          </w:tcPr>
          <w:p w14:paraId="5DC6F8BB" w14:textId="77777777" w:rsidR="00A55F81" w:rsidRPr="00B174FA" w:rsidRDefault="00A55F81" w:rsidP="00A55F81">
            <w:pPr>
              <w:pStyle w:val="broodtekst"/>
            </w:pPr>
            <w:r w:rsidRPr="00B174FA">
              <w:rPr>
                <w:lang w:val="en-US"/>
              </w:rPr>
              <w:t>Verific</w:t>
            </w:r>
            <w:r w:rsidRPr="00B174FA">
              <w:t>atie:</w:t>
            </w:r>
          </w:p>
        </w:tc>
        <w:tc>
          <w:tcPr>
            <w:tcW w:w="6237" w:type="dxa"/>
            <w:gridSpan w:val="5"/>
          </w:tcPr>
          <w:p w14:paraId="35410C87" w14:textId="77777777" w:rsidR="00A55F81" w:rsidRPr="00B174FA" w:rsidRDefault="00A55F81" w:rsidP="00A55F81">
            <w:pPr>
              <w:pStyle w:val="broodtekst"/>
              <w:keepNext/>
            </w:pPr>
            <w:r w:rsidRPr="00B174FA">
              <w:t>Documentatie.</w:t>
            </w:r>
          </w:p>
        </w:tc>
        <w:tc>
          <w:tcPr>
            <w:tcW w:w="2268" w:type="dxa"/>
          </w:tcPr>
          <w:p w14:paraId="1B8A74C8"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57CE055D" w14:textId="77777777" w:rsidTr="008B7E54">
        <w:tc>
          <w:tcPr>
            <w:tcW w:w="1413" w:type="dxa"/>
            <w:shd w:val="clear" w:color="auto" w:fill="E6E6E6"/>
          </w:tcPr>
          <w:p w14:paraId="33C98AA2" w14:textId="77777777" w:rsidR="00A55F81" w:rsidRPr="00B174FA" w:rsidRDefault="00A55F81" w:rsidP="00A55F81">
            <w:pPr>
              <w:pStyle w:val="broodtekst"/>
              <w:rPr>
                <w:b/>
              </w:rPr>
            </w:pPr>
            <w:r w:rsidRPr="00397459">
              <w:rPr>
                <w:b/>
              </w:rPr>
              <w:t>VSE-39</w:t>
            </w:r>
          </w:p>
        </w:tc>
        <w:tc>
          <w:tcPr>
            <w:tcW w:w="6237" w:type="dxa"/>
            <w:gridSpan w:val="5"/>
            <w:shd w:val="clear" w:color="auto" w:fill="E6E6E6"/>
          </w:tcPr>
          <w:p w14:paraId="55D84A8F" w14:textId="77777777" w:rsidR="00A55F81" w:rsidRPr="00B174FA" w:rsidRDefault="00A55F81" w:rsidP="00A55F81">
            <w:pPr>
              <w:pStyle w:val="broodtekst"/>
              <w:rPr>
                <w:b/>
              </w:rPr>
            </w:pPr>
            <w:r w:rsidRPr="00B174FA">
              <w:rPr>
                <w:b/>
              </w:rPr>
              <w:t>Temperatuur</w:t>
            </w:r>
          </w:p>
        </w:tc>
        <w:tc>
          <w:tcPr>
            <w:tcW w:w="2268" w:type="dxa"/>
            <w:shd w:val="clear" w:color="auto" w:fill="86C490"/>
          </w:tcPr>
          <w:p w14:paraId="65B12464"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1C3031DB" w14:textId="77777777" w:rsidTr="008B7E54">
        <w:tc>
          <w:tcPr>
            <w:tcW w:w="1413" w:type="dxa"/>
          </w:tcPr>
          <w:p w14:paraId="15B0B65A" w14:textId="77777777" w:rsidR="00A55F81" w:rsidRPr="00B174FA" w:rsidRDefault="00A55F81" w:rsidP="00A55F81">
            <w:pPr>
              <w:pStyle w:val="broodtekst"/>
            </w:pPr>
            <w:r w:rsidRPr="00B174FA">
              <w:t>Eis:</w:t>
            </w:r>
          </w:p>
          <w:p w14:paraId="37504DF2" w14:textId="77777777" w:rsidR="00A55F81" w:rsidRPr="00B174FA" w:rsidRDefault="00A55F81" w:rsidP="00A55F81">
            <w:pPr>
              <w:pStyle w:val="broodtekst"/>
            </w:pPr>
          </w:p>
        </w:tc>
        <w:tc>
          <w:tcPr>
            <w:tcW w:w="6237" w:type="dxa"/>
            <w:gridSpan w:val="5"/>
          </w:tcPr>
          <w:p w14:paraId="1ECB200C" w14:textId="77777777" w:rsidR="00A55F81" w:rsidRPr="00B174FA" w:rsidRDefault="00A55F81" w:rsidP="00A55F81">
            <w:pPr>
              <w:pStyle w:val="broodtekst"/>
              <w:keepNext/>
            </w:pPr>
            <w:r w:rsidRPr="00B174FA">
              <w:t xml:space="preserve">De LiDAR dient operationeel te zijn bij en bestand te zijn tegen </w:t>
            </w:r>
            <w:r>
              <w:t>een temperatuur variërend van -2</w:t>
            </w:r>
            <w:r w:rsidRPr="00B174FA">
              <w:t>0 °C tot +45 °C.</w:t>
            </w:r>
          </w:p>
        </w:tc>
        <w:tc>
          <w:tcPr>
            <w:tcW w:w="2268" w:type="dxa"/>
          </w:tcPr>
          <w:p w14:paraId="71992BBF"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6FC37472" w14:textId="77777777" w:rsidTr="008B7E54">
        <w:tc>
          <w:tcPr>
            <w:tcW w:w="1413" w:type="dxa"/>
          </w:tcPr>
          <w:p w14:paraId="7FF54E96" w14:textId="77777777" w:rsidR="00A55F81" w:rsidRPr="00B174FA" w:rsidRDefault="00A55F81" w:rsidP="00A55F81">
            <w:pPr>
              <w:pStyle w:val="broodtekst"/>
            </w:pPr>
            <w:r w:rsidRPr="00B174FA">
              <w:t>Toelichting:</w:t>
            </w:r>
          </w:p>
        </w:tc>
        <w:tc>
          <w:tcPr>
            <w:tcW w:w="6237" w:type="dxa"/>
            <w:gridSpan w:val="5"/>
          </w:tcPr>
          <w:p w14:paraId="00D4BAE5" w14:textId="77777777" w:rsidR="00A55F81" w:rsidRPr="00B174FA" w:rsidRDefault="00A55F81" w:rsidP="00A55F81">
            <w:pPr>
              <w:pStyle w:val="broodtekst"/>
              <w:keepNext/>
            </w:pPr>
          </w:p>
        </w:tc>
        <w:tc>
          <w:tcPr>
            <w:tcW w:w="2268" w:type="dxa"/>
          </w:tcPr>
          <w:p w14:paraId="7C1293F7"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703E45CC" w14:textId="77777777" w:rsidTr="008B7E54">
        <w:tc>
          <w:tcPr>
            <w:tcW w:w="1413" w:type="dxa"/>
          </w:tcPr>
          <w:p w14:paraId="38573F9D" w14:textId="77777777" w:rsidR="00A55F81" w:rsidRPr="00B174FA" w:rsidRDefault="00A55F81" w:rsidP="00A55F81">
            <w:pPr>
              <w:pStyle w:val="broodtekst"/>
            </w:pPr>
            <w:r w:rsidRPr="00B174FA">
              <w:t>Verificatie:</w:t>
            </w:r>
          </w:p>
        </w:tc>
        <w:tc>
          <w:tcPr>
            <w:tcW w:w="6237" w:type="dxa"/>
            <w:gridSpan w:val="5"/>
          </w:tcPr>
          <w:p w14:paraId="063029CE" w14:textId="77777777" w:rsidR="00A55F81" w:rsidRPr="00B174FA" w:rsidRDefault="00A55F81" w:rsidP="00A55F81">
            <w:pPr>
              <w:pStyle w:val="broodtekst"/>
              <w:keepNext/>
            </w:pPr>
            <w:r w:rsidRPr="00B174FA">
              <w:t>Documentatie.</w:t>
            </w:r>
          </w:p>
        </w:tc>
        <w:tc>
          <w:tcPr>
            <w:tcW w:w="2268" w:type="dxa"/>
          </w:tcPr>
          <w:p w14:paraId="00C0670E"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47362689" w14:textId="77777777" w:rsidTr="008B7E54">
        <w:tc>
          <w:tcPr>
            <w:tcW w:w="1413" w:type="dxa"/>
            <w:shd w:val="clear" w:color="auto" w:fill="E6E6E6"/>
          </w:tcPr>
          <w:p w14:paraId="2008886A" w14:textId="77777777" w:rsidR="00A55F81" w:rsidRPr="00B174FA" w:rsidRDefault="00A55F81" w:rsidP="00A55F81">
            <w:pPr>
              <w:pStyle w:val="broodtekst"/>
              <w:rPr>
                <w:b/>
              </w:rPr>
            </w:pPr>
            <w:r w:rsidRPr="00397459">
              <w:rPr>
                <w:b/>
              </w:rPr>
              <w:t>VSE-40</w:t>
            </w:r>
          </w:p>
        </w:tc>
        <w:tc>
          <w:tcPr>
            <w:tcW w:w="6237" w:type="dxa"/>
            <w:gridSpan w:val="5"/>
            <w:shd w:val="clear" w:color="auto" w:fill="E6E6E6"/>
          </w:tcPr>
          <w:p w14:paraId="02661FB5" w14:textId="77777777" w:rsidR="00A55F81" w:rsidRPr="00B174FA" w:rsidRDefault="00A55F81" w:rsidP="00A55F81">
            <w:pPr>
              <w:pStyle w:val="broodtekst"/>
              <w:rPr>
                <w:b/>
              </w:rPr>
            </w:pPr>
            <w:r w:rsidRPr="00B174FA">
              <w:rPr>
                <w:b/>
              </w:rPr>
              <w:t>Windsnelheid</w:t>
            </w:r>
          </w:p>
        </w:tc>
        <w:tc>
          <w:tcPr>
            <w:tcW w:w="2268" w:type="dxa"/>
            <w:shd w:val="clear" w:color="auto" w:fill="86C490"/>
          </w:tcPr>
          <w:p w14:paraId="22DB0406"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441F04C2" w14:textId="77777777" w:rsidTr="008B7E54">
        <w:tc>
          <w:tcPr>
            <w:tcW w:w="1413" w:type="dxa"/>
          </w:tcPr>
          <w:p w14:paraId="037123C6" w14:textId="77777777" w:rsidR="00A55F81" w:rsidRPr="00B174FA" w:rsidRDefault="00A55F81" w:rsidP="00A55F81">
            <w:pPr>
              <w:pStyle w:val="broodtekst"/>
            </w:pPr>
            <w:r w:rsidRPr="00B174FA">
              <w:t>Eis:</w:t>
            </w:r>
          </w:p>
          <w:p w14:paraId="267619C7" w14:textId="77777777" w:rsidR="00A55F81" w:rsidRPr="00B174FA" w:rsidRDefault="00A55F81" w:rsidP="00A55F81">
            <w:pPr>
              <w:pStyle w:val="broodtekst"/>
            </w:pPr>
          </w:p>
        </w:tc>
        <w:tc>
          <w:tcPr>
            <w:tcW w:w="6237" w:type="dxa"/>
            <w:gridSpan w:val="5"/>
          </w:tcPr>
          <w:p w14:paraId="1BC7BFA3" w14:textId="77777777" w:rsidR="00A55F81" w:rsidRPr="00B174FA" w:rsidRDefault="00A55F81" w:rsidP="00A55F81">
            <w:pPr>
              <w:pStyle w:val="broodtekst"/>
              <w:keepNext/>
            </w:pPr>
            <w:r w:rsidRPr="00B174FA">
              <w:t>De LiDAR dient operationeel te zijn bij en bestand te zijn tegen een windsnelheid variërend van 0 tot 60 meter per seconde.</w:t>
            </w:r>
          </w:p>
        </w:tc>
        <w:tc>
          <w:tcPr>
            <w:tcW w:w="2268" w:type="dxa"/>
          </w:tcPr>
          <w:p w14:paraId="590F899C"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004E615A" w14:textId="77777777" w:rsidTr="008B7E54">
        <w:tc>
          <w:tcPr>
            <w:tcW w:w="1413" w:type="dxa"/>
          </w:tcPr>
          <w:p w14:paraId="75064D35" w14:textId="77777777" w:rsidR="00A55F81" w:rsidRPr="00B174FA" w:rsidRDefault="00A55F81" w:rsidP="00A55F81">
            <w:pPr>
              <w:pStyle w:val="broodtekst"/>
            </w:pPr>
            <w:r w:rsidRPr="00B174FA">
              <w:t>Toelichting:</w:t>
            </w:r>
          </w:p>
        </w:tc>
        <w:tc>
          <w:tcPr>
            <w:tcW w:w="6237" w:type="dxa"/>
            <w:gridSpan w:val="5"/>
          </w:tcPr>
          <w:p w14:paraId="0DCCD614" w14:textId="77777777" w:rsidR="00A55F81" w:rsidRPr="00B174FA" w:rsidRDefault="00A55F81" w:rsidP="00A55F81">
            <w:pPr>
              <w:pStyle w:val="broodtekst"/>
              <w:keepNext/>
              <w:rPr>
                <w:color w:val="FF0000"/>
              </w:rPr>
            </w:pPr>
          </w:p>
        </w:tc>
        <w:tc>
          <w:tcPr>
            <w:tcW w:w="2268" w:type="dxa"/>
          </w:tcPr>
          <w:p w14:paraId="063D7F6E"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color w:val="FF0000"/>
                <w:lang w:val="en-GB" w:eastAsia="ar-SA"/>
              </w:rPr>
            </w:pPr>
          </w:p>
        </w:tc>
      </w:tr>
      <w:tr w:rsidR="00A55F81" w:rsidRPr="00055DD4" w14:paraId="129FFDBD" w14:textId="77777777" w:rsidTr="008B7E54">
        <w:tc>
          <w:tcPr>
            <w:tcW w:w="1413" w:type="dxa"/>
          </w:tcPr>
          <w:p w14:paraId="59F96A9F" w14:textId="77777777" w:rsidR="00A55F81" w:rsidRPr="00B174FA" w:rsidRDefault="00A55F81" w:rsidP="00A55F81">
            <w:pPr>
              <w:pStyle w:val="broodtekst"/>
            </w:pPr>
            <w:r w:rsidRPr="00B174FA">
              <w:t>Verificatie:</w:t>
            </w:r>
          </w:p>
        </w:tc>
        <w:tc>
          <w:tcPr>
            <w:tcW w:w="6237" w:type="dxa"/>
            <w:gridSpan w:val="5"/>
          </w:tcPr>
          <w:p w14:paraId="507C470E" w14:textId="77777777" w:rsidR="00A55F81" w:rsidRPr="00B174FA" w:rsidRDefault="00A55F81" w:rsidP="00A55F81">
            <w:pPr>
              <w:pStyle w:val="broodtekst"/>
              <w:keepNext/>
            </w:pPr>
            <w:r w:rsidRPr="00B174FA">
              <w:t>Documentatie.</w:t>
            </w:r>
          </w:p>
        </w:tc>
        <w:tc>
          <w:tcPr>
            <w:tcW w:w="2268" w:type="dxa"/>
          </w:tcPr>
          <w:p w14:paraId="4ABEBE86"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2AB3ECAB" w14:textId="77777777" w:rsidTr="008B7E54">
        <w:tc>
          <w:tcPr>
            <w:tcW w:w="1413" w:type="dxa"/>
            <w:shd w:val="clear" w:color="auto" w:fill="E6E6E6"/>
          </w:tcPr>
          <w:p w14:paraId="1ED5F415" w14:textId="77777777" w:rsidR="00A55F81" w:rsidRPr="00B174FA" w:rsidRDefault="00A55F81" w:rsidP="00A55F81">
            <w:pPr>
              <w:pStyle w:val="broodtekst"/>
              <w:rPr>
                <w:b/>
              </w:rPr>
            </w:pPr>
            <w:r w:rsidRPr="00B174FA">
              <w:rPr>
                <w:b/>
              </w:rPr>
              <w:t>VSE-4</w:t>
            </w:r>
            <w:r>
              <w:rPr>
                <w:b/>
              </w:rPr>
              <w:t>1</w:t>
            </w:r>
          </w:p>
        </w:tc>
        <w:tc>
          <w:tcPr>
            <w:tcW w:w="6237" w:type="dxa"/>
            <w:gridSpan w:val="5"/>
            <w:shd w:val="clear" w:color="auto" w:fill="E6E6E6"/>
          </w:tcPr>
          <w:p w14:paraId="11019ADB" w14:textId="77777777" w:rsidR="00A55F81" w:rsidRPr="00B174FA" w:rsidRDefault="00A55F81" w:rsidP="00A55F81">
            <w:pPr>
              <w:pStyle w:val="broodtekst"/>
              <w:rPr>
                <w:b/>
              </w:rPr>
            </w:pPr>
            <w:r w:rsidRPr="00B174FA">
              <w:rPr>
                <w:b/>
              </w:rPr>
              <w:t>Neerslag</w:t>
            </w:r>
          </w:p>
        </w:tc>
        <w:tc>
          <w:tcPr>
            <w:tcW w:w="2268" w:type="dxa"/>
            <w:shd w:val="clear" w:color="auto" w:fill="86C490"/>
          </w:tcPr>
          <w:p w14:paraId="059E7324"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7C79F017" w14:textId="77777777" w:rsidTr="008B7E54">
        <w:tc>
          <w:tcPr>
            <w:tcW w:w="1413" w:type="dxa"/>
          </w:tcPr>
          <w:p w14:paraId="538B25A0" w14:textId="77777777" w:rsidR="00A55F81" w:rsidRPr="00B174FA" w:rsidRDefault="00A55F81" w:rsidP="00A55F81">
            <w:pPr>
              <w:pStyle w:val="broodtekst"/>
            </w:pPr>
            <w:r w:rsidRPr="00B174FA">
              <w:t>Eis:</w:t>
            </w:r>
          </w:p>
          <w:p w14:paraId="1C2F4C3C" w14:textId="77777777" w:rsidR="00A55F81" w:rsidRPr="00B174FA" w:rsidRDefault="00A55F81" w:rsidP="00A55F81">
            <w:pPr>
              <w:pStyle w:val="broodtekst"/>
            </w:pPr>
          </w:p>
        </w:tc>
        <w:tc>
          <w:tcPr>
            <w:tcW w:w="6237" w:type="dxa"/>
            <w:gridSpan w:val="5"/>
          </w:tcPr>
          <w:p w14:paraId="5D8C5CDB" w14:textId="77777777" w:rsidR="00A55F81" w:rsidRPr="00B174FA" w:rsidRDefault="00A55F81" w:rsidP="00A55F81">
            <w:pPr>
              <w:pStyle w:val="broodtekst"/>
              <w:keepNext/>
            </w:pPr>
            <w:r w:rsidRPr="00B174FA">
              <w:t>De LiDAR dient operationeel te zijn bij en bestand te zijn tegen neerslag, in vloeibare en vaste vorm.</w:t>
            </w:r>
          </w:p>
        </w:tc>
        <w:tc>
          <w:tcPr>
            <w:tcW w:w="2268" w:type="dxa"/>
          </w:tcPr>
          <w:p w14:paraId="6CD32D33"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2D1F2E2D" w14:textId="77777777" w:rsidTr="008B7E54">
        <w:tc>
          <w:tcPr>
            <w:tcW w:w="1413" w:type="dxa"/>
          </w:tcPr>
          <w:p w14:paraId="6CFC9837" w14:textId="77777777" w:rsidR="00A55F81" w:rsidRPr="00B174FA" w:rsidRDefault="00A55F81" w:rsidP="00A55F81">
            <w:pPr>
              <w:pStyle w:val="broodtekst"/>
            </w:pPr>
            <w:r w:rsidRPr="00B174FA">
              <w:t>Toelichting:</w:t>
            </w:r>
          </w:p>
        </w:tc>
        <w:tc>
          <w:tcPr>
            <w:tcW w:w="6237" w:type="dxa"/>
            <w:gridSpan w:val="5"/>
          </w:tcPr>
          <w:p w14:paraId="31686B8B" w14:textId="77777777" w:rsidR="00A55F81" w:rsidRPr="00B174FA" w:rsidRDefault="00A55F81" w:rsidP="00A55F81">
            <w:pPr>
              <w:pStyle w:val="broodtekst"/>
              <w:keepNext/>
            </w:pPr>
          </w:p>
        </w:tc>
        <w:tc>
          <w:tcPr>
            <w:tcW w:w="2268" w:type="dxa"/>
          </w:tcPr>
          <w:p w14:paraId="0DF28D30"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3C5B6FCF" w14:textId="77777777" w:rsidTr="008B7E54">
        <w:tc>
          <w:tcPr>
            <w:tcW w:w="1413" w:type="dxa"/>
          </w:tcPr>
          <w:p w14:paraId="203B2F9E" w14:textId="77777777" w:rsidR="00A55F81" w:rsidRPr="00B174FA" w:rsidRDefault="00A55F81" w:rsidP="00A55F81">
            <w:pPr>
              <w:pStyle w:val="broodtekst"/>
            </w:pPr>
            <w:r w:rsidRPr="00B174FA">
              <w:t>Verificatie:</w:t>
            </w:r>
          </w:p>
        </w:tc>
        <w:tc>
          <w:tcPr>
            <w:tcW w:w="6237" w:type="dxa"/>
            <w:gridSpan w:val="5"/>
          </w:tcPr>
          <w:p w14:paraId="199E8DE1" w14:textId="77777777" w:rsidR="00A55F81" w:rsidRPr="00B174FA" w:rsidRDefault="00A55F81" w:rsidP="00A55F81">
            <w:pPr>
              <w:pStyle w:val="broodtekst"/>
              <w:keepNext/>
            </w:pPr>
            <w:r w:rsidRPr="00B174FA">
              <w:t>Documentatie.</w:t>
            </w:r>
          </w:p>
        </w:tc>
        <w:tc>
          <w:tcPr>
            <w:tcW w:w="2268" w:type="dxa"/>
          </w:tcPr>
          <w:p w14:paraId="72B59D2B"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72F2CEB7" w14:textId="77777777" w:rsidTr="008B7E54">
        <w:tc>
          <w:tcPr>
            <w:tcW w:w="1413" w:type="dxa"/>
            <w:shd w:val="clear" w:color="auto" w:fill="E6E6E6"/>
          </w:tcPr>
          <w:p w14:paraId="1ADD3556" w14:textId="77777777" w:rsidR="00A55F81" w:rsidRPr="00B174FA" w:rsidRDefault="00A55F81" w:rsidP="00A55F81">
            <w:pPr>
              <w:pStyle w:val="broodtekst"/>
              <w:rPr>
                <w:b/>
              </w:rPr>
            </w:pPr>
            <w:r w:rsidRPr="00B174FA">
              <w:rPr>
                <w:b/>
              </w:rPr>
              <w:t>VSE-4</w:t>
            </w:r>
            <w:r>
              <w:rPr>
                <w:b/>
              </w:rPr>
              <w:t>2</w:t>
            </w:r>
          </w:p>
        </w:tc>
        <w:tc>
          <w:tcPr>
            <w:tcW w:w="6237" w:type="dxa"/>
            <w:gridSpan w:val="5"/>
            <w:shd w:val="clear" w:color="auto" w:fill="E6E6E6"/>
          </w:tcPr>
          <w:p w14:paraId="3353F59E" w14:textId="77777777" w:rsidR="00A55F81" w:rsidRPr="00B174FA" w:rsidRDefault="00A55F81" w:rsidP="00A55F81">
            <w:pPr>
              <w:pStyle w:val="broodtekst"/>
              <w:rPr>
                <w:b/>
              </w:rPr>
            </w:pPr>
            <w:r w:rsidRPr="00B174FA">
              <w:rPr>
                <w:b/>
              </w:rPr>
              <w:t>Bevuiling</w:t>
            </w:r>
          </w:p>
        </w:tc>
        <w:tc>
          <w:tcPr>
            <w:tcW w:w="2268" w:type="dxa"/>
            <w:shd w:val="clear" w:color="auto" w:fill="86C490"/>
          </w:tcPr>
          <w:p w14:paraId="37026BEA"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441D7C05" w14:textId="77777777" w:rsidTr="008B7E54">
        <w:tc>
          <w:tcPr>
            <w:tcW w:w="1413" w:type="dxa"/>
          </w:tcPr>
          <w:p w14:paraId="67F13318" w14:textId="77777777" w:rsidR="00A55F81" w:rsidRPr="00B174FA" w:rsidRDefault="00A55F81" w:rsidP="00A55F81">
            <w:pPr>
              <w:pStyle w:val="broodtekst"/>
            </w:pPr>
            <w:r w:rsidRPr="00B174FA">
              <w:t>Eis:</w:t>
            </w:r>
          </w:p>
          <w:p w14:paraId="2B422039" w14:textId="77777777" w:rsidR="00A55F81" w:rsidRPr="00B174FA" w:rsidRDefault="00A55F81" w:rsidP="00A55F81">
            <w:pPr>
              <w:pStyle w:val="broodtekst"/>
            </w:pPr>
          </w:p>
        </w:tc>
        <w:tc>
          <w:tcPr>
            <w:tcW w:w="6237" w:type="dxa"/>
            <w:gridSpan w:val="5"/>
          </w:tcPr>
          <w:p w14:paraId="22DAF1E4" w14:textId="77777777" w:rsidR="00A55F81" w:rsidRPr="00B174FA" w:rsidRDefault="00A55F81" w:rsidP="00A55F81">
            <w:pPr>
              <w:pStyle w:val="broodtekst"/>
              <w:keepNext/>
            </w:pPr>
            <w:r w:rsidRPr="00B174FA">
              <w:t>Bevuiling optredend door neerslag of andere oorzaken zoals uitwerpselen van vogels dient geen invloed te hebben op de beschikbaarheid van de levering van de vereiste data (zie ook VSE-020) van de LiDAR.</w:t>
            </w:r>
          </w:p>
        </w:tc>
        <w:tc>
          <w:tcPr>
            <w:tcW w:w="2268" w:type="dxa"/>
          </w:tcPr>
          <w:p w14:paraId="447E80BC"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A55F81" w14:paraId="3C755375" w14:textId="77777777" w:rsidTr="008B7E54">
        <w:tc>
          <w:tcPr>
            <w:tcW w:w="1413" w:type="dxa"/>
          </w:tcPr>
          <w:p w14:paraId="3A2BAFD9" w14:textId="77777777" w:rsidR="00A55F81" w:rsidRPr="00B174FA" w:rsidRDefault="00A55F81" w:rsidP="00A55F81">
            <w:pPr>
              <w:pStyle w:val="broodtekst"/>
            </w:pPr>
            <w:r w:rsidRPr="00B174FA">
              <w:t>Toelichting:</w:t>
            </w:r>
          </w:p>
        </w:tc>
        <w:tc>
          <w:tcPr>
            <w:tcW w:w="6237" w:type="dxa"/>
            <w:gridSpan w:val="5"/>
          </w:tcPr>
          <w:p w14:paraId="3905DE1E" w14:textId="77777777" w:rsidR="00A55F81" w:rsidRPr="00B174FA" w:rsidRDefault="00A55F81" w:rsidP="00A55F81">
            <w:pPr>
              <w:pStyle w:val="broodtekst"/>
              <w:keepNext/>
            </w:pPr>
            <w:r w:rsidRPr="00B174FA">
              <w:t>De LiDAR kan offshore door verschillende factoren worden bevuild.</w:t>
            </w:r>
          </w:p>
        </w:tc>
        <w:tc>
          <w:tcPr>
            <w:tcW w:w="2268" w:type="dxa"/>
          </w:tcPr>
          <w:p w14:paraId="3126E6E9"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33FD398C" w14:textId="77777777" w:rsidTr="008B7E54">
        <w:tc>
          <w:tcPr>
            <w:tcW w:w="1413" w:type="dxa"/>
          </w:tcPr>
          <w:p w14:paraId="7C0F8F09" w14:textId="77777777" w:rsidR="00A55F81" w:rsidRPr="00B174FA" w:rsidRDefault="00A55F81" w:rsidP="00A55F81">
            <w:pPr>
              <w:pStyle w:val="broodtekst"/>
            </w:pPr>
            <w:r w:rsidRPr="00B174FA">
              <w:t>Verificatie:</w:t>
            </w:r>
          </w:p>
        </w:tc>
        <w:tc>
          <w:tcPr>
            <w:tcW w:w="6237" w:type="dxa"/>
            <w:gridSpan w:val="5"/>
          </w:tcPr>
          <w:p w14:paraId="7BEF3CCF" w14:textId="77777777" w:rsidR="00A55F81" w:rsidRPr="00B174FA" w:rsidRDefault="00A55F81" w:rsidP="00A55F81">
            <w:pPr>
              <w:pStyle w:val="broodtekst"/>
              <w:keepNext/>
            </w:pPr>
            <w:r>
              <w:t>Documentatie, Meting en T</w:t>
            </w:r>
            <w:r w:rsidRPr="00B174FA">
              <w:t>est.</w:t>
            </w:r>
          </w:p>
        </w:tc>
        <w:tc>
          <w:tcPr>
            <w:tcW w:w="2268" w:type="dxa"/>
          </w:tcPr>
          <w:p w14:paraId="23FCCACF"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76AD4CF6" w14:textId="77777777" w:rsidTr="008B7E54">
        <w:tc>
          <w:tcPr>
            <w:tcW w:w="1413" w:type="dxa"/>
            <w:shd w:val="clear" w:color="auto" w:fill="E6E6E6"/>
          </w:tcPr>
          <w:p w14:paraId="14957B3D" w14:textId="77777777" w:rsidR="00A55F81" w:rsidRPr="00B174FA" w:rsidRDefault="00A55F81" w:rsidP="00A55F81">
            <w:pPr>
              <w:pStyle w:val="broodtekst"/>
              <w:rPr>
                <w:b/>
                <w:lang w:val="en-US"/>
              </w:rPr>
            </w:pPr>
            <w:r w:rsidRPr="00B174FA">
              <w:rPr>
                <w:b/>
                <w:lang w:val="en-US"/>
              </w:rPr>
              <w:t>VSE-4</w:t>
            </w:r>
            <w:r>
              <w:rPr>
                <w:b/>
                <w:lang w:val="en-US"/>
              </w:rPr>
              <w:t>3</w:t>
            </w:r>
          </w:p>
        </w:tc>
        <w:tc>
          <w:tcPr>
            <w:tcW w:w="6237" w:type="dxa"/>
            <w:gridSpan w:val="5"/>
            <w:shd w:val="clear" w:color="auto" w:fill="E6E6E6"/>
          </w:tcPr>
          <w:p w14:paraId="45A5A2A9" w14:textId="77777777" w:rsidR="00A55F81" w:rsidRPr="00B174FA" w:rsidRDefault="00A55F81" w:rsidP="00A55F81">
            <w:pPr>
              <w:pStyle w:val="broodtekst"/>
              <w:rPr>
                <w:b/>
                <w:lang w:val="en-US"/>
              </w:rPr>
            </w:pPr>
            <w:r w:rsidRPr="00B174FA">
              <w:rPr>
                <w:b/>
                <w:lang w:val="en-US"/>
              </w:rPr>
              <w:t>Kalibreren</w:t>
            </w:r>
          </w:p>
        </w:tc>
        <w:tc>
          <w:tcPr>
            <w:tcW w:w="2268" w:type="dxa"/>
            <w:shd w:val="clear" w:color="auto" w:fill="86C490"/>
          </w:tcPr>
          <w:p w14:paraId="7E5DFC84"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32AAB8A2" w14:textId="77777777" w:rsidTr="008B7E54">
        <w:tc>
          <w:tcPr>
            <w:tcW w:w="1413" w:type="dxa"/>
          </w:tcPr>
          <w:p w14:paraId="716E60B1" w14:textId="77777777" w:rsidR="00A55F81" w:rsidRPr="00B174FA" w:rsidRDefault="00A55F81" w:rsidP="00A55F81">
            <w:pPr>
              <w:pStyle w:val="broodtekst"/>
              <w:rPr>
                <w:lang w:val="en-US"/>
              </w:rPr>
            </w:pPr>
            <w:r w:rsidRPr="00B174FA">
              <w:rPr>
                <w:lang w:val="en-US"/>
              </w:rPr>
              <w:t>Eis:</w:t>
            </w:r>
          </w:p>
          <w:p w14:paraId="328052B9" w14:textId="77777777" w:rsidR="00A55F81" w:rsidRPr="00B174FA" w:rsidRDefault="00A55F81" w:rsidP="00A55F81">
            <w:pPr>
              <w:pStyle w:val="broodtekst"/>
              <w:rPr>
                <w:lang w:val="en-US"/>
              </w:rPr>
            </w:pPr>
          </w:p>
        </w:tc>
        <w:tc>
          <w:tcPr>
            <w:tcW w:w="6237" w:type="dxa"/>
            <w:gridSpan w:val="5"/>
          </w:tcPr>
          <w:p w14:paraId="7FF256C0" w14:textId="77777777" w:rsidR="00A55F81" w:rsidRPr="00B174FA" w:rsidRDefault="00A55F81" w:rsidP="00A55F81">
            <w:pPr>
              <w:pStyle w:val="broodtekst"/>
              <w:keepNext/>
            </w:pPr>
            <w:r w:rsidRPr="00B174FA">
              <w:t>De LiDAR dient minimaal twee jaar de vereiste data (VSE-020) te leveren zonder tussentijdse kalibratie.</w:t>
            </w:r>
          </w:p>
        </w:tc>
        <w:tc>
          <w:tcPr>
            <w:tcW w:w="2268" w:type="dxa"/>
          </w:tcPr>
          <w:p w14:paraId="0EF6F1E6"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27C6802F" w14:textId="77777777" w:rsidTr="008B7E54">
        <w:trPr>
          <w:trHeight w:val="70"/>
        </w:trPr>
        <w:tc>
          <w:tcPr>
            <w:tcW w:w="1413" w:type="dxa"/>
          </w:tcPr>
          <w:p w14:paraId="5A79DB8B" w14:textId="77777777" w:rsidR="00A55F81" w:rsidRPr="00B174FA" w:rsidRDefault="00A55F81" w:rsidP="00A55F81">
            <w:pPr>
              <w:pStyle w:val="broodtekst"/>
            </w:pPr>
            <w:r w:rsidRPr="00B174FA">
              <w:lastRenderedPageBreak/>
              <w:t>Toelichting:</w:t>
            </w:r>
          </w:p>
        </w:tc>
        <w:tc>
          <w:tcPr>
            <w:tcW w:w="6237" w:type="dxa"/>
            <w:gridSpan w:val="5"/>
          </w:tcPr>
          <w:p w14:paraId="0FE84249" w14:textId="77777777" w:rsidR="00A55F81" w:rsidRPr="00B174FA" w:rsidRDefault="00A55F81" w:rsidP="00A55F81">
            <w:pPr>
              <w:pStyle w:val="broodtekst"/>
              <w:keepNext/>
              <w:rPr>
                <w:color w:val="000000" w:themeColor="text1"/>
              </w:rPr>
            </w:pPr>
          </w:p>
        </w:tc>
        <w:tc>
          <w:tcPr>
            <w:tcW w:w="2268" w:type="dxa"/>
          </w:tcPr>
          <w:p w14:paraId="5C439561"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color w:val="000000"/>
                <w:lang w:val="en-GB" w:eastAsia="ar-SA"/>
              </w:rPr>
            </w:pPr>
          </w:p>
        </w:tc>
      </w:tr>
      <w:tr w:rsidR="00A55F81" w:rsidRPr="00055DD4" w14:paraId="0C5E6FD7" w14:textId="77777777" w:rsidTr="008B7E54">
        <w:tc>
          <w:tcPr>
            <w:tcW w:w="1413" w:type="dxa"/>
          </w:tcPr>
          <w:p w14:paraId="05304BAB" w14:textId="77777777" w:rsidR="00A55F81" w:rsidRPr="00B174FA" w:rsidRDefault="00A55F81" w:rsidP="00A55F81">
            <w:pPr>
              <w:pStyle w:val="broodtekst"/>
            </w:pPr>
            <w:r w:rsidRPr="00B174FA">
              <w:t>Verificatie:</w:t>
            </w:r>
          </w:p>
        </w:tc>
        <w:tc>
          <w:tcPr>
            <w:tcW w:w="6237" w:type="dxa"/>
            <w:gridSpan w:val="5"/>
          </w:tcPr>
          <w:p w14:paraId="28D38244" w14:textId="77777777" w:rsidR="00A55F81" w:rsidRPr="00B174FA" w:rsidRDefault="00A55F81" w:rsidP="00A55F81">
            <w:pPr>
              <w:pStyle w:val="broodtekst"/>
              <w:keepNext/>
            </w:pPr>
            <w:r w:rsidRPr="00B174FA">
              <w:t>Documentatie.</w:t>
            </w:r>
          </w:p>
        </w:tc>
        <w:tc>
          <w:tcPr>
            <w:tcW w:w="2268" w:type="dxa"/>
          </w:tcPr>
          <w:p w14:paraId="55392572"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282E32" w14:paraId="556A0784" w14:textId="77777777" w:rsidTr="008B7E54">
        <w:tc>
          <w:tcPr>
            <w:tcW w:w="1413" w:type="dxa"/>
            <w:shd w:val="clear" w:color="auto" w:fill="E6E6E6"/>
          </w:tcPr>
          <w:p w14:paraId="1DF55463" w14:textId="77777777" w:rsidR="00A55F81" w:rsidRPr="00B174FA" w:rsidRDefault="00A55F81" w:rsidP="00A55F81">
            <w:pPr>
              <w:pStyle w:val="broodtekst"/>
              <w:rPr>
                <w:b/>
                <w:lang w:val="en-US"/>
              </w:rPr>
            </w:pPr>
            <w:r w:rsidRPr="00B174FA">
              <w:rPr>
                <w:b/>
                <w:lang w:val="en-US"/>
              </w:rPr>
              <w:t>VSE-4</w:t>
            </w:r>
            <w:r>
              <w:rPr>
                <w:b/>
                <w:lang w:val="en-US"/>
              </w:rPr>
              <w:t>4</w:t>
            </w:r>
          </w:p>
        </w:tc>
        <w:tc>
          <w:tcPr>
            <w:tcW w:w="6237" w:type="dxa"/>
            <w:gridSpan w:val="5"/>
            <w:shd w:val="clear" w:color="auto" w:fill="E6E6E6"/>
          </w:tcPr>
          <w:p w14:paraId="67B3262A" w14:textId="77777777" w:rsidR="00A55F81" w:rsidRPr="00B174FA" w:rsidRDefault="00A55F81" w:rsidP="00A55F81">
            <w:pPr>
              <w:pStyle w:val="broodtekst"/>
              <w:rPr>
                <w:b/>
                <w:lang w:val="en-US"/>
              </w:rPr>
            </w:pPr>
            <w:r w:rsidRPr="00B174FA">
              <w:rPr>
                <w:b/>
                <w:lang w:val="en-US"/>
              </w:rPr>
              <w:t>Doorlooptijd Kalibreren en Onderhoud</w:t>
            </w:r>
          </w:p>
        </w:tc>
        <w:tc>
          <w:tcPr>
            <w:tcW w:w="2268" w:type="dxa"/>
            <w:shd w:val="clear" w:color="auto" w:fill="86C490"/>
          </w:tcPr>
          <w:p w14:paraId="5ECC0F0B"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307B0F4D" w14:textId="77777777" w:rsidTr="008B7E54">
        <w:tc>
          <w:tcPr>
            <w:tcW w:w="1413" w:type="dxa"/>
          </w:tcPr>
          <w:p w14:paraId="5FAF29B8" w14:textId="77777777" w:rsidR="00A55F81" w:rsidRPr="00B174FA" w:rsidRDefault="00A55F81" w:rsidP="00A55F81">
            <w:pPr>
              <w:pStyle w:val="broodtekst"/>
              <w:rPr>
                <w:lang w:val="en-US"/>
              </w:rPr>
            </w:pPr>
            <w:r w:rsidRPr="00B174FA">
              <w:rPr>
                <w:lang w:val="en-US"/>
              </w:rPr>
              <w:t>Eis:</w:t>
            </w:r>
          </w:p>
          <w:p w14:paraId="5DE05EB8" w14:textId="77777777" w:rsidR="00A55F81" w:rsidRPr="00B174FA" w:rsidRDefault="00A55F81" w:rsidP="00A55F81">
            <w:pPr>
              <w:pStyle w:val="broodtekst"/>
              <w:rPr>
                <w:lang w:val="en-US"/>
              </w:rPr>
            </w:pPr>
          </w:p>
        </w:tc>
        <w:tc>
          <w:tcPr>
            <w:tcW w:w="6237" w:type="dxa"/>
            <w:gridSpan w:val="5"/>
          </w:tcPr>
          <w:p w14:paraId="039EA1BF" w14:textId="77777777" w:rsidR="00A55F81" w:rsidRPr="00B174FA" w:rsidRDefault="00A55F81" w:rsidP="00A55F81">
            <w:pPr>
              <w:pStyle w:val="broodtekst"/>
              <w:keepNext/>
            </w:pPr>
            <w:r w:rsidRPr="00B174FA">
              <w:t>Het kalibreren van de LiDAR dient maximaal 2 kalendermaanden in beslag te nemen. Dit is inclusief de tijd benodigd voor transport van en naar de Opdrachtgever.</w:t>
            </w:r>
          </w:p>
        </w:tc>
        <w:tc>
          <w:tcPr>
            <w:tcW w:w="2268" w:type="dxa"/>
          </w:tcPr>
          <w:p w14:paraId="77AFDB40"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A55F81" w14:paraId="3051CA88" w14:textId="77777777" w:rsidTr="008B7E54">
        <w:tc>
          <w:tcPr>
            <w:tcW w:w="1413" w:type="dxa"/>
          </w:tcPr>
          <w:p w14:paraId="7C06C9EC" w14:textId="77777777" w:rsidR="00A55F81" w:rsidRPr="00B174FA" w:rsidRDefault="00A55F81" w:rsidP="00A55F81">
            <w:pPr>
              <w:pStyle w:val="broodtekst"/>
            </w:pPr>
            <w:r w:rsidRPr="00B174FA">
              <w:t>Toelichting:</w:t>
            </w:r>
          </w:p>
        </w:tc>
        <w:tc>
          <w:tcPr>
            <w:tcW w:w="6237" w:type="dxa"/>
            <w:gridSpan w:val="5"/>
          </w:tcPr>
          <w:p w14:paraId="2B7D517B" w14:textId="77777777" w:rsidR="00A55F81" w:rsidRPr="00B174FA" w:rsidRDefault="00A55F81" w:rsidP="00A55F81">
            <w:pPr>
              <w:pStyle w:val="broodtekst"/>
              <w:keepNext/>
              <w:rPr>
                <w:color w:val="000000" w:themeColor="text1"/>
              </w:rPr>
            </w:pPr>
            <w:r w:rsidRPr="00B174FA">
              <w:rPr>
                <w:color w:val="000000" w:themeColor="text1"/>
              </w:rPr>
              <w:t xml:space="preserve">De kalibratietermijn start bij het afhalen te Stellendam tot het moment van retourlevering te Stellendam. </w:t>
            </w:r>
          </w:p>
        </w:tc>
        <w:tc>
          <w:tcPr>
            <w:tcW w:w="2268" w:type="dxa"/>
          </w:tcPr>
          <w:p w14:paraId="01ABA125"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color w:val="000000"/>
                <w:lang w:eastAsia="ar-SA"/>
              </w:rPr>
            </w:pPr>
          </w:p>
        </w:tc>
      </w:tr>
      <w:tr w:rsidR="00A55F81" w:rsidRPr="00055DD4" w14:paraId="3B7F4FF1" w14:textId="77777777" w:rsidTr="008B7E54">
        <w:tc>
          <w:tcPr>
            <w:tcW w:w="1413" w:type="dxa"/>
          </w:tcPr>
          <w:p w14:paraId="4CD37ED4" w14:textId="77777777" w:rsidR="00A55F81" w:rsidRPr="00B174FA" w:rsidRDefault="00A55F81" w:rsidP="00A55F81">
            <w:pPr>
              <w:pStyle w:val="broodtekst"/>
            </w:pPr>
            <w:r w:rsidRPr="00B174FA">
              <w:t>Verificatie:</w:t>
            </w:r>
          </w:p>
        </w:tc>
        <w:tc>
          <w:tcPr>
            <w:tcW w:w="6237" w:type="dxa"/>
            <w:gridSpan w:val="5"/>
          </w:tcPr>
          <w:p w14:paraId="68B55711" w14:textId="77777777" w:rsidR="00A55F81" w:rsidRPr="00B174FA" w:rsidRDefault="00A55F81" w:rsidP="00A55F81">
            <w:pPr>
              <w:pStyle w:val="broodtekst"/>
              <w:keepNext/>
            </w:pPr>
            <w:r w:rsidRPr="00B174FA">
              <w:t>Documentatie.</w:t>
            </w:r>
          </w:p>
        </w:tc>
        <w:tc>
          <w:tcPr>
            <w:tcW w:w="2268" w:type="dxa"/>
          </w:tcPr>
          <w:p w14:paraId="0FDA0F08"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3A58B536" w14:textId="77777777" w:rsidTr="008B7E54">
        <w:tc>
          <w:tcPr>
            <w:tcW w:w="1413" w:type="dxa"/>
            <w:shd w:val="clear" w:color="auto" w:fill="E6E6E6"/>
          </w:tcPr>
          <w:p w14:paraId="1E2AA692" w14:textId="77777777" w:rsidR="00A55F81" w:rsidRPr="00B174FA" w:rsidRDefault="00A55F81" w:rsidP="00A55F81">
            <w:pPr>
              <w:pStyle w:val="broodtekst"/>
              <w:rPr>
                <w:b/>
                <w:lang w:val="en-US"/>
              </w:rPr>
            </w:pPr>
            <w:r w:rsidRPr="00B174FA">
              <w:rPr>
                <w:b/>
                <w:lang w:val="en-US"/>
              </w:rPr>
              <w:t>VSE-4</w:t>
            </w:r>
            <w:r>
              <w:rPr>
                <w:b/>
                <w:lang w:val="en-US"/>
              </w:rPr>
              <w:t>5</w:t>
            </w:r>
          </w:p>
        </w:tc>
        <w:tc>
          <w:tcPr>
            <w:tcW w:w="6237" w:type="dxa"/>
            <w:gridSpan w:val="5"/>
            <w:shd w:val="clear" w:color="auto" w:fill="E6E6E6"/>
          </w:tcPr>
          <w:p w14:paraId="6544F698" w14:textId="77777777" w:rsidR="00A55F81" w:rsidRPr="00B174FA" w:rsidRDefault="00A55F81" w:rsidP="00A55F81">
            <w:pPr>
              <w:pStyle w:val="broodtekst"/>
              <w:rPr>
                <w:b/>
                <w:lang w:val="en-US"/>
              </w:rPr>
            </w:pPr>
            <w:r w:rsidRPr="00B174FA">
              <w:rPr>
                <w:b/>
                <w:lang w:val="en-US"/>
              </w:rPr>
              <w:t>Transport Kalibratie en Onderhoud</w:t>
            </w:r>
          </w:p>
        </w:tc>
        <w:tc>
          <w:tcPr>
            <w:tcW w:w="2268" w:type="dxa"/>
            <w:shd w:val="clear" w:color="auto" w:fill="86C490"/>
          </w:tcPr>
          <w:p w14:paraId="21B510F8"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532CEFAA" w14:textId="77777777" w:rsidTr="008B7E54">
        <w:tc>
          <w:tcPr>
            <w:tcW w:w="1413" w:type="dxa"/>
          </w:tcPr>
          <w:p w14:paraId="782CBE84" w14:textId="77777777" w:rsidR="00A55F81" w:rsidRPr="00B174FA" w:rsidRDefault="00A55F81" w:rsidP="00A55F81">
            <w:pPr>
              <w:pStyle w:val="broodtekst"/>
              <w:rPr>
                <w:lang w:val="en-US"/>
              </w:rPr>
            </w:pPr>
            <w:r w:rsidRPr="00B174FA">
              <w:rPr>
                <w:lang w:val="en-US"/>
              </w:rPr>
              <w:t>Eis:</w:t>
            </w:r>
          </w:p>
          <w:p w14:paraId="6795CF5A" w14:textId="77777777" w:rsidR="00A55F81" w:rsidRPr="00B174FA" w:rsidRDefault="00A55F81" w:rsidP="00A55F81">
            <w:pPr>
              <w:pStyle w:val="broodtekst"/>
              <w:rPr>
                <w:lang w:val="en-US"/>
              </w:rPr>
            </w:pPr>
          </w:p>
        </w:tc>
        <w:tc>
          <w:tcPr>
            <w:tcW w:w="6237" w:type="dxa"/>
            <w:gridSpan w:val="5"/>
          </w:tcPr>
          <w:p w14:paraId="7940A435" w14:textId="77777777" w:rsidR="00A55F81" w:rsidRPr="00B174FA" w:rsidRDefault="00A55F81" w:rsidP="00A55F81">
            <w:pPr>
              <w:pStyle w:val="broodtekst"/>
              <w:keepNext/>
            </w:pPr>
            <w:r w:rsidRPr="00B174FA">
              <w:t>De Opdrachtnemer verzorgt het transport vanaf de opslag van Opdrachtgever (Stellendam) naar locatie Opdrachtnemer en vice versa.</w:t>
            </w:r>
          </w:p>
        </w:tc>
        <w:tc>
          <w:tcPr>
            <w:tcW w:w="2268" w:type="dxa"/>
          </w:tcPr>
          <w:p w14:paraId="3FE87067"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492C8C4B" w14:textId="77777777" w:rsidTr="008B7E54">
        <w:tc>
          <w:tcPr>
            <w:tcW w:w="1413" w:type="dxa"/>
          </w:tcPr>
          <w:p w14:paraId="7DF33B33" w14:textId="77777777" w:rsidR="00A55F81" w:rsidRPr="00B174FA" w:rsidRDefault="00A55F81" w:rsidP="00A55F81">
            <w:pPr>
              <w:pStyle w:val="broodtekst"/>
            </w:pPr>
            <w:r w:rsidRPr="00B174FA">
              <w:t>Toelichting:</w:t>
            </w:r>
          </w:p>
        </w:tc>
        <w:tc>
          <w:tcPr>
            <w:tcW w:w="6237" w:type="dxa"/>
            <w:gridSpan w:val="5"/>
          </w:tcPr>
          <w:p w14:paraId="773309B0" w14:textId="77777777" w:rsidR="00A55F81" w:rsidRPr="00B174FA" w:rsidRDefault="00A55F81" w:rsidP="00A55F81">
            <w:pPr>
              <w:pStyle w:val="broodtekst"/>
              <w:keepNext/>
              <w:rPr>
                <w:color w:val="000000" w:themeColor="text1"/>
              </w:rPr>
            </w:pPr>
          </w:p>
        </w:tc>
        <w:tc>
          <w:tcPr>
            <w:tcW w:w="2268" w:type="dxa"/>
          </w:tcPr>
          <w:p w14:paraId="7C079002"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color w:val="000000"/>
                <w:lang w:val="en-GB" w:eastAsia="ar-SA"/>
              </w:rPr>
            </w:pPr>
          </w:p>
        </w:tc>
      </w:tr>
      <w:tr w:rsidR="00A55F81" w:rsidRPr="00055DD4" w14:paraId="7975BB49" w14:textId="77777777" w:rsidTr="008B7E54">
        <w:tc>
          <w:tcPr>
            <w:tcW w:w="1413" w:type="dxa"/>
          </w:tcPr>
          <w:p w14:paraId="4D0F04EB" w14:textId="77777777" w:rsidR="00A55F81" w:rsidRPr="00B174FA" w:rsidRDefault="00A55F81" w:rsidP="00A55F81">
            <w:pPr>
              <w:pStyle w:val="broodtekst"/>
            </w:pPr>
            <w:r w:rsidRPr="00B174FA">
              <w:t>Verificatie:</w:t>
            </w:r>
          </w:p>
        </w:tc>
        <w:tc>
          <w:tcPr>
            <w:tcW w:w="6237" w:type="dxa"/>
            <w:gridSpan w:val="5"/>
          </w:tcPr>
          <w:p w14:paraId="543C85E2" w14:textId="77777777" w:rsidR="00A55F81" w:rsidRPr="00B174FA" w:rsidRDefault="00A55F81" w:rsidP="00A55F81">
            <w:pPr>
              <w:pStyle w:val="broodtekst"/>
              <w:keepNext/>
            </w:pPr>
            <w:r w:rsidRPr="00B174FA">
              <w:t>Documentatie.</w:t>
            </w:r>
          </w:p>
        </w:tc>
        <w:tc>
          <w:tcPr>
            <w:tcW w:w="2268" w:type="dxa"/>
          </w:tcPr>
          <w:p w14:paraId="30E91920"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110715CE" w14:textId="77777777" w:rsidTr="008B7E54">
        <w:tc>
          <w:tcPr>
            <w:tcW w:w="1413" w:type="dxa"/>
            <w:shd w:val="clear" w:color="auto" w:fill="E6E6E6"/>
          </w:tcPr>
          <w:p w14:paraId="349ED77B" w14:textId="77777777" w:rsidR="00A55F81" w:rsidRPr="00B174FA" w:rsidRDefault="00A55F81" w:rsidP="00A55F81">
            <w:pPr>
              <w:pStyle w:val="broodtekst"/>
              <w:rPr>
                <w:b/>
              </w:rPr>
            </w:pPr>
            <w:r w:rsidRPr="00B174FA">
              <w:rPr>
                <w:b/>
              </w:rPr>
              <w:t>VSE-4</w:t>
            </w:r>
            <w:r>
              <w:rPr>
                <w:b/>
              </w:rPr>
              <w:t>6</w:t>
            </w:r>
          </w:p>
        </w:tc>
        <w:tc>
          <w:tcPr>
            <w:tcW w:w="6237" w:type="dxa"/>
            <w:gridSpan w:val="5"/>
            <w:shd w:val="clear" w:color="auto" w:fill="E6E6E6"/>
          </w:tcPr>
          <w:p w14:paraId="4CBD5C2E" w14:textId="77777777" w:rsidR="00A55F81" w:rsidRPr="00B174FA" w:rsidRDefault="00A55F81" w:rsidP="00A55F81">
            <w:pPr>
              <w:pStyle w:val="broodtekst"/>
              <w:rPr>
                <w:b/>
              </w:rPr>
            </w:pPr>
            <w:r w:rsidRPr="00B174FA">
              <w:rPr>
                <w:b/>
              </w:rPr>
              <w:t>Autonoom functioneren</w:t>
            </w:r>
          </w:p>
        </w:tc>
        <w:tc>
          <w:tcPr>
            <w:tcW w:w="2268" w:type="dxa"/>
            <w:shd w:val="clear" w:color="auto" w:fill="86C490"/>
          </w:tcPr>
          <w:p w14:paraId="17862A07"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142F7F03" w14:textId="77777777" w:rsidTr="008B7E54">
        <w:tc>
          <w:tcPr>
            <w:tcW w:w="1413" w:type="dxa"/>
          </w:tcPr>
          <w:p w14:paraId="57DC2958" w14:textId="77777777" w:rsidR="00A55F81" w:rsidRPr="00B174FA" w:rsidRDefault="00A55F81" w:rsidP="00A55F81">
            <w:pPr>
              <w:pStyle w:val="broodtekst"/>
            </w:pPr>
            <w:r w:rsidRPr="00B174FA">
              <w:t>Eis:</w:t>
            </w:r>
          </w:p>
          <w:p w14:paraId="342B06F0" w14:textId="77777777" w:rsidR="00A55F81" w:rsidRPr="00B174FA" w:rsidRDefault="00A55F81" w:rsidP="00A55F81">
            <w:pPr>
              <w:pStyle w:val="broodtekst"/>
            </w:pPr>
          </w:p>
        </w:tc>
        <w:tc>
          <w:tcPr>
            <w:tcW w:w="6237" w:type="dxa"/>
            <w:gridSpan w:val="5"/>
          </w:tcPr>
          <w:p w14:paraId="71B5E33A" w14:textId="77777777" w:rsidR="00A55F81" w:rsidRPr="00B174FA" w:rsidRDefault="00A55F81" w:rsidP="00A55F81">
            <w:pPr>
              <w:pStyle w:val="broodtekst"/>
              <w:keepNext/>
            </w:pPr>
            <w:r w:rsidRPr="00B174FA">
              <w:t xml:space="preserve">De LiDAR dient </w:t>
            </w:r>
            <w:bookmarkStart w:id="1" w:name="_Hlk102035796"/>
            <w:r w:rsidRPr="00B174FA">
              <w:t>autonoom (zelfstandig) te kunnen functioneren</w:t>
            </w:r>
            <w:bookmarkEnd w:id="1"/>
            <w:r w:rsidRPr="00B174FA">
              <w:t xml:space="preserve">. </w:t>
            </w:r>
          </w:p>
        </w:tc>
        <w:tc>
          <w:tcPr>
            <w:tcW w:w="2268" w:type="dxa"/>
          </w:tcPr>
          <w:p w14:paraId="69DB1131"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A55F81" w14:paraId="6002DDDD" w14:textId="77777777" w:rsidTr="008B7E54">
        <w:tc>
          <w:tcPr>
            <w:tcW w:w="1413" w:type="dxa"/>
          </w:tcPr>
          <w:p w14:paraId="7D285361" w14:textId="77777777" w:rsidR="00A55F81" w:rsidRPr="00B174FA" w:rsidRDefault="00A55F81" w:rsidP="00A55F81">
            <w:pPr>
              <w:pStyle w:val="broodtekst"/>
            </w:pPr>
            <w:r w:rsidRPr="00B174FA">
              <w:t>Toelichting:</w:t>
            </w:r>
          </w:p>
        </w:tc>
        <w:tc>
          <w:tcPr>
            <w:tcW w:w="6237" w:type="dxa"/>
            <w:gridSpan w:val="5"/>
          </w:tcPr>
          <w:p w14:paraId="0F13A069" w14:textId="77777777" w:rsidR="00A55F81" w:rsidRPr="00B174FA" w:rsidRDefault="00A55F81" w:rsidP="00A55F81">
            <w:pPr>
              <w:pStyle w:val="Tekstopmerking"/>
              <w:rPr>
                <w:sz w:val="18"/>
                <w:szCs w:val="18"/>
              </w:rPr>
            </w:pPr>
            <w:r w:rsidRPr="00B174FA">
              <w:rPr>
                <w:sz w:val="18"/>
                <w:szCs w:val="18"/>
              </w:rPr>
              <w:t>Om dit autonoom (zelfstandig) functioneren te kunnen garanderen, zal Opdrachtgever alleen het preventief onderhoud uitvoeren (het bijvullen van vloeistoffen, het vervangen van een ruitenwisser en/of het schoonmaken van het venster).</w:t>
            </w:r>
          </w:p>
        </w:tc>
        <w:tc>
          <w:tcPr>
            <w:tcW w:w="2268" w:type="dxa"/>
          </w:tcPr>
          <w:p w14:paraId="7EFD8C78" w14:textId="77777777" w:rsidR="00A55F81" w:rsidRPr="00A55F81" w:rsidRDefault="00A55F81" w:rsidP="00A55F81">
            <w:pPr>
              <w:suppressAutoHyphens/>
              <w:spacing w:after="40" w:line="240" w:lineRule="atLeast"/>
              <w:rPr>
                <w:rFonts w:ascii="Verdana" w:eastAsia="Times New Roman" w:hAnsi="Verdana" w:cs="Times New Roman"/>
                <w:lang w:eastAsia="ar-SA"/>
              </w:rPr>
            </w:pPr>
          </w:p>
        </w:tc>
      </w:tr>
      <w:tr w:rsidR="00A55F81" w:rsidRPr="00055DD4" w14:paraId="3FDDB522" w14:textId="77777777" w:rsidTr="008B7E54">
        <w:tc>
          <w:tcPr>
            <w:tcW w:w="1413" w:type="dxa"/>
          </w:tcPr>
          <w:p w14:paraId="6906544E" w14:textId="77777777" w:rsidR="00A55F81" w:rsidRPr="00B174FA" w:rsidRDefault="00A55F81" w:rsidP="00A55F81">
            <w:pPr>
              <w:pStyle w:val="broodtekst"/>
            </w:pPr>
            <w:r w:rsidRPr="00B174FA">
              <w:t>Verificatie:</w:t>
            </w:r>
          </w:p>
        </w:tc>
        <w:tc>
          <w:tcPr>
            <w:tcW w:w="6237" w:type="dxa"/>
            <w:gridSpan w:val="5"/>
          </w:tcPr>
          <w:p w14:paraId="32DD1931" w14:textId="77777777" w:rsidR="00A55F81" w:rsidRPr="00B174FA" w:rsidRDefault="00A55F81" w:rsidP="00A55F81">
            <w:pPr>
              <w:pStyle w:val="broodtekst"/>
              <w:keepNext/>
            </w:pPr>
            <w:r w:rsidRPr="00B174FA">
              <w:t>Documentatie.</w:t>
            </w:r>
          </w:p>
        </w:tc>
        <w:tc>
          <w:tcPr>
            <w:tcW w:w="2268" w:type="dxa"/>
          </w:tcPr>
          <w:p w14:paraId="671C3302"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2539516C" w14:textId="77777777" w:rsidTr="008B7E54">
        <w:tc>
          <w:tcPr>
            <w:tcW w:w="1413" w:type="dxa"/>
            <w:shd w:val="clear" w:color="auto" w:fill="E6E6E6"/>
          </w:tcPr>
          <w:p w14:paraId="377AB849" w14:textId="77777777" w:rsidR="00A55F81" w:rsidRPr="00B174FA" w:rsidRDefault="00A55F81" w:rsidP="00A55F81">
            <w:pPr>
              <w:pStyle w:val="broodtekst"/>
              <w:rPr>
                <w:b/>
              </w:rPr>
            </w:pPr>
            <w:r w:rsidRPr="00B174FA">
              <w:rPr>
                <w:b/>
              </w:rPr>
              <w:t>VSE-4</w:t>
            </w:r>
            <w:r>
              <w:rPr>
                <w:b/>
              </w:rPr>
              <w:t>7</w:t>
            </w:r>
          </w:p>
        </w:tc>
        <w:tc>
          <w:tcPr>
            <w:tcW w:w="6237" w:type="dxa"/>
            <w:gridSpan w:val="5"/>
            <w:shd w:val="clear" w:color="auto" w:fill="E6E6E6"/>
          </w:tcPr>
          <w:p w14:paraId="79FCA7AD" w14:textId="77777777" w:rsidR="00A55F81" w:rsidRPr="00B174FA" w:rsidRDefault="00A55F81" w:rsidP="00A55F81">
            <w:pPr>
              <w:pStyle w:val="broodtekst"/>
              <w:rPr>
                <w:b/>
              </w:rPr>
            </w:pPr>
            <w:r w:rsidRPr="00B174FA">
              <w:rPr>
                <w:b/>
              </w:rPr>
              <w:t>Waterdichtheid</w:t>
            </w:r>
          </w:p>
        </w:tc>
        <w:tc>
          <w:tcPr>
            <w:tcW w:w="2268" w:type="dxa"/>
            <w:shd w:val="clear" w:color="auto" w:fill="86C490"/>
          </w:tcPr>
          <w:p w14:paraId="6CB98BE9"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5C23F2C4" w14:textId="77777777" w:rsidTr="008B7E54">
        <w:tc>
          <w:tcPr>
            <w:tcW w:w="1413" w:type="dxa"/>
          </w:tcPr>
          <w:p w14:paraId="22F565BE" w14:textId="77777777" w:rsidR="00A55F81" w:rsidRPr="00B174FA" w:rsidRDefault="00A55F81" w:rsidP="00A55F81">
            <w:pPr>
              <w:pStyle w:val="broodtekst"/>
            </w:pPr>
            <w:r w:rsidRPr="00B174FA">
              <w:t>Eis:</w:t>
            </w:r>
          </w:p>
          <w:p w14:paraId="3B4CE4C5" w14:textId="77777777" w:rsidR="00A55F81" w:rsidRPr="00B174FA" w:rsidRDefault="00A55F81" w:rsidP="00A55F81">
            <w:pPr>
              <w:pStyle w:val="broodtekst"/>
            </w:pPr>
          </w:p>
        </w:tc>
        <w:tc>
          <w:tcPr>
            <w:tcW w:w="6237" w:type="dxa"/>
            <w:gridSpan w:val="5"/>
          </w:tcPr>
          <w:p w14:paraId="0FF11CA1" w14:textId="77777777" w:rsidR="00A55F81" w:rsidRPr="00B174FA" w:rsidRDefault="00A55F81" w:rsidP="00A55F81">
            <w:pPr>
              <w:pStyle w:val="broodtekst"/>
              <w:keepNext/>
            </w:pPr>
            <w:r w:rsidRPr="00B174FA">
              <w:t xml:space="preserve">Het instrument en de gebruikte onderdelen, kabels,  aansluitingen en materialen dienen IP67 </w:t>
            </w:r>
            <w:r>
              <w:t>te zijn</w:t>
            </w:r>
            <w:r w:rsidRPr="00B174FA">
              <w:t>.</w:t>
            </w:r>
          </w:p>
        </w:tc>
        <w:tc>
          <w:tcPr>
            <w:tcW w:w="2268" w:type="dxa"/>
          </w:tcPr>
          <w:p w14:paraId="2FE415C5"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20895E73" w14:textId="77777777" w:rsidTr="008B7E54">
        <w:tc>
          <w:tcPr>
            <w:tcW w:w="1413" w:type="dxa"/>
          </w:tcPr>
          <w:p w14:paraId="6A253EFD" w14:textId="77777777" w:rsidR="00A55F81" w:rsidRPr="00B174FA" w:rsidRDefault="00A55F81" w:rsidP="00A55F81">
            <w:pPr>
              <w:pStyle w:val="broodtekst"/>
            </w:pPr>
            <w:r w:rsidRPr="00B174FA">
              <w:t>Toelichting:</w:t>
            </w:r>
          </w:p>
        </w:tc>
        <w:tc>
          <w:tcPr>
            <w:tcW w:w="6237" w:type="dxa"/>
            <w:gridSpan w:val="5"/>
          </w:tcPr>
          <w:p w14:paraId="31EE5E6E" w14:textId="77777777" w:rsidR="00A55F81" w:rsidRPr="00B174FA" w:rsidRDefault="00A55F81" w:rsidP="00A55F81">
            <w:pPr>
              <w:pStyle w:val="broodtekst"/>
              <w:keepNext/>
            </w:pPr>
            <w:r>
              <w:t>[NEN-EN-IEC60529]</w:t>
            </w:r>
          </w:p>
        </w:tc>
        <w:tc>
          <w:tcPr>
            <w:tcW w:w="2268" w:type="dxa"/>
          </w:tcPr>
          <w:p w14:paraId="20A978BB"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2B2366A1" w14:textId="77777777" w:rsidTr="008B7E54">
        <w:tc>
          <w:tcPr>
            <w:tcW w:w="1413" w:type="dxa"/>
          </w:tcPr>
          <w:p w14:paraId="50F92450" w14:textId="77777777" w:rsidR="00A55F81" w:rsidRPr="00B174FA" w:rsidRDefault="00A55F81" w:rsidP="00A55F81">
            <w:pPr>
              <w:pStyle w:val="broodtekst"/>
            </w:pPr>
            <w:r w:rsidRPr="00B174FA">
              <w:t>Verificatie:</w:t>
            </w:r>
          </w:p>
        </w:tc>
        <w:tc>
          <w:tcPr>
            <w:tcW w:w="6237" w:type="dxa"/>
            <w:gridSpan w:val="5"/>
          </w:tcPr>
          <w:p w14:paraId="00F2F64B" w14:textId="77777777" w:rsidR="00A55F81" w:rsidRPr="00B174FA" w:rsidRDefault="00A55F81" w:rsidP="00A55F81">
            <w:pPr>
              <w:pStyle w:val="broodtekst"/>
              <w:keepNext/>
            </w:pPr>
            <w:r w:rsidRPr="00B174FA">
              <w:t>Documentatie.</w:t>
            </w:r>
          </w:p>
        </w:tc>
        <w:tc>
          <w:tcPr>
            <w:tcW w:w="2268" w:type="dxa"/>
          </w:tcPr>
          <w:p w14:paraId="03DF5DF0"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121CDE8B" w14:textId="77777777" w:rsidTr="008B7E54">
        <w:tc>
          <w:tcPr>
            <w:tcW w:w="1413" w:type="dxa"/>
            <w:shd w:val="clear" w:color="auto" w:fill="E6E6E6"/>
          </w:tcPr>
          <w:p w14:paraId="0824F46F" w14:textId="77777777" w:rsidR="00A55F81" w:rsidRPr="00B174FA" w:rsidRDefault="00A55F81" w:rsidP="00A55F81">
            <w:pPr>
              <w:pStyle w:val="broodtekst"/>
              <w:rPr>
                <w:b/>
              </w:rPr>
            </w:pPr>
            <w:r w:rsidRPr="00B174FA">
              <w:rPr>
                <w:b/>
              </w:rPr>
              <w:t>VSE-</w:t>
            </w:r>
            <w:r>
              <w:rPr>
                <w:b/>
              </w:rPr>
              <w:t>48</w:t>
            </w:r>
          </w:p>
        </w:tc>
        <w:tc>
          <w:tcPr>
            <w:tcW w:w="6237" w:type="dxa"/>
            <w:gridSpan w:val="5"/>
            <w:shd w:val="clear" w:color="auto" w:fill="E6E6E6"/>
          </w:tcPr>
          <w:p w14:paraId="0CC1F485" w14:textId="77777777" w:rsidR="00A55F81" w:rsidRPr="00B174FA" w:rsidRDefault="00A55F81" w:rsidP="00A55F81">
            <w:pPr>
              <w:pStyle w:val="broodtekst"/>
              <w:rPr>
                <w:b/>
              </w:rPr>
            </w:pPr>
            <w:r w:rsidRPr="00B174FA">
              <w:rPr>
                <w:b/>
              </w:rPr>
              <w:t>Spanningsvoorziening LiDAR</w:t>
            </w:r>
          </w:p>
        </w:tc>
        <w:tc>
          <w:tcPr>
            <w:tcW w:w="2268" w:type="dxa"/>
            <w:shd w:val="clear" w:color="auto" w:fill="86C490"/>
          </w:tcPr>
          <w:p w14:paraId="07CE5844"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37086DFB" w14:textId="77777777" w:rsidTr="008B7E54">
        <w:tc>
          <w:tcPr>
            <w:tcW w:w="1413" w:type="dxa"/>
          </w:tcPr>
          <w:p w14:paraId="78922E4E" w14:textId="77777777" w:rsidR="00A55F81" w:rsidRPr="00B174FA" w:rsidRDefault="00A55F81" w:rsidP="00A55F81">
            <w:pPr>
              <w:pStyle w:val="broodtekst"/>
            </w:pPr>
            <w:r w:rsidRPr="00B174FA">
              <w:t>Eis:</w:t>
            </w:r>
          </w:p>
          <w:p w14:paraId="1B076A8D" w14:textId="77777777" w:rsidR="00A55F81" w:rsidRPr="00B174FA" w:rsidRDefault="00A55F81" w:rsidP="00A55F81">
            <w:pPr>
              <w:pStyle w:val="broodtekst"/>
            </w:pPr>
          </w:p>
        </w:tc>
        <w:tc>
          <w:tcPr>
            <w:tcW w:w="6237" w:type="dxa"/>
            <w:gridSpan w:val="5"/>
          </w:tcPr>
          <w:p w14:paraId="068F5700" w14:textId="77777777" w:rsidR="00A55F81" w:rsidRPr="00B174FA" w:rsidRDefault="00A55F81" w:rsidP="00A55F81">
            <w:pPr>
              <w:pStyle w:val="broodtekst"/>
              <w:keepNext/>
            </w:pPr>
            <w:r w:rsidRPr="00B174FA">
              <w:t>De spanningsvoorziening van de LiDAR dient op basis van wisselspanning (230V AC) te zijn.</w:t>
            </w:r>
          </w:p>
        </w:tc>
        <w:tc>
          <w:tcPr>
            <w:tcW w:w="2268" w:type="dxa"/>
          </w:tcPr>
          <w:p w14:paraId="4409622F"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6195F058" w14:textId="77777777" w:rsidTr="008B7E54">
        <w:tc>
          <w:tcPr>
            <w:tcW w:w="1413" w:type="dxa"/>
          </w:tcPr>
          <w:p w14:paraId="597005E8" w14:textId="77777777" w:rsidR="00A55F81" w:rsidRPr="00B174FA" w:rsidRDefault="00A55F81" w:rsidP="00A55F81">
            <w:pPr>
              <w:pStyle w:val="broodtekst"/>
            </w:pPr>
            <w:r w:rsidRPr="00B174FA">
              <w:t>Toelichting:</w:t>
            </w:r>
          </w:p>
        </w:tc>
        <w:tc>
          <w:tcPr>
            <w:tcW w:w="6237" w:type="dxa"/>
            <w:gridSpan w:val="5"/>
          </w:tcPr>
          <w:p w14:paraId="399F7950" w14:textId="77777777" w:rsidR="00A55F81" w:rsidRPr="00B174FA" w:rsidRDefault="00A55F81" w:rsidP="00A55F81">
            <w:pPr>
              <w:pStyle w:val="broodtekst"/>
              <w:keepNext/>
              <w:rPr>
                <w:color w:val="FF0000"/>
              </w:rPr>
            </w:pPr>
            <w:r>
              <w:t>Conform IEC 60364</w:t>
            </w:r>
          </w:p>
        </w:tc>
        <w:tc>
          <w:tcPr>
            <w:tcW w:w="2268" w:type="dxa"/>
          </w:tcPr>
          <w:p w14:paraId="35FDB859"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28CF2748" w14:textId="77777777" w:rsidTr="008B7E54">
        <w:tc>
          <w:tcPr>
            <w:tcW w:w="1413" w:type="dxa"/>
          </w:tcPr>
          <w:p w14:paraId="50323AC8" w14:textId="77777777" w:rsidR="00A55F81" w:rsidRPr="00B174FA" w:rsidRDefault="00A55F81" w:rsidP="00A55F81">
            <w:pPr>
              <w:pStyle w:val="broodtekst"/>
            </w:pPr>
            <w:r w:rsidRPr="00B174FA">
              <w:t>Verificatie:</w:t>
            </w:r>
          </w:p>
        </w:tc>
        <w:tc>
          <w:tcPr>
            <w:tcW w:w="6237" w:type="dxa"/>
            <w:gridSpan w:val="5"/>
          </w:tcPr>
          <w:p w14:paraId="3205EA31" w14:textId="77777777" w:rsidR="00A55F81" w:rsidRPr="00B174FA" w:rsidRDefault="00A55F81" w:rsidP="00A55F81">
            <w:pPr>
              <w:pStyle w:val="broodtekst"/>
              <w:keepNext/>
            </w:pPr>
            <w:r w:rsidRPr="00B174FA">
              <w:t>Test, Documentatie.</w:t>
            </w:r>
          </w:p>
        </w:tc>
        <w:tc>
          <w:tcPr>
            <w:tcW w:w="2268" w:type="dxa"/>
          </w:tcPr>
          <w:p w14:paraId="27F623FB"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4C319463" w14:textId="77777777" w:rsidTr="008B7E54">
        <w:tc>
          <w:tcPr>
            <w:tcW w:w="1413" w:type="dxa"/>
            <w:shd w:val="clear" w:color="auto" w:fill="E6E6E6"/>
          </w:tcPr>
          <w:p w14:paraId="2E22B97E" w14:textId="77777777" w:rsidR="00A55F81" w:rsidRPr="00B174FA" w:rsidRDefault="00A55F81" w:rsidP="00A55F81">
            <w:pPr>
              <w:pStyle w:val="broodtekst"/>
              <w:rPr>
                <w:b/>
              </w:rPr>
            </w:pPr>
            <w:r w:rsidRPr="00B174FA">
              <w:rPr>
                <w:b/>
              </w:rPr>
              <w:t>VSE-</w:t>
            </w:r>
            <w:r>
              <w:rPr>
                <w:b/>
              </w:rPr>
              <w:t>49</w:t>
            </w:r>
          </w:p>
        </w:tc>
        <w:tc>
          <w:tcPr>
            <w:tcW w:w="6237" w:type="dxa"/>
            <w:gridSpan w:val="5"/>
            <w:shd w:val="clear" w:color="auto" w:fill="E6E6E6"/>
          </w:tcPr>
          <w:p w14:paraId="0532E36E" w14:textId="77777777" w:rsidR="00A55F81" w:rsidRPr="00B174FA" w:rsidRDefault="00A55F81" w:rsidP="00A55F81">
            <w:pPr>
              <w:pStyle w:val="broodtekst"/>
              <w:rPr>
                <w:b/>
              </w:rPr>
            </w:pPr>
            <w:r w:rsidRPr="00B174FA">
              <w:rPr>
                <w:b/>
              </w:rPr>
              <w:t>Maximale vermogen</w:t>
            </w:r>
          </w:p>
        </w:tc>
        <w:tc>
          <w:tcPr>
            <w:tcW w:w="2268" w:type="dxa"/>
            <w:shd w:val="clear" w:color="auto" w:fill="86C490"/>
          </w:tcPr>
          <w:p w14:paraId="0C4B9F79"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58177AD1" w14:textId="77777777" w:rsidTr="008B7E54">
        <w:tc>
          <w:tcPr>
            <w:tcW w:w="1413" w:type="dxa"/>
          </w:tcPr>
          <w:p w14:paraId="251672FB" w14:textId="77777777" w:rsidR="00A55F81" w:rsidRPr="00B174FA" w:rsidRDefault="00A55F81" w:rsidP="00A55F81">
            <w:pPr>
              <w:pStyle w:val="broodtekst"/>
            </w:pPr>
            <w:r w:rsidRPr="00B174FA">
              <w:t>Eis:</w:t>
            </w:r>
          </w:p>
          <w:p w14:paraId="6945D8EE" w14:textId="77777777" w:rsidR="00A55F81" w:rsidRPr="00B174FA" w:rsidRDefault="00A55F81" w:rsidP="00A55F81">
            <w:pPr>
              <w:pStyle w:val="broodtekst"/>
            </w:pPr>
          </w:p>
        </w:tc>
        <w:tc>
          <w:tcPr>
            <w:tcW w:w="6237" w:type="dxa"/>
            <w:gridSpan w:val="5"/>
          </w:tcPr>
          <w:p w14:paraId="37A002D2" w14:textId="77777777" w:rsidR="00A55F81" w:rsidRPr="00B174FA" w:rsidRDefault="00A55F81" w:rsidP="00A55F81">
            <w:pPr>
              <w:pStyle w:val="Tekstopmerking"/>
              <w:rPr>
                <w:sz w:val="18"/>
                <w:szCs w:val="18"/>
              </w:rPr>
            </w:pPr>
            <w:r w:rsidRPr="00B174FA">
              <w:rPr>
                <w:sz w:val="18"/>
                <w:szCs w:val="18"/>
              </w:rPr>
              <w:t>Het opgenomen vermogen van het apparaat is maximaal 200 W (AC).</w:t>
            </w:r>
          </w:p>
        </w:tc>
        <w:tc>
          <w:tcPr>
            <w:tcW w:w="2268" w:type="dxa"/>
          </w:tcPr>
          <w:p w14:paraId="1098FC65" w14:textId="77777777" w:rsidR="00A55F81" w:rsidRPr="00A55F81" w:rsidRDefault="00A55F81" w:rsidP="00A55F81">
            <w:pPr>
              <w:suppressAutoHyphens/>
              <w:spacing w:after="40" w:line="240" w:lineRule="atLeast"/>
              <w:rPr>
                <w:rFonts w:ascii="Verdana" w:eastAsia="Times New Roman" w:hAnsi="Verdana" w:cs="Times New Roman"/>
                <w:lang w:eastAsia="ar-SA"/>
              </w:rPr>
            </w:pPr>
          </w:p>
        </w:tc>
      </w:tr>
      <w:tr w:rsidR="00A55F81" w:rsidRPr="00055DD4" w14:paraId="5B7F8934" w14:textId="77777777" w:rsidTr="008B7E54">
        <w:tc>
          <w:tcPr>
            <w:tcW w:w="1413" w:type="dxa"/>
          </w:tcPr>
          <w:p w14:paraId="17CF92BF" w14:textId="77777777" w:rsidR="00A55F81" w:rsidRPr="00B174FA" w:rsidRDefault="00A55F81" w:rsidP="00A55F81">
            <w:pPr>
              <w:pStyle w:val="broodtekst"/>
            </w:pPr>
            <w:r w:rsidRPr="00B174FA">
              <w:t>Toelichting:</w:t>
            </w:r>
          </w:p>
        </w:tc>
        <w:tc>
          <w:tcPr>
            <w:tcW w:w="6237" w:type="dxa"/>
            <w:gridSpan w:val="5"/>
          </w:tcPr>
          <w:p w14:paraId="113D75AB" w14:textId="77777777" w:rsidR="00A55F81" w:rsidRPr="00B174FA" w:rsidRDefault="00A55F81" w:rsidP="00A55F81">
            <w:pPr>
              <w:pStyle w:val="broodtekst"/>
              <w:keepNext/>
              <w:rPr>
                <w:color w:val="FF0000"/>
                <w:lang w:val="en-US"/>
              </w:rPr>
            </w:pPr>
          </w:p>
        </w:tc>
        <w:tc>
          <w:tcPr>
            <w:tcW w:w="2268" w:type="dxa"/>
          </w:tcPr>
          <w:p w14:paraId="7DD7D126"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color w:val="FF0000"/>
                <w:lang w:val="en-GB" w:eastAsia="ar-SA"/>
              </w:rPr>
            </w:pPr>
          </w:p>
        </w:tc>
      </w:tr>
      <w:tr w:rsidR="00A55F81" w:rsidRPr="00055DD4" w14:paraId="34EA1CF4" w14:textId="77777777" w:rsidTr="008B7E54">
        <w:tc>
          <w:tcPr>
            <w:tcW w:w="1413" w:type="dxa"/>
          </w:tcPr>
          <w:p w14:paraId="46BF6708" w14:textId="77777777" w:rsidR="00A55F81" w:rsidRPr="00B174FA" w:rsidRDefault="00A55F81" w:rsidP="00A55F81">
            <w:pPr>
              <w:pStyle w:val="broodtekst"/>
              <w:rPr>
                <w:lang w:val="en-US"/>
              </w:rPr>
            </w:pPr>
            <w:r w:rsidRPr="00B174FA">
              <w:rPr>
                <w:lang w:val="en-US"/>
              </w:rPr>
              <w:t>Verificatie:</w:t>
            </w:r>
          </w:p>
        </w:tc>
        <w:tc>
          <w:tcPr>
            <w:tcW w:w="6237" w:type="dxa"/>
            <w:gridSpan w:val="5"/>
          </w:tcPr>
          <w:p w14:paraId="37E08143" w14:textId="77777777" w:rsidR="00A55F81" w:rsidRPr="00B174FA" w:rsidRDefault="00A55F81" w:rsidP="00A55F81">
            <w:pPr>
              <w:pStyle w:val="broodtekst"/>
              <w:keepNext/>
              <w:rPr>
                <w:lang w:val="en-US"/>
              </w:rPr>
            </w:pPr>
            <w:r w:rsidRPr="00B174FA">
              <w:t>Documentatie.</w:t>
            </w:r>
          </w:p>
        </w:tc>
        <w:tc>
          <w:tcPr>
            <w:tcW w:w="2268" w:type="dxa"/>
          </w:tcPr>
          <w:p w14:paraId="3ACBBBA3"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7B903D83" w14:textId="77777777" w:rsidTr="008B7E54">
        <w:tc>
          <w:tcPr>
            <w:tcW w:w="1413" w:type="dxa"/>
            <w:shd w:val="clear" w:color="auto" w:fill="E6E6E6"/>
          </w:tcPr>
          <w:p w14:paraId="14659416" w14:textId="77777777" w:rsidR="00A55F81" w:rsidRPr="00B174FA" w:rsidRDefault="00A55F81" w:rsidP="00A55F81">
            <w:pPr>
              <w:pStyle w:val="broodtekst"/>
              <w:rPr>
                <w:b/>
              </w:rPr>
            </w:pPr>
            <w:r w:rsidRPr="00B174FA">
              <w:rPr>
                <w:b/>
              </w:rPr>
              <w:t>VSE-5</w:t>
            </w:r>
            <w:r>
              <w:rPr>
                <w:b/>
              </w:rPr>
              <w:t>0</w:t>
            </w:r>
          </w:p>
        </w:tc>
        <w:tc>
          <w:tcPr>
            <w:tcW w:w="6237" w:type="dxa"/>
            <w:gridSpan w:val="5"/>
            <w:shd w:val="clear" w:color="auto" w:fill="E6E6E6"/>
          </w:tcPr>
          <w:p w14:paraId="17EEC27F" w14:textId="77777777" w:rsidR="00A55F81" w:rsidRPr="00B174FA" w:rsidRDefault="00A55F81" w:rsidP="00A55F81">
            <w:pPr>
              <w:pStyle w:val="broodtekst"/>
              <w:rPr>
                <w:b/>
              </w:rPr>
            </w:pPr>
            <w:r w:rsidRPr="00B174FA">
              <w:rPr>
                <w:b/>
              </w:rPr>
              <w:t>Spanning</w:t>
            </w:r>
          </w:p>
        </w:tc>
        <w:tc>
          <w:tcPr>
            <w:tcW w:w="2268" w:type="dxa"/>
            <w:shd w:val="clear" w:color="auto" w:fill="86C490"/>
          </w:tcPr>
          <w:p w14:paraId="3DA845F3" w14:textId="77777777" w:rsidR="00A55F81" w:rsidRPr="00055DD4" w:rsidRDefault="00A55F81" w:rsidP="00A55F81">
            <w:pPr>
              <w:suppressAutoHyphens/>
              <w:autoSpaceDE w:val="0"/>
              <w:spacing w:before="40" w:after="40" w:line="240" w:lineRule="atLeast"/>
              <w:rPr>
                <w:rFonts w:ascii="Verdana" w:eastAsia="Times New Roman" w:hAnsi="Verdana" w:cs="Times New Roman"/>
                <w:b/>
                <w:lang w:val="en-GB" w:eastAsia="ar-SA"/>
              </w:rPr>
            </w:pPr>
          </w:p>
        </w:tc>
      </w:tr>
      <w:tr w:rsidR="00A55F81" w:rsidRPr="00A55F81" w14:paraId="2658C675" w14:textId="77777777" w:rsidTr="008B7E54">
        <w:tc>
          <w:tcPr>
            <w:tcW w:w="1413" w:type="dxa"/>
          </w:tcPr>
          <w:p w14:paraId="6794BA4E" w14:textId="77777777" w:rsidR="00A55F81" w:rsidRPr="00B174FA" w:rsidRDefault="00A55F81" w:rsidP="00A55F81">
            <w:pPr>
              <w:pStyle w:val="broodtekst"/>
            </w:pPr>
            <w:r w:rsidRPr="00B174FA">
              <w:t>Eis:</w:t>
            </w:r>
          </w:p>
          <w:p w14:paraId="4FBC3BF2" w14:textId="77777777" w:rsidR="00A55F81" w:rsidRPr="00B174FA" w:rsidRDefault="00A55F81" w:rsidP="00A55F81">
            <w:pPr>
              <w:pStyle w:val="broodtekst"/>
            </w:pPr>
          </w:p>
        </w:tc>
        <w:tc>
          <w:tcPr>
            <w:tcW w:w="6237" w:type="dxa"/>
            <w:gridSpan w:val="5"/>
          </w:tcPr>
          <w:p w14:paraId="03548530" w14:textId="77777777" w:rsidR="00A55F81" w:rsidRPr="00B174FA" w:rsidRDefault="00A55F81" w:rsidP="00A55F81">
            <w:pPr>
              <w:pStyle w:val="broodtekst"/>
              <w:keepNext/>
            </w:pPr>
            <w:r w:rsidRPr="00B174FA">
              <w:t>Het systeem moet goed blijven functioneren bij spanningsvariaties van ±10% en/of frequentievariaties van ± 3%.</w:t>
            </w:r>
          </w:p>
        </w:tc>
        <w:tc>
          <w:tcPr>
            <w:tcW w:w="2268" w:type="dxa"/>
          </w:tcPr>
          <w:p w14:paraId="5C8646D8" w14:textId="77777777" w:rsidR="00A55F81" w:rsidRPr="00A55F81" w:rsidRDefault="00A55F81" w:rsidP="00A55F81">
            <w:pPr>
              <w:keepNext/>
              <w:suppressAutoHyphens/>
              <w:autoSpaceDE w:val="0"/>
              <w:spacing w:before="40" w:after="40" w:line="240" w:lineRule="atLeast"/>
              <w:rPr>
                <w:rFonts w:ascii="Verdana" w:eastAsia="Times New Roman" w:hAnsi="Verdana" w:cs="Times New Roman"/>
                <w:lang w:eastAsia="ar-SA"/>
              </w:rPr>
            </w:pPr>
          </w:p>
        </w:tc>
      </w:tr>
      <w:tr w:rsidR="00A55F81" w:rsidRPr="00055DD4" w14:paraId="030AF5BF" w14:textId="77777777" w:rsidTr="008B7E54">
        <w:tc>
          <w:tcPr>
            <w:tcW w:w="1413" w:type="dxa"/>
          </w:tcPr>
          <w:p w14:paraId="36C235E5" w14:textId="77777777" w:rsidR="00A55F81" w:rsidRPr="00B174FA" w:rsidRDefault="00A55F81" w:rsidP="00A55F81">
            <w:pPr>
              <w:pStyle w:val="broodtekst"/>
            </w:pPr>
            <w:r w:rsidRPr="00B174FA">
              <w:t>Toelichting:</w:t>
            </w:r>
          </w:p>
        </w:tc>
        <w:tc>
          <w:tcPr>
            <w:tcW w:w="6237" w:type="dxa"/>
            <w:gridSpan w:val="5"/>
          </w:tcPr>
          <w:p w14:paraId="539A5F4B" w14:textId="77777777" w:rsidR="00A55F81" w:rsidRPr="00B174FA" w:rsidRDefault="00A55F81" w:rsidP="00A55F81">
            <w:pPr>
              <w:pStyle w:val="broodtekst"/>
              <w:keepNext/>
            </w:pPr>
          </w:p>
        </w:tc>
        <w:tc>
          <w:tcPr>
            <w:tcW w:w="2268" w:type="dxa"/>
          </w:tcPr>
          <w:p w14:paraId="64469690"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A55F81" w:rsidRPr="00055DD4" w14:paraId="1580F312" w14:textId="77777777" w:rsidTr="00A55F81">
        <w:tc>
          <w:tcPr>
            <w:tcW w:w="1413" w:type="dxa"/>
          </w:tcPr>
          <w:p w14:paraId="56825549" w14:textId="77777777" w:rsidR="00A55F81" w:rsidRPr="00B174FA" w:rsidRDefault="00A55F81" w:rsidP="00A55F81">
            <w:pPr>
              <w:pStyle w:val="broodtekst"/>
            </w:pPr>
            <w:r w:rsidRPr="00B174FA">
              <w:t>Verificatie:</w:t>
            </w:r>
          </w:p>
        </w:tc>
        <w:tc>
          <w:tcPr>
            <w:tcW w:w="6237" w:type="dxa"/>
            <w:gridSpan w:val="5"/>
            <w:shd w:val="clear" w:color="auto" w:fill="auto"/>
          </w:tcPr>
          <w:p w14:paraId="610EB480" w14:textId="77777777" w:rsidR="00A55F81" w:rsidRPr="00B174FA" w:rsidRDefault="00A55F81" w:rsidP="00A55F81">
            <w:pPr>
              <w:pStyle w:val="broodtekst"/>
              <w:keepNext/>
            </w:pPr>
            <w:r w:rsidRPr="00B174FA">
              <w:t>Documentatie.</w:t>
            </w:r>
          </w:p>
        </w:tc>
        <w:tc>
          <w:tcPr>
            <w:tcW w:w="2268" w:type="dxa"/>
          </w:tcPr>
          <w:p w14:paraId="0C2F8153" w14:textId="77777777" w:rsidR="00A55F81" w:rsidRPr="00055DD4" w:rsidRDefault="00A55F81" w:rsidP="00A55F81">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62CE5359" w14:textId="77777777" w:rsidTr="008B7E54">
        <w:tc>
          <w:tcPr>
            <w:tcW w:w="1413" w:type="dxa"/>
            <w:shd w:val="clear" w:color="auto" w:fill="E6E6E6"/>
          </w:tcPr>
          <w:p w14:paraId="0EF9A992" w14:textId="77777777" w:rsidR="003F366D" w:rsidRPr="00B174FA" w:rsidRDefault="003F366D" w:rsidP="003F366D">
            <w:pPr>
              <w:pStyle w:val="broodtekst"/>
              <w:rPr>
                <w:b/>
              </w:rPr>
            </w:pPr>
            <w:r w:rsidRPr="00B174FA">
              <w:rPr>
                <w:b/>
              </w:rPr>
              <w:t>VSE-5</w:t>
            </w:r>
            <w:r>
              <w:rPr>
                <w:b/>
              </w:rPr>
              <w:t>1</w:t>
            </w:r>
          </w:p>
        </w:tc>
        <w:tc>
          <w:tcPr>
            <w:tcW w:w="6237" w:type="dxa"/>
            <w:gridSpan w:val="5"/>
            <w:shd w:val="clear" w:color="auto" w:fill="E6E6E6"/>
          </w:tcPr>
          <w:p w14:paraId="1AEB0A14" w14:textId="77777777" w:rsidR="003F366D" w:rsidRPr="00B174FA" w:rsidRDefault="003F366D" w:rsidP="003F366D">
            <w:pPr>
              <w:pStyle w:val="broodtekst"/>
              <w:rPr>
                <w:b/>
              </w:rPr>
            </w:pPr>
            <w:r w:rsidRPr="00B174FA">
              <w:rPr>
                <w:b/>
              </w:rPr>
              <w:t>Spanningsuitval</w:t>
            </w:r>
          </w:p>
        </w:tc>
        <w:tc>
          <w:tcPr>
            <w:tcW w:w="2268" w:type="dxa"/>
            <w:shd w:val="clear" w:color="auto" w:fill="86C490"/>
          </w:tcPr>
          <w:p w14:paraId="45EE520B"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44BEA964" w14:textId="77777777" w:rsidTr="008B7E54">
        <w:tc>
          <w:tcPr>
            <w:tcW w:w="1413" w:type="dxa"/>
          </w:tcPr>
          <w:p w14:paraId="206077FE" w14:textId="77777777" w:rsidR="003F366D" w:rsidRPr="00B174FA" w:rsidRDefault="003F366D" w:rsidP="003F366D">
            <w:pPr>
              <w:pStyle w:val="broodtekst"/>
            </w:pPr>
            <w:r w:rsidRPr="00B174FA">
              <w:lastRenderedPageBreak/>
              <w:t>Eis:</w:t>
            </w:r>
          </w:p>
          <w:p w14:paraId="2FE80C03" w14:textId="77777777" w:rsidR="003F366D" w:rsidRPr="00B174FA" w:rsidRDefault="003F366D" w:rsidP="003F366D">
            <w:pPr>
              <w:pStyle w:val="broodtekst"/>
            </w:pPr>
          </w:p>
        </w:tc>
        <w:tc>
          <w:tcPr>
            <w:tcW w:w="6237" w:type="dxa"/>
            <w:gridSpan w:val="5"/>
          </w:tcPr>
          <w:p w14:paraId="7421A687" w14:textId="77777777" w:rsidR="003F366D" w:rsidRPr="00B174FA" w:rsidRDefault="003F366D" w:rsidP="003F366D">
            <w:pPr>
              <w:pStyle w:val="broodtekst"/>
              <w:keepNext/>
            </w:pPr>
            <w:r w:rsidRPr="00B174FA">
              <w:rPr>
                <w:rFonts w:cs="Calibri"/>
                <w:color w:val="000000"/>
              </w:rPr>
              <w:t>Het instrument moet na spanningsuitval zijn laatste configuratie kunnen herstellen en zonder menselijke tussenkomst weer continueren met het meetprogramma.</w:t>
            </w:r>
          </w:p>
        </w:tc>
        <w:tc>
          <w:tcPr>
            <w:tcW w:w="2268" w:type="dxa"/>
          </w:tcPr>
          <w:p w14:paraId="49FE8845" w14:textId="77777777" w:rsidR="003F366D" w:rsidRPr="003F366D" w:rsidRDefault="003F366D" w:rsidP="003F366D">
            <w:pPr>
              <w:keepNext/>
              <w:suppressAutoHyphens/>
              <w:autoSpaceDE w:val="0"/>
              <w:spacing w:before="40" w:after="40" w:line="240" w:lineRule="atLeast"/>
              <w:rPr>
                <w:rFonts w:ascii="Verdana" w:eastAsia="Times New Roman" w:hAnsi="Verdana" w:cs="Calibri"/>
                <w:color w:val="000000"/>
                <w:lang w:eastAsia="ar-SA"/>
              </w:rPr>
            </w:pPr>
          </w:p>
        </w:tc>
      </w:tr>
      <w:tr w:rsidR="003F366D" w:rsidRPr="00055DD4" w14:paraId="72AD9148" w14:textId="77777777" w:rsidTr="008B7E54">
        <w:tc>
          <w:tcPr>
            <w:tcW w:w="1413" w:type="dxa"/>
          </w:tcPr>
          <w:p w14:paraId="61753180" w14:textId="77777777" w:rsidR="003F366D" w:rsidRPr="00B174FA" w:rsidRDefault="003F366D" w:rsidP="003F366D">
            <w:pPr>
              <w:pStyle w:val="broodtekst"/>
            </w:pPr>
            <w:r w:rsidRPr="00B174FA">
              <w:t>Toelichting:</w:t>
            </w:r>
          </w:p>
        </w:tc>
        <w:tc>
          <w:tcPr>
            <w:tcW w:w="6237" w:type="dxa"/>
            <w:gridSpan w:val="5"/>
          </w:tcPr>
          <w:p w14:paraId="67F8E2F9" w14:textId="77777777" w:rsidR="003F366D" w:rsidRPr="00B174FA" w:rsidRDefault="003F366D" w:rsidP="003F366D">
            <w:pPr>
              <w:pStyle w:val="broodtekst"/>
              <w:keepNext/>
            </w:pPr>
          </w:p>
        </w:tc>
        <w:tc>
          <w:tcPr>
            <w:tcW w:w="2268" w:type="dxa"/>
          </w:tcPr>
          <w:p w14:paraId="522864BD"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07F6FDA3" w14:textId="77777777" w:rsidTr="008B7E54">
        <w:tc>
          <w:tcPr>
            <w:tcW w:w="1413" w:type="dxa"/>
          </w:tcPr>
          <w:p w14:paraId="07AB6335" w14:textId="77777777" w:rsidR="003F366D" w:rsidRPr="00B174FA" w:rsidRDefault="003F366D" w:rsidP="003F366D">
            <w:pPr>
              <w:pStyle w:val="broodtekst"/>
            </w:pPr>
            <w:r w:rsidRPr="00B174FA">
              <w:t>Verificatie:</w:t>
            </w:r>
          </w:p>
        </w:tc>
        <w:tc>
          <w:tcPr>
            <w:tcW w:w="6237" w:type="dxa"/>
            <w:gridSpan w:val="5"/>
          </w:tcPr>
          <w:p w14:paraId="55099908" w14:textId="77777777" w:rsidR="003F366D" w:rsidRPr="00B174FA" w:rsidRDefault="003F366D" w:rsidP="003F366D">
            <w:pPr>
              <w:pStyle w:val="broodtekst"/>
              <w:keepNext/>
            </w:pPr>
            <w:r w:rsidRPr="00B174FA">
              <w:t>Documentatie</w:t>
            </w:r>
            <w:r>
              <w:t>.</w:t>
            </w:r>
          </w:p>
        </w:tc>
        <w:tc>
          <w:tcPr>
            <w:tcW w:w="2268" w:type="dxa"/>
          </w:tcPr>
          <w:p w14:paraId="6C40AB42"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68D37826" w14:textId="77777777" w:rsidTr="008B7E54">
        <w:tc>
          <w:tcPr>
            <w:tcW w:w="1413" w:type="dxa"/>
            <w:shd w:val="clear" w:color="auto" w:fill="E6E6E6"/>
          </w:tcPr>
          <w:p w14:paraId="296D1708" w14:textId="77777777" w:rsidR="003F366D" w:rsidRPr="00B174FA" w:rsidRDefault="003F366D" w:rsidP="003F366D">
            <w:pPr>
              <w:pStyle w:val="broodtekst"/>
              <w:rPr>
                <w:b/>
              </w:rPr>
            </w:pPr>
            <w:r w:rsidRPr="00397459">
              <w:rPr>
                <w:b/>
              </w:rPr>
              <w:t>VSE-52</w:t>
            </w:r>
          </w:p>
        </w:tc>
        <w:tc>
          <w:tcPr>
            <w:tcW w:w="6237" w:type="dxa"/>
            <w:gridSpan w:val="5"/>
            <w:shd w:val="clear" w:color="auto" w:fill="E6E6E6"/>
          </w:tcPr>
          <w:p w14:paraId="591945F4" w14:textId="77777777" w:rsidR="003F366D" w:rsidRPr="00B174FA" w:rsidRDefault="003F366D" w:rsidP="003F366D">
            <w:pPr>
              <w:pStyle w:val="broodtekst"/>
              <w:rPr>
                <w:b/>
              </w:rPr>
            </w:pPr>
            <w:r w:rsidRPr="00B174FA">
              <w:rPr>
                <w:b/>
              </w:rPr>
              <w:t>RVS flens/bracket</w:t>
            </w:r>
          </w:p>
        </w:tc>
        <w:tc>
          <w:tcPr>
            <w:tcW w:w="2268" w:type="dxa"/>
            <w:shd w:val="clear" w:color="auto" w:fill="86C490"/>
          </w:tcPr>
          <w:p w14:paraId="399D7663"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39EBFCE8" w14:textId="77777777" w:rsidTr="008B7E54">
        <w:tc>
          <w:tcPr>
            <w:tcW w:w="1413" w:type="dxa"/>
          </w:tcPr>
          <w:p w14:paraId="13B52EE3" w14:textId="77777777" w:rsidR="003F366D" w:rsidRPr="00B174FA" w:rsidRDefault="003F366D" w:rsidP="003F366D">
            <w:pPr>
              <w:pStyle w:val="broodtekst"/>
            </w:pPr>
            <w:r w:rsidRPr="00B174FA">
              <w:t>Eis:</w:t>
            </w:r>
          </w:p>
          <w:p w14:paraId="28D46F37" w14:textId="77777777" w:rsidR="003F366D" w:rsidRPr="00B174FA" w:rsidRDefault="003F366D" w:rsidP="003F366D">
            <w:pPr>
              <w:pStyle w:val="broodtekst"/>
            </w:pPr>
          </w:p>
        </w:tc>
        <w:tc>
          <w:tcPr>
            <w:tcW w:w="6237" w:type="dxa"/>
            <w:gridSpan w:val="5"/>
          </w:tcPr>
          <w:p w14:paraId="78BB6605" w14:textId="77777777" w:rsidR="003F366D" w:rsidRPr="00B174FA" w:rsidRDefault="003F366D" w:rsidP="003F366D">
            <w:pPr>
              <w:pStyle w:val="broodtekst"/>
              <w:keepNext/>
            </w:pPr>
            <w:r w:rsidRPr="00B174FA">
              <w:rPr>
                <w:rFonts w:cs="Calibri"/>
                <w:color w:val="000000"/>
              </w:rPr>
              <w:t xml:space="preserve">Het instrument moet voorzien worden van een </w:t>
            </w:r>
            <w:r w:rsidRPr="00B174FA">
              <w:rPr>
                <w:lang w:eastAsia="en-US"/>
              </w:rPr>
              <w:t xml:space="preserve">flens/bracket voor toepasbaarheid op huidige platformen. Deze flens/bracket moet worden uitgevoerd in RVS 316, </w:t>
            </w:r>
            <w:r w:rsidRPr="00B174FA">
              <w:rPr>
                <w:color w:val="000000"/>
                <w:lang w:eastAsia="en-US"/>
              </w:rPr>
              <w:t>standard ISO 8501 3 P3 norm.</w:t>
            </w:r>
          </w:p>
        </w:tc>
        <w:tc>
          <w:tcPr>
            <w:tcW w:w="2268" w:type="dxa"/>
          </w:tcPr>
          <w:p w14:paraId="4845D43D" w14:textId="77777777" w:rsidR="003F366D" w:rsidRPr="003F366D" w:rsidRDefault="003F366D" w:rsidP="003F366D">
            <w:pPr>
              <w:keepNext/>
              <w:suppressAutoHyphens/>
              <w:autoSpaceDE w:val="0"/>
              <w:spacing w:before="40" w:after="40" w:line="240" w:lineRule="atLeast"/>
              <w:rPr>
                <w:rFonts w:ascii="Verdana" w:eastAsia="Times New Roman" w:hAnsi="Verdana" w:cs="Calibri"/>
                <w:color w:val="000000"/>
                <w:lang w:eastAsia="ar-SA"/>
              </w:rPr>
            </w:pPr>
          </w:p>
        </w:tc>
      </w:tr>
      <w:tr w:rsidR="003F366D" w:rsidRPr="003F366D" w14:paraId="5C16BB9B" w14:textId="77777777" w:rsidTr="008B7E54">
        <w:tc>
          <w:tcPr>
            <w:tcW w:w="1413" w:type="dxa"/>
          </w:tcPr>
          <w:p w14:paraId="2D521478" w14:textId="77777777" w:rsidR="003F366D" w:rsidRPr="00B174FA" w:rsidRDefault="003F366D" w:rsidP="003F366D">
            <w:pPr>
              <w:pStyle w:val="broodtekst"/>
            </w:pPr>
            <w:r w:rsidRPr="00B174FA">
              <w:t>Toelichting:</w:t>
            </w:r>
          </w:p>
        </w:tc>
        <w:tc>
          <w:tcPr>
            <w:tcW w:w="6237" w:type="dxa"/>
            <w:gridSpan w:val="5"/>
          </w:tcPr>
          <w:p w14:paraId="40E7FE4F" w14:textId="77777777" w:rsidR="003F366D" w:rsidRPr="00B174FA" w:rsidRDefault="003F366D" w:rsidP="003F366D">
            <w:pPr>
              <w:pStyle w:val="broodtekst"/>
              <w:keepNext/>
            </w:pPr>
            <w:r w:rsidRPr="00B174FA">
              <w:rPr>
                <w:color w:val="000000"/>
                <w:lang w:eastAsia="en-US"/>
              </w:rPr>
              <w:t>Gebruik RVS 316 standard ISO 850</w:t>
            </w:r>
            <w:r>
              <w:rPr>
                <w:color w:val="000000"/>
                <w:lang w:eastAsia="en-US"/>
              </w:rPr>
              <w:t>1 3 P3 norm voor toepassing off</w:t>
            </w:r>
            <w:r w:rsidRPr="00B174FA">
              <w:rPr>
                <w:color w:val="000000"/>
                <w:lang w:eastAsia="en-US"/>
              </w:rPr>
              <w:t xml:space="preserve">shore. De flens/ bracket van de LiDAR dient aan te sluiten op de pedestal conform </w:t>
            </w:r>
            <w:r w:rsidRPr="00653FC1">
              <w:rPr>
                <w:color w:val="000000"/>
                <w:lang w:eastAsia="en-US"/>
              </w:rPr>
              <w:t>Bijlage 2.1 Drawing pedestal mounting details.</w:t>
            </w:r>
          </w:p>
        </w:tc>
        <w:tc>
          <w:tcPr>
            <w:tcW w:w="2268" w:type="dxa"/>
          </w:tcPr>
          <w:p w14:paraId="1F13F7D0"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color w:val="000000"/>
              </w:rPr>
            </w:pPr>
          </w:p>
        </w:tc>
      </w:tr>
      <w:tr w:rsidR="003F366D" w:rsidRPr="00055DD4" w14:paraId="367DDC1E" w14:textId="77777777" w:rsidTr="008B7E54">
        <w:tc>
          <w:tcPr>
            <w:tcW w:w="1413" w:type="dxa"/>
          </w:tcPr>
          <w:p w14:paraId="6F28095D" w14:textId="77777777" w:rsidR="003F366D" w:rsidRPr="00B174FA" w:rsidRDefault="003F366D" w:rsidP="003F366D">
            <w:pPr>
              <w:pStyle w:val="broodtekst"/>
            </w:pPr>
            <w:r w:rsidRPr="00B174FA">
              <w:t>Verificatie:</w:t>
            </w:r>
          </w:p>
        </w:tc>
        <w:tc>
          <w:tcPr>
            <w:tcW w:w="6237" w:type="dxa"/>
            <w:gridSpan w:val="5"/>
          </w:tcPr>
          <w:p w14:paraId="6DFC2FBD" w14:textId="77777777" w:rsidR="003F366D" w:rsidRPr="00B174FA" w:rsidRDefault="003F366D" w:rsidP="003F366D">
            <w:pPr>
              <w:pStyle w:val="broodtekst"/>
              <w:keepNext/>
            </w:pPr>
            <w:r w:rsidRPr="00B174FA">
              <w:t>Documentatie.</w:t>
            </w:r>
          </w:p>
        </w:tc>
        <w:tc>
          <w:tcPr>
            <w:tcW w:w="2268" w:type="dxa"/>
          </w:tcPr>
          <w:p w14:paraId="7EC068B5"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2299A49F" w14:textId="77777777" w:rsidTr="008B7E54">
        <w:tc>
          <w:tcPr>
            <w:tcW w:w="1413" w:type="dxa"/>
            <w:shd w:val="clear" w:color="auto" w:fill="E6E6E6"/>
          </w:tcPr>
          <w:p w14:paraId="15724830" w14:textId="77777777" w:rsidR="003F366D" w:rsidRPr="00B174FA" w:rsidRDefault="003F366D" w:rsidP="003F366D">
            <w:pPr>
              <w:pStyle w:val="broodtekst"/>
              <w:rPr>
                <w:b/>
              </w:rPr>
            </w:pPr>
            <w:r w:rsidRPr="00B174FA">
              <w:rPr>
                <w:b/>
              </w:rPr>
              <w:t>VSE-5</w:t>
            </w:r>
            <w:r>
              <w:rPr>
                <w:b/>
              </w:rPr>
              <w:t>3</w:t>
            </w:r>
          </w:p>
        </w:tc>
        <w:tc>
          <w:tcPr>
            <w:tcW w:w="6237" w:type="dxa"/>
            <w:gridSpan w:val="5"/>
            <w:shd w:val="clear" w:color="auto" w:fill="E6E6E6"/>
          </w:tcPr>
          <w:p w14:paraId="5C481262" w14:textId="77777777" w:rsidR="003F366D" w:rsidRPr="00B174FA" w:rsidRDefault="003F366D" w:rsidP="003F366D">
            <w:pPr>
              <w:pStyle w:val="broodtekst"/>
              <w:keepNext/>
              <w:rPr>
                <w:b/>
              </w:rPr>
            </w:pPr>
            <w:r w:rsidRPr="00B174FA">
              <w:rPr>
                <w:b/>
              </w:rPr>
              <w:t>Aarding</w:t>
            </w:r>
          </w:p>
        </w:tc>
        <w:tc>
          <w:tcPr>
            <w:tcW w:w="2268" w:type="dxa"/>
            <w:shd w:val="clear" w:color="auto" w:fill="86C490"/>
          </w:tcPr>
          <w:p w14:paraId="53F6153D"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b/>
                <w:lang w:val="en-GB" w:eastAsia="ar-SA"/>
              </w:rPr>
            </w:pPr>
          </w:p>
        </w:tc>
      </w:tr>
      <w:tr w:rsidR="003F366D" w:rsidRPr="003F366D" w14:paraId="7E4DC1FC" w14:textId="77777777" w:rsidTr="008B7E54">
        <w:tc>
          <w:tcPr>
            <w:tcW w:w="1413" w:type="dxa"/>
          </w:tcPr>
          <w:p w14:paraId="7B4D2AF8" w14:textId="77777777" w:rsidR="003F366D" w:rsidRPr="00B174FA" w:rsidRDefault="003F366D" w:rsidP="003F366D">
            <w:pPr>
              <w:pStyle w:val="broodtekst"/>
            </w:pPr>
            <w:r w:rsidRPr="00B174FA">
              <w:t>Eis:</w:t>
            </w:r>
          </w:p>
          <w:p w14:paraId="5A7669AC" w14:textId="77777777" w:rsidR="003F366D" w:rsidRPr="00B174FA" w:rsidRDefault="003F366D" w:rsidP="003F366D">
            <w:pPr>
              <w:pStyle w:val="broodtekst"/>
            </w:pPr>
          </w:p>
        </w:tc>
        <w:tc>
          <w:tcPr>
            <w:tcW w:w="6237" w:type="dxa"/>
            <w:gridSpan w:val="5"/>
          </w:tcPr>
          <w:p w14:paraId="0BC0D5D0" w14:textId="77777777" w:rsidR="003F366D" w:rsidRPr="00B174FA" w:rsidRDefault="003F366D" w:rsidP="003F366D">
            <w:pPr>
              <w:pStyle w:val="broodtekst"/>
              <w:keepNext/>
            </w:pPr>
            <w:r w:rsidRPr="00B174FA">
              <w:t>Het instrument bevat de mogelijkheid om deugdelijk geaard te worden</w:t>
            </w:r>
            <w:r>
              <w:t xml:space="preserve"> conform IEC 60364</w:t>
            </w:r>
            <w:r w:rsidRPr="00B174FA">
              <w:t>.</w:t>
            </w:r>
          </w:p>
        </w:tc>
        <w:tc>
          <w:tcPr>
            <w:tcW w:w="2268" w:type="dxa"/>
          </w:tcPr>
          <w:p w14:paraId="7FD7365E"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055DD4" w14:paraId="5180996D" w14:textId="77777777" w:rsidTr="008B7E54">
        <w:tc>
          <w:tcPr>
            <w:tcW w:w="1413" w:type="dxa"/>
          </w:tcPr>
          <w:p w14:paraId="0817DAE9" w14:textId="77777777" w:rsidR="003F366D" w:rsidRPr="00B174FA" w:rsidRDefault="003F366D" w:rsidP="003F366D">
            <w:pPr>
              <w:pStyle w:val="broodtekst"/>
            </w:pPr>
            <w:r w:rsidRPr="00B174FA">
              <w:t>Toelichting:</w:t>
            </w:r>
          </w:p>
        </w:tc>
        <w:tc>
          <w:tcPr>
            <w:tcW w:w="6237" w:type="dxa"/>
            <w:gridSpan w:val="5"/>
          </w:tcPr>
          <w:p w14:paraId="1635C196" w14:textId="77777777" w:rsidR="003F366D" w:rsidRPr="00B174FA" w:rsidRDefault="003F366D" w:rsidP="003F366D">
            <w:pPr>
              <w:pStyle w:val="broodtekst"/>
              <w:keepNext/>
            </w:pPr>
          </w:p>
        </w:tc>
        <w:tc>
          <w:tcPr>
            <w:tcW w:w="2268" w:type="dxa"/>
          </w:tcPr>
          <w:p w14:paraId="27506006"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1E8EED50" w14:textId="77777777" w:rsidTr="008B7E54">
        <w:tc>
          <w:tcPr>
            <w:tcW w:w="1413" w:type="dxa"/>
          </w:tcPr>
          <w:p w14:paraId="4D8ABCDE" w14:textId="77777777" w:rsidR="003F366D" w:rsidRPr="00B174FA" w:rsidRDefault="003F366D" w:rsidP="003F366D">
            <w:pPr>
              <w:pStyle w:val="broodtekst"/>
            </w:pPr>
            <w:r w:rsidRPr="00B174FA">
              <w:t>Verificatie:</w:t>
            </w:r>
          </w:p>
        </w:tc>
        <w:tc>
          <w:tcPr>
            <w:tcW w:w="6237" w:type="dxa"/>
            <w:gridSpan w:val="5"/>
          </w:tcPr>
          <w:p w14:paraId="5E7C7B6B" w14:textId="77777777" w:rsidR="003F366D" w:rsidRPr="00B174FA" w:rsidRDefault="003F366D" w:rsidP="003F366D">
            <w:pPr>
              <w:pStyle w:val="broodtekst"/>
              <w:keepNext/>
            </w:pPr>
            <w:r>
              <w:t>Documentatie</w:t>
            </w:r>
            <w:r w:rsidRPr="00B174FA">
              <w:t>.</w:t>
            </w:r>
          </w:p>
        </w:tc>
        <w:tc>
          <w:tcPr>
            <w:tcW w:w="2268" w:type="dxa"/>
          </w:tcPr>
          <w:p w14:paraId="6897B1DA"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13C4814F" w14:textId="77777777" w:rsidTr="008B7E54">
        <w:tc>
          <w:tcPr>
            <w:tcW w:w="1413" w:type="dxa"/>
            <w:shd w:val="clear" w:color="auto" w:fill="E6E6E6"/>
          </w:tcPr>
          <w:p w14:paraId="6C32C5DD" w14:textId="77777777" w:rsidR="003F366D" w:rsidRPr="00B174FA" w:rsidRDefault="003F366D" w:rsidP="003F366D">
            <w:pPr>
              <w:pStyle w:val="broodtekst"/>
              <w:rPr>
                <w:b/>
              </w:rPr>
            </w:pPr>
            <w:r w:rsidRPr="00B174FA">
              <w:rPr>
                <w:b/>
              </w:rPr>
              <w:t>VSE-5</w:t>
            </w:r>
            <w:r>
              <w:rPr>
                <w:b/>
              </w:rPr>
              <w:t>4</w:t>
            </w:r>
          </w:p>
        </w:tc>
        <w:tc>
          <w:tcPr>
            <w:tcW w:w="6237" w:type="dxa"/>
            <w:gridSpan w:val="5"/>
            <w:shd w:val="clear" w:color="auto" w:fill="E6E6E6"/>
          </w:tcPr>
          <w:p w14:paraId="72DDAB24" w14:textId="77777777" w:rsidR="003F366D" w:rsidRPr="00B174FA" w:rsidRDefault="003F366D" w:rsidP="003F366D">
            <w:pPr>
              <w:pStyle w:val="broodtekst"/>
              <w:rPr>
                <w:b/>
              </w:rPr>
            </w:pPr>
            <w:r w:rsidRPr="00B174FA">
              <w:rPr>
                <w:b/>
              </w:rPr>
              <w:t>Zichtbaarheid</w:t>
            </w:r>
          </w:p>
        </w:tc>
        <w:tc>
          <w:tcPr>
            <w:tcW w:w="2268" w:type="dxa"/>
            <w:shd w:val="clear" w:color="auto" w:fill="86C490"/>
          </w:tcPr>
          <w:p w14:paraId="3CFB67A9"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36562CB7" w14:textId="77777777" w:rsidTr="008B7E54">
        <w:tc>
          <w:tcPr>
            <w:tcW w:w="1413" w:type="dxa"/>
          </w:tcPr>
          <w:p w14:paraId="74A16F0A" w14:textId="77777777" w:rsidR="003F366D" w:rsidRPr="00B174FA" w:rsidRDefault="003F366D" w:rsidP="003F366D">
            <w:pPr>
              <w:pStyle w:val="broodtekst"/>
            </w:pPr>
            <w:r w:rsidRPr="00B174FA">
              <w:t>Eis:</w:t>
            </w:r>
          </w:p>
        </w:tc>
        <w:tc>
          <w:tcPr>
            <w:tcW w:w="6237" w:type="dxa"/>
            <w:gridSpan w:val="5"/>
          </w:tcPr>
          <w:p w14:paraId="702DCD70" w14:textId="77777777" w:rsidR="003F366D" w:rsidRPr="00B174FA" w:rsidRDefault="003F366D" w:rsidP="003F366D">
            <w:pPr>
              <w:rPr>
                <w:rFonts w:ascii="Verdana" w:hAnsi="Verdana"/>
              </w:rPr>
            </w:pPr>
            <w:r w:rsidRPr="00B174FA">
              <w:rPr>
                <w:rFonts w:ascii="Verdana" w:hAnsi="Verdana"/>
                <w:lang w:eastAsia="ar-SA"/>
              </w:rPr>
              <w:t>De buitenzijde van het apparaat heeft een (combinatie van) kleur(en) die het apparaat goed zichtbaar maakt tegen een witte, blauwe en/of grijze achtergrond.</w:t>
            </w:r>
          </w:p>
        </w:tc>
        <w:tc>
          <w:tcPr>
            <w:tcW w:w="2268" w:type="dxa"/>
          </w:tcPr>
          <w:p w14:paraId="282F36CD" w14:textId="77777777" w:rsidR="003F366D" w:rsidRPr="003F366D" w:rsidRDefault="003F366D" w:rsidP="003F366D">
            <w:pPr>
              <w:rPr>
                <w:rFonts w:ascii="Verdana" w:eastAsia="Times New Roman" w:hAnsi="Verdana" w:cs="Times New Roman"/>
                <w:lang w:eastAsia="ar-SA"/>
              </w:rPr>
            </w:pPr>
          </w:p>
        </w:tc>
      </w:tr>
      <w:tr w:rsidR="003F366D" w:rsidRPr="003F366D" w14:paraId="1DF98E4D" w14:textId="77777777" w:rsidTr="008B7E54">
        <w:tc>
          <w:tcPr>
            <w:tcW w:w="1413" w:type="dxa"/>
          </w:tcPr>
          <w:p w14:paraId="22FE44F2" w14:textId="77777777" w:rsidR="003F366D" w:rsidRPr="00B174FA" w:rsidRDefault="003F366D" w:rsidP="003F366D">
            <w:pPr>
              <w:pStyle w:val="broodtekst"/>
            </w:pPr>
            <w:r w:rsidRPr="00B174FA">
              <w:t>Toelichting:</w:t>
            </w:r>
          </w:p>
        </w:tc>
        <w:tc>
          <w:tcPr>
            <w:tcW w:w="6237" w:type="dxa"/>
            <w:gridSpan w:val="5"/>
          </w:tcPr>
          <w:p w14:paraId="0FA7B0F0" w14:textId="77777777" w:rsidR="003F366D" w:rsidRPr="00B174FA" w:rsidRDefault="003F366D" w:rsidP="003F366D">
            <w:pPr>
              <w:pStyle w:val="broodtekst"/>
              <w:keepNext/>
            </w:pPr>
            <w:r w:rsidRPr="00B174FA">
              <w:t>Om te voorkomen dat mensen tegen het apparaat aanlopen moet het zowel op zonnige, bewolkte als mistige dagen goed zichtbaar zijn.</w:t>
            </w:r>
          </w:p>
        </w:tc>
        <w:tc>
          <w:tcPr>
            <w:tcW w:w="2268" w:type="dxa"/>
          </w:tcPr>
          <w:p w14:paraId="2F3BA36E"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055DD4" w14:paraId="3D679071" w14:textId="77777777" w:rsidTr="008B7E54">
        <w:tc>
          <w:tcPr>
            <w:tcW w:w="1413" w:type="dxa"/>
          </w:tcPr>
          <w:p w14:paraId="09D4E390" w14:textId="77777777" w:rsidR="003F366D" w:rsidRPr="00B174FA" w:rsidRDefault="003F366D" w:rsidP="003F366D">
            <w:pPr>
              <w:pStyle w:val="broodtekst"/>
            </w:pPr>
            <w:r w:rsidRPr="00B174FA">
              <w:t>Verificatie:</w:t>
            </w:r>
          </w:p>
        </w:tc>
        <w:tc>
          <w:tcPr>
            <w:tcW w:w="6237" w:type="dxa"/>
            <w:gridSpan w:val="5"/>
          </w:tcPr>
          <w:p w14:paraId="472AB8A5" w14:textId="77777777" w:rsidR="003F366D" w:rsidRPr="00B174FA" w:rsidRDefault="003F366D" w:rsidP="003F366D">
            <w:pPr>
              <w:pStyle w:val="broodtekst"/>
              <w:keepNext/>
              <w:rPr>
                <w:lang w:val="en-US"/>
              </w:rPr>
            </w:pPr>
            <w:r>
              <w:rPr>
                <w:lang w:val="en-US"/>
              </w:rPr>
              <w:t>Documentatie</w:t>
            </w:r>
            <w:r w:rsidRPr="00B174FA">
              <w:rPr>
                <w:lang w:val="en-US"/>
              </w:rPr>
              <w:t>.</w:t>
            </w:r>
          </w:p>
        </w:tc>
        <w:tc>
          <w:tcPr>
            <w:tcW w:w="2268" w:type="dxa"/>
          </w:tcPr>
          <w:p w14:paraId="4CFA67A9"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04503D50" w14:textId="77777777" w:rsidTr="008B7E54">
        <w:tc>
          <w:tcPr>
            <w:tcW w:w="1413" w:type="dxa"/>
            <w:shd w:val="clear" w:color="auto" w:fill="E6E6E6"/>
          </w:tcPr>
          <w:p w14:paraId="491D14EB" w14:textId="77777777" w:rsidR="003F366D" w:rsidRPr="00B174FA" w:rsidRDefault="003F366D" w:rsidP="003F366D">
            <w:pPr>
              <w:pStyle w:val="broodtekst"/>
              <w:rPr>
                <w:b/>
              </w:rPr>
            </w:pPr>
            <w:r w:rsidRPr="00B174FA">
              <w:rPr>
                <w:b/>
              </w:rPr>
              <w:t>VSE-5</w:t>
            </w:r>
            <w:r>
              <w:rPr>
                <w:b/>
              </w:rPr>
              <w:t>5</w:t>
            </w:r>
          </w:p>
        </w:tc>
        <w:tc>
          <w:tcPr>
            <w:tcW w:w="6237" w:type="dxa"/>
            <w:gridSpan w:val="5"/>
            <w:shd w:val="clear" w:color="auto" w:fill="E6E6E6"/>
          </w:tcPr>
          <w:p w14:paraId="7BB85B5A" w14:textId="77777777" w:rsidR="003F366D" w:rsidRPr="00B174FA" w:rsidRDefault="003F366D" w:rsidP="003F366D">
            <w:pPr>
              <w:pStyle w:val="broodtekst"/>
              <w:rPr>
                <w:b/>
              </w:rPr>
            </w:pPr>
            <w:r w:rsidRPr="00B174FA">
              <w:rPr>
                <w:b/>
              </w:rPr>
              <w:t>Bevestiging</w:t>
            </w:r>
          </w:p>
        </w:tc>
        <w:tc>
          <w:tcPr>
            <w:tcW w:w="2268" w:type="dxa"/>
            <w:shd w:val="clear" w:color="auto" w:fill="86C490"/>
          </w:tcPr>
          <w:p w14:paraId="6A957FAF"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2E603888" w14:textId="77777777" w:rsidTr="008B7E54">
        <w:tc>
          <w:tcPr>
            <w:tcW w:w="1413" w:type="dxa"/>
          </w:tcPr>
          <w:p w14:paraId="154CC649" w14:textId="77777777" w:rsidR="003F366D" w:rsidRPr="00B174FA" w:rsidRDefault="003F366D" w:rsidP="003F366D">
            <w:pPr>
              <w:pStyle w:val="broodtekst"/>
            </w:pPr>
            <w:r w:rsidRPr="00B174FA">
              <w:t>Eis:</w:t>
            </w:r>
          </w:p>
        </w:tc>
        <w:tc>
          <w:tcPr>
            <w:tcW w:w="6237" w:type="dxa"/>
            <w:gridSpan w:val="5"/>
          </w:tcPr>
          <w:p w14:paraId="3D5F960B" w14:textId="77777777" w:rsidR="003F366D" w:rsidRPr="00B174FA" w:rsidRDefault="003F366D" w:rsidP="003F366D">
            <w:pPr>
              <w:rPr>
                <w:rFonts w:ascii="Verdana" w:hAnsi="Verdana"/>
                <w:lang w:eastAsia="ar-SA"/>
              </w:rPr>
            </w:pPr>
            <w:r w:rsidRPr="00B174FA">
              <w:rPr>
                <w:rFonts w:ascii="Verdana" w:hAnsi="Verdana"/>
                <w:lang w:eastAsia="ar-SA"/>
              </w:rPr>
              <w:t>Het apparaat en toebehoren dient dermate bevestigd kunnen worden dat het op zijn plek</w:t>
            </w:r>
            <w:r>
              <w:rPr>
                <w:rFonts w:ascii="Verdana" w:hAnsi="Verdana"/>
                <w:lang w:eastAsia="ar-SA"/>
              </w:rPr>
              <w:t xml:space="preserve"> (pedestal)</w:t>
            </w:r>
            <w:r w:rsidRPr="00B174FA">
              <w:rPr>
                <w:rFonts w:ascii="Verdana" w:hAnsi="Verdana"/>
                <w:lang w:eastAsia="ar-SA"/>
              </w:rPr>
              <w:t xml:space="preserve"> blijft staan bij windsnelheden van minimaal 60 meter per seconde.</w:t>
            </w:r>
          </w:p>
          <w:p w14:paraId="170BEE54" w14:textId="77777777" w:rsidR="003F366D" w:rsidRPr="00B174FA" w:rsidRDefault="003F366D" w:rsidP="003F366D">
            <w:pPr>
              <w:pStyle w:val="broodtekst"/>
              <w:keepNext/>
            </w:pPr>
          </w:p>
        </w:tc>
        <w:tc>
          <w:tcPr>
            <w:tcW w:w="2268" w:type="dxa"/>
          </w:tcPr>
          <w:p w14:paraId="3FC2C72F" w14:textId="77777777" w:rsidR="003F366D" w:rsidRPr="003F366D" w:rsidRDefault="003F366D" w:rsidP="003F366D">
            <w:pPr>
              <w:rPr>
                <w:rFonts w:ascii="Verdana" w:eastAsia="Times New Roman" w:hAnsi="Verdana" w:cs="Times New Roman"/>
                <w:lang w:eastAsia="ar-SA"/>
              </w:rPr>
            </w:pPr>
          </w:p>
        </w:tc>
      </w:tr>
      <w:tr w:rsidR="003F366D" w:rsidRPr="003F366D" w14:paraId="0CA3522D" w14:textId="77777777" w:rsidTr="008B7E54">
        <w:tc>
          <w:tcPr>
            <w:tcW w:w="1413" w:type="dxa"/>
          </w:tcPr>
          <w:p w14:paraId="3C6586CF" w14:textId="77777777" w:rsidR="003F366D" w:rsidRPr="00B174FA" w:rsidRDefault="003F366D" w:rsidP="003F366D">
            <w:pPr>
              <w:pStyle w:val="broodtekst"/>
            </w:pPr>
            <w:r w:rsidRPr="00B174FA">
              <w:t>Toelichting:</w:t>
            </w:r>
          </w:p>
        </w:tc>
        <w:tc>
          <w:tcPr>
            <w:tcW w:w="6237" w:type="dxa"/>
            <w:gridSpan w:val="5"/>
          </w:tcPr>
          <w:p w14:paraId="1DF17F07" w14:textId="77777777" w:rsidR="003F366D" w:rsidRPr="00B174FA" w:rsidRDefault="003F366D" w:rsidP="003F366D">
            <w:pPr>
              <w:pStyle w:val="broodtekst"/>
              <w:keepNext/>
            </w:pPr>
            <w:r w:rsidRPr="00B174FA">
              <w:t>Het apparaat komt in een omgeving waar harde wind regelmatig voorkomt.</w:t>
            </w:r>
          </w:p>
        </w:tc>
        <w:tc>
          <w:tcPr>
            <w:tcW w:w="2268" w:type="dxa"/>
          </w:tcPr>
          <w:p w14:paraId="54A3027D"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055DD4" w14:paraId="310B9157" w14:textId="77777777" w:rsidTr="008B7E54">
        <w:tc>
          <w:tcPr>
            <w:tcW w:w="1413" w:type="dxa"/>
          </w:tcPr>
          <w:p w14:paraId="709436E0" w14:textId="77777777" w:rsidR="003F366D" w:rsidRPr="00B174FA" w:rsidRDefault="003F366D" w:rsidP="003F366D">
            <w:pPr>
              <w:pStyle w:val="broodtekst"/>
            </w:pPr>
            <w:r w:rsidRPr="00B174FA">
              <w:t>Verificatie:</w:t>
            </w:r>
          </w:p>
        </w:tc>
        <w:tc>
          <w:tcPr>
            <w:tcW w:w="6237" w:type="dxa"/>
            <w:gridSpan w:val="5"/>
          </w:tcPr>
          <w:p w14:paraId="010A27DD" w14:textId="77777777" w:rsidR="003F366D" w:rsidRPr="00B174FA" w:rsidRDefault="003F366D" w:rsidP="003F366D">
            <w:pPr>
              <w:pStyle w:val="broodtekst"/>
              <w:keepNext/>
              <w:rPr>
                <w:lang w:val="en-US"/>
              </w:rPr>
            </w:pPr>
            <w:r>
              <w:rPr>
                <w:lang w:val="en-US"/>
              </w:rPr>
              <w:t>Documentatie</w:t>
            </w:r>
            <w:r w:rsidRPr="00B174FA">
              <w:rPr>
                <w:lang w:val="en-US"/>
              </w:rPr>
              <w:t>.</w:t>
            </w:r>
          </w:p>
        </w:tc>
        <w:tc>
          <w:tcPr>
            <w:tcW w:w="2268" w:type="dxa"/>
          </w:tcPr>
          <w:p w14:paraId="7DA7FFC1"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2AECDD04" w14:textId="77777777" w:rsidTr="008B7E54">
        <w:tc>
          <w:tcPr>
            <w:tcW w:w="1413" w:type="dxa"/>
            <w:shd w:val="clear" w:color="auto" w:fill="E6E6E6"/>
          </w:tcPr>
          <w:p w14:paraId="23D39026" w14:textId="77777777" w:rsidR="003F366D" w:rsidRPr="00B174FA" w:rsidRDefault="003F366D" w:rsidP="003F366D">
            <w:pPr>
              <w:pStyle w:val="broodtekst"/>
              <w:rPr>
                <w:b/>
              </w:rPr>
            </w:pPr>
            <w:r w:rsidRPr="00B174FA">
              <w:rPr>
                <w:b/>
              </w:rPr>
              <w:t>VSE-5</w:t>
            </w:r>
            <w:r>
              <w:rPr>
                <w:b/>
              </w:rPr>
              <w:t>6</w:t>
            </w:r>
          </w:p>
        </w:tc>
        <w:tc>
          <w:tcPr>
            <w:tcW w:w="6237" w:type="dxa"/>
            <w:gridSpan w:val="5"/>
            <w:shd w:val="clear" w:color="auto" w:fill="E6E6E6"/>
          </w:tcPr>
          <w:p w14:paraId="064DB79B" w14:textId="77777777" w:rsidR="003F366D" w:rsidRPr="00B174FA" w:rsidRDefault="003F366D" w:rsidP="003F366D">
            <w:pPr>
              <w:pStyle w:val="broodtekst"/>
              <w:rPr>
                <w:b/>
              </w:rPr>
            </w:pPr>
            <w:r w:rsidRPr="00B174FA">
              <w:rPr>
                <w:b/>
              </w:rPr>
              <w:t>Onderhoudsinterval vloeistoffen</w:t>
            </w:r>
          </w:p>
        </w:tc>
        <w:tc>
          <w:tcPr>
            <w:tcW w:w="2268" w:type="dxa"/>
            <w:shd w:val="clear" w:color="auto" w:fill="86C490"/>
          </w:tcPr>
          <w:p w14:paraId="6E8978D1"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629F8110" w14:textId="77777777" w:rsidTr="008B7E54">
        <w:tc>
          <w:tcPr>
            <w:tcW w:w="1413" w:type="dxa"/>
          </w:tcPr>
          <w:p w14:paraId="5BE7BC4A" w14:textId="77777777" w:rsidR="003F366D" w:rsidRPr="00B174FA" w:rsidRDefault="003F366D" w:rsidP="003F366D">
            <w:pPr>
              <w:pStyle w:val="broodtekst"/>
            </w:pPr>
            <w:r w:rsidRPr="00B174FA">
              <w:t>Eis:</w:t>
            </w:r>
          </w:p>
        </w:tc>
        <w:tc>
          <w:tcPr>
            <w:tcW w:w="6237" w:type="dxa"/>
            <w:gridSpan w:val="5"/>
          </w:tcPr>
          <w:p w14:paraId="642F5AEB" w14:textId="77777777" w:rsidR="003F366D" w:rsidRPr="00B174FA" w:rsidRDefault="003F366D" w:rsidP="003F366D">
            <w:pPr>
              <w:rPr>
                <w:rFonts w:ascii="Verdana" w:hAnsi="Verdana"/>
              </w:rPr>
            </w:pPr>
            <w:r w:rsidRPr="00B174FA">
              <w:rPr>
                <w:rFonts w:ascii="Verdana" w:hAnsi="Verdana"/>
                <w:lang w:eastAsia="ar-SA"/>
              </w:rPr>
              <w:t>Indien het apparaat vloeistoffen gebruikt voor regulier functioneren dient het reservoir dermate groot te zijn dat het slechts 1x per jaar hoeft te worden bijgevuld.</w:t>
            </w:r>
          </w:p>
        </w:tc>
        <w:tc>
          <w:tcPr>
            <w:tcW w:w="2268" w:type="dxa"/>
          </w:tcPr>
          <w:p w14:paraId="07BFC2C4" w14:textId="77777777" w:rsidR="003F366D" w:rsidRPr="003F366D" w:rsidRDefault="003F366D" w:rsidP="003F366D">
            <w:pPr>
              <w:rPr>
                <w:rFonts w:ascii="Verdana" w:eastAsia="Times New Roman" w:hAnsi="Verdana" w:cs="Times New Roman"/>
                <w:lang w:eastAsia="ar-SA"/>
              </w:rPr>
            </w:pPr>
          </w:p>
        </w:tc>
      </w:tr>
      <w:tr w:rsidR="003F366D" w:rsidRPr="00055DD4" w14:paraId="0F8DC490" w14:textId="77777777" w:rsidTr="008B7E54">
        <w:tc>
          <w:tcPr>
            <w:tcW w:w="1413" w:type="dxa"/>
          </w:tcPr>
          <w:p w14:paraId="1C2734EE" w14:textId="77777777" w:rsidR="003F366D" w:rsidRPr="00B174FA" w:rsidRDefault="003F366D" w:rsidP="003F366D">
            <w:pPr>
              <w:pStyle w:val="broodtekst"/>
            </w:pPr>
            <w:r w:rsidRPr="00B174FA">
              <w:t>Toelichting:</w:t>
            </w:r>
          </w:p>
        </w:tc>
        <w:tc>
          <w:tcPr>
            <w:tcW w:w="6237" w:type="dxa"/>
            <w:gridSpan w:val="5"/>
          </w:tcPr>
          <w:p w14:paraId="27265A71" w14:textId="77777777" w:rsidR="003F366D" w:rsidRPr="00B174FA" w:rsidRDefault="003F366D" w:rsidP="003F366D">
            <w:pPr>
              <w:pStyle w:val="broodtekst"/>
              <w:keepNext/>
            </w:pPr>
          </w:p>
        </w:tc>
        <w:tc>
          <w:tcPr>
            <w:tcW w:w="2268" w:type="dxa"/>
          </w:tcPr>
          <w:p w14:paraId="05685B93"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4D53EB31" w14:textId="77777777" w:rsidTr="008B7E54">
        <w:tc>
          <w:tcPr>
            <w:tcW w:w="1413" w:type="dxa"/>
          </w:tcPr>
          <w:p w14:paraId="4CBA7798" w14:textId="77777777" w:rsidR="003F366D" w:rsidRPr="00B174FA" w:rsidRDefault="003F366D" w:rsidP="003F366D">
            <w:pPr>
              <w:pStyle w:val="broodtekst"/>
            </w:pPr>
            <w:r w:rsidRPr="00B174FA">
              <w:t>Verificatie:</w:t>
            </w:r>
          </w:p>
        </w:tc>
        <w:tc>
          <w:tcPr>
            <w:tcW w:w="6237" w:type="dxa"/>
            <w:gridSpan w:val="5"/>
          </w:tcPr>
          <w:p w14:paraId="288ACD4C" w14:textId="77777777" w:rsidR="003F366D" w:rsidRPr="00B174FA" w:rsidRDefault="003F366D" w:rsidP="003F366D">
            <w:pPr>
              <w:pStyle w:val="broodtekst"/>
              <w:keepNext/>
              <w:rPr>
                <w:lang w:val="en-US"/>
              </w:rPr>
            </w:pPr>
            <w:r>
              <w:rPr>
                <w:lang w:val="en-US"/>
              </w:rPr>
              <w:t>Documentatie</w:t>
            </w:r>
            <w:r w:rsidRPr="00B174FA">
              <w:rPr>
                <w:lang w:val="en-US"/>
              </w:rPr>
              <w:t>.</w:t>
            </w:r>
          </w:p>
        </w:tc>
        <w:tc>
          <w:tcPr>
            <w:tcW w:w="2268" w:type="dxa"/>
          </w:tcPr>
          <w:p w14:paraId="6FF2B698"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0501D75C" w14:textId="77777777" w:rsidTr="008B7E54">
        <w:tc>
          <w:tcPr>
            <w:tcW w:w="1413" w:type="dxa"/>
            <w:shd w:val="clear" w:color="auto" w:fill="E6E6E6"/>
          </w:tcPr>
          <w:p w14:paraId="277287F3" w14:textId="77777777" w:rsidR="003F366D" w:rsidRPr="00B174FA" w:rsidRDefault="003F366D" w:rsidP="003F366D">
            <w:pPr>
              <w:pStyle w:val="broodtekst"/>
              <w:rPr>
                <w:b/>
              </w:rPr>
            </w:pPr>
            <w:r w:rsidRPr="00B174FA">
              <w:rPr>
                <w:b/>
              </w:rPr>
              <w:t>VSE-5</w:t>
            </w:r>
            <w:r>
              <w:rPr>
                <w:b/>
              </w:rPr>
              <w:t>7</w:t>
            </w:r>
          </w:p>
        </w:tc>
        <w:tc>
          <w:tcPr>
            <w:tcW w:w="6237" w:type="dxa"/>
            <w:gridSpan w:val="5"/>
            <w:shd w:val="clear" w:color="auto" w:fill="E6E6E6"/>
          </w:tcPr>
          <w:p w14:paraId="6FD64440" w14:textId="77777777" w:rsidR="003F366D" w:rsidRPr="00B174FA" w:rsidRDefault="003F366D" w:rsidP="003F366D">
            <w:pPr>
              <w:pStyle w:val="broodtekst"/>
              <w:rPr>
                <w:b/>
              </w:rPr>
            </w:pPr>
            <w:r w:rsidRPr="00B174FA">
              <w:rPr>
                <w:b/>
              </w:rPr>
              <w:t>Specificatie vloeistoffen</w:t>
            </w:r>
          </w:p>
        </w:tc>
        <w:tc>
          <w:tcPr>
            <w:tcW w:w="2268" w:type="dxa"/>
            <w:shd w:val="clear" w:color="auto" w:fill="86C490"/>
          </w:tcPr>
          <w:p w14:paraId="0A053653"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0A7F2327" w14:textId="77777777" w:rsidTr="008B7E54">
        <w:tc>
          <w:tcPr>
            <w:tcW w:w="1413" w:type="dxa"/>
          </w:tcPr>
          <w:p w14:paraId="32AFA9A8" w14:textId="77777777" w:rsidR="003F366D" w:rsidRPr="00B174FA" w:rsidRDefault="003F366D" w:rsidP="003F366D">
            <w:pPr>
              <w:pStyle w:val="broodtekst"/>
            </w:pPr>
            <w:r w:rsidRPr="00B174FA">
              <w:t>Eis:</w:t>
            </w:r>
          </w:p>
        </w:tc>
        <w:tc>
          <w:tcPr>
            <w:tcW w:w="6237" w:type="dxa"/>
            <w:gridSpan w:val="5"/>
          </w:tcPr>
          <w:p w14:paraId="180C6594" w14:textId="77777777" w:rsidR="003F366D" w:rsidRPr="00B174FA" w:rsidRDefault="003F366D" w:rsidP="003F366D">
            <w:pPr>
              <w:rPr>
                <w:rFonts w:ascii="Verdana" w:hAnsi="Verdana"/>
              </w:rPr>
            </w:pPr>
            <w:r w:rsidRPr="00B174FA">
              <w:rPr>
                <w:rFonts w:ascii="Verdana" w:hAnsi="Verdana"/>
                <w:lang w:eastAsia="ar-SA"/>
              </w:rPr>
              <w:t>Indien het apparaat vloeistoffen gebruikt voor regulier functioneren dient de Opdrachtnemer inzicht te verschaffen door specificaties te verstrekken over geschikte vloeistoffen.</w:t>
            </w:r>
          </w:p>
        </w:tc>
        <w:tc>
          <w:tcPr>
            <w:tcW w:w="2268" w:type="dxa"/>
          </w:tcPr>
          <w:p w14:paraId="2EA1A68C" w14:textId="77777777" w:rsidR="003F366D" w:rsidRPr="003F366D" w:rsidRDefault="003F366D" w:rsidP="003F366D">
            <w:pPr>
              <w:rPr>
                <w:rFonts w:ascii="Verdana" w:eastAsia="Times New Roman" w:hAnsi="Verdana" w:cs="Times New Roman"/>
                <w:lang w:eastAsia="ar-SA"/>
              </w:rPr>
            </w:pPr>
          </w:p>
        </w:tc>
      </w:tr>
      <w:tr w:rsidR="003F366D" w:rsidRPr="00055DD4" w14:paraId="78BAB40C" w14:textId="77777777" w:rsidTr="008B7E54">
        <w:tc>
          <w:tcPr>
            <w:tcW w:w="1413" w:type="dxa"/>
          </w:tcPr>
          <w:p w14:paraId="4A743DEC" w14:textId="77777777" w:rsidR="003F366D" w:rsidRPr="00B174FA" w:rsidRDefault="003F366D" w:rsidP="003F366D">
            <w:pPr>
              <w:pStyle w:val="broodtekst"/>
            </w:pPr>
            <w:r w:rsidRPr="00B174FA">
              <w:t>Toelichting:</w:t>
            </w:r>
          </w:p>
        </w:tc>
        <w:tc>
          <w:tcPr>
            <w:tcW w:w="6237" w:type="dxa"/>
            <w:gridSpan w:val="5"/>
          </w:tcPr>
          <w:p w14:paraId="68786DC2" w14:textId="77777777" w:rsidR="003F366D" w:rsidRPr="00B174FA" w:rsidRDefault="003F366D" w:rsidP="003F366D">
            <w:pPr>
              <w:pStyle w:val="broodtekst"/>
              <w:keepNext/>
            </w:pPr>
          </w:p>
        </w:tc>
        <w:tc>
          <w:tcPr>
            <w:tcW w:w="2268" w:type="dxa"/>
          </w:tcPr>
          <w:p w14:paraId="6F17A24F"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0E41BBE2" w14:textId="77777777" w:rsidTr="008B7E54">
        <w:tc>
          <w:tcPr>
            <w:tcW w:w="1413" w:type="dxa"/>
          </w:tcPr>
          <w:p w14:paraId="2D9A1A3C" w14:textId="77777777" w:rsidR="003F366D" w:rsidRPr="00B174FA" w:rsidRDefault="003F366D" w:rsidP="003F366D">
            <w:pPr>
              <w:pStyle w:val="broodtekst"/>
            </w:pPr>
            <w:r w:rsidRPr="00B174FA">
              <w:t>Verificatie:</w:t>
            </w:r>
          </w:p>
        </w:tc>
        <w:tc>
          <w:tcPr>
            <w:tcW w:w="6237" w:type="dxa"/>
            <w:gridSpan w:val="5"/>
          </w:tcPr>
          <w:p w14:paraId="0BED3C9A" w14:textId="77777777" w:rsidR="003F366D" w:rsidRPr="00B174FA" w:rsidRDefault="003F366D" w:rsidP="003F366D">
            <w:pPr>
              <w:pStyle w:val="broodtekst"/>
              <w:keepNext/>
              <w:rPr>
                <w:lang w:val="en-US"/>
              </w:rPr>
            </w:pPr>
            <w:r>
              <w:rPr>
                <w:lang w:val="en-US"/>
              </w:rPr>
              <w:t>Documentatie</w:t>
            </w:r>
            <w:r w:rsidRPr="00B174FA">
              <w:rPr>
                <w:lang w:val="en-US"/>
              </w:rPr>
              <w:t>.</w:t>
            </w:r>
          </w:p>
        </w:tc>
        <w:tc>
          <w:tcPr>
            <w:tcW w:w="2268" w:type="dxa"/>
          </w:tcPr>
          <w:p w14:paraId="273A9A64"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1F680E4A" w14:textId="77777777" w:rsidTr="008B7E54">
        <w:tc>
          <w:tcPr>
            <w:tcW w:w="1413" w:type="dxa"/>
            <w:shd w:val="clear" w:color="auto" w:fill="E6E6E6"/>
          </w:tcPr>
          <w:p w14:paraId="0AD18082" w14:textId="77777777" w:rsidR="003F366D" w:rsidRPr="00B174FA" w:rsidRDefault="003F366D" w:rsidP="003F366D">
            <w:pPr>
              <w:pStyle w:val="broodtekst"/>
              <w:rPr>
                <w:b/>
              </w:rPr>
            </w:pPr>
            <w:r w:rsidRPr="00B174FA">
              <w:rPr>
                <w:b/>
              </w:rPr>
              <w:t>VSE-</w:t>
            </w:r>
            <w:r>
              <w:rPr>
                <w:b/>
              </w:rPr>
              <w:t>58</w:t>
            </w:r>
          </w:p>
        </w:tc>
        <w:tc>
          <w:tcPr>
            <w:tcW w:w="6237" w:type="dxa"/>
            <w:gridSpan w:val="5"/>
            <w:shd w:val="clear" w:color="auto" w:fill="E6E6E6"/>
          </w:tcPr>
          <w:p w14:paraId="223B9F92" w14:textId="77777777" w:rsidR="003F366D" w:rsidRPr="00B174FA" w:rsidRDefault="003F366D" w:rsidP="003F366D">
            <w:pPr>
              <w:pStyle w:val="broodtekst"/>
              <w:rPr>
                <w:b/>
              </w:rPr>
            </w:pPr>
            <w:r w:rsidRPr="00B174FA">
              <w:rPr>
                <w:b/>
              </w:rPr>
              <w:t>Temperatuur vloeistoffen</w:t>
            </w:r>
          </w:p>
        </w:tc>
        <w:tc>
          <w:tcPr>
            <w:tcW w:w="2268" w:type="dxa"/>
            <w:shd w:val="clear" w:color="auto" w:fill="86C490"/>
          </w:tcPr>
          <w:p w14:paraId="64655B2F"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16C09892" w14:textId="77777777" w:rsidTr="008B7E54">
        <w:tc>
          <w:tcPr>
            <w:tcW w:w="1413" w:type="dxa"/>
          </w:tcPr>
          <w:p w14:paraId="75F8FC27" w14:textId="77777777" w:rsidR="003F366D" w:rsidRPr="00B174FA" w:rsidRDefault="003F366D" w:rsidP="003F366D">
            <w:pPr>
              <w:pStyle w:val="broodtekst"/>
            </w:pPr>
            <w:r w:rsidRPr="00B174FA">
              <w:lastRenderedPageBreak/>
              <w:t>Eis:</w:t>
            </w:r>
          </w:p>
        </w:tc>
        <w:tc>
          <w:tcPr>
            <w:tcW w:w="6237" w:type="dxa"/>
            <w:gridSpan w:val="5"/>
          </w:tcPr>
          <w:p w14:paraId="6BEE6B1D" w14:textId="77777777" w:rsidR="003F366D" w:rsidRPr="00B174FA" w:rsidRDefault="003F366D" w:rsidP="003F366D">
            <w:pPr>
              <w:rPr>
                <w:rFonts w:ascii="Verdana" w:hAnsi="Verdana"/>
              </w:rPr>
            </w:pPr>
            <w:r w:rsidRPr="00B174FA">
              <w:rPr>
                <w:rFonts w:ascii="Verdana" w:hAnsi="Verdana"/>
                <w:lang w:eastAsia="ar-SA"/>
              </w:rPr>
              <w:t>Indien het apparaat vloeistoffen gebruikt voor regulier functioneren dienen deze opgeslagen en gebruikt te kunnen worden bij de temperaturen gespecificeerd in VSE-</w:t>
            </w:r>
            <w:r>
              <w:rPr>
                <w:rFonts w:ascii="Verdana" w:hAnsi="Verdana"/>
                <w:lang w:eastAsia="ar-SA"/>
              </w:rPr>
              <w:t>39</w:t>
            </w:r>
            <w:r w:rsidRPr="00B174FA">
              <w:rPr>
                <w:rFonts w:ascii="Verdana" w:hAnsi="Verdana"/>
                <w:lang w:eastAsia="ar-SA"/>
              </w:rPr>
              <w:t>.</w:t>
            </w:r>
          </w:p>
        </w:tc>
        <w:tc>
          <w:tcPr>
            <w:tcW w:w="2268" w:type="dxa"/>
          </w:tcPr>
          <w:p w14:paraId="3490169F" w14:textId="77777777" w:rsidR="003F366D" w:rsidRPr="003F366D" w:rsidRDefault="003F366D" w:rsidP="003F366D">
            <w:pPr>
              <w:rPr>
                <w:rFonts w:ascii="Verdana" w:eastAsia="Times New Roman" w:hAnsi="Verdana" w:cs="Times New Roman"/>
                <w:lang w:eastAsia="ar-SA"/>
              </w:rPr>
            </w:pPr>
          </w:p>
        </w:tc>
      </w:tr>
      <w:tr w:rsidR="003F366D" w:rsidRPr="00055DD4" w14:paraId="55588D92" w14:textId="77777777" w:rsidTr="008B7E54">
        <w:tc>
          <w:tcPr>
            <w:tcW w:w="1413" w:type="dxa"/>
          </w:tcPr>
          <w:p w14:paraId="75A9E577" w14:textId="77777777" w:rsidR="003F366D" w:rsidRPr="00B174FA" w:rsidRDefault="003F366D" w:rsidP="003F366D">
            <w:pPr>
              <w:pStyle w:val="broodtekst"/>
            </w:pPr>
            <w:r w:rsidRPr="00B174FA">
              <w:t>Toelichting:</w:t>
            </w:r>
          </w:p>
        </w:tc>
        <w:tc>
          <w:tcPr>
            <w:tcW w:w="6237" w:type="dxa"/>
            <w:gridSpan w:val="5"/>
          </w:tcPr>
          <w:p w14:paraId="11D4EA90" w14:textId="77777777" w:rsidR="003F366D" w:rsidRPr="00B174FA" w:rsidRDefault="003F366D" w:rsidP="003F366D">
            <w:pPr>
              <w:pStyle w:val="broodtekst"/>
              <w:keepNext/>
            </w:pPr>
          </w:p>
        </w:tc>
        <w:tc>
          <w:tcPr>
            <w:tcW w:w="2268" w:type="dxa"/>
          </w:tcPr>
          <w:p w14:paraId="3037522E"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38C4E289" w14:textId="77777777" w:rsidTr="008B7E54">
        <w:tc>
          <w:tcPr>
            <w:tcW w:w="1413" w:type="dxa"/>
          </w:tcPr>
          <w:p w14:paraId="413BF23B" w14:textId="77777777" w:rsidR="003F366D" w:rsidRPr="00B174FA" w:rsidRDefault="003F366D" w:rsidP="003F366D">
            <w:pPr>
              <w:pStyle w:val="broodtekst"/>
            </w:pPr>
            <w:r w:rsidRPr="00B174FA">
              <w:t>Verificatie:</w:t>
            </w:r>
          </w:p>
        </w:tc>
        <w:tc>
          <w:tcPr>
            <w:tcW w:w="6237" w:type="dxa"/>
            <w:gridSpan w:val="5"/>
          </w:tcPr>
          <w:p w14:paraId="33C89342" w14:textId="77777777" w:rsidR="003F366D" w:rsidRPr="00B174FA" w:rsidRDefault="003F366D" w:rsidP="003F366D">
            <w:pPr>
              <w:pStyle w:val="broodtekst"/>
              <w:keepNext/>
              <w:rPr>
                <w:lang w:val="en-US"/>
              </w:rPr>
            </w:pPr>
            <w:r w:rsidRPr="00B174FA">
              <w:rPr>
                <w:lang w:val="en-US"/>
              </w:rPr>
              <w:t>Documentatie.</w:t>
            </w:r>
          </w:p>
        </w:tc>
        <w:tc>
          <w:tcPr>
            <w:tcW w:w="2268" w:type="dxa"/>
          </w:tcPr>
          <w:p w14:paraId="30C60BF1"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3A44C1A1" w14:textId="77777777" w:rsidTr="008B7E54">
        <w:tc>
          <w:tcPr>
            <w:tcW w:w="1413" w:type="dxa"/>
            <w:shd w:val="clear" w:color="auto" w:fill="E6E6E6"/>
          </w:tcPr>
          <w:p w14:paraId="74336E45" w14:textId="77777777" w:rsidR="003F366D" w:rsidRPr="00B174FA" w:rsidRDefault="003F366D" w:rsidP="003F366D">
            <w:pPr>
              <w:pStyle w:val="broodtekst"/>
              <w:rPr>
                <w:b/>
              </w:rPr>
            </w:pPr>
            <w:r w:rsidRPr="00B174FA">
              <w:rPr>
                <w:b/>
              </w:rPr>
              <w:t>VSE-</w:t>
            </w:r>
            <w:r>
              <w:rPr>
                <w:b/>
              </w:rPr>
              <w:t>59</w:t>
            </w:r>
          </w:p>
        </w:tc>
        <w:tc>
          <w:tcPr>
            <w:tcW w:w="6237" w:type="dxa"/>
            <w:gridSpan w:val="5"/>
            <w:shd w:val="clear" w:color="auto" w:fill="E6E6E6"/>
          </w:tcPr>
          <w:p w14:paraId="741A385C" w14:textId="77777777" w:rsidR="003F366D" w:rsidRPr="00B174FA" w:rsidRDefault="003F366D" w:rsidP="003F366D">
            <w:pPr>
              <w:pStyle w:val="broodtekst"/>
              <w:rPr>
                <w:b/>
              </w:rPr>
            </w:pPr>
            <w:r w:rsidRPr="00B174FA">
              <w:rPr>
                <w:b/>
              </w:rPr>
              <w:t>Windsnelheid vloeistoffen</w:t>
            </w:r>
          </w:p>
        </w:tc>
        <w:tc>
          <w:tcPr>
            <w:tcW w:w="2268" w:type="dxa"/>
            <w:shd w:val="clear" w:color="auto" w:fill="86C490"/>
          </w:tcPr>
          <w:p w14:paraId="2CF125D2"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650BF034" w14:textId="77777777" w:rsidTr="008B7E54">
        <w:tc>
          <w:tcPr>
            <w:tcW w:w="1413" w:type="dxa"/>
          </w:tcPr>
          <w:p w14:paraId="7AC51D3E" w14:textId="77777777" w:rsidR="003F366D" w:rsidRPr="00B174FA" w:rsidRDefault="003F366D" w:rsidP="003F366D">
            <w:pPr>
              <w:pStyle w:val="broodtekst"/>
            </w:pPr>
            <w:r w:rsidRPr="00B174FA">
              <w:t>Eis:</w:t>
            </w:r>
          </w:p>
        </w:tc>
        <w:tc>
          <w:tcPr>
            <w:tcW w:w="6237" w:type="dxa"/>
            <w:gridSpan w:val="5"/>
          </w:tcPr>
          <w:p w14:paraId="76FFD8F8" w14:textId="77777777" w:rsidR="003F366D" w:rsidRPr="00B174FA" w:rsidRDefault="003F366D" w:rsidP="003F366D">
            <w:pPr>
              <w:rPr>
                <w:rFonts w:ascii="Verdana" w:hAnsi="Verdana"/>
              </w:rPr>
            </w:pPr>
            <w:r w:rsidRPr="00B174FA">
              <w:rPr>
                <w:rFonts w:ascii="Verdana" w:hAnsi="Verdana"/>
                <w:lang w:eastAsia="ar-SA"/>
              </w:rPr>
              <w:t>Indien het apparaat vloeistoffen gebruikt voor regulier functioneren dienen deze opgeslagen en gebruikt kunnen worden bij de windsnelheden gespecificeerd</w:t>
            </w:r>
            <w:r>
              <w:rPr>
                <w:rFonts w:ascii="Verdana" w:hAnsi="Verdana"/>
                <w:lang w:eastAsia="ar-SA"/>
              </w:rPr>
              <w:t xml:space="preserve"> in VSE-55</w:t>
            </w:r>
            <w:r w:rsidRPr="00B174FA">
              <w:rPr>
                <w:rFonts w:ascii="Verdana" w:hAnsi="Verdana"/>
                <w:lang w:eastAsia="ar-SA"/>
              </w:rPr>
              <w:t>.</w:t>
            </w:r>
          </w:p>
        </w:tc>
        <w:tc>
          <w:tcPr>
            <w:tcW w:w="2268" w:type="dxa"/>
          </w:tcPr>
          <w:p w14:paraId="50338F43" w14:textId="77777777" w:rsidR="003F366D" w:rsidRPr="003F366D" w:rsidRDefault="003F366D" w:rsidP="003F366D">
            <w:pPr>
              <w:rPr>
                <w:rFonts w:ascii="Verdana" w:eastAsia="Times New Roman" w:hAnsi="Verdana" w:cs="Times New Roman"/>
                <w:lang w:eastAsia="ar-SA"/>
              </w:rPr>
            </w:pPr>
          </w:p>
        </w:tc>
      </w:tr>
      <w:tr w:rsidR="003F366D" w:rsidRPr="00055DD4" w14:paraId="552B7A7F" w14:textId="77777777" w:rsidTr="008B7E54">
        <w:tc>
          <w:tcPr>
            <w:tcW w:w="1413" w:type="dxa"/>
          </w:tcPr>
          <w:p w14:paraId="160AE631" w14:textId="77777777" w:rsidR="003F366D" w:rsidRPr="00B174FA" w:rsidRDefault="003F366D" w:rsidP="003F366D">
            <w:pPr>
              <w:pStyle w:val="broodtekst"/>
            </w:pPr>
            <w:r w:rsidRPr="00B174FA">
              <w:t>Toelichting:</w:t>
            </w:r>
          </w:p>
        </w:tc>
        <w:tc>
          <w:tcPr>
            <w:tcW w:w="6237" w:type="dxa"/>
            <w:gridSpan w:val="5"/>
          </w:tcPr>
          <w:p w14:paraId="3B2D9D79" w14:textId="77777777" w:rsidR="003F366D" w:rsidRPr="00B174FA" w:rsidRDefault="003F366D" w:rsidP="003F366D">
            <w:pPr>
              <w:pStyle w:val="broodtekst"/>
              <w:keepNext/>
            </w:pPr>
          </w:p>
        </w:tc>
        <w:tc>
          <w:tcPr>
            <w:tcW w:w="2268" w:type="dxa"/>
          </w:tcPr>
          <w:p w14:paraId="5FFF0339"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223DC678" w14:textId="77777777" w:rsidTr="008B7E54">
        <w:tc>
          <w:tcPr>
            <w:tcW w:w="1413" w:type="dxa"/>
          </w:tcPr>
          <w:p w14:paraId="00073D59" w14:textId="77777777" w:rsidR="003F366D" w:rsidRPr="00B174FA" w:rsidRDefault="003F366D" w:rsidP="003F366D">
            <w:pPr>
              <w:pStyle w:val="broodtekst"/>
            </w:pPr>
            <w:r w:rsidRPr="00B174FA">
              <w:t>Verificatie:</w:t>
            </w:r>
          </w:p>
        </w:tc>
        <w:tc>
          <w:tcPr>
            <w:tcW w:w="6237" w:type="dxa"/>
            <w:gridSpan w:val="5"/>
          </w:tcPr>
          <w:p w14:paraId="30C91F54" w14:textId="77777777" w:rsidR="003F366D" w:rsidRPr="00B174FA" w:rsidRDefault="003F366D" w:rsidP="003F366D">
            <w:pPr>
              <w:pStyle w:val="broodtekst"/>
              <w:keepNext/>
              <w:tabs>
                <w:tab w:val="center" w:pos="3990"/>
              </w:tabs>
              <w:rPr>
                <w:lang w:val="en-US"/>
              </w:rPr>
            </w:pPr>
            <w:r w:rsidRPr="00B174FA">
              <w:rPr>
                <w:lang w:val="en-US"/>
              </w:rPr>
              <w:t>Documentatie.</w:t>
            </w:r>
          </w:p>
        </w:tc>
        <w:tc>
          <w:tcPr>
            <w:tcW w:w="2268" w:type="dxa"/>
          </w:tcPr>
          <w:p w14:paraId="2EC3A280" w14:textId="77777777" w:rsidR="003F366D" w:rsidRPr="00055DD4" w:rsidRDefault="003F366D" w:rsidP="003F366D">
            <w:pPr>
              <w:keepNext/>
              <w:tabs>
                <w:tab w:val="center" w:pos="3990"/>
              </w:tabs>
              <w:suppressAutoHyphens/>
              <w:autoSpaceDE w:val="0"/>
              <w:spacing w:before="40" w:after="40" w:line="240" w:lineRule="atLeast"/>
              <w:rPr>
                <w:rFonts w:ascii="Verdana" w:eastAsia="Times New Roman" w:hAnsi="Verdana" w:cs="Times New Roman"/>
                <w:lang w:val="en-GB" w:eastAsia="ar-SA"/>
              </w:rPr>
            </w:pPr>
          </w:p>
        </w:tc>
      </w:tr>
      <w:tr w:rsidR="003F366D" w:rsidRPr="00055DD4" w14:paraId="77922375" w14:textId="77777777" w:rsidTr="008B7E54">
        <w:tc>
          <w:tcPr>
            <w:tcW w:w="1413" w:type="dxa"/>
            <w:shd w:val="clear" w:color="auto" w:fill="E6E6E6"/>
          </w:tcPr>
          <w:p w14:paraId="36F3A563" w14:textId="77777777" w:rsidR="003F366D" w:rsidRPr="00B174FA" w:rsidRDefault="003F366D" w:rsidP="003F366D">
            <w:pPr>
              <w:pStyle w:val="broodtekst"/>
              <w:rPr>
                <w:b/>
              </w:rPr>
            </w:pPr>
            <w:r w:rsidRPr="00B174FA">
              <w:rPr>
                <w:b/>
              </w:rPr>
              <w:t>VSE-6</w:t>
            </w:r>
            <w:r>
              <w:rPr>
                <w:b/>
              </w:rPr>
              <w:t>0</w:t>
            </w:r>
          </w:p>
        </w:tc>
        <w:tc>
          <w:tcPr>
            <w:tcW w:w="6237" w:type="dxa"/>
            <w:gridSpan w:val="5"/>
            <w:shd w:val="clear" w:color="auto" w:fill="E6E6E6"/>
          </w:tcPr>
          <w:p w14:paraId="3C1C9EDB" w14:textId="77777777" w:rsidR="003F366D" w:rsidRPr="00B174FA" w:rsidRDefault="003F366D" w:rsidP="003F366D">
            <w:pPr>
              <w:pStyle w:val="broodtekst"/>
              <w:rPr>
                <w:b/>
              </w:rPr>
            </w:pPr>
            <w:r w:rsidRPr="00B174FA">
              <w:rPr>
                <w:b/>
              </w:rPr>
              <w:t>Toepasbaarheid vloeistoffen</w:t>
            </w:r>
          </w:p>
        </w:tc>
        <w:tc>
          <w:tcPr>
            <w:tcW w:w="2268" w:type="dxa"/>
            <w:shd w:val="clear" w:color="auto" w:fill="86C490"/>
          </w:tcPr>
          <w:p w14:paraId="310713DF"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5CBD6C20" w14:textId="77777777" w:rsidTr="008B7E54">
        <w:tc>
          <w:tcPr>
            <w:tcW w:w="1413" w:type="dxa"/>
          </w:tcPr>
          <w:p w14:paraId="3C672A5A" w14:textId="77777777" w:rsidR="003F366D" w:rsidRPr="00B174FA" w:rsidRDefault="003F366D" w:rsidP="003F366D">
            <w:pPr>
              <w:pStyle w:val="broodtekst"/>
            </w:pPr>
            <w:r w:rsidRPr="00B174FA">
              <w:t>Eis:</w:t>
            </w:r>
          </w:p>
        </w:tc>
        <w:tc>
          <w:tcPr>
            <w:tcW w:w="6237" w:type="dxa"/>
            <w:gridSpan w:val="5"/>
          </w:tcPr>
          <w:p w14:paraId="5CD0996F" w14:textId="77777777" w:rsidR="003F366D" w:rsidRPr="00B174FA" w:rsidRDefault="003F366D" w:rsidP="003F366D">
            <w:pPr>
              <w:rPr>
                <w:rFonts w:ascii="Verdana" w:hAnsi="Verdana"/>
              </w:rPr>
            </w:pPr>
            <w:r w:rsidRPr="00B174FA">
              <w:rPr>
                <w:rFonts w:ascii="Verdana" w:hAnsi="Verdana"/>
                <w:lang w:eastAsia="ar-SA"/>
              </w:rPr>
              <w:t>Indien het apparaat vloeistoffen gebruikt voor regulier functioneren dienen deze geschikt te zijn voor gebruik op offshore locaties.</w:t>
            </w:r>
          </w:p>
        </w:tc>
        <w:tc>
          <w:tcPr>
            <w:tcW w:w="2268" w:type="dxa"/>
          </w:tcPr>
          <w:p w14:paraId="499B0FE4" w14:textId="77777777" w:rsidR="003F366D" w:rsidRPr="003F366D" w:rsidRDefault="003F366D" w:rsidP="003F366D">
            <w:pPr>
              <w:rPr>
                <w:rFonts w:ascii="Verdana" w:eastAsia="Times New Roman" w:hAnsi="Verdana" w:cs="Times New Roman"/>
                <w:lang w:eastAsia="ar-SA"/>
              </w:rPr>
            </w:pPr>
          </w:p>
        </w:tc>
      </w:tr>
      <w:tr w:rsidR="003F366D" w:rsidRPr="003F366D" w14:paraId="68473F7A" w14:textId="77777777" w:rsidTr="008B7E54">
        <w:tc>
          <w:tcPr>
            <w:tcW w:w="1413" w:type="dxa"/>
          </w:tcPr>
          <w:p w14:paraId="69EA00B5" w14:textId="77777777" w:rsidR="003F366D" w:rsidRPr="00B174FA" w:rsidRDefault="003F366D" w:rsidP="003F366D">
            <w:pPr>
              <w:pStyle w:val="broodtekst"/>
            </w:pPr>
            <w:r w:rsidRPr="00B174FA">
              <w:t>Toelichting:</w:t>
            </w:r>
          </w:p>
        </w:tc>
        <w:tc>
          <w:tcPr>
            <w:tcW w:w="6237" w:type="dxa"/>
            <w:gridSpan w:val="5"/>
          </w:tcPr>
          <w:p w14:paraId="512A0DF9" w14:textId="77777777" w:rsidR="003F366D" w:rsidRPr="00B174FA" w:rsidRDefault="003F366D" w:rsidP="003F366D">
            <w:pPr>
              <w:pStyle w:val="broodtekst"/>
              <w:keepNext/>
            </w:pPr>
            <w:r w:rsidRPr="00B174FA">
              <w:t>Ook de vloeistoffen dienen te voldoen aan de richtlijnen van DNV GL en IEC.</w:t>
            </w:r>
          </w:p>
        </w:tc>
        <w:tc>
          <w:tcPr>
            <w:tcW w:w="2268" w:type="dxa"/>
          </w:tcPr>
          <w:p w14:paraId="5566EAB7"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055DD4" w14:paraId="45BC121A" w14:textId="77777777" w:rsidTr="008B7E54">
        <w:tc>
          <w:tcPr>
            <w:tcW w:w="1413" w:type="dxa"/>
          </w:tcPr>
          <w:p w14:paraId="105B12B9" w14:textId="77777777" w:rsidR="003F366D" w:rsidRPr="00B174FA" w:rsidRDefault="003F366D" w:rsidP="003F366D">
            <w:pPr>
              <w:pStyle w:val="broodtekst"/>
            </w:pPr>
            <w:r w:rsidRPr="00B174FA">
              <w:t>Verificatie:</w:t>
            </w:r>
          </w:p>
        </w:tc>
        <w:tc>
          <w:tcPr>
            <w:tcW w:w="6237" w:type="dxa"/>
            <w:gridSpan w:val="5"/>
          </w:tcPr>
          <w:p w14:paraId="10EA1029" w14:textId="77777777" w:rsidR="003F366D" w:rsidRPr="00B174FA" w:rsidRDefault="003F366D" w:rsidP="003F366D">
            <w:pPr>
              <w:pStyle w:val="broodtekst"/>
              <w:keepNext/>
              <w:rPr>
                <w:lang w:val="en-US"/>
              </w:rPr>
            </w:pPr>
            <w:r>
              <w:rPr>
                <w:lang w:val="en-US"/>
              </w:rPr>
              <w:t>Documentatie</w:t>
            </w:r>
            <w:r w:rsidRPr="00B174FA">
              <w:rPr>
                <w:lang w:val="en-US"/>
              </w:rPr>
              <w:t>.</w:t>
            </w:r>
          </w:p>
        </w:tc>
        <w:tc>
          <w:tcPr>
            <w:tcW w:w="2268" w:type="dxa"/>
          </w:tcPr>
          <w:p w14:paraId="7E7ABD46"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282E32" w14:paraId="02E0D422" w14:textId="77777777" w:rsidTr="008B7E54">
        <w:tc>
          <w:tcPr>
            <w:tcW w:w="1413" w:type="dxa"/>
            <w:shd w:val="clear" w:color="auto" w:fill="E6E6E6"/>
          </w:tcPr>
          <w:p w14:paraId="5B0F4A08" w14:textId="77777777" w:rsidR="003F366D" w:rsidRPr="00B174FA" w:rsidRDefault="003F366D" w:rsidP="003F366D">
            <w:pPr>
              <w:pStyle w:val="broodtekst"/>
              <w:rPr>
                <w:b/>
              </w:rPr>
            </w:pPr>
            <w:r w:rsidRPr="00B174FA">
              <w:rPr>
                <w:b/>
              </w:rPr>
              <w:t>VSE-6</w:t>
            </w:r>
            <w:r>
              <w:rPr>
                <w:b/>
              </w:rPr>
              <w:t>1</w:t>
            </w:r>
          </w:p>
        </w:tc>
        <w:tc>
          <w:tcPr>
            <w:tcW w:w="6237" w:type="dxa"/>
            <w:gridSpan w:val="5"/>
            <w:shd w:val="clear" w:color="auto" w:fill="E6E6E6"/>
          </w:tcPr>
          <w:p w14:paraId="749805E5" w14:textId="77777777" w:rsidR="003F366D" w:rsidRPr="00B174FA" w:rsidRDefault="003F366D" w:rsidP="003F366D">
            <w:pPr>
              <w:pStyle w:val="broodtekst"/>
              <w:rPr>
                <w:b/>
              </w:rPr>
            </w:pPr>
            <w:r w:rsidRPr="00B174FA">
              <w:rPr>
                <w:b/>
              </w:rPr>
              <w:t>Afschermen aan/uit knop</w:t>
            </w:r>
          </w:p>
        </w:tc>
        <w:tc>
          <w:tcPr>
            <w:tcW w:w="2268" w:type="dxa"/>
            <w:shd w:val="clear" w:color="auto" w:fill="86C490"/>
          </w:tcPr>
          <w:p w14:paraId="07271F1A"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57FE6C5A" w14:textId="77777777" w:rsidTr="008B7E54">
        <w:tc>
          <w:tcPr>
            <w:tcW w:w="1413" w:type="dxa"/>
          </w:tcPr>
          <w:p w14:paraId="0636CBDC" w14:textId="77777777" w:rsidR="003F366D" w:rsidRPr="00B174FA" w:rsidRDefault="003F366D" w:rsidP="003F366D">
            <w:pPr>
              <w:pStyle w:val="broodtekst"/>
            </w:pPr>
            <w:r w:rsidRPr="00B174FA">
              <w:t>Eis:</w:t>
            </w:r>
          </w:p>
        </w:tc>
        <w:tc>
          <w:tcPr>
            <w:tcW w:w="6237" w:type="dxa"/>
            <w:gridSpan w:val="5"/>
          </w:tcPr>
          <w:p w14:paraId="7F37708A" w14:textId="77777777" w:rsidR="003F366D" w:rsidRPr="00B174FA" w:rsidRDefault="003F366D" w:rsidP="003F366D">
            <w:pPr>
              <w:rPr>
                <w:rFonts w:ascii="Verdana" w:hAnsi="Verdana"/>
              </w:rPr>
            </w:pPr>
            <w:r w:rsidRPr="00B174FA">
              <w:rPr>
                <w:rFonts w:ascii="Verdana" w:hAnsi="Verdana"/>
                <w:lang w:eastAsia="ar-SA"/>
              </w:rPr>
              <w:t>Indien het apparaat beschikt over een externe aan/uit knop, moet deze afgeschermd of afgekoppeld kunnen worden om onbedoeld uitschakelen te voorkomen.</w:t>
            </w:r>
          </w:p>
        </w:tc>
        <w:tc>
          <w:tcPr>
            <w:tcW w:w="2268" w:type="dxa"/>
          </w:tcPr>
          <w:p w14:paraId="0CE5691E" w14:textId="77777777" w:rsidR="003F366D" w:rsidRPr="003F366D" w:rsidRDefault="003F366D" w:rsidP="003F366D">
            <w:pPr>
              <w:rPr>
                <w:rFonts w:ascii="Verdana" w:eastAsia="Times New Roman" w:hAnsi="Verdana" w:cs="Times New Roman"/>
                <w:lang w:eastAsia="ar-SA"/>
              </w:rPr>
            </w:pPr>
          </w:p>
        </w:tc>
      </w:tr>
      <w:tr w:rsidR="003F366D" w:rsidRPr="00055DD4" w14:paraId="280CD365" w14:textId="77777777" w:rsidTr="008B7E54">
        <w:tc>
          <w:tcPr>
            <w:tcW w:w="1413" w:type="dxa"/>
          </w:tcPr>
          <w:p w14:paraId="568FAB56" w14:textId="77777777" w:rsidR="003F366D" w:rsidRPr="00B174FA" w:rsidRDefault="003F366D" w:rsidP="003F366D">
            <w:pPr>
              <w:pStyle w:val="broodtekst"/>
            </w:pPr>
            <w:r w:rsidRPr="00B174FA">
              <w:t>Toelichting:</w:t>
            </w:r>
          </w:p>
        </w:tc>
        <w:tc>
          <w:tcPr>
            <w:tcW w:w="6237" w:type="dxa"/>
            <w:gridSpan w:val="5"/>
          </w:tcPr>
          <w:p w14:paraId="60ACD8A2" w14:textId="77777777" w:rsidR="003F366D" w:rsidRPr="00B174FA" w:rsidRDefault="003F366D" w:rsidP="003F366D">
            <w:pPr>
              <w:pStyle w:val="broodtekst"/>
              <w:keepNext/>
            </w:pPr>
          </w:p>
        </w:tc>
        <w:tc>
          <w:tcPr>
            <w:tcW w:w="2268" w:type="dxa"/>
          </w:tcPr>
          <w:p w14:paraId="61FFA93F"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04B40F32" w14:textId="77777777" w:rsidTr="008B7E54">
        <w:tc>
          <w:tcPr>
            <w:tcW w:w="1413" w:type="dxa"/>
          </w:tcPr>
          <w:p w14:paraId="0F1686B0" w14:textId="77777777" w:rsidR="003F366D" w:rsidRPr="00B174FA" w:rsidRDefault="003F366D" w:rsidP="003F366D">
            <w:pPr>
              <w:pStyle w:val="broodtekst"/>
            </w:pPr>
            <w:r w:rsidRPr="00B174FA">
              <w:t>Verificatie:</w:t>
            </w:r>
          </w:p>
        </w:tc>
        <w:tc>
          <w:tcPr>
            <w:tcW w:w="6237" w:type="dxa"/>
            <w:gridSpan w:val="5"/>
          </w:tcPr>
          <w:p w14:paraId="6E39BBDE" w14:textId="77777777" w:rsidR="003F366D" w:rsidRPr="00B174FA" w:rsidRDefault="003F366D" w:rsidP="003F366D">
            <w:pPr>
              <w:pStyle w:val="broodtekst"/>
              <w:keepNext/>
              <w:rPr>
                <w:lang w:val="en-US"/>
              </w:rPr>
            </w:pPr>
            <w:r>
              <w:rPr>
                <w:lang w:val="en-US"/>
              </w:rPr>
              <w:t>Documentatie.</w:t>
            </w:r>
          </w:p>
        </w:tc>
        <w:tc>
          <w:tcPr>
            <w:tcW w:w="2268" w:type="dxa"/>
          </w:tcPr>
          <w:p w14:paraId="37E91AC0"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3CAF802B" w14:textId="77777777" w:rsidTr="008B7E54">
        <w:tc>
          <w:tcPr>
            <w:tcW w:w="1413" w:type="dxa"/>
            <w:shd w:val="clear" w:color="auto" w:fill="E6E6E6"/>
          </w:tcPr>
          <w:p w14:paraId="0AB7A3AB" w14:textId="77777777" w:rsidR="003F366D" w:rsidRPr="00B174FA" w:rsidRDefault="003F366D" w:rsidP="003F366D">
            <w:pPr>
              <w:pStyle w:val="broodtekst"/>
              <w:rPr>
                <w:b/>
                <w:lang w:val="en-US"/>
              </w:rPr>
            </w:pPr>
            <w:r w:rsidRPr="00B174FA">
              <w:rPr>
                <w:b/>
                <w:lang w:val="en-US"/>
              </w:rPr>
              <w:t>VSE-6</w:t>
            </w:r>
            <w:r>
              <w:rPr>
                <w:b/>
                <w:lang w:val="en-US"/>
              </w:rPr>
              <w:t>2</w:t>
            </w:r>
          </w:p>
        </w:tc>
        <w:tc>
          <w:tcPr>
            <w:tcW w:w="6237" w:type="dxa"/>
            <w:gridSpan w:val="5"/>
            <w:shd w:val="clear" w:color="auto" w:fill="E6E6E6"/>
          </w:tcPr>
          <w:p w14:paraId="420E9AEE" w14:textId="77777777" w:rsidR="003F366D" w:rsidRPr="00B174FA" w:rsidRDefault="003F366D" w:rsidP="003F366D">
            <w:pPr>
              <w:pStyle w:val="broodtekst"/>
              <w:rPr>
                <w:b/>
                <w:lang w:val="en-US"/>
              </w:rPr>
            </w:pPr>
            <w:r w:rsidRPr="00B174FA">
              <w:rPr>
                <w:b/>
                <w:lang w:val="en-US"/>
              </w:rPr>
              <w:t>Opslaan data</w:t>
            </w:r>
          </w:p>
        </w:tc>
        <w:tc>
          <w:tcPr>
            <w:tcW w:w="2268" w:type="dxa"/>
            <w:shd w:val="clear" w:color="auto" w:fill="86C490"/>
          </w:tcPr>
          <w:p w14:paraId="455A8510"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7AC00431" w14:textId="77777777" w:rsidTr="008B7E54">
        <w:tc>
          <w:tcPr>
            <w:tcW w:w="1413" w:type="dxa"/>
          </w:tcPr>
          <w:p w14:paraId="33D4C4CB" w14:textId="77777777" w:rsidR="003F366D" w:rsidRPr="00B174FA" w:rsidRDefault="003F366D" w:rsidP="003F366D">
            <w:pPr>
              <w:pStyle w:val="broodtekst"/>
              <w:rPr>
                <w:lang w:val="en-US"/>
              </w:rPr>
            </w:pPr>
            <w:r w:rsidRPr="00B174FA">
              <w:rPr>
                <w:lang w:val="en-US"/>
              </w:rPr>
              <w:t>Eis:</w:t>
            </w:r>
          </w:p>
          <w:p w14:paraId="048E6B0E" w14:textId="77777777" w:rsidR="003F366D" w:rsidRPr="00B174FA" w:rsidRDefault="003F366D" w:rsidP="003F366D">
            <w:pPr>
              <w:pStyle w:val="broodtekst"/>
              <w:rPr>
                <w:lang w:val="en-US"/>
              </w:rPr>
            </w:pPr>
          </w:p>
        </w:tc>
        <w:tc>
          <w:tcPr>
            <w:tcW w:w="6237" w:type="dxa"/>
            <w:gridSpan w:val="5"/>
          </w:tcPr>
          <w:p w14:paraId="66AD9A40" w14:textId="77777777" w:rsidR="003F366D" w:rsidRPr="00B174FA" w:rsidRDefault="003F366D" w:rsidP="003F366D">
            <w:pPr>
              <w:pStyle w:val="broodtekst"/>
              <w:keepNext/>
            </w:pPr>
            <w:r w:rsidRPr="00B174FA">
              <w:t>De LiDAR dient de mogelijkheid te hebben om de standaard meetdata op te slaan voor een periode van minimaal één jaar.</w:t>
            </w:r>
          </w:p>
        </w:tc>
        <w:tc>
          <w:tcPr>
            <w:tcW w:w="2268" w:type="dxa"/>
          </w:tcPr>
          <w:p w14:paraId="2D0382DC"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3F366D" w14:paraId="0E8ACF86" w14:textId="77777777" w:rsidTr="008B7E54">
        <w:tc>
          <w:tcPr>
            <w:tcW w:w="1413" w:type="dxa"/>
          </w:tcPr>
          <w:p w14:paraId="336DB693" w14:textId="77777777" w:rsidR="003F366D" w:rsidRPr="00B174FA" w:rsidRDefault="003F366D" w:rsidP="003F366D">
            <w:pPr>
              <w:pStyle w:val="broodtekst"/>
            </w:pPr>
            <w:r w:rsidRPr="00B174FA">
              <w:t>Toelichting:</w:t>
            </w:r>
          </w:p>
        </w:tc>
        <w:tc>
          <w:tcPr>
            <w:tcW w:w="6237" w:type="dxa"/>
            <w:gridSpan w:val="5"/>
          </w:tcPr>
          <w:p w14:paraId="1301F91A" w14:textId="77777777" w:rsidR="003F366D" w:rsidRPr="00B174FA" w:rsidRDefault="003F366D" w:rsidP="003F366D">
            <w:pPr>
              <w:pStyle w:val="broodtekst"/>
              <w:keepNext/>
              <w:rPr>
                <w:color w:val="FF0000"/>
              </w:rPr>
            </w:pPr>
            <w:r w:rsidRPr="00B174FA">
              <w:rPr>
                <w:color w:val="000000" w:themeColor="text1"/>
              </w:rPr>
              <w:t>Hiermee wordt de data bedoeld zoals beschreven in VSE-20</w:t>
            </w:r>
          </w:p>
        </w:tc>
        <w:tc>
          <w:tcPr>
            <w:tcW w:w="2268" w:type="dxa"/>
          </w:tcPr>
          <w:p w14:paraId="4DBE09CD"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color w:val="000000"/>
                <w:lang w:eastAsia="ar-SA"/>
              </w:rPr>
            </w:pPr>
          </w:p>
        </w:tc>
      </w:tr>
      <w:tr w:rsidR="003F366D" w:rsidRPr="00055DD4" w14:paraId="3CFAA882" w14:textId="77777777" w:rsidTr="008B7E54">
        <w:tc>
          <w:tcPr>
            <w:tcW w:w="1413" w:type="dxa"/>
          </w:tcPr>
          <w:p w14:paraId="7E47F72E" w14:textId="77777777" w:rsidR="003F366D" w:rsidRPr="00B174FA" w:rsidRDefault="003F366D" w:rsidP="003F366D">
            <w:pPr>
              <w:pStyle w:val="broodtekst"/>
            </w:pPr>
            <w:r w:rsidRPr="00B174FA">
              <w:t>Verificatie:</w:t>
            </w:r>
          </w:p>
        </w:tc>
        <w:tc>
          <w:tcPr>
            <w:tcW w:w="6237" w:type="dxa"/>
            <w:gridSpan w:val="5"/>
          </w:tcPr>
          <w:p w14:paraId="29E2A60F" w14:textId="77777777" w:rsidR="003F366D" w:rsidRPr="00B174FA" w:rsidRDefault="003F366D" w:rsidP="003F366D">
            <w:pPr>
              <w:pStyle w:val="broodtekst"/>
              <w:keepNext/>
            </w:pPr>
            <w:r w:rsidRPr="00B174FA">
              <w:t>Documentatie.</w:t>
            </w:r>
          </w:p>
        </w:tc>
        <w:tc>
          <w:tcPr>
            <w:tcW w:w="2268" w:type="dxa"/>
          </w:tcPr>
          <w:p w14:paraId="77095B26"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2686556A" w14:textId="77777777" w:rsidTr="008B7E54">
        <w:tc>
          <w:tcPr>
            <w:tcW w:w="1413" w:type="dxa"/>
            <w:shd w:val="clear" w:color="auto" w:fill="E6E6E6"/>
          </w:tcPr>
          <w:p w14:paraId="771F45AF" w14:textId="77777777" w:rsidR="003F366D" w:rsidRPr="00B174FA" w:rsidRDefault="003F366D" w:rsidP="003F366D">
            <w:pPr>
              <w:pStyle w:val="broodtekst"/>
              <w:rPr>
                <w:b/>
                <w:lang w:val="en-US"/>
              </w:rPr>
            </w:pPr>
            <w:r w:rsidRPr="00B174FA">
              <w:rPr>
                <w:b/>
                <w:lang w:val="en-US"/>
              </w:rPr>
              <w:t>VSE-6</w:t>
            </w:r>
            <w:r>
              <w:rPr>
                <w:b/>
                <w:lang w:val="en-US"/>
              </w:rPr>
              <w:t>3</w:t>
            </w:r>
          </w:p>
        </w:tc>
        <w:tc>
          <w:tcPr>
            <w:tcW w:w="6237" w:type="dxa"/>
            <w:gridSpan w:val="5"/>
            <w:shd w:val="clear" w:color="auto" w:fill="E6E6E6"/>
          </w:tcPr>
          <w:p w14:paraId="05C14F34" w14:textId="77777777" w:rsidR="003F366D" w:rsidRPr="00B174FA" w:rsidRDefault="003F366D" w:rsidP="003F366D">
            <w:pPr>
              <w:pStyle w:val="broodtekst"/>
              <w:rPr>
                <w:b/>
                <w:lang w:val="en-US"/>
              </w:rPr>
            </w:pPr>
            <w:r w:rsidRPr="00B174FA">
              <w:rPr>
                <w:b/>
                <w:lang w:val="en-US"/>
              </w:rPr>
              <w:t>Operating system</w:t>
            </w:r>
          </w:p>
        </w:tc>
        <w:tc>
          <w:tcPr>
            <w:tcW w:w="2268" w:type="dxa"/>
            <w:shd w:val="clear" w:color="auto" w:fill="86C490"/>
          </w:tcPr>
          <w:p w14:paraId="64081E7C"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7E251380" w14:textId="77777777" w:rsidTr="008B7E54">
        <w:tc>
          <w:tcPr>
            <w:tcW w:w="1413" w:type="dxa"/>
          </w:tcPr>
          <w:p w14:paraId="0A87793C" w14:textId="77777777" w:rsidR="003F366D" w:rsidRPr="00B174FA" w:rsidRDefault="003F366D" w:rsidP="003F366D">
            <w:pPr>
              <w:pStyle w:val="broodtekst"/>
              <w:rPr>
                <w:lang w:val="en-US"/>
              </w:rPr>
            </w:pPr>
            <w:r w:rsidRPr="00B174FA">
              <w:rPr>
                <w:lang w:val="en-US"/>
              </w:rPr>
              <w:t>Eis:</w:t>
            </w:r>
          </w:p>
          <w:p w14:paraId="0A42AF58" w14:textId="77777777" w:rsidR="003F366D" w:rsidRPr="00B174FA" w:rsidRDefault="003F366D" w:rsidP="003F366D">
            <w:pPr>
              <w:pStyle w:val="broodtekst"/>
              <w:rPr>
                <w:lang w:val="en-US"/>
              </w:rPr>
            </w:pPr>
          </w:p>
        </w:tc>
        <w:tc>
          <w:tcPr>
            <w:tcW w:w="6237" w:type="dxa"/>
            <w:gridSpan w:val="5"/>
          </w:tcPr>
          <w:p w14:paraId="3B4D6D74" w14:textId="77777777" w:rsidR="003F366D" w:rsidRPr="00B174FA" w:rsidRDefault="003F366D" w:rsidP="003F366D">
            <w:pPr>
              <w:pStyle w:val="broodtekst"/>
            </w:pPr>
            <w:r w:rsidRPr="00B174FA">
              <w:t>Het interne operating system (OS) van het instrument moet minimaal 10 jaar worden ondersteund door de leverancier van het OS.</w:t>
            </w:r>
          </w:p>
        </w:tc>
        <w:tc>
          <w:tcPr>
            <w:tcW w:w="2268" w:type="dxa"/>
          </w:tcPr>
          <w:p w14:paraId="246CD49B" w14:textId="77777777" w:rsidR="003F366D" w:rsidRPr="003F366D" w:rsidRDefault="003F366D" w:rsidP="003F366D">
            <w:pPr>
              <w:suppressAutoHyphens/>
              <w:autoSpaceDE w:val="0"/>
              <w:spacing w:before="40" w:after="40" w:line="240" w:lineRule="atLeast"/>
              <w:rPr>
                <w:rFonts w:ascii="Verdana" w:eastAsia="Times New Roman" w:hAnsi="Verdana" w:cs="Times New Roman"/>
                <w:lang w:eastAsia="ar-SA"/>
              </w:rPr>
            </w:pPr>
          </w:p>
        </w:tc>
      </w:tr>
      <w:tr w:rsidR="003F366D" w:rsidRPr="003F366D" w14:paraId="162306B8" w14:textId="77777777" w:rsidTr="008B7E54">
        <w:tc>
          <w:tcPr>
            <w:tcW w:w="1413" w:type="dxa"/>
          </w:tcPr>
          <w:p w14:paraId="6F6A037E" w14:textId="77777777" w:rsidR="003F366D" w:rsidRPr="00B174FA" w:rsidRDefault="003F366D" w:rsidP="003F366D">
            <w:pPr>
              <w:pStyle w:val="broodtekst"/>
            </w:pPr>
            <w:r w:rsidRPr="00B174FA">
              <w:t>Toelichting:</w:t>
            </w:r>
          </w:p>
        </w:tc>
        <w:tc>
          <w:tcPr>
            <w:tcW w:w="6237" w:type="dxa"/>
            <w:gridSpan w:val="5"/>
          </w:tcPr>
          <w:p w14:paraId="5114EB7D" w14:textId="77777777" w:rsidR="003F366D" w:rsidRPr="00B174FA" w:rsidRDefault="003F366D" w:rsidP="003F366D">
            <w:pPr>
              <w:pStyle w:val="broodtekst"/>
              <w:keepNext/>
              <w:rPr>
                <w:color w:val="FF0000"/>
              </w:rPr>
            </w:pPr>
            <w:r w:rsidRPr="00B174FA">
              <w:rPr>
                <w:color w:val="000000" w:themeColor="text1"/>
              </w:rPr>
              <w:t>Het systeem moet voldoen aan de Baseline Informatiebeveiliging Overheid (BIO). De Opdrachtnemer wordt verzocht aan te geven welk OS wordt gebruikt en hoe dit komende 10 jaar na levering wordt ondersteund.</w:t>
            </w:r>
          </w:p>
        </w:tc>
        <w:tc>
          <w:tcPr>
            <w:tcW w:w="2268" w:type="dxa"/>
          </w:tcPr>
          <w:p w14:paraId="2A9AF7D9"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color w:val="000000"/>
                <w:lang w:eastAsia="ar-SA"/>
              </w:rPr>
            </w:pPr>
          </w:p>
        </w:tc>
      </w:tr>
      <w:tr w:rsidR="003F366D" w:rsidRPr="00055DD4" w14:paraId="70DB9FC3" w14:textId="77777777" w:rsidTr="008B7E54">
        <w:tc>
          <w:tcPr>
            <w:tcW w:w="1413" w:type="dxa"/>
          </w:tcPr>
          <w:p w14:paraId="58C56DE0" w14:textId="77777777" w:rsidR="003F366D" w:rsidRPr="00B174FA" w:rsidRDefault="003F366D" w:rsidP="003F366D">
            <w:pPr>
              <w:pStyle w:val="broodtekst"/>
            </w:pPr>
            <w:r w:rsidRPr="00B174FA">
              <w:t>Verificatie:</w:t>
            </w:r>
          </w:p>
        </w:tc>
        <w:tc>
          <w:tcPr>
            <w:tcW w:w="6237" w:type="dxa"/>
            <w:gridSpan w:val="5"/>
          </w:tcPr>
          <w:p w14:paraId="29150A96" w14:textId="77777777" w:rsidR="003F366D" w:rsidRPr="00B174FA" w:rsidRDefault="003F366D" w:rsidP="003F366D">
            <w:pPr>
              <w:pStyle w:val="broodtekst"/>
              <w:keepNext/>
            </w:pPr>
            <w:r w:rsidRPr="00B174FA">
              <w:t>Documentatie.</w:t>
            </w:r>
          </w:p>
        </w:tc>
        <w:tc>
          <w:tcPr>
            <w:tcW w:w="2268" w:type="dxa"/>
          </w:tcPr>
          <w:p w14:paraId="2743D8A9"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130A58A4" w14:textId="77777777" w:rsidTr="008B7E54">
        <w:tc>
          <w:tcPr>
            <w:tcW w:w="1413" w:type="dxa"/>
            <w:shd w:val="clear" w:color="auto" w:fill="E6E6E6"/>
          </w:tcPr>
          <w:p w14:paraId="348CE9E9" w14:textId="77777777" w:rsidR="003F366D" w:rsidRPr="00B174FA" w:rsidRDefault="003F366D" w:rsidP="003F366D">
            <w:pPr>
              <w:pStyle w:val="broodtekst"/>
              <w:rPr>
                <w:b/>
                <w:lang w:val="en-US"/>
              </w:rPr>
            </w:pPr>
            <w:r w:rsidRPr="00B174FA">
              <w:rPr>
                <w:b/>
                <w:lang w:val="en-US"/>
              </w:rPr>
              <w:t>VSE-6</w:t>
            </w:r>
            <w:r>
              <w:rPr>
                <w:b/>
                <w:lang w:val="en-US"/>
              </w:rPr>
              <w:t>4</w:t>
            </w:r>
          </w:p>
        </w:tc>
        <w:tc>
          <w:tcPr>
            <w:tcW w:w="6237" w:type="dxa"/>
            <w:gridSpan w:val="5"/>
            <w:shd w:val="clear" w:color="auto" w:fill="E6E6E6"/>
          </w:tcPr>
          <w:p w14:paraId="1CF6630B" w14:textId="77777777" w:rsidR="003F366D" w:rsidRPr="00B174FA" w:rsidRDefault="003F366D" w:rsidP="003F366D">
            <w:pPr>
              <w:pStyle w:val="broodtekst"/>
              <w:rPr>
                <w:b/>
                <w:lang w:val="en-US"/>
              </w:rPr>
            </w:pPr>
            <w:r w:rsidRPr="00B174FA">
              <w:rPr>
                <w:b/>
                <w:lang w:val="en-US"/>
              </w:rPr>
              <w:t>Software</w:t>
            </w:r>
          </w:p>
        </w:tc>
        <w:tc>
          <w:tcPr>
            <w:tcW w:w="2268" w:type="dxa"/>
            <w:shd w:val="clear" w:color="auto" w:fill="86C490"/>
          </w:tcPr>
          <w:p w14:paraId="334256D8"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27700145" w14:textId="77777777" w:rsidTr="008B7E54">
        <w:tc>
          <w:tcPr>
            <w:tcW w:w="1413" w:type="dxa"/>
          </w:tcPr>
          <w:p w14:paraId="0EF73996" w14:textId="77777777" w:rsidR="003F366D" w:rsidRPr="00B174FA" w:rsidRDefault="003F366D" w:rsidP="003F366D">
            <w:pPr>
              <w:pStyle w:val="broodtekst"/>
              <w:rPr>
                <w:lang w:val="en-US"/>
              </w:rPr>
            </w:pPr>
            <w:r w:rsidRPr="00B174FA">
              <w:rPr>
                <w:lang w:val="en-US"/>
              </w:rPr>
              <w:t>Eis:</w:t>
            </w:r>
          </w:p>
          <w:p w14:paraId="3D68F733" w14:textId="77777777" w:rsidR="003F366D" w:rsidRPr="00B174FA" w:rsidRDefault="003F366D" w:rsidP="003F366D">
            <w:pPr>
              <w:pStyle w:val="broodtekst"/>
              <w:rPr>
                <w:lang w:val="en-US"/>
              </w:rPr>
            </w:pPr>
          </w:p>
        </w:tc>
        <w:tc>
          <w:tcPr>
            <w:tcW w:w="6237" w:type="dxa"/>
            <w:gridSpan w:val="5"/>
          </w:tcPr>
          <w:p w14:paraId="7EE032D8" w14:textId="77777777" w:rsidR="003F366D" w:rsidRPr="00B174FA" w:rsidRDefault="003F366D" w:rsidP="003F366D">
            <w:pPr>
              <w:pStyle w:val="Tekstopmerking"/>
              <w:rPr>
                <w:sz w:val="18"/>
                <w:szCs w:val="18"/>
                <w:highlight w:val="yellow"/>
              </w:rPr>
            </w:pPr>
            <w:r w:rsidRPr="00B174FA">
              <w:rPr>
                <w:color w:val="000000" w:themeColor="text1"/>
                <w:sz w:val="18"/>
                <w:szCs w:val="18"/>
              </w:rPr>
              <w:t>Software voor dataverwerking dient op verschillende besturingssystemen, waaronder Windows, beschikbaar te zijn.</w:t>
            </w:r>
          </w:p>
        </w:tc>
        <w:tc>
          <w:tcPr>
            <w:tcW w:w="2268" w:type="dxa"/>
          </w:tcPr>
          <w:p w14:paraId="7A0B8812" w14:textId="77777777" w:rsidR="003F366D" w:rsidRPr="003F366D" w:rsidRDefault="003F366D" w:rsidP="003F366D">
            <w:pPr>
              <w:suppressAutoHyphens/>
              <w:spacing w:after="40" w:line="240" w:lineRule="atLeast"/>
              <w:rPr>
                <w:rFonts w:ascii="Verdana" w:eastAsia="Times New Roman" w:hAnsi="Verdana" w:cs="Times New Roman"/>
                <w:color w:val="000000"/>
                <w:lang w:eastAsia="ar-SA"/>
              </w:rPr>
            </w:pPr>
          </w:p>
        </w:tc>
      </w:tr>
      <w:tr w:rsidR="003F366D" w:rsidRPr="00055DD4" w14:paraId="2A0ADC90" w14:textId="77777777" w:rsidTr="008B7E54">
        <w:tc>
          <w:tcPr>
            <w:tcW w:w="1413" w:type="dxa"/>
          </w:tcPr>
          <w:p w14:paraId="0EED68BF" w14:textId="77777777" w:rsidR="003F366D" w:rsidRPr="00B174FA" w:rsidRDefault="003F366D" w:rsidP="003F366D">
            <w:pPr>
              <w:pStyle w:val="broodtekst"/>
            </w:pPr>
            <w:r w:rsidRPr="00B174FA">
              <w:t>Toelichting:</w:t>
            </w:r>
          </w:p>
        </w:tc>
        <w:tc>
          <w:tcPr>
            <w:tcW w:w="6237" w:type="dxa"/>
            <w:gridSpan w:val="5"/>
          </w:tcPr>
          <w:p w14:paraId="44D80F19" w14:textId="77777777" w:rsidR="003F366D" w:rsidRPr="00B174FA" w:rsidRDefault="003F366D" w:rsidP="003F366D">
            <w:pPr>
              <w:pStyle w:val="broodtekst"/>
              <w:keepNext/>
              <w:rPr>
                <w:color w:val="FF0000"/>
              </w:rPr>
            </w:pPr>
          </w:p>
        </w:tc>
        <w:tc>
          <w:tcPr>
            <w:tcW w:w="2268" w:type="dxa"/>
          </w:tcPr>
          <w:p w14:paraId="2FC81643"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color w:val="FF0000"/>
                <w:lang w:val="en-GB" w:eastAsia="ar-SA"/>
              </w:rPr>
            </w:pPr>
          </w:p>
        </w:tc>
      </w:tr>
      <w:tr w:rsidR="003F366D" w:rsidRPr="00055DD4" w14:paraId="0FDE1F53" w14:textId="77777777" w:rsidTr="008B7E54">
        <w:tc>
          <w:tcPr>
            <w:tcW w:w="1413" w:type="dxa"/>
          </w:tcPr>
          <w:p w14:paraId="7DBC3A14" w14:textId="77777777" w:rsidR="003F366D" w:rsidRPr="00B174FA" w:rsidRDefault="003F366D" w:rsidP="003F366D">
            <w:pPr>
              <w:pStyle w:val="broodtekst"/>
            </w:pPr>
            <w:r w:rsidRPr="00B174FA">
              <w:t>Verificatie:</w:t>
            </w:r>
          </w:p>
        </w:tc>
        <w:tc>
          <w:tcPr>
            <w:tcW w:w="6237" w:type="dxa"/>
            <w:gridSpan w:val="5"/>
          </w:tcPr>
          <w:p w14:paraId="390D1331" w14:textId="77777777" w:rsidR="003F366D" w:rsidRPr="00B174FA" w:rsidRDefault="003F366D" w:rsidP="003F366D">
            <w:pPr>
              <w:pStyle w:val="broodtekst"/>
              <w:keepNext/>
            </w:pPr>
            <w:r w:rsidRPr="00B174FA">
              <w:t>Documentatie.</w:t>
            </w:r>
          </w:p>
        </w:tc>
        <w:tc>
          <w:tcPr>
            <w:tcW w:w="2268" w:type="dxa"/>
          </w:tcPr>
          <w:p w14:paraId="45A61771"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2F4D0655" w14:textId="77777777" w:rsidTr="008B7E54">
        <w:tc>
          <w:tcPr>
            <w:tcW w:w="1413" w:type="dxa"/>
            <w:shd w:val="clear" w:color="auto" w:fill="E6E6E6"/>
          </w:tcPr>
          <w:p w14:paraId="57645B63" w14:textId="77777777" w:rsidR="003F366D" w:rsidRPr="00B174FA" w:rsidRDefault="003F366D" w:rsidP="003F366D">
            <w:pPr>
              <w:pStyle w:val="broodtekst"/>
              <w:rPr>
                <w:b/>
              </w:rPr>
            </w:pPr>
            <w:r w:rsidRPr="00B174FA">
              <w:rPr>
                <w:b/>
              </w:rPr>
              <w:t>VSE-6</w:t>
            </w:r>
            <w:r>
              <w:rPr>
                <w:b/>
              </w:rPr>
              <w:t>5</w:t>
            </w:r>
          </w:p>
        </w:tc>
        <w:tc>
          <w:tcPr>
            <w:tcW w:w="6237" w:type="dxa"/>
            <w:gridSpan w:val="5"/>
            <w:shd w:val="clear" w:color="auto" w:fill="E6E6E6"/>
          </w:tcPr>
          <w:p w14:paraId="4012D38F" w14:textId="77777777" w:rsidR="003F366D" w:rsidRPr="00B174FA" w:rsidRDefault="003F366D" w:rsidP="003F366D">
            <w:pPr>
              <w:pStyle w:val="broodtekst"/>
              <w:rPr>
                <w:b/>
              </w:rPr>
            </w:pPr>
            <w:r w:rsidRPr="00B174FA">
              <w:rPr>
                <w:b/>
              </w:rPr>
              <w:t>Software updates</w:t>
            </w:r>
          </w:p>
        </w:tc>
        <w:tc>
          <w:tcPr>
            <w:tcW w:w="2268" w:type="dxa"/>
            <w:shd w:val="clear" w:color="auto" w:fill="86C490"/>
          </w:tcPr>
          <w:p w14:paraId="2D4AF2B0"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01518202" w14:textId="77777777" w:rsidTr="008B7E54">
        <w:tc>
          <w:tcPr>
            <w:tcW w:w="1413" w:type="dxa"/>
          </w:tcPr>
          <w:p w14:paraId="38F8ADCA" w14:textId="77777777" w:rsidR="003F366D" w:rsidRPr="00B174FA" w:rsidRDefault="003F366D" w:rsidP="003F366D">
            <w:pPr>
              <w:pStyle w:val="broodtekst"/>
            </w:pPr>
            <w:r w:rsidRPr="00B174FA">
              <w:t>Eis:</w:t>
            </w:r>
          </w:p>
        </w:tc>
        <w:tc>
          <w:tcPr>
            <w:tcW w:w="6237" w:type="dxa"/>
            <w:gridSpan w:val="5"/>
          </w:tcPr>
          <w:p w14:paraId="37300017" w14:textId="77777777" w:rsidR="003F366D" w:rsidRPr="00B174FA" w:rsidRDefault="003F366D" w:rsidP="003F366D">
            <w:pPr>
              <w:pStyle w:val="broodtekst"/>
              <w:rPr>
                <w:rFonts w:cs="Calibri"/>
                <w:color w:val="000000"/>
              </w:rPr>
            </w:pPr>
            <w:r w:rsidRPr="00B174FA">
              <w:rPr>
                <w:rFonts w:cs="Calibri"/>
                <w:color w:val="000000"/>
              </w:rPr>
              <w:t xml:space="preserve">De Opdrachtnemer is verplicht om </w:t>
            </w:r>
            <w:r w:rsidRPr="00B174FA">
              <w:t xml:space="preserve">door Opdrachtgever te bepalen partijen te informeren bij software updates </w:t>
            </w:r>
            <w:r w:rsidRPr="00B174FA">
              <w:rPr>
                <w:rFonts w:cs="Calibri"/>
                <w:color w:val="000000"/>
              </w:rPr>
              <w:t>(nieuwe software of firmware update, welke beschikbaar komt voor het instrument). Dit omvat zowel nieuwe features als ook patches (voor ontdekte problemen).</w:t>
            </w:r>
          </w:p>
          <w:p w14:paraId="478046CD" w14:textId="77777777" w:rsidR="003F366D" w:rsidRPr="00B174FA" w:rsidRDefault="003F366D" w:rsidP="003F366D">
            <w:pPr>
              <w:pStyle w:val="broodtekst"/>
              <w:rPr>
                <w:rFonts w:cs="Calibri"/>
                <w:color w:val="000000"/>
              </w:rPr>
            </w:pPr>
            <w:r w:rsidRPr="00B174FA">
              <w:rPr>
                <w:rFonts w:cs="Calibri"/>
                <w:color w:val="000000"/>
              </w:rPr>
              <w:lastRenderedPageBreak/>
              <w:t>Deze informatie bevat de inhoud van de update, de gevolgen voor het gebruik en de inschatting of het kritisch is of niet. Alle software updates en beveiligingsupdates worden kosteloos beschikbaar gesteld gedurende de gehele periode van gebruik (minimaal 10 jaar).</w:t>
            </w:r>
          </w:p>
        </w:tc>
        <w:tc>
          <w:tcPr>
            <w:tcW w:w="2268" w:type="dxa"/>
          </w:tcPr>
          <w:p w14:paraId="1F28F526" w14:textId="77777777" w:rsidR="003F366D" w:rsidRPr="003F366D" w:rsidRDefault="003F366D" w:rsidP="003F366D">
            <w:pPr>
              <w:suppressAutoHyphens/>
              <w:autoSpaceDE w:val="0"/>
              <w:spacing w:before="40" w:after="40" w:line="240" w:lineRule="atLeast"/>
              <w:rPr>
                <w:rFonts w:ascii="Verdana" w:eastAsia="Times New Roman" w:hAnsi="Verdana" w:cs="Calibri"/>
                <w:color w:val="000000"/>
                <w:lang w:eastAsia="ar-SA"/>
              </w:rPr>
            </w:pPr>
          </w:p>
        </w:tc>
      </w:tr>
      <w:tr w:rsidR="003F366D" w:rsidRPr="003F366D" w14:paraId="37204A28" w14:textId="77777777" w:rsidTr="008B7E54">
        <w:tc>
          <w:tcPr>
            <w:tcW w:w="1413" w:type="dxa"/>
          </w:tcPr>
          <w:p w14:paraId="2EF539FB" w14:textId="77777777" w:rsidR="003F366D" w:rsidRPr="00B174FA" w:rsidRDefault="003F366D" w:rsidP="003F366D">
            <w:pPr>
              <w:pStyle w:val="broodtekst"/>
            </w:pPr>
            <w:r w:rsidRPr="00B174FA">
              <w:t>Toelichting:</w:t>
            </w:r>
          </w:p>
        </w:tc>
        <w:tc>
          <w:tcPr>
            <w:tcW w:w="6237" w:type="dxa"/>
            <w:gridSpan w:val="5"/>
          </w:tcPr>
          <w:p w14:paraId="10BE0EF4" w14:textId="77777777" w:rsidR="003F366D" w:rsidRPr="00B174FA" w:rsidRDefault="003F366D" w:rsidP="003F366D">
            <w:pPr>
              <w:pStyle w:val="broodtekst"/>
              <w:keepNext/>
            </w:pPr>
            <w:r w:rsidRPr="00B174FA">
              <w:t>Installatie van updates dient plaats te vinden na goedkeuring door Opdrachtgever.</w:t>
            </w:r>
          </w:p>
        </w:tc>
        <w:tc>
          <w:tcPr>
            <w:tcW w:w="2268" w:type="dxa"/>
          </w:tcPr>
          <w:p w14:paraId="66507188"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055DD4" w14:paraId="18CF1F04" w14:textId="77777777" w:rsidTr="008B7E54">
        <w:tc>
          <w:tcPr>
            <w:tcW w:w="1413" w:type="dxa"/>
          </w:tcPr>
          <w:p w14:paraId="6CC9B74C" w14:textId="77777777" w:rsidR="003F366D" w:rsidRPr="00B174FA" w:rsidRDefault="003F366D" w:rsidP="003F366D">
            <w:pPr>
              <w:pStyle w:val="broodtekst"/>
            </w:pPr>
            <w:r w:rsidRPr="00B174FA">
              <w:t>Verificatie:</w:t>
            </w:r>
          </w:p>
        </w:tc>
        <w:tc>
          <w:tcPr>
            <w:tcW w:w="6237" w:type="dxa"/>
            <w:gridSpan w:val="5"/>
          </w:tcPr>
          <w:p w14:paraId="1189C57D" w14:textId="77777777" w:rsidR="003F366D" w:rsidRPr="00B174FA" w:rsidRDefault="003F366D" w:rsidP="003F366D">
            <w:pPr>
              <w:pStyle w:val="broodtekst"/>
              <w:keepNext/>
              <w:rPr>
                <w:lang w:val="en-US"/>
              </w:rPr>
            </w:pPr>
            <w:r w:rsidRPr="00B174FA">
              <w:rPr>
                <w:lang w:val="en-US"/>
              </w:rPr>
              <w:t>Documentatie.</w:t>
            </w:r>
          </w:p>
        </w:tc>
        <w:tc>
          <w:tcPr>
            <w:tcW w:w="2268" w:type="dxa"/>
          </w:tcPr>
          <w:p w14:paraId="6D6A0F05"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30635956" w14:textId="77777777" w:rsidTr="008B7E54">
        <w:tc>
          <w:tcPr>
            <w:tcW w:w="1413" w:type="dxa"/>
            <w:shd w:val="clear" w:color="auto" w:fill="E6E6E6"/>
          </w:tcPr>
          <w:p w14:paraId="5CE59B04" w14:textId="77777777" w:rsidR="003F366D" w:rsidRPr="000027A7" w:rsidRDefault="003F366D" w:rsidP="003F366D">
            <w:pPr>
              <w:pStyle w:val="broodtekst"/>
              <w:rPr>
                <w:b/>
              </w:rPr>
            </w:pPr>
            <w:r w:rsidRPr="000027A7">
              <w:rPr>
                <w:b/>
              </w:rPr>
              <w:t>VSE-6</w:t>
            </w:r>
            <w:r>
              <w:rPr>
                <w:b/>
              </w:rPr>
              <w:t>6</w:t>
            </w:r>
          </w:p>
        </w:tc>
        <w:tc>
          <w:tcPr>
            <w:tcW w:w="6237" w:type="dxa"/>
            <w:gridSpan w:val="5"/>
            <w:shd w:val="clear" w:color="auto" w:fill="E6E6E6"/>
          </w:tcPr>
          <w:p w14:paraId="6F78DBFD" w14:textId="77777777" w:rsidR="003F366D" w:rsidRPr="000027A7" w:rsidRDefault="003F366D" w:rsidP="003F366D">
            <w:pPr>
              <w:pStyle w:val="broodtekst"/>
              <w:rPr>
                <w:b/>
              </w:rPr>
            </w:pPr>
            <w:r w:rsidRPr="000027A7">
              <w:rPr>
                <w:b/>
              </w:rPr>
              <w:t>Verzenden data</w:t>
            </w:r>
          </w:p>
        </w:tc>
        <w:tc>
          <w:tcPr>
            <w:tcW w:w="2268" w:type="dxa"/>
            <w:shd w:val="clear" w:color="auto" w:fill="86C490"/>
          </w:tcPr>
          <w:p w14:paraId="0A9C7C90"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33FD7FDA" w14:textId="77777777" w:rsidTr="008B7E54">
        <w:tc>
          <w:tcPr>
            <w:tcW w:w="1413" w:type="dxa"/>
          </w:tcPr>
          <w:p w14:paraId="6E66F47B" w14:textId="77777777" w:rsidR="003F366D" w:rsidRPr="000027A7" w:rsidRDefault="003F366D" w:rsidP="003F366D">
            <w:pPr>
              <w:pStyle w:val="broodtekst"/>
            </w:pPr>
            <w:r w:rsidRPr="007D1D2D">
              <w:t>Eis:</w:t>
            </w:r>
          </w:p>
          <w:p w14:paraId="7EBE1462" w14:textId="77777777" w:rsidR="003F366D" w:rsidRPr="000027A7" w:rsidRDefault="003F366D" w:rsidP="003F366D">
            <w:pPr>
              <w:pStyle w:val="broodtekst"/>
            </w:pPr>
          </w:p>
        </w:tc>
        <w:tc>
          <w:tcPr>
            <w:tcW w:w="6237" w:type="dxa"/>
            <w:gridSpan w:val="5"/>
          </w:tcPr>
          <w:p w14:paraId="5D20DDA0" w14:textId="77777777" w:rsidR="003F366D" w:rsidRPr="000027A7" w:rsidRDefault="003F366D" w:rsidP="003F366D">
            <w:pPr>
              <w:pStyle w:val="broodtekst"/>
              <w:keepNext/>
            </w:pPr>
            <w:r w:rsidRPr="000027A7">
              <w:t>De LiDAR dient binnen 2 minuten na het einde van het waarneem-interval de vereiste data beschikbaar te stellen.</w:t>
            </w:r>
          </w:p>
        </w:tc>
        <w:tc>
          <w:tcPr>
            <w:tcW w:w="2268" w:type="dxa"/>
          </w:tcPr>
          <w:p w14:paraId="50E31DDD"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055DD4" w14:paraId="54904CA0" w14:textId="77777777" w:rsidTr="008B7E54">
        <w:tc>
          <w:tcPr>
            <w:tcW w:w="1413" w:type="dxa"/>
          </w:tcPr>
          <w:p w14:paraId="1F1E9C7F" w14:textId="77777777" w:rsidR="003F366D" w:rsidRPr="000027A7" w:rsidRDefault="003F366D" w:rsidP="003F366D">
            <w:pPr>
              <w:pStyle w:val="broodtekst"/>
            </w:pPr>
            <w:r w:rsidRPr="007D1D2D">
              <w:t>Toelichting:</w:t>
            </w:r>
          </w:p>
        </w:tc>
        <w:tc>
          <w:tcPr>
            <w:tcW w:w="6237" w:type="dxa"/>
            <w:gridSpan w:val="5"/>
          </w:tcPr>
          <w:p w14:paraId="746686DB" w14:textId="77777777" w:rsidR="003F366D" w:rsidRPr="000027A7" w:rsidRDefault="003F366D" w:rsidP="003F366D">
            <w:pPr>
              <w:pStyle w:val="broodtekst"/>
              <w:keepNext/>
              <w:rPr>
                <w:color w:val="FF0000"/>
              </w:rPr>
            </w:pPr>
          </w:p>
        </w:tc>
        <w:tc>
          <w:tcPr>
            <w:tcW w:w="2268" w:type="dxa"/>
          </w:tcPr>
          <w:p w14:paraId="1C506DC8"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color w:val="FF0000"/>
                <w:lang w:val="en-GB" w:eastAsia="ar-SA"/>
              </w:rPr>
            </w:pPr>
          </w:p>
        </w:tc>
      </w:tr>
      <w:tr w:rsidR="003F366D" w:rsidRPr="00055DD4" w14:paraId="32018E5B" w14:textId="77777777" w:rsidTr="008B7E54">
        <w:tc>
          <w:tcPr>
            <w:tcW w:w="1413" w:type="dxa"/>
          </w:tcPr>
          <w:p w14:paraId="3ED86E17" w14:textId="77777777" w:rsidR="003F366D" w:rsidRPr="000027A7" w:rsidRDefault="003F366D" w:rsidP="003F366D">
            <w:pPr>
              <w:pStyle w:val="broodtekst"/>
            </w:pPr>
            <w:r w:rsidRPr="007D1D2D">
              <w:t>Verificatie:</w:t>
            </w:r>
          </w:p>
        </w:tc>
        <w:tc>
          <w:tcPr>
            <w:tcW w:w="6237" w:type="dxa"/>
            <w:gridSpan w:val="5"/>
          </w:tcPr>
          <w:p w14:paraId="10044BA4" w14:textId="77777777" w:rsidR="003F366D" w:rsidRPr="000027A7" w:rsidRDefault="003F366D" w:rsidP="003F366D">
            <w:pPr>
              <w:pStyle w:val="broodtekst"/>
              <w:keepNext/>
            </w:pPr>
            <w:r>
              <w:t>Documentatie, T</w:t>
            </w:r>
            <w:r w:rsidRPr="000027A7">
              <w:t>est.</w:t>
            </w:r>
          </w:p>
        </w:tc>
        <w:tc>
          <w:tcPr>
            <w:tcW w:w="2268" w:type="dxa"/>
          </w:tcPr>
          <w:p w14:paraId="0FD6798B"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0236BE0F" w14:textId="77777777" w:rsidTr="008B7E54">
        <w:tc>
          <w:tcPr>
            <w:tcW w:w="1413" w:type="dxa"/>
            <w:shd w:val="clear" w:color="auto" w:fill="E6E6E6"/>
          </w:tcPr>
          <w:p w14:paraId="00BF1021" w14:textId="77777777" w:rsidR="003F366D" w:rsidRPr="000027A7" w:rsidRDefault="003F366D" w:rsidP="003F366D">
            <w:pPr>
              <w:pStyle w:val="broodtekst"/>
              <w:rPr>
                <w:b/>
              </w:rPr>
            </w:pPr>
            <w:r w:rsidRPr="000027A7">
              <w:rPr>
                <w:b/>
              </w:rPr>
              <w:t>VSE-6</w:t>
            </w:r>
            <w:r>
              <w:rPr>
                <w:b/>
              </w:rPr>
              <w:t>7</w:t>
            </w:r>
          </w:p>
        </w:tc>
        <w:tc>
          <w:tcPr>
            <w:tcW w:w="6237" w:type="dxa"/>
            <w:gridSpan w:val="5"/>
            <w:shd w:val="clear" w:color="auto" w:fill="E6E6E6"/>
          </w:tcPr>
          <w:p w14:paraId="3CDA7803" w14:textId="77777777" w:rsidR="003F366D" w:rsidRPr="000027A7" w:rsidRDefault="003F366D" w:rsidP="003F366D">
            <w:pPr>
              <w:pStyle w:val="broodtekst"/>
              <w:rPr>
                <w:b/>
              </w:rPr>
            </w:pPr>
            <w:r w:rsidRPr="000027A7">
              <w:rPr>
                <w:b/>
              </w:rPr>
              <w:t>Data format</w:t>
            </w:r>
          </w:p>
        </w:tc>
        <w:tc>
          <w:tcPr>
            <w:tcW w:w="2268" w:type="dxa"/>
            <w:shd w:val="clear" w:color="auto" w:fill="86C490"/>
          </w:tcPr>
          <w:p w14:paraId="243AE382"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7A770861" w14:textId="77777777" w:rsidTr="008B7E54">
        <w:tc>
          <w:tcPr>
            <w:tcW w:w="1413" w:type="dxa"/>
          </w:tcPr>
          <w:p w14:paraId="0925F209" w14:textId="77777777" w:rsidR="003F366D" w:rsidRPr="000027A7" w:rsidRDefault="003F366D" w:rsidP="003F366D">
            <w:pPr>
              <w:pStyle w:val="broodtekst"/>
            </w:pPr>
            <w:r w:rsidRPr="007D1D2D">
              <w:t>Eis:</w:t>
            </w:r>
          </w:p>
          <w:p w14:paraId="0FC2F9AC" w14:textId="77777777" w:rsidR="003F366D" w:rsidRPr="000027A7" w:rsidRDefault="003F366D" w:rsidP="003F366D">
            <w:pPr>
              <w:pStyle w:val="broodtekst"/>
            </w:pPr>
          </w:p>
        </w:tc>
        <w:tc>
          <w:tcPr>
            <w:tcW w:w="6237" w:type="dxa"/>
            <w:gridSpan w:val="5"/>
          </w:tcPr>
          <w:p w14:paraId="45F10102" w14:textId="77777777" w:rsidR="003F366D" w:rsidRPr="00A5576A" w:rsidRDefault="003F366D" w:rsidP="003F366D">
            <w:pPr>
              <w:rPr>
                <w:rFonts w:ascii="Verdana" w:hAnsi="Verdana"/>
                <w:lang w:eastAsia="ar-SA"/>
              </w:rPr>
            </w:pPr>
            <w:r w:rsidRPr="000027A7">
              <w:rPr>
                <w:rFonts w:ascii="Verdana" w:hAnsi="Verdana"/>
                <w:lang w:eastAsia="ar-SA"/>
              </w:rPr>
              <w:t xml:space="preserve">Het dataformaat van de databestanden moet algemeen leesbaar zijn, zoals ASCII, CSV of NetCDF en niet-eigen (non-proprietary). </w:t>
            </w:r>
          </w:p>
        </w:tc>
        <w:tc>
          <w:tcPr>
            <w:tcW w:w="2268" w:type="dxa"/>
          </w:tcPr>
          <w:p w14:paraId="49C089E6" w14:textId="77777777" w:rsidR="003F366D" w:rsidRPr="003F366D" w:rsidRDefault="003F366D" w:rsidP="003F366D">
            <w:pPr>
              <w:rPr>
                <w:rFonts w:ascii="Verdana" w:eastAsia="Times New Roman" w:hAnsi="Verdana" w:cs="Times New Roman"/>
                <w:lang w:eastAsia="ar-SA"/>
              </w:rPr>
            </w:pPr>
          </w:p>
        </w:tc>
      </w:tr>
      <w:tr w:rsidR="003F366D" w:rsidRPr="00055DD4" w14:paraId="304D4D35" w14:textId="77777777" w:rsidTr="008B7E54">
        <w:tc>
          <w:tcPr>
            <w:tcW w:w="1413" w:type="dxa"/>
          </w:tcPr>
          <w:p w14:paraId="43896A8C" w14:textId="77777777" w:rsidR="003F366D" w:rsidRPr="000027A7" w:rsidRDefault="003F366D" w:rsidP="003F366D">
            <w:pPr>
              <w:pStyle w:val="broodtekst"/>
            </w:pPr>
            <w:r w:rsidRPr="007D1D2D">
              <w:t>Toelichting:</w:t>
            </w:r>
          </w:p>
        </w:tc>
        <w:tc>
          <w:tcPr>
            <w:tcW w:w="6237" w:type="dxa"/>
            <w:gridSpan w:val="5"/>
          </w:tcPr>
          <w:p w14:paraId="09C959B3" w14:textId="77777777" w:rsidR="003F366D" w:rsidRDefault="003F366D" w:rsidP="003F366D">
            <w:pPr>
              <w:rPr>
                <w:rFonts w:ascii="Verdana" w:hAnsi="Verdana"/>
                <w:lang w:eastAsia="ar-SA"/>
              </w:rPr>
            </w:pPr>
            <w:r w:rsidRPr="000027A7">
              <w:rPr>
                <w:rFonts w:ascii="Verdana" w:hAnsi="Verdana"/>
                <w:lang w:eastAsia="ar-SA"/>
              </w:rPr>
              <w:t>Als het instrument alleen bestanden met een eigen (proprietary) data format uitgeeft, moet hiervoor software kosteloos beschikbaar gesteld worden om te verwerken naar een algemeen leesbaar format.</w:t>
            </w:r>
          </w:p>
          <w:p w14:paraId="0C82DD88" w14:textId="77777777" w:rsidR="003F366D" w:rsidRPr="000027A7" w:rsidRDefault="003F366D" w:rsidP="003F366D">
            <w:pPr>
              <w:pStyle w:val="broodtekst"/>
              <w:keepNext/>
              <w:rPr>
                <w:color w:val="FF0000"/>
              </w:rPr>
            </w:pPr>
            <w:r>
              <w:t>Deze software moet tevens voldoen aan VSE-64.</w:t>
            </w:r>
          </w:p>
        </w:tc>
        <w:tc>
          <w:tcPr>
            <w:tcW w:w="2268" w:type="dxa"/>
          </w:tcPr>
          <w:p w14:paraId="1379520C"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055DD4" w14:paraId="08288C18" w14:textId="77777777" w:rsidTr="008B7E54">
        <w:tc>
          <w:tcPr>
            <w:tcW w:w="1413" w:type="dxa"/>
          </w:tcPr>
          <w:p w14:paraId="2097C299" w14:textId="77777777" w:rsidR="003F366D" w:rsidRPr="000027A7" w:rsidRDefault="003F366D" w:rsidP="003F366D">
            <w:pPr>
              <w:pStyle w:val="broodtekst"/>
            </w:pPr>
            <w:r w:rsidRPr="007D1D2D">
              <w:t>Verificatie:</w:t>
            </w:r>
          </w:p>
        </w:tc>
        <w:tc>
          <w:tcPr>
            <w:tcW w:w="6237" w:type="dxa"/>
            <w:gridSpan w:val="5"/>
          </w:tcPr>
          <w:p w14:paraId="791120F9" w14:textId="77777777" w:rsidR="003F366D" w:rsidRPr="000027A7" w:rsidRDefault="003F366D" w:rsidP="003F366D">
            <w:pPr>
              <w:pStyle w:val="broodtekst"/>
              <w:keepNext/>
            </w:pPr>
            <w:r>
              <w:t>Documentatie, T</w:t>
            </w:r>
            <w:r w:rsidRPr="000027A7">
              <w:t>est.</w:t>
            </w:r>
          </w:p>
        </w:tc>
        <w:tc>
          <w:tcPr>
            <w:tcW w:w="2268" w:type="dxa"/>
          </w:tcPr>
          <w:p w14:paraId="212AF5E8"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694E0048" w14:textId="77777777" w:rsidTr="008B7E54">
        <w:tc>
          <w:tcPr>
            <w:tcW w:w="1413" w:type="dxa"/>
            <w:shd w:val="clear" w:color="auto" w:fill="E6E6E6"/>
          </w:tcPr>
          <w:p w14:paraId="16931AC9" w14:textId="77777777" w:rsidR="003F366D" w:rsidRPr="000027A7" w:rsidRDefault="003F366D" w:rsidP="003F366D">
            <w:pPr>
              <w:pStyle w:val="broodtekst"/>
              <w:rPr>
                <w:b/>
              </w:rPr>
            </w:pPr>
            <w:r w:rsidRPr="000027A7">
              <w:rPr>
                <w:b/>
              </w:rPr>
              <w:t>VSE-</w:t>
            </w:r>
            <w:r>
              <w:rPr>
                <w:b/>
              </w:rPr>
              <w:t>68</w:t>
            </w:r>
          </w:p>
        </w:tc>
        <w:tc>
          <w:tcPr>
            <w:tcW w:w="6237" w:type="dxa"/>
            <w:gridSpan w:val="5"/>
            <w:shd w:val="clear" w:color="auto" w:fill="E6E6E6"/>
          </w:tcPr>
          <w:p w14:paraId="24774EFD" w14:textId="77777777" w:rsidR="003F366D" w:rsidRPr="000027A7" w:rsidRDefault="003F366D" w:rsidP="003F366D">
            <w:pPr>
              <w:pStyle w:val="broodtekst"/>
              <w:rPr>
                <w:b/>
              </w:rPr>
            </w:pPr>
            <w:r w:rsidRPr="000027A7">
              <w:rPr>
                <w:b/>
              </w:rPr>
              <w:t>Data beschikbaarheid</w:t>
            </w:r>
          </w:p>
        </w:tc>
        <w:tc>
          <w:tcPr>
            <w:tcW w:w="2268" w:type="dxa"/>
            <w:shd w:val="clear" w:color="auto" w:fill="86C490"/>
          </w:tcPr>
          <w:p w14:paraId="101DFBB5"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3734F7F3" w14:textId="77777777" w:rsidTr="008B7E54">
        <w:tc>
          <w:tcPr>
            <w:tcW w:w="1413" w:type="dxa"/>
          </w:tcPr>
          <w:p w14:paraId="706DA677" w14:textId="77777777" w:rsidR="003F366D" w:rsidRPr="000027A7" w:rsidRDefault="003F366D" w:rsidP="003F366D">
            <w:pPr>
              <w:pStyle w:val="broodtekst"/>
            </w:pPr>
            <w:r w:rsidRPr="007D1D2D">
              <w:t>Eis:</w:t>
            </w:r>
          </w:p>
          <w:p w14:paraId="39981B0B" w14:textId="77777777" w:rsidR="003F366D" w:rsidRPr="000027A7" w:rsidRDefault="003F366D" w:rsidP="003F366D">
            <w:pPr>
              <w:pStyle w:val="broodtekst"/>
            </w:pPr>
          </w:p>
        </w:tc>
        <w:tc>
          <w:tcPr>
            <w:tcW w:w="6237" w:type="dxa"/>
            <w:gridSpan w:val="5"/>
          </w:tcPr>
          <w:p w14:paraId="1B52398F" w14:textId="77777777" w:rsidR="003F366D" w:rsidRPr="000027A7" w:rsidRDefault="003F366D" w:rsidP="003F366D">
            <w:pPr>
              <w:pStyle w:val="broodtekst"/>
              <w:keepNext/>
            </w:pPr>
            <w:r w:rsidRPr="000027A7">
              <w:t>De wind LiDAR dient vereiste QC-data te leveren (zoals toegelicht in VSE-19) met een beschikbaarheid van minimaal 95% (van de uptime van het apparaat) op een meethoogte van 120 m boven het LiDAR apparaat.</w:t>
            </w:r>
          </w:p>
        </w:tc>
        <w:tc>
          <w:tcPr>
            <w:tcW w:w="2268" w:type="dxa"/>
          </w:tcPr>
          <w:p w14:paraId="3C76DE25"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3F366D" w14:paraId="29136F48" w14:textId="77777777" w:rsidTr="008B7E54">
        <w:tc>
          <w:tcPr>
            <w:tcW w:w="1413" w:type="dxa"/>
          </w:tcPr>
          <w:p w14:paraId="0618FC33" w14:textId="77777777" w:rsidR="003F366D" w:rsidRPr="000027A7" w:rsidRDefault="003F366D" w:rsidP="003F366D">
            <w:pPr>
              <w:pStyle w:val="broodtekst"/>
            </w:pPr>
            <w:r w:rsidRPr="007D1D2D">
              <w:t>Toelichting:</w:t>
            </w:r>
          </w:p>
        </w:tc>
        <w:tc>
          <w:tcPr>
            <w:tcW w:w="6237" w:type="dxa"/>
            <w:gridSpan w:val="5"/>
          </w:tcPr>
          <w:p w14:paraId="078FD89E" w14:textId="77777777" w:rsidR="003F366D" w:rsidRPr="000027A7" w:rsidRDefault="003F366D" w:rsidP="003F366D">
            <w:pPr>
              <w:pStyle w:val="broodtekst"/>
              <w:keepNext/>
            </w:pPr>
            <w:r w:rsidRPr="000027A7">
              <w:t>Toelichting: Specifieke weersomstandigheden, zoals dichte mist of laaghangende bewolking, kunnen het uitgeven van QC-data beperken. Echter, gegeven de klimatologische omstandigheden van de voorziene meetlocaties zou het instrument in staat moeten zijn 95% van de tijd (dat het instrument werkzaam is) QC-data op een hoogte van 120m boven het LiDAR apparaat moeten kunnen uitgeven, over een periode van 12 maanden.</w:t>
            </w:r>
          </w:p>
        </w:tc>
        <w:tc>
          <w:tcPr>
            <w:tcW w:w="2268" w:type="dxa"/>
          </w:tcPr>
          <w:p w14:paraId="3475DFB2"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055DD4" w14:paraId="7E5404DD" w14:textId="77777777" w:rsidTr="008B7E54">
        <w:tc>
          <w:tcPr>
            <w:tcW w:w="1413" w:type="dxa"/>
          </w:tcPr>
          <w:p w14:paraId="69A0D8CC" w14:textId="77777777" w:rsidR="003F366D" w:rsidRPr="000027A7" w:rsidRDefault="003F366D" w:rsidP="003F366D">
            <w:pPr>
              <w:pStyle w:val="broodtekst"/>
              <w:rPr>
                <w:lang w:val="en-US"/>
              </w:rPr>
            </w:pPr>
            <w:r w:rsidRPr="007D1D2D">
              <w:rPr>
                <w:lang w:val="en-US"/>
              </w:rPr>
              <w:t>Verificatie:</w:t>
            </w:r>
          </w:p>
        </w:tc>
        <w:tc>
          <w:tcPr>
            <w:tcW w:w="6237" w:type="dxa"/>
            <w:gridSpan w:val="5"/>
          </w:tcPr>
          <w:p w14:paraId="5AA9FA6D" w14:textId="77777777" w:rsidR="003F366D" w:rsidRPr="000027A7" w:rsidRDefault="003F366D" w:rsidP="003F366D">
            <w:pPr>
              <w:pStyle w:val="broodtekst"/>
              <w:keepNext/>
              <w:rPr>
                <w:lang w:val="en-US"/>
              </w:rPr>
            </w:pPr>
            <w:r>
              <w:t>Documentatie</w:t>
            </w:r>
            <w:r w:rsidRPr="000027A7">
              <w:t>.</w:t>
            </w:r>
          </w:p>
        </w:tc>
        <w:tc>
          <w:tcPr>
            <w:tcW w:w="2268" w:type="dxa"/>
          </w:tcPr>
          <w:p w14:paraId="45F90C27"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5D32C92F" w14:textId="77777777" w:rsidTr="008B7E54">
        <w:tc>
          <w:tcPr>
            <w:tcW w:w="1413" w:type="dxa"/>
            <w:shd w:val="clear" w:color="auto" w:fill="E6E6E6"/>
          </w:tcPr>
          <w:p w14:paraId="784B842C" w14:textId="77777777" w:rsidR="003F366D" w:rsidRPr="000027A7" w:rsidRDefault="003F366D" w:rsidP="003F366D">
            <w:pPr>
              <w:pStyle w:val="broodtekst"/>
              <w:rPr>
                <w:b/>
              </w:rPr>
            </w:pPr>
            <w:r w:rsidRPr="000027A7">
              <w:rPr>
                <w:b/>
              </w:rPr>
              <w:t>VSE-</w:t>
            </w:r>
            <w:r>
              <w:rPr>
                <w:b/>
              </w:rPr>
              <w:t>69</w:t>
            </w:r>
          </w:p>
        </w:tc>
        <w:tc>
          <w:tcPr>
            <w:tcW w:w="6237" w:type="dxa"/>
            <w:gridSpan w:val="5"/>
            <w:shd w:val="clear" w:color="auto" w:fill="E6E6E6"/>
          </w:tcPr>
          <w:p w14:paraId="041A8FCA" w14:textId="77777777" w:rsidR="003F366D" w:rsidRPr="000027A7" w:rsidRDefault="003F366D" w:rsidP="003F366D">
            <w:pPr>
              <w:pStyle w:val="broodtekst"/>
              <w:rPr>
                <w:b/>
              </w:rPr>
            </w:pPr>
            <w:r w:rsidRPr="000027A7">
              <w:rPr>
                <w:b/>
              </w:rPr>
              <w:t>Network interface</w:t>
            </w:r>
          </w:p>
        </w:tc>
        <w:tc>
          <w:tcPr>
            <w:tcW w:w="2268" w:type="dxa"/>
            <w:shd w:val="clear" w:color="auto" w:fill="86C490"/>
          </w:tcPr>
          <w:p w14:paraId="0A0AD8FB"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1D6CB9EE" w14:textId="77777777" w:rsidTr="008B7E54">
        <w:tc>
          <w:tcPr>
            <w:tcW w:w="1413" w:type="dxa"/>
          </w:tcPr>
          <w:p w14:paraId="005CEC2A" w14:textId="77777777" w:rsidR="003F366D" w:rsidRPr="000027A7" w:rsidRDefault="003F366D" w:rsidP="003F366D">
            <w:pPr>
              <w:pStyle w:val="broodtekst"/>
            </w:pPr>
            <w:r w:rsidRPr="007D1D2D">
              <w:t>Eis:</w:t>
            </w:r>
          </w:p>
          <w:p w14:paraId="07DCC3CE" w14:textId="77777777" w:rsidR="003F366D" w:rsidRPr="000027A7" w:rsidRDefault="003F366D" w:rsidP="003F366D">
            <w:pPr>
              <w:pStyle w:val="broodtekst"/>
            </w:pPr>
          </w:p>
        </w:tc>
        <w:tc>
          <w:tcPr>
            <w:tcW w:w="6237" w:type="dxa"/>
            <w:gridSpan w:val="5"/>
          </w:tcPr>
          <w:p w14:paraId="3B506053" w14:textId="77777777" w:rsidR="003F366D" w:rsidRPr="000027A7" w:rsidRDefault="003F366D" w:rsidP="003F366D">
            <w:pPr>
              <w:pStyle w:val="broodtekst"/>
              <w:keepNext/>
            </w:pPr>
            <w:r w:rsidRPr="000027A7">
              <w:t xml:space="preserve">Het instrument moet minimaal beschikken over één standard ethernet connectie gebaseerd op het TCP/IP protocol (IPv4) en voorzien zijn van een RJ45 aansluiting. </w:t>
            </w:r>
          </w:p>
          <w:p w14:paraId="158C11A2" w14:textId="77777777" w:rsidR="003F366D" w:rsidRPr="000027A7" w:rsidRDefault="003F366D" w:rsidP="003F366D">
            <w:pPr>
              <w:pStyle w:val="broodtekst"/>
              <w:keepNext/>
            </w:pPr>
          </w:p>
          <w:p w14:paraId="398D34F7" w14:textId="77777777" w:rsidR="003F366D" w:rsidRPr="000027A7" w:rsidRDefault="003F366D" w:rsidP="003F366D">
            <w:pPr>
              <w:pStyle w:val="broodtekst"/>
              <w:keepNext/>
            </w:pPr>
            <w:r w:rsidRPr="000027A7">
              <w:t>Eventueel andere manieren van communicatie dienen hardware matig te worden uitgeschakeld door de Opdrachtnemer.</w:t>
            </w:r>
          </w:p>
        </w:tc>
        <w:tc>
          <w:tcPr>
            <w:tcW w:w="2268" w:type="dxa"/>
          </w:tcPr>
          <w:p w14:paraId="7935BBA6"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055DD4" w14:paraId="5D46CB81" w14:textId="77777777" w:rsidTr="008B7E54">
        <w:tc>
          <w:tcPr>
            <w:tcW w:w="1413" w:type="dxa"/>
          </w:tcPr>
          <w:p w14:paraId="6F25A537" w14:textId="77777777" w:rsidR="003F366D" w:rsidRPr="000027A7" w:rsidRDefault="003F366D" w:rsidP="003F366D">
            <w:pPr>
              <w:pStyle w:val="broodtekst"/>
            </w:pPr>
            <w:r w:rsidRPr="007D1D2D">
              <w:t>Toelichting:</w:t>
            </w:r>
          </w:p>
        </w:tc>
        <w:tc>
          <w:tcPr>
            <w:tcW w:w="6237" w:type="dxa"/>
            <w:gridSpan w:val="5"/>
          </w:tcPr>
          <w:p w14:paraId="1240334F" w14:textId="77777777" w:rsidR="003F366D" w:rsidRPr="000027A7" w:rsidRDefault="003F366D" w:rsidP="003F366D">
            <w:pPr>
              <w:pStyle w:val="broodtekst"/>
              <w:keepNext/>
              <w:rPr>
                <w:color w:val="FF0000"/>
              </w:rPr>
            </w:pPr>
          </w:p>
        </w:tc>
        <w:tc>
          <w:tcPr>
            <w:tcW w:w="2268" w:type="dxa"/>
          </w:tcPr>
          <w:p w14:paraId="43FD08C8"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color w:val="FF0000"/>
                <w:lang w:val="en-GB" w:eastAsia="ar-SA"/>
              </w:rPr>
            </w:pPr>
          </w:p>
        </w:tc>
      </w:tr>
      <w:tr w:rsidR="003F366D" w:rsidRPr="00055DD4" w14:paraId="141AA225" w14:textId="77777777" w:rsidTr="008B7E54">
        <w:tc>
          <w:tcPr>
            <w:tcW w:w="1413" w:type="dxa"/>
          </w:tcPr>
          <w:p w14:paraId="7FF9EE73" w14:textId="77777777" w:rsidR="003F366D" w:rsidRPr="000027A7" w:rsidRDefault="003F366D" w:rsidP="003F366D">
            <w:pPr>
              <w:pStyle w:val="broodtekst"/>
            </w:pPr>
            <w:r w:rsidRPr="007D1D2D">
              <w:t>Verificatie:</w:t>
            </w:r>
          </w:p>
        </w:tc>
        <w:tc>
          <w:tcPr>
            <w:tcW w:w="6237" w:type="dxa"/>
            <w:gridSpan w:val="5"/>
          </w:tcPr>
          <w:p w14:paraId="323DA2C5" w14:textId="77777777" w:rsidR="003F366D" w:rsidRPr="000027A7" w:rsidRDefault="003F366D" w:rsidP="003F366D">
            <w:pPr>
              <w:pStyle w:val="broodtekst"/>
              <w:keepNext/>
            </w:pPr>
            <w:r>
              <w:t>T</w:t>
            </w:r>
            <w:r w:rsidRPr="000027A7">
              <w:t>esten</w:t>
            </w:r>
            <w:r>
              <w:t>,</w:t>
            </w:r>
            <w:r w:rsidRPr="000027A7">
              <w:t xml:space="preserve"> Documentatie.</w:t>
            </w:r>
          </w:p>
        </w:tc>
        <w:tc>
          <w:tcPr>
            <w:tcW w:w="2268" w:type="dxa"/>
          </w:tcPr>
          <w:p w14:paraId="019A361D"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359F08D6" w14:textId="77777777" w:rsidTr="008B7E54">
        <w:tc>
          <w:tcPr>
            <w:tcW w:w="1413" w:type="dxa"/>
            <w:shd w:val="clear" w:color="auto" w:fill="E6E6E6"/>
          </w:tcPr>
          <w:p w14:paraId="5CCB3457" w14:textId="77777777" w:rsidR="003F366D" w:rsidRPr="000027A7" w:rsidRDefault="003F366D" w:rsidP="003F366D">
            <w:pPr>
              <w:pStyle w:val="broodtekst"/>
              <w:rPr>
                <w:b/>
                <w:lang w:val="en-US"/>
              </w:rPr>
            </w:pPr>
            <w:r w:rsidRPr="000027A7">
              <w:rPr>
                <w:b/>
                <w:lang w:val="en-US"/>
              </w:rPr>
              <w:t>VSE-7</w:t>
            </w:r>
            <w:r>
              <w:rPr>
                <w:b/>
                <w:lang w:val="en-US"/>
              </w:rPr>
              <w:t>0</w:t>
            </w:r>
          </w:p>
        </w:tc>
        <w:tc>
          <w:tcPr>
            <w:tcW w:w="6237" w:type="dxa"/>
            <w:gridSpan w:val="5"/>
            <w:shd w:val="clear" w:color="auto" w:fill="E6E6E6"/>
          </w:tcPr>
          <w:p w14:paraId="7AA3DD35" w14:textId="77777777" w:rsidR="003F366D" w:rsidRPr="000027A7" w:rsidRDefault="003F366D" w:rsidP="003F366D">
            <w:pPr>
              <w:pStyle w:val="broodtekst"/>
              <w:rPr>
                <w:b/>
                <w:lang w:val="en-US"/>
              </w:rPr>
            </w:pPr>
            <w:r w:rsidRPr="000027A7">
              <w:rPr>
                <w:b/>
                <w:lang w:val="en-US"/>
              </w:rPr>
              <w:t>Ethernet network connectie</w:t>
            </w:r>
          </w:p>
        </w:tc>
        <w:tc>
          <w:tcPr>
            <w:tcW w:w="2268" w:type="dxa"/>
            <w:shd w:val="clear" w:color="auto" w:fill="86C490"/>
          </w:tcPr>
          <w:p w14:paraId="7B6A3C7A"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36186F06" w14:textId="77777777" w:rsidTr="008B7E54">
        <w:tc>
          <w:tcPr>
            <w:tcW w:w="1413" w:type="dxa"/>
          </w:tcPr>
          <w:p w14:paraId="3122BE9A" w14:textId="77777777" w:rsidR="003F366D" w:rsidRPr="000027A7" w:rsidRDefault="003F366D" w:rsidP="003F366D">
            <w:pPr>
              <w:pStyle w:val="broodtekst"/>
              <w:rPr>
                <w:lang w:val="en-US"/>
              </w:rPr>
            </w:pPr>
            <w:r w:rsidRPr="007D1D2D">
              <w:rPr>
                <w:lang w:val="en-US"/>
              </w:rPr>
              <w:t>Eis:</w:t>
            </w:r>
          </w:p>
          <w:p w14:paraId="1CF6F104" w14:textId="77777777" w:rsidR="003F366D" w:rsidRPr="000027A7" w:rsidRDefault="003F366D" w:rsidP="003F366D">
            <w:pPr>
              <w:pStyle w:val="broodtekst"/>
              <w:rPr>
                <w:lang w:val="en-US"/>
              </w:rPr>
            </w:pPr>
          </w:p>
        </w:tc>
        <w:tc>
          <w:tcPr>
            <w:tcW w:w="6237" w:type="dxa"/>
            <w:gridSpan w:val="5"/>
          </w:tcPr>
          <w:p w14:paraId="4888DC7A" w14:textId="77777777" w:rsidR="003F366D" w:rsidRPr="000027A7" w:rsidRDefault="003F366D" w:rsidP="003F366D">
            <w:pPr>
              <w:pStyle w:val="broodtekst"/>
              <w:keepNext/>
            </w:pPr>
            <w:r w:rsidRPr="000027A7">
              <w:t>Het instrument is op afstand benaderbaar voor zowel het uitlezen van data als de bediening van het lokale operating system via een ethernet netwerk connectie.</w:t>
            </w:r>
          </w:p>
        </w:tc>
        <w:tc>
          <w:tcPr>
            <w:tcW w:w="2268" w:type="dxa"/>
          </w:tcPr>
          <w:p w14:paraId="457F0CBC"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055DD4" w14:paraId="2BA935BE" w14:textId="77777777" w:rsidTr="008B7E54">
        <w:tc>
          <w:tcPr>
            <w:tcW w:w="1413" w:type="dxa"/>
          </w:tcPr>
          <w:p w14:paraId="62681424" w14:textId="77777777" w:rsidR="003F366D" w:rsidRPr="000027A7" w:rsidRDefault="003F366D" w:rsidP="003F366D">
            <w:pPr>
              <w:pStyle w:val="broodtekst"/>
            </w:pPr>
            <w:r w:rsidRPr="007D1D2D">
              <w:t>Toelichting:</w:t>
            </w:r>
          </w:p>
        </w:tc>
        <w:tc>
          <w:tcPr>
            <w:tcW w:w="6237" w:type="dxa"/>
            <w:gridSpan w:val="5"/>
          </w:tcPr>
          <w:p w14:paraId="4DD9968C" w14:textId="77777777" w:rsidR="003F366D" w:rsidRPr="000027A7" w:rsidRDefault="003F366D" w:rsidP="003F366D">
            <w:pPr>
              <w:pStyle w:val="broodtekst"/>
              <w:keepNext/>
              <w:rPr>
                <w:color w:val="FF0000"/>
              </w:rPr>
            </w:pPr>
          </w:p>
        </w:tc>
        <w:tc>
          <w:tcPr>
            <w:tcW w:w="2268" w:type="dxa"/>
          </w:tcPr>
          <w:p w14:paraId="2F716129"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color w:val="FF0000"/>
                <w:lang w:val="en-GB" w:eastAsia="ar-SA"/>
              </w:rPr>
            </w:pPr>
          </w:p>
        </w:tc>
      </w:tr>
      <w:tr w:rsidR="003F366D" w:rsidRPr="00055DD4" w14:paraId="3FC369AA" w14:textId="77777777" w:rsidTr="008B7E54">
        <w:tc>
          <w:tcPr>
            <w:tcW w:w="1413" w:type="dxa"/>
          </w:tcPr>
          <w:p w14:paraId="157F7751" w14:textId="77777777" w:rsidR="003F366D" w:rsidRPr="000027A7" w:rsidRDefault="003F366D" w:rsidP="003F366D">
            <w:pPr>
              <w:pStyle w:val="broodtekst"/>
            </w:pPr>
            <w:r w:rsidRPr="007D1D2D">
              <w:lastRenderedPageBreak/>
              <w:t>Verificatie:</w:t>
            </w:r>
          </w:p>
        </w:tc>
        <w:tc>
          <w:tcPr>
            <w:tcW w:w="6237" w:type="dxa"/>
            <w:gridSpan w:val="5"/>
          </w:tcPr>
          <w:p w14:paraId="5611283B" w14:textId="77777777" w:rsidR="003F366D" w:rsidRPr="000027A7" w:rsidRDefault="003F366D" w:rsidP="003F366D">
            <w:pPr>
              <w:pStyle w:val="broodtekst"/>
              <w:keepNext/>
            </w:pPr>
            <w:r>
              <w:t>T</w:t>
            </w:r>
            <w:r w:rsidRPr="000027A7">
              <w:t>est</w:t>
            </w:r>
            <w:r>
              <w:t>,</w:t>
            </w:r>
            <w:r w:rsidRPr="000027A7">
              <w:t xml:space="preserve"> Documentatie.</w:t>
            </w:r>
          </w:p>
        </w:tc>
        <w:tc>
          <w:tcPr>
            <w:tcW w:w="2268" w:type="dxa"/>
          </w:tcPr>
          <w:p w14:paraId="6B41360C"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1C80760A" w14:textId="77777777" w:rsidTr="008B7E54">
        <w:tc>
          <w:tcPr>
            <w:tcW w:w="1413" w:type="dxa"/>
            <w:shd w:val="clear" w:color="auto" w:fill="E6E6E6"/>
          </w:tcPr>
          <w:p w14:paraId="46B9699C" w14:textId="77777777" w:rsidR="003F366D" w:rsidRPr="000027A7" w:rsidRDefault="003F366D" w:rsidP="003F366D">
            <w:pPr>
              <w:pStyle w:val="broodtekst"/>
              <w:rPr>
                <w:b/>
              </w:rPr>
            </w:pPr>
            <w:r w:rsidRPr="000027A7">
              <w:rPr>
                <w:b/>
              </w:rPr>
              <w:t>VSE-7</w:t>
            </w:r>
            <w:r>
              <w:rPr>
                <w:b/>
              </w:rPr>
              <w:t>1</w:t>
            </w:r>
          </w:p>
        </w:tc>
        <w:tc>
          <w:tcPr>
            <w:tcW w:w="6237" w:type="dxa"/>
            <w:gridSpan w:val="5"/>
            <w:shd w:val="clear" w:color="auto" w:fill="E6E6E6"/>
          </w:tcPr>
          <w:p w14:paraId="5215711E" w14:textId="77777777" w:rsidR="003F366D" w:rsidRPr="000027A7" w:rsidRDefault="003F366D" w:rsidP="003F366D">
            <w:pPr>
              <w:pStyle w:val="broodtekst"/>
              <w:rPr>
                <w:b/>
              </w:rPr>
            </w:pPr>
            <w:r w:rsidRPr="000027A7">
              <w:rPr>
                <w:b/>
              </w:rPr>
              <w:t>Datatransfer via FTP</w:t>
            </w:r>
          </w:p>
        </w:tc>
        <w:tc>
          <w:tcPr>
            <w:tcW w:w="2268" w:type="dxa"/>
            <w:shd w:val="clear" w:color="auto" w:fill="86C490"/>
          </w:tcPr>
          <w:p w14:paraId="1BA177DF"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520E2D15" w14:textId="77777777" w:rsidTr="008B7E54">
        <w:tc>
          <w:tcPr>
            <w:tcW w:w="1413" w:type="dxa"/>
          </w:tcPr>
          <w:p w14:paraId="073D10D0" w14:textId="77777777" w:rsidR="003F366D" w:rsidRPr="000027A7" w:rsidRDefault="003F366D" w:rsidP="003F366D">
            <w:pPr>
              <w:pStyle w:val="broodtekst"/>
            </w:pPr>
            <w:r w:rsidRPr="007D1D2D">
              <w:t>Eis:</w:t>
            </w:r>
          </w:p>
          <w:p w14:paraId="4CBAB15C" w14:textId="77777777" w:rsidR="003F366D" w:rsidRPr="000027A7" w:rsidRDefault="003F366D" w:rsidP="003F366D">
            <w:pPr>
              <w:pStyle w:val="broodtekst"/>
            </w:pPr>
          </w:p>
        </w:tc>
        <w:tc>
          <w:tcPr>
            <w:tcW w:w="6237" w:type="dxa"/>
            <w:gridSpan w:val="5"/>
          </w:tcPr>
          <w:p w14:paraId="3133004C" w14:textId="77777777" w:rsidR="003F366D" w:rsidRPr="000027A7" w:rsidRDefault="003F366D" w:rsidP="003F366D">
            <w:pPr>
              <w:pStyle w:val="broodtekst"/>
              <w:keepNext/>
            </w:pPr>
            <w:r w:rsidRPr="000027A7">
              <w:t>Het instrument moet de mogelijkheid hebben voor datatransfer minimaal via FTP.</w:t>
            </w:r>
          </w:p>
        </w:tc>
        <w:tc>
          <w:tcPr>
            <w:tcW w:w="2268" w:type="dxa"/>
          </w:tcPr>
          <w:p w14:paraId="0C9F3057"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3F366D" w14:paraId="772A8FD7" w14:textId="77777777" w:rsidTr="008B7E54">
        <w:tc>
          <w:tcPr>
            <w:tcW w:w="1413" w:type="dxa"/>
          </w:tcPr>
          <w:p w14:paraId="04E4504E" w14:textId="77777777" w:rsidR="003F366D" w:rsidRPr="000027A7" w:rsidRDefault="003F366D" w:rsidP="003F366D">
            <w:pPr>
              <w:pStyle w:val="broodtekst"/>
            </w:pPr>
            <w:r w:rsidRPr="007D1D2D">
              <w:t>Toelichting:</w:t>
            </w:r>
          </w:p>
        </w:tc>
        <w:tc>
          <w:tcPr>
            <w:tcW w:w="6237" w:type="dxa"/>
            <w:gridSpan w:val="5"/>
          </w:tcPr>
          <w:p w14:paraId="45E9735D" w14:textId="77777777" w:rsidR="003F366D" w:rsidRPr="000027A7" w:rsidRDefault="003F366D" w:rsidP="003F366D">
            <w:pPr>
              <w:pStyle w:val="broodtekst"/>
              <w:keepNext/>
              <w:rPr>
                <w:color w:val="FF0000"/>
              </w:rPr>
            </w:pPr>
            <w:r w:rsidRPr="000027A7">
              <w:t>Secure FTP of API datatransfer heeft de voorkeur.</w:t>
            </w:r>
          </w:p>
        </w:tc>
        <w:tc>
          <w:tcPr>
            <w:tcW w:w="2268" w:type="dxa"/>
          </w:tcPr>
          <w:p w14:paraId="27FB8503"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055DD4" w14:paraId="12D8AA6A" w14:textId="77777777" w:rsidTr="008B7E54">
        <w:tc>
          <w:tcPr>
            <w:tcW w:w="1413" w:type="dxa"/>
          </w:tcPr>
          <w:p w14:paraId="36DD1D72" w14:textId="77777777" w:rsidR="003F366D" w:rsidRPr="000027A7" w:rsidRDefault="003F366D" w:rsidP="003F366D">
            <w:pPr>
              <w:pStyle w:val="broodtekst"/>
            </w:pPr>
            <w:r w:rsidRPr="007D1D2D">
              <w:t>Verificatie:</w:t>
            </w:r>
          </w:p>
        </w:tc>
        <w:tc>
          <w:tcPr>
            <w:tcW w:w="6237" w:type="dxa"/>
            <w:gridSpan w:val="5"/>
          </w:tcPr>
          <w:p w14:paraId="5BBF7F72" w14:textId="77777777" w:rsidR="003F366D" w:rsidRPr="000027A7" w:rsidRDefault="003F366D" w:rsidP="003F366D">
            <w:pPr>
              <w:pStyle w:val="broodtekst"/>
              <w:keepNext/>
            </w:pPr>
            <w:r w:rsidRPr="000027A7">
              <w:t>Documentatie.</w:t>
            </w:r>
          </w:p>
        </w:tc>
        <w:tc>
          <w:tcPr>
            <w:tcW w:w="2268" w:type="dxa"/>
          </w:tcPr>
          <w:p w14:paraId="5C891ADE"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20C7A56C" w14:textId="77777777" w:rsidTr="008B7E54">
        <w:tc>
          <w:tcPr>
            <w:tcW w:w="1413" w:type="dxa"/>
            <w:shd w:val="clear" w:color="auto" w:fill="E6E6E6"/>
          </w:tcPr>
          <w:p w14:paraId="1D0E7056" w14:textId="77777777" w:rsidR="003F366D" w:rsidRPr="000027A7" w:rsidRDefault="003F366D" w:rsidP="003F366D">
            <w:pPr>
              <w:pStyle w:val="broodtekst"/>
              <w:rPr>
                <w:b/>
              </w:rPr>
            </w:pPr>
            <w:r w:rsidRPr="000027A7">
              <w:rPr>
                <w:b/>
              </w:rPr>
              <w:t>VSE-7</w:t>
            </w:r>
            <w:r>
              <w:rPr>
                <w:b/>
              </w:rPr>
              <w:t>2</w:t>
            </w:r>
          </w:p>
        </w:tc>
        <w:tc>
          <w:tcPr>
            <w:tcW w:w="6237" w:type="dxa"/>
            <w:gridSpan w:val="5"/>
            <w:shd w:val="clear" w:color="auto" w:fill="E6E6E6"/>
          </w:tcPr>
          <w:p w14:paraId="4DF86630" w14:textId="77777777" w:rsidR="003F366D" w:rsidRPr="000027A7" w:rsidRDefault="003F366D" w:rsidP="003F366D">
            <w:pPr>
              <w:pStyle w:val="broodtekst"/>
              <w:rPr>
                <w:b/>
              </w:rPr>
            </w:pPr>
            <w:r w:rsidRPr="000027A7">
              <w:rPr>
                <w:b/>
              </w:rPr>
              <w:t>Connectiviteit op afstand</w:t>
            </w:r>
          </w:p>
        </w:tc>
        <w:tc>
          <w:tcPr>
            <w:tcW w:w="2268" w:type="dxa"/>
            <w:shd w:val="clear" w:color="auto" w:fill="86C490"/>
          </w:tcPr>
          <w:p w14:paraId="4D751C33"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7FB89E7C" w14:textId="77777777" w:rsidTr="008B7E54">
        <w:tc>
          <w:tcPr>
            <w:tcW w:w="1413" w:type="dxa"/>
          </w:tcPr>
          <w:p w14:paraId="2621F25C" w14:textId="77777777" w:rsidR="003F366D" w:rsidRPr="000027A7" w:rsidRDefault="003F366D" w:rsidP="003F366D">
            <w:pPr>
              <w:pStyle w:val="broodtekst"/>
            </w:pPr>
            <w:r w:rsidRPr="007D1D2D">
              <w:t>Eis:</w:t>
            </w:r>
          </w:p>
          <w:p w14:paraId="7F5B69E4" w14:textId="77777777" w:rsidR="003F366D" w:rsidRPr="000027A7" w:rsidRDefault="003F366D" w:rsidP="003F366D">
            <w:pPr>
              <w:pStyle w:val="broodtekst"/>
            </w:pPr>
          </w:p>
        </w:tc>
        <w:tc>
          <w:tcPr>
            <w:tcW w:w="6237" w:type="dxa"/>
            <w:gridSpan w:val="5"/>
          </w:tcPr>
          <w:p w14:paraId="70FA520D" w14:textId="77777777" w:rsidR="003F366D" w:rsidRPr="000027A7" w:rsidRDefault="003F366D" w:rsidP="003F366D">
            <w:pPr>
              <w:pStyle w:val="broodtekst"/>
              <w:keepNext/>
            </w:pPr>
            <w:r w:rsidRPr="000027A7">
              <w:t>Het instrument moet via een aparte toegang op afstand benaderbaar zijn</w:t>
            </w:r>
            <w:r>
              <w:t xml:space="preserve"> (zie ook</w:t>
            </w:r>
            <w:r w:rsidRPr="000027A7">
              <w:t xml:space="preserve"> VSE-02). De daar voor benodigde software is onderdeel van de levering. Leverancier dient gebruik te maken van een courant protocol als bijvoorbeeld Remote Desktop Protocol RDP (in geval van </w:t>
            </w:r>
            <w:r>
              <w:t>W</w:t>
            </w:r>
            <w:r w:rsidRPr="000027A7">
              <w:t>indows) waarbij geen security issues kunnen ontstaan, omdat deze software nog wordt voorzien van actuele security updates.</w:t>
            </w:r>
          </w:p>
          <w:p w14:paraId="4E2AB13C" w14:textId="77777777" w:rsidR="003F366D" w:rsidRPr="000027A7" w:rsidRDefault="003F366D" w:rsidP="003F366D">
            <w:pPr>
              <w:pStyle w:val="broodtekst"/>
              <w:keepNext/>
            </w:pPr>
          </w:p>
          <w:p w14:paraId="56DE3605" w14:textId="77777777" w:rsidR="003F366D" w:rsidRPr="000027A7" w:rsidRDefault="003F366D" w:rsidP="003F366D">
            <w:pPr>
              <w:pStyle w:val="broodtekst"/>
              <w:keepNext/>
            </w:pPr>
            <w:r w:rsidRPr="000027A7">
              <w:t xml:space="preserve">De software moet gebruikt kunnen worden om problemen op afstand te kunnen oplossen, voor implementatie van configuratie wijzigingen, firmware updates of ad-hoc data recovery. </w:t>
            </w:r>
          </w:p>
        </w:tc>
        <w:tc>
          <w:tcPr>
            <w:tcW w:w="2268" w:type="dxa"/>
          </w:tcPr>
          <w:p w14:paraId="25CB34E3"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3F366D" w14:paraId="1CC63000" w14:textId="77777777" w:rsidTr="008B7E54">
        <w:tc>
          <w:tcPr>
            <w:tcW w:w="1413" w:type="dxa"/>
          </w:tcPr>
          <w:p w14:paraId="68A4F9D3" w14:textId="77777777" w:rsidR="003F366D" w:rsidRPr="000027A7" w:rsidRDefault="003F366D" w:rsidP="003F366D">
            <w:pPr>
              <w:pStyle w:val="broodtekst"/>
            </w:pPr>
            <w:r w:rsidRPr="007D1D2D">
              <w:t>Toelichting:</w:t>
            </w:r>
          </w:p>
        </w:tc>
        <w:tc>
          <w:tcPr>
            <w:tcW w:w="6237" w:type="dxa"/>
            <w:gridSpan w:val="5"/>
          </w:tcPr>
          <w:p w14:paraId="1C10FA62" w14:textId="77777777" w:rsidR="003F366D" w:rsidRPr="000027A7" w:rsidRDefault="003F366D" w:rsidP="003F366D">
            <w:pPr>
              <w:pStyle w:val="broodtekst"/>
              <w:keepNext/>
              <w:rPr>
                <w:color w:val="FF0000"/>
              </w:rPr>
            </w:pPr>
            <w:r w:rsidRPr="000027A7">
              <w:rPr>
                <w:color w:val="000000" w:themeColor="text1"/>
              </w:rPr>
              <w:t>Externe toegang is noodzakelijk door offshore plaatsing.</w:t>
            </w:r>
          </w:p>
        </w:tc>
        <w:tc>
          <w:tcPr>
            <w:tcW w:w="2268" w:type="dxa"/>
          </w:tcPr>
          <w:p w14:paraId="52623633"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color w:val="000000"/>
                <w:lang w:eastAsia="ar-SA"/>
              </w:rPr>
            </w:pPr>
          </w:p>
        </w:tc>
      </w:tr>
      <w:tr w:rsidR="003F366D" w:rsidRPr="00055DD4" w14:paraId="26DA93FD" w14:textId="77777777" w:rsidTr="008B7E54">
        <w:tc>
          <w:tcPr>
            <w:tcW w:w="1413" w:type="dxa"/>
          </w:tcPr>
          <w:p w14:paraId="7A2C31EF" w14:textId="77777777" w:rsidR="003F366D" w:rsidRPr="000027A7" w:rsidRDefault="003F366D" w:rsidP="003F366D">
            <w:pPr>
              <w:pStyle w:val="broodtekst"/>
            </w:pPr>
            <w:r w:rsidRPr="007D1D2D">
              <w:t>Verificatie:</w:t>
            </w:r>
          </w:p>
        </w:tc>
        <w:tc>
          <w:tcPr>
            <w:tcW w:w="6237" w:type="dxa"/>
            <w:gridSpan w:val="5"/>
          </w:tcPr>
          <w:p w14:paraId="0C849809" w14:textId="77777777" w:rsidR="003F366D" w:rsidRPr="000027A7" w:rsidRDefault="003F366D" w:rsidP="003F366D">
            <w:pPr>
              <w:pStyle w:val="broodtekst"/>
              <w:keepNext/>
            </w:pPr>
            <w:r>
              <w:t>Documentatie</w:t>
            </w:r>
            <w:r w:rsidRPr="000027A7">
              <w:t xml:space="preserve">, RDP-protocol, </w:t>
            </w:r>
            <w:r>
              <w:t>T</w:t>
            </w:r>
            <w:r w:rsidRPr="000027A7">
              <w:t>est.</w:t>
            </w:r>
          </w:p>
        </w:tc>
        <w:tc>
          <w:tcPr>
            <w:tcW w:w="2268" w:type="dxa"/>
          </w:tcPr>
          <w:p w14:paraId="55C94EA3"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24B95D7B" w14:textId="77777777" w:rsidTr="008B7E54">
        <w:tc>
          <w:tcPr>
            <w:tcW w:w="1413" w:type="dxa"/>
            <w:shd w:val="clear" w:color="auto" w:fill="E6E6E6"/>
          </w:tcPr>
          <w:p w14:paraId="2A6C2368" w14:textId="77777777" w:rsidR="003F366D" w:rsidRPr="000027A7" w:rsidRDefault="003F366D" w:rsidP="003F366D">
            <w:pPr>
              <w:pStyle w:val="broodtekst"/>
              <w:rPr>
                <w:b/>
              </w:rPr>
            </w:pPr>
            <w:r w:rsidRPr="000027A7">
              <w:rPr>
                <w:b/>
              </w:rPr>
              <w:t>VSE-7</w:t>
            </w:r>
            <w:r>
              <w:rPr>
                <w:b/>
              </w:rPr>
              <w:t>3</w:t>
            </w:r>
          </w:p>
        </w:tc>
        <w:tc>
          <w:tcPr>
            <w:tcW w:w="6237" w:type="dxa"/>
            <w:gridSpan w:val="5"/>
            <w:shd w:val="clear" w:color="auto" w:fill="E6E6E6"/>
          </w:tcPr>
          <w:p w14:paraId="11972619" w14:textId="77777777" w:rsidR="003F366D" w:rsidRPr="000027A7" w:rsidRDefault="003F366D" w:rsidP="003F366D">
            <w:pPr>
              <w:pStyle w:val="broodtekst"/>
              <w:rPr>
                <w:b/>
              </w:rPr>
            </w:pPr>
            <w:r w:rsidRPr="000027A7">
              <w:rPr>
                <w:b/>
              </w:rPr>
              <w:t>Bescherming connectiviteit</w:t>
            </w:r>
          </w:p>
        </w:tc>
        <w:tc>
          <w:tcPr>
            <w:tcW w:w="2268" w:type="dxa"/>
            <w:shd w:val="clear" w:color="auto" w:fill="86C490"/>
          </w:tcPr>
          <w:p w14:paraId="6E9D5456"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13223182" w14:textId="77777777" w:rsidTr="008B7E54">
        <w:tc>
          <w:tcPr>
            <w:tcW w:w="1413" w:type="dxa"/>
          </w:tcPr>
          <w:p w14:paraId="7644036F" w14:textId="77777777" w:rsidR="003F366D" w:rsidRPr="000027A7" w:rsidRDefault="003F366D" w:rsidP="003F366D">
            <w:pPr>
              <w:pStyle w:val="broodtekst"/>
            </w:pPr>
            <w:r w:rsidRPr="007D1D2D">
              <w:t>Eis:</w:t>
            </w:r>
          </w:p>
          <w:p w14:paraId="2A44ABAB" w14:textId="77777777" w:rsidR="003F366D" w:rsidRPr="000027A7" w:rsidRDefault="003F366D" w:rsidP="003F366D">
            <w:pPr>
              <w:pStyle w:val="broodtekst"/>
            </w:pPr>
          </w:p>
        </w:tc>
        <w:tc>
          <w:tcPr>
            <w:tcW w:w="6237" w:type="dxa"/>
            <w:gridSpan w:val="5"/>
          </w:tcPr>
          <w:p w14:paraId="277A79CB" w14:textId="77777777" w:rsidR="003F366D" w:rsidRPr="000027A7" w:rsidRDefault="003F366D" w:rsidP="003F366D">
            <w:pPr>
              <w:pStyle w:val="broodtekst"/>
              <w:keepNext/>
            </w:pPr>
            <w:r w:rsidRPr="000027A7">
              <w:t>De mogelijkheid voor connectiviteit op afstand dient te zijn beveiligd door middel van een gebruikersnaam en wachtwoord.</w:t>
            </w:r>
          </w:p>
        </w:tc>
        <w:tc>
          <w:tcPr>
            <w:tcW w:w="2268" w:type="dxa"/>
          </w:tcPr>
          <w:p w14:paraId="209F1CD7"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3F366D" w14:paraId="21299804" w14:textId="77777777" w:rsidTr="008B7E54">
        <w:tc>
          <w:tcPr>
            <w:tcW w:w="1413" w:type="dxa"/>
          </w:tcPr>
          <w:p w14:paraId="21D2140E" w14:textId="77777777" w:rsidR="003F366D" w:rsidRPr="000027A7" w:rsidRDefault="003F366D" w:rsidP="003F366D">
            <w:pPr>
              <w:pStyle w:val="broodtekst"/>
            </w:pPr>
            <w:r w:rsidRPr="007D1D2D">
              <w:t>Toelic</w:t>
            </w:r>
            <w:r w:rsidRPr="000027A7">
              <w:t>hting:</w:t>
            </w:r>
          </w:p>
        </w:tc>
        <w:tc>
          <w:tcPr>
            <w:tcW w:w="6237" w:type="dxa"/>
            <w:gridSpan w:val="5"/>
          </w:tcPr>
          <w:p w14:paraId="13583009" w14:textId="77777777" w:rsidR="003F366D" w:rsidRPr="000027A7" w:rsidRDefault="003F366D" w:rsidP="003F366D">
            <w:pPr>
              <w:pStyle w:val="broodtekst"/>
              <w:keepNext/>
            </w:pPr>
            <w:r w:rsidRPr="000027A7">
              <w:t xml:space="preserve">Gebruikersnaam en wachtwoord dient bekend en aanpasbaar te zijn voor </w:t>
            </w:r>
            <w:r>
              <w:t>opdrachtgever</w:t>
            </w:r>
            <w:r w:rsidRPr="000027A7">
              <w:t>.</w:t>
            </w:r>
          </w:p>
        </w:tc>
        <w:tc>
          <w:tcPr>
            <w:tcW w:w="2268" w:type="dxa"/>
          </w:tcPr>
          <w:p w14:paraId="39377FAB"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055DD4" w14:paraId="65BCE72E" w14:textId="77777777" w:rsidTr="008B7E54">
        <w:tc>
          <w:tcPr>
            <w:tcW w:w="1413" w:type="dxa"/>
          </w:tcPr>
          <w:p w14:paraId="53B9A393" w14:textId="77777777" w:rsidR="003F366D" w:rsidRPr="000027A7" w:rsidRDefault="003F366D" w:rsidP="003F366D">
            <w:pPr>
              <w:pStyle w:val="broodtekst"/>
            </w:pPr>
            <w:r w:rsidRPr="007D1D2D">
              <w:t>Verificatie:</w:t>
            </w:r>
          </w:p>
        </w:tc>
        <w:tc>
          <w:tcPr>
            <w:tcW w:w="6237" w:type="dxa"/>
            <w:gridSpan w:val="5"/>
          </w:tcPr>
          <w:p w14:paraId="13C51B3E" w14:textId="77777777" w:rsidR="003F366D" w:rsidRPr="000027A7" w:rsidRDefault="003F366D" w:rsidP="003F366D">
            <w:pPr>
              <w:pStyle w:val="broodtekst"/>
              <w:keepNext/>
            </w:pPr>
            <w:r w:rsidRPr="000027A7">
              <w:t>Documentatie.</w:t>
            </w:r>
          </w:p>
        </w:tc>
        <w:tc>
          <w:tcPr>
            <w:tcW w:w="2268" w:type="dxa"/>
          </w:tcPr>
          <w:p w14:paraId="0BB2CF07"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3F366D" w14:paraId="7938CC7A" w14:textId="77777777" w:rsidTr="008B7E54">
        <w:tc>
          <w:tcPr>
            <w:tcW w:w="1413" w:type="dxa"/>
            <w:shd w:val="clear" w:color="auto" w:fill="E6E6E6"/>
          </w:tcPr>
          <w:p w14:paraId="1AFDACED" w14:textId="77777777" w:rsidR="003F366D" w:rsidRPr="000027A7" w:rsidRDefault="003F366D" w:rsidP="003F366D">
            <w:pPr>
              <w:pStyle w:val="broodtekst"/>
              <w:rPr>
                <w:b/>
              </w:rPr>
            </w:pPr>
            <w:bookmarkStart w:id="2" w:name="_Ref295400508"/>
            <w:r w:rsidRPr="000027A7">
              <w:rPr>
                <w:b/>
              </w:rPr>
              <w:t>VS</w:t>
            </w:r>
            <w:bookmarkEnd w:id="2"/>
            <w:r w:rsidRPr="000027A7">
              <w:rPr>
                <w:b/>
              </w:rPr>
              <w:t>E-7</w:t>
            </w:r>
            <w:r>
              <w:rPr>
                <w:b/>
              </w:rPr>
              <w:t>4</w:t>
            </w:r>
          </w:p>
        </w:tc>
        <w:tc>
          <w:tcPr>
            <w:tcW w:w="6237" w:type="dxa"/>
            <w:gridSpan w:val="5"/>
            <w:shd w:val="clear" w:color="auto" w:fill="E6E6E6"/>
          </w:tcPr>
          <w:p w14:paraId="10DFB214" w14:textId="77777777" w:rsidR="003F366D" w:rsidRPr="000027A7" w:rsidRDefault="003F366D" w:rsidP="003F366D">
            <w:pPr>
              <w:pStyle w:val="broodtekst"/>
              <w:rPr>
                <w:b/>
              </w:rPr>
            </w:pPr>
            <w:r w:rsidRPr="000027A7">
              <w:rPr>
                <w:b/>
              </w:rPr>
              <w:t>Beschikbaarheid van onderdelen: Minimale levensduur van componenten, materialen en apparatuur</w:t>
            </w:r>
          </w:p>
        </w:tc>
        <w:tc>
          <w:tcPr>
            <w:tcW w:w="2268" w:type="dxa"/>
            <w:shd w:val="clear" w:color="auto" w:fill="86C490"/>
          </w:tcPr>
          <w:p w14:paraId="70BF62A8" w14:textId="77777777" w:rsidR="003F366D" w:rsidRPr="003F366D" w:rsidRDefault="003F366D" w:rsidP="003F366D">
            <w:pPr>
              <w:suppressAutoHyphens/>
              <w:autoSpaceDE w:val="0"/>
              <w:spacing w:before="40" w:after="40" w:line="240" w:lineRule="atLeast"/>
              <w:rPr>
                <w:rFonts w:ascii="Verdana" w:eastAsia="Times New Roman" w:hAnsi="Verdana" w:cs="Times New Roman"/>
                <w:b/>
                <w:lang w:eastAsia="ar-SA"/>
              </w:rPr>
            </w:pPr>
          </w:p>
        </w:tc>
      </w:tr>
      <w:tr w:rsidR="003F366D" w:rsidRPr="003F366D" w14:paraId="431EBEE6" w14:textId="77777777" w:rsidTr="008B7E54">
        <w:tc>
          <w:tcPr>
            <w:tcW w:w="1413" w:type="dxa"/>
          </w:tcPr>
          <w:p w14:paraId="1309517E" w14:textId="77777777" w:rsidR="003F366D" w:rsidRPr="000027A7" w:rsidRDefault="003F366D" w:rsidP="003F366D">
            <w:pPr>
              <w:pStyle w:val="broodtekst"/>
            </w:pPr>
            <w:r w:rsidRPr="007D1D2D">
              <w:t>Eis:</w:t>
            </w:r>
          </w:p>
        </w:tc>
        <w:tc>
          <w:tcPr>
            <w:tcW w:w="6237" w:type="dxa"/>
            <w:gridSpan w:val="5"/>
          </w:tcPr>
          <w:p w14:paraId="67881B46" w14:textId="77777777" w:rsidR="003F366D" w:rsidRPr="000027A7" w:rsidRDefault="003F366D" w:rsidP="003F366D">
            <w:pPr>
              <w:pStyle w:val="broodtekst"/>
              <w:keepNext/>
            </w:pPr>
            <w:r w:rsidRPr="000027A7">
              <w:t xml:space="preserve">De volgende eisen gelden t.a.v. de </w:t>
            </w:r>
            <w:r w:rsidRPr="000027A7">
              <w:rPr>
                <w:i/>
              </w:rPr>
              <w:t>minimale</w:t>
            </w:r>
            <w:r w:rsidRPr="000027A7">
              <w:t xml:space="preserve"> (niet gemiddelde) levensduur waarvoor alle geleverde componenten, materialen en apparatuur zijn ontworpen, rekening houdend met de te verwachten operationele omstandigheden:</w:t>
            </w:r>
          </w:p>
          <w:p w14:paraId="6B8B37BA" w14:textId="77777777" w:rsidR="003F366D" w:rsidRPr="000027A7" w:rsidRDefault="003F366D" w:rsidP="003F366D">
            <w:pPr>
              <w:pStyle w:val="broodtekst"/>
              <w:keepNext/>
              <w:numPr>
                <w:ilvl w:val="0"/>
                <w:numId w:val="21"/>
              </w:numPr>
            </w:pPr>
            <w:r w:rsidRPr="000027A7">
              <w:t>Uitpandig gemonteerde of geplaatste componenten en materialen (waaronder bekabeling) en apparatuur ten minste 10 jaar na levering;</w:t>
            </w:r>
          </w:p>
          <w:p w14:paraId="56E5B89B" w14:textId="77777777" w:rsidR="003F366D" w:rsidRPr="000027A7" w:rsidRDefault="003F366D" w:rsidP="003F366D">
            <w:pPr>
              <w:pStyle w:val="broodtekst"/>
              <w:keepNext/>
              <w:numPr>
                <w:ilvl w:val="0"/>
                <w:numId w:val="21"/>
              </w:numPr>
            </w:pPr>
            <w:r w:rsidRPr="000027A7">
              <w:t>Inpandig gemonteerde of geplaatste apparatuur (waaronder klimatisering en Ethernet converters): ten minste 10 jaar na levering;</w:t>
            </w:r>
          </w:p>
          <w:p w14:paraId="45E7EAA6" w14:textId="77777777" w:rsidR="003F366D" w:rsidRPr="000027A7" w:rsidRDefault="003F366D" w:rsidP="003F366D">
            <w:pPr>
              <w:pStyle w:val="broodtekst"/>
              <w:keepNext/>
              <w:numPr>
                <w:ilvl w:val="0"/>
                <w:numId w:val="21"/>
              </w:numPr>
            </w:pPr>
            <w:r w:rsidRPr="000027A7">
              <w:t>Inpandig gemonteerde of geplaatste componenten en materialen (waaronder bekabeling): ten minste 10 jaar na levering.</w:t>
            </w:r>
          </w:p>
        </w:tc>
        <w:tc>
          <w:tcPr>
            <w:tcW w:w="2268" w:type="dxa"/>
          </w:tcPr>
          <w:p w14:paraId="6D21C210"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055DD4" w14:paraId="4CC34512" w14:textId="77777777" w:rsidTr="008B7E54">
        <w:tc>
          <w:tcPr>
            <w:tcW w:w="1413" w:type="dxa"/>
          </w:tcPr>
          <w:p w14:paraId="0D8E445E" w14:textId="77777777" w:rsidR="003F366D" w:rsidRPr="000027A7" w:rsidRDefault="003F366D" w:rsidP="003F366D">
            <w:pPr>
              <w:pStyle w:val="broodtekst"/>
            </w:pPr>
            <w:r w:rsidRPr="007D1D2D">
              <w:t>Toelichting:</w:t>
            </w:r>
          </w:p>
        </w:tc>
        <w:tc>
          <w:tcPr>
            <w:tcW w:w="6237" w:type="dxa"/>
            <w:gridSpan w:val="5"/>
          </w:tcPr>
          <w:p w14:paraId="25E17037" w14:textId="77777777" w:rsidR="003F366D" w:rsidRPr="000027A7" w:rsidRDefault="003F366D" w:rsidP="003F366D">
            <w:pPr>
              <w:pStyle w:val="broodtekst"/>
              <w:keepNext/>
            </w:pPr>
          </w:p>
        </w:tc>
        <w:tc>
          <w:tcPr>
            <w:tcW w:w="2268" w:type="dxa"/>
          </w:tcPr>
          <w:p w14:paraId="549AABF2"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4987F139" w14:textId="77777777" w:rsidTr="008B7E54">
        <w:tc>
          <w:tcPr>
            <w:tcW w:w="1413" w:type="dxa"/>
          </w:tcPr>
          <w:p w14:paraId="7A3D9B6D" w14:textId="77777777" w:rsidR="003F366D" w:rsidRPr="000027A7" w:rsidRDefault="003F366D" w:rsidP="003F366D">
            <w:pPr>
              <w:pStyle w:val="broodtekst"/>
            </w:pPr>
            <w:r w:rsidRPr="007D1D2D">
              <w:t>Verificatie:</w:t>
            </w:r>
          </w:p>
        </w:tc>
        <w:tc>
          <w:tcPr>
            <w:tcW w:w="6237" w:type="dxa"/>
            <w:gridSpan w:val="5"/>
          </w:tcPr>
          <w:p w14:paraId="2880A746" w14:textId="77777777" w:rsidR="003F366D" w:rsidRPr="000027A7" w:rsidRDefault="003F366D" w:rsidP="003F366D">
            <w:pPr>
              <w:pStyle w:val="broodtekst"/>
              <w:keepNext/>
              <w:rPr>
                <w:lang w:val="en-US"/>
              </w:rPr>
            </w:pPr>
            <w:r>
              <w:rPr>
                <w:lang w:val="en-US"/>
              </w:rPr>
              <w:t>Documentatie</w:t>
            </w:r>
            <w:r w:rsidRPr="000027A7">
              <w:rPr>
                <w:lang w:val="en-US"/>
              </w:rPr>
              <w:t xml:space="preserve">, </w:t>
            </w:r>
            <w:r>
              <w:rPr>
                <w:lang w:val="en-US"/>
              </w:rPr>
              <w:t>C</w:t>
            </w:r>
            <w:r w:rsidRPr="000027A7">
              <w:rPr>
                <w:lang w:val="en-US"/>
              </w:rPr>
              <w:t>ertificaat of certificaten.</w:t>
            </w:r>
          </w:p>
        </w:tc>
        <w:tc>
          <w:tcPr>
            <w:tcW w:w="2268" w:type="dxa"/>
          </w:tcPr>
          <w:p w14:paraId="6A9DF9E0"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7E77755C" w14:textId="77777777" w:rsidTr="008B7E54">
        <w:tc>
          <w:tcPr>
            <w:tcW w:w="1413" w:type="dxa"/>
            <w:shd w:val="clear" w:color="auto" w:fill="E6E6E6"/>
          </w:tcPr>
          <w:p w14:paraId="7F3DF24B" w14:textId="77777777" w:rsidR="003F366D" w:rsidRPr="000027A7" w:rsidRDefault="003F366D" w:rsidP="003F366D">
            <w:pPr>
              <w:pStyle w:val="broodtekst"/>
              <w:rPr>
                <w:b/>
              </w:rPr>
            </w:pPr>
            <w:r w:rsidRPr="000027A7">
              <w:rPr>
                <w:b/>
              </w:rPr>
              <w:t>VSE-7</w:t>
            </w:r>
            <w:r>
              <w:rPr>
                <w:b/>
              </w:rPr>
              <w:t>5</w:t>
            </w:r>
          </w:p>
        </w:tc>
        <w:tc>
          <w:tcPr>
            <w:tcW w:w="6237" w:type="dxa"/>
            <w:gridSpan w:val="5"/>
            <w:shd w:val="clear" w:color="auto" w:fill="E6E6E6"/>
          </w:tcPr>
          <w:p w14:paraId="0685183E" w14:textId="77777777" w:rsidR="003F366D" w:rsidRPr="000027A7" w:rsidRDefault="003F366D" w:rsidP="003F366D">
            <w:pPr>
              <w:pStyle w:val="broodtekst"/>
              <w:rPr>
                <w:b/>
              </w:rPr>
            </w:pPr>
            <w:r w:rsidRPr="000027A7">
              <w:rPr>
                <w:b/>
              </w:rPr>
              <w:t>Support</w:t>
            </w:r>
          </w:p>
        </w:tc>
        <w:tc>
          <w:tcPr>
            <w:tcW w:w="2268" w:type="dxa"/>
            <w:shd w:val="clear" w:color="auto" w:fill="86C490"/>
          </w:tcPr>
          <w:p w14:paraId="3AFFB2B4"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3A033A4F" w14:textId="77777777" w:rsidTr="008B7E54">
        <w:tc>
          <w:tcPr>
            <w:tcW w:w="1413" w:type="dxa"/>
          </w:tcPr>
          <w:p w14:paraId="47DE3FAF" w14:textId="77777777" w:rsidR="003F366D" w:rsidRPr="000027A7" w:rsidRDefault="003F366D" w:rsidP="003F366D">
            <w:pPr>
              <w:pStyle w:val="broodtekst"/>
            </w:pPr>
            <w:r w:rsidRPr="007D1D2D">
              <w:t>Eis:</w:t>
            </w:r>
          </w:p>
        </w:tc>
        <w:tc>
          <w:tcPr>
            <w:tcW w:w="6237" w:type="dxa"/>
            <w:gridSpan w:val="5"/>
          </w:tcPr>
          <w:p w14:paraId="343E00C1" w14:textId="77777777" w:rsidR="003F366D" w:rsidRPr="000027A7" w:rsidRDefault="003F366D" w:rsidP="003F366D">
            <w:pPr>
              <w:pStyle w:val="broodtekst"/>
              <w:keepNext/>
            </w:pPr>
            <w:r w:rsidRPr="000027A7">
              <w:t>De Fabrikant is telefonisch en via de e-mail bereikbaar tijdens werkuren (9:00-17:00 CET). Reacties op aanvragen worden binnen 2 werkdagen verstrekt aan Opdrachtgever.</w:t>
            </w:r>
          </w:p>
          <w:p w14:paraId="49AFC055" w14:textId="77777777" w:rsidR="003F366D" w:rsidRPr="000027A7" w:rsidRDefault="003F366D" w:rsidP="003F366D">
            <w:pPr>
              <w:pStyle w:val="broodtekst"/>
              <w:keepNext/>
            </w:pPr>
          </w:p>
          <w:p w14:paraId="76725D02" w14:textId="77777777" w:rsidR="003F366D" w:rsidRPr="000027A7" w:rsidRDefault="003F366D" w:rsidP="003F366D">
            <w:pPr>
              <w:pStyle w:val="broodtekst"/>
              <w:keepNext/>
            </w:pPr>
            <w:r w:rsidRPr="000027A7">
              <w:rPr>
                <w:color w:val="000000" w:themeColor="text1"/>
              </w:rPr>
              <w:t xml:space="preserve">Communicatie dient in het Engels te verlopen. </w:t>
            </w:r>
          </w:p>
        </w:tc>
        <w:tc>
          <w:tcPr>
            <w:tcW w:w="2268" w:type="dxa"/>
          </w:tcPr>
          <w:p w14:paraId="1C6717A8" w14:textId="77777777" w:rsidR="003F366D" w:rsidRPr="003F366D" w:rsidRDefault="003F366D" w:rsidP="003F366D">
            <w:pPr>
              <w:keepNext/>
              <w:suppressAutoHyphens/>
              <w:autoSpaceDE w:val="0"/>
              <w:spacing w:before="40" w:after="40" w:line="240" w:lineRule="atLeast"/>
              <w:rPr>
                <w:rFonts w:ascii="Verdana" w:eastAsia="Times New Roman" w:hAnsi="Verdana" w:cs="Times New Roman"/>
                <w:lang w:eastAsia="ar-SA"/>
              </w:rPr>
            </w:pPr>
          </w:p>
        </w:tc>
      </w:tr>
      <w:tr w:rsidR="003F366D" w:rsidRPr="00055DD4" w14:paraId="411BBBED" w14:textId="77777777" w:rsidTr="008B7E54">
        <w:tc>
          <w:tcPr>
            <w:tcW w:w="1413" w:type="dxa"/>
          </w:tcPr>
          <w:p w14:paraId="28E0BDF8" w14:textId="77777777" w:rsidR="003F366D" w:rsidRPr="000027A7" w:rsidRDefault="003F366D" w:rsidP="003F366D">
            <w:pPr>
              <w:pStyle w:val="broodtekst"/>
            </w:pPr>
            <w:r w:rsidRPr="007D1D2D">
              <w:lastRenderedPageBreak/>
              <w:t>Toelichting:</w:t>
            </w:r>
          </w:p>
        </w:tc>
        <w:tc>
          <w:tcPr>
            <w:tcW w:w="6237" w:type="dxa"/>
            <w:gridSpan w:val="5"/>
          </w:tcPr>
          <w:p w14:paraId="50E4A1B1" w14:textId="77777777" w:rsidR="003F366D" w:rsidRPr="000027A7" w:rsidRDefault="003F366D" w:rsidP="003F366D">
            <w:pPr>
              <w:pStyle w:val="broodtekst"/>
              <w:keepNext/>
            </w:pPr>
          </w:p>
        </w:tc>
        <w:tc>
          <w:tcPr>
            <w:tcW w:w="2268" w:type="dxa"/>
          </w:tcPr>
          <w:p w14:paraId="6E1BF1E4"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0FF8D49F" w14:textId="77777777" w:rsidTr="008B7E54">
        <w:tc>
          <w:tcPr>
            <w:tcW w:w="1413" w:type="dxa"/>
          </w:tcPr>
          <w:p w14:paraId="600555ED" w14:textId="77777777" w:rsidR="003F366D" w:rsidRPr="000027A7" w:rsidRDefault="003F366D" w:rsidP="003F366D">
            <w:pPr>
              <w:pStyle w:val="broodtekst"/>
            </w:pPr>
            <w:r w:rsidRPr="007D1D2D">
              <w:t>Verificatie:</w:t>
            </w:r>
          </w:p>
        </w:tc>
        <w:tc>
          <w:tcPr>
            <w:tcW w:w="6237" w:type="dxa"/>
            <w:gridSpan w:val="5"/>
          </w:tcPr>
          <w:p w14:paraId="47BE5557" w14:textId="77777777" w:rsidR="003F366D" w:rsidRPr="000027A7" w:rsidRDefault="003F366D" w:rsidP="003F366D">
            <w:pPr>
              <w:pStyle w:val="broodtekst"/>
              <w:keepNext/>
              <w:rPr>
                <w:lang w:val="en-US"/>
              </w:rPr>
            </w:pPr>
            <w:r w:rsidRPr="000027A7">
              <w:t>Documentatie.</w:t>
            </w:r>
          </w:p>
        </w:tc>
        <w:tc>
          <w:tcPr>
            <w:tcW w:w="2268" w:type="dxa"/>
          </w:tcPr>
          <w:p w14:paraId="6BDCC830"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74769BDD" w14:textId="77777777" w:rsidTr="008B7E54">
        <w:tc>
          <w:tcPr>
            <w:tcW w:w="1413" w:type="dxa"/>
            <w:shd w:val="clear" w:color="auto" w:fill="E6E6E6"/>
          </w:tcPr>
          <w:p w14:paraId="5801A2EA" w14:textId="77777777" w:rsidR="003F366D" w:rsidRPr="000027A7" w:rsidRDefault="003F366D" w:rsidP="003F366D">
            <w:pPr>
              <w:pStyle w:val="broodtekst"/>
              <w:rPr>
                <w:b/>
              </w:rPr>
            </w:pPr>
            <w:r w:rsidRPr="000027A7">
              <w:rPr>
                <w:b/>
              </w:rPr>
              <w:t>VSE-7</w:t>
            </w:r>
            <w:r>
              <w:rPr>
                <w:b/>
              </w:rPr>
              <w:t>6</w:t>
            </w:r>
          </w:p>
        </w:tc>
        <w:tc>
          <w:tcPr>
            <w:tcW w:w="6237" w:type="dxa"/>
            <w:gridSpan w:val="5"/>
            <w:shd w:val="clear" w:color="auto" w:fill="E6E6E6"/>
          </w:tcPr>
          <w:p w14:paraId="51D3CBF7" w14:textId="77777777" w:rsidR="003F366D" w:rsidRPr="000027A7" w:rsidRDefault="003F366D" w:rsidP="003F366D">
            <w:pPr>
              <w:pStyle w:val="broodtekst"/>
              <w:rPr>
                <w:b/>
              </w:rPr>
            </w:pPr>
            <w:r w:rsidRPr="000027A7">
              <w:rPr>
                <w:b/>
              </w:rPr>
              <w:t>Hardening</w:t>
            </w:r>
          </w:p>
        </w:tc>
        <w:tc>
          <w:tcPr>
            <w:tcW w:w="2268" w:type="dxa"/>
            <w:shd w:val="clear" w:color="auto" w:fill="86C490"/>
          </w:tcPr>
          <w:p w14:paraId="45449E38" w14:textId="77777777" w:rsidR="003F366D" w:rsidRPr="00055DD4" w:rsidRDefault="003F366D" w:rsidP="003F366D">
            <w:pPr>
              <w:suppressAutoHyphens/>
              <w:autoSpaceDE w:val="0"/>
              <w:spacing w:before="40" w:after="40" w:line="240" w:lineRule="atLeast"/>
              <w:rPr>
                <w:rFonts w:ascii="Verdana" w:eastAsia="Times New Roman" w:hAnsi="Verdana" w:cs="Times New Roman"/>
                <w:b/>
                <w:lang w:val="en-GB" w:eastAsia="ar-SA"/>
              </w:rPr>
            </w:pPr>
          </w:p>
        </w:tc>
      </w:tr>
      <w:tr w:rsidR="003F366D" w:rsidRPr="003F366D" w14:paraId="78CBA20B" w14:textId="77777777" w:rsidTr="008B7E54">
        <w:tc>
          <w:tcPr>
            <w:tcW w:w="1413" w:type="dxa"/>
          </w:tcPr>
          <w:p w14:paraId="05465F1B" w14:textId="77777777" w:rsidR="003F366D" w:rsidRPr="000027A7" w:rsidRDefault="003F366D" w:rsidP="003F366D">
            <w:pPr>
              <w:pStyle w:val="broodtekst"/>
            </w:pPr>
            <w:r w:rsidRPr="007D1D2D">
              <w:t>Eis:</w:t>
            </w:r>
          </w:p>
          <w:p w14:paraId="77BB3EFC" w14:textId="77777777" w:rsidR="003F366D" w:rsidRPr="000027A7" w:rsidRDefault="003F366D" w:rsidP="003F366D">
            <w:pPr>
              <w:pStyle w:val="broodtekst"/>
            </w:pPr>
          </w:p>
          <w:p w14:paraId="656C41E1" w14:textId="77777777" w:rsidR="003F366D" w:rsidRPr="000027A7" w:rsidRDefault="003F366D" w:rsidP="003F366D">
            <w:pPr>
              <w:pStyle w:val="broodtekst"/>
            </w:pPr>
            <w:r w:rsidRPr="000027A7">
              <w:t xml:space="preserve">referte </w:t>
            </w:r>
          </w:p>
          <w:p w14:paraId="05284A28" w14:textId="77777777" w:rsidR="003F366D" w:rsidRPr="000027A7" w:rsidRDefault="003F366D" w:rsidP="003F366D">
            <w:pPr>
              <w:pStyle w:val="broodtekst"/>
            </w:pPr>
            <w:r w:rsidRPr="000027A7">
              <w:t>12.2.SC-13</w:t>
            </w:r>
          </w:p>
        </w:tc>
        <w:tc>
          <w:tcPr>
            <w:tcW w:w="6237" w:type="dxa"/>
            <w:gridSpan w:val="5"/>
          </w:tcPr>
          <w:p w14:paraId="75B185D8" w14:textId="77777777" w:rsidR="003F366D" w:rsidRPr="000027A7" w:rsidRDefault="003F366D" w:rsidP="003F366D">
            <w:pPr>
              <w:rPr>
                <w:rFonts w:ascii="Verdana" w:hAnsi="Verdana"/>
                <w:lang w:eastAsia="ar-SA"/>
              </w:rPr>
            </w:pPr>
            <w:r w:rsidRPr="000027A7">
              <w:rPr>
                <w:rFonts w:ascii="Verdana" w:hAnsi="Verdana"/>
                <w:lang w:eastAsia="ar-SA"/>
              </w:rPr>
              <w:t>De Opdrachtnemer dient de informatiesystemen betrokken bij de Prestatie te hardenen door:</w:t>
            </w:r>
          </w:p>
          <w:p w14:paraId="36689AD8" w14:textId="77777777" w:rsidR="003F366D" w:rsidRPr="000027A7" w:rsidRDefault="003F366D" w:rsidP="003F366D">
            <w:pPr>
              <w:rPr>
                <w:rFonts w:ascii="Verdana" w:hAnsi="Verdana"/>
                <w:lang w:eastAsia="ar-SA"/>
              </w:rPr>
            </w:pPr>
            <w:r w:rsidRPr="000027A7">
              <w:rPr>
                <w:rFonts w:ascii="Verdana" w:hAnsi="Verdana"/>
                <w:lang w:eastAsia="ar-SA"/>
              </w:rPr>
              <w:t>•  Niet noodzakelijke datanetwerkservices uit te zetten;</w:t>
            </w:r>
          </w:p>
          <w:p w14:paraId="66090F2F" w14:textId="77777777" w:rsidR="003F366D" w:rsidRPr="000027A7" w:rsidRDefault="003F366D" w:rsidP="003F366D">
            <w:pPr>
              <w:rPr>
                <w:rFonts w:ascii="Verdana" w:hAnsi="Verdana"/>
                <w:lang w:eastAsia="ar-SA"/>
              </w:rPr>
            </w:pPr>
            <w:r w:rsidRPr="000027A7">
              <w:rPr>
                <w:rFonts w:ascii="Verdana" w:hAnsi="Verdana"/>
                <w:lang w:eastAsia="ar-SA"/>
              </w:rPr>
              <w:t>•  Het verwijderen (patchen) van bekende kwetsbaarheden; Opdrachtgever moet zelfstandig in staat zijn patches te installeren en na het beschikbaar komen van de patch dient deze binnen 48 aan Opdrachtgever  te worden beschikbaar gesteld</w:t>
            </w:r>
          </w:p>
          <w:p w14:paraId="04985931" w14:textId="77777777" w:rsidR="003F366D" w:rsidRPr="000027A7" w:rsidRDefault="003F366D" w:rsidP="003F366D">
            <w:pPr>
              <w:rPr>
                <w:rFonts w:ascii="Verdana" w:hAnsi="Verdana"/>
                <w:lang w:eastAsia="ar-SA"/>
              </w:rPr>
            </w:pPr>
            <w:r w:rsidRPr="000027A7">
              <w:rPr>
                <w:rFonts w:ascii="Verdana" w:hAnsi="Verdana"/>
                <w:lang w:eastAsia="ar-SA"/>
              </w:rPr>
              <w:t>•  Alle poorten die niet nodig zijn te deactiveren/blokkeren;</w:t>
            </w:r>
          </w:p>
          <w:p w14:paraId="63A25B7B" w14:textId="77777777" w:rsidR="003F366D" w:rsidRPr="000027A7" w:rsidRDefault="003F366D" w:rsidP="003F366D">
            <w:pPr>
              <w:rPr>
                <w:rFonts w:ascii="Verdana" w:hAnsi="Verdana"/>
                <w:lang w:eastAsia="ar-SA"/>
              </w:rPr>
            </w:pPr>
            <w:r w:rsidRPr="000027A7">
              <w:rPr>
                <w:rFonts w:ascii="Verdana" w:hAnsi="Verdana"/>
                <w:lang w:eastAsia="ar-SA"/>
              </w:rPr>
              <w:t>•  De default account uit te schakelen conform het wachtwoord policy;</w:t>
            </w:r>
          </w:p>
          <w:p w14:paraId="669C5DBD" w14:textId="77777777" w:rsidR="003F366D" w:rsidRPr="000027A7" w:rsidRDefault="003F366D" w:rsidP="003F366D">
            <w:pPr>
              <w:rPr>
                <w:rFonts w:ascii="Verdana" w:hAnsi="Verdana"/>
                <w:lang w:eastAsia="ar-SA"/>
              </w:rPr>
            </w:pPr>
            <w:r w:rsidRPr="000027A7">
              <w:rPr>
                <w:rFonts w:ascii="Verdana" w:hAnsi="Verdana"/>
                <w:lang w:eastAsia="ar-SA"/>
              </w:rPr>
              <w:t>•  Indien beschikbaar gebruik te maken van de security opties van de leveranciers;</w:t>
            </w:r>
          </w:p>
          <w:p w14:paraId="17C5169F" w14:textId="77777777" w:rsidR="003F366D" w:rsidRPr="000027A7" w:rsidRDefault="003F366D" w:rsidP="003F366D">
            <w:pPr>
              <w:rPr>
                <w:rFonts w:ascii="Verdana" w:hAnsi="Verdana"/>
                <w:lang w:eastAsia="ar-SA"/>
              </w:rPr>
            </w:pPr>
            <w:r w:rsidRPr="000027A7">
              <w:rPr>
                <w:rFonts w:ascii="Verdana" w:hAnsi="Verdana"/>
                <w:lang w:eastAsia="ar-SA"/>
              </w:rPr>
              <w:t>•  De standaard hardeningsprofielen te volgen voor de gangbare platformen zie hiertoe bijv. de ‘Security Benchmarks’ van CIS: http://www.cisecurity.org/.</w:t>
            </w:r>
          </w:p>
        </w:tc>
        <w:tc>
          <w:tcPr>
            <w:tcW w:w="2268" w:type="dxa"/>
          </w:tcPr>
          <w:p w14:paraId="7F018802" w14:textId="77777777" w:rsidR="003F366D" w:rsidRPr="003F366D" w:rsidRDefault="003F366D" w:rsidP="003F366D">
            <w:pPr>
              <w:rPr>
                <w:rFonts w:ascii="Verdana" w:eastAsia="Times New Roman" w:hAnsi="Verdana" w:cs="Times New Roman"/>
                <w:lang w:eastAsia="ar-SA"/>
              </w:rPr>
            </w:pPr>
          </w:p>
        </w:tc>
      </w:tr>
      <w:tr w:rsidR="003F366D" w:rsidRPr="00055DD4" w14:paraId="046D801D" w14:textId="77777777" w:rsidTr="008B7E54">
        <w:tc>
          <w:tcPr>
            <w:tcW w:w="1413" w:type="dxa"/>
          </w:tcPr>
          <w:p w14:paraId="371480CC" w14:textId="77777777" w:rsidR="003F366D" w:rsidRPr="000027A7" w:rsidRDefault="003F366D" w:rsidP="003F366D">
            <w:pPr>
              <w:pStyle w:val="broodtekst"/>
            </w:pPr>
            <w:r w:rsidRPr="007D1D2D">
              <w:t>Toelichting:</w:t>
            </w:r>
          </w:p>
        </w:tc>
        <w:tc>
          <w:tcPr>
            <w:tcW w:w="6237" w:type="dxa"/>
            <w:gridSpan w:val="5"/>
          </w:tcPr>
          <w:p w14:paraId="289DF53E" w14:textId="77777777" w:rsidR="003F366D" w:rsidRPr="000027A7" w:rsidRDefault="003F366D" w:rsidP="003F366D">
            <w:pPr>
              <w:pStyle w:val="broodtekst"/>
              <w:keepNext/>
            </w:pPr>
          </w:p>
        </w:tc>
        <w:tc>
          <w:tcPr>
            <w:tcW w:w="2268" w:type="dxa"/>
          </w:tcPr>
          <w:p w14:paraId="4ED60AEA"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3F366D" w:rsidRPr="00055DD4" w14:paraId="4A437600" w14:textId="77777777" w:rsidTr="008B7E54">
        <w:tc>
          <w:tcPr>
            <w:tcW w:w="1413" w:type="dxa"/>
          </w:tcPr>
          <w:p w14:paraId="77D8887C" w14:textId="77777777" w:rsidR="003F366D" w:rsidRPr="000027A7" w:rsidRDefault="003F366D" w:rsidP="003F366D">
            <w:pPr>
              <w:pStyle w:val="broodtekst"/>
            </w:pPr>
            <w:r w:rsidRPr="007D1D2D">
              <w:t>Verificatie:</w:t>
            </w:r>
          </w:p>
        </w:tc>
        <w:tc>
          <w:tcPr>
            <w:tcW w:w="6237" w:type="dxa"/>
            <w:gridSpan w:val="5"/>
          </w:tcPr>
          <w:p w14:paraId="48F906D7" w14:textId="77777777" w:rsidR="003F366D" w:rsidRPr="000027A7" w:rsidRDefault="003F366D" w:rsidP="003F366D">
            <w:pPr>
              <w:pStyle w:val="broodtekst"/>
              <w:keepNext/>
            </w:pPr>
            <w:r w:rsidRPr="000027A7">
              <w:t xml:space="preserve">Inspectie, </w:t>
            </w:r>
            <w:r>
              <w:t>T</w:t>
            </w:r>
            <w:r w:rsidRPr="000027A7">
              <w:t>esten</w:t>
            </w:r>
            <w:r>
              <w:t>.</w:t>
            </w:r>
          </w:p>
        </w:tc>
        <w:tc>
          <w:tcPr>
            <w:tcW w:w="2268" w:type="dxa"/>
          </w:tcPr>
          <w:p w14:paraId="14884172" w14:textId="77777777" w:rsidR="003F366D" w:rsidRPr="00055DD4" w:rsidRDefault="003F366D" w:rsidP="003F366D">
            <w:pPr>
              <w:keepNext/>
              <w:suppressAutoHyphens/>
              <w:autoSpaceDE w:val="0"/>
              <w:spacing w:before="40" w:after="40" w:line="240" w:lineRule="atLeast"/>
              <w:rPr>
                <w:rFonts w:ascii="Verdana" w:eastAsia="Times New Roman" w:hAnsi="Verdana" w:cs="Times New Roman"/>
                <w:lang w:val="en-GB" w:eastAsia="ar-SA"/>
              </w:rPr>
            </w:pPr>
          </w:p>
        </w:tc>
      </w:tr>
      <w:tr w:rsidR="006251BF" w:rsidRPr="00055DD4" w14:paraId="7EEE1A3E" w14:textId="77777777" w:rsidTr="008B7E54">
        <w:tc>
          <w:tcPr>
            <w:tcW w:w="1413" w:type="dxa"/>
            <w:shd w:val="clear" w:color="auto" w:fill="E6E6E6"/>
          </w:tcPr>
          <w:p w14:paraId="1912B1B3" w14:textId="77777777" w:rsidR="006251BF" w:rsidRPr="000027A7" w:rsidRDefault="006251BF" w:rsidP="006251BF">
            <w:pPr>
              <w:pStyle w:val="broodtekst"/>
              <w:rPr>
                <w:b/>
              </w:rPr>
            </w:pPr>
            <w:r w:rsidRPr="000027A7">
              <w:rPr>
                <w:b/>
              </w:rPr>
              <w:t>VSE-7</w:t>
            </w:r>
            <w:r>
              <w:rPr>
                <w:b/>
              </w:rPr>
              <w:t>7</w:t>
            </w:r>
          </w:p>
        </w:tc>
        <w:tc>
          <w:tcPr>
            <w:tcW w:w="6237" w:type="dxa"/>
            <w:gridSpan w:val="5"/>
            <w:shd w:val="clear" w:color="auto" w:fill="E6E6E6"/>
          </w:tcPr>
          <w:p w14:paraId="7D37CF61" w14:textId="77777777" w:rsidR="006251BF" w:rsidRPr="000027A7" w:rsidRDefault="006251BF" w:rsidP="006251BF">
            <w:pPr>
              <w:pStyle w:val="broodtekst"/>
              <w:rPr>
                <w:b/>
              </w:rPr>
            </w:pPr>
            <w:r w:rsidRPr="000027A7">
              <w:rPr>
                <w:b/>
              </w:rPr>
              <w:t>Voldoen aan beveiligingseisen</w:t>
            </w:r>
          </w:p>
        </w:tc>
        <w:tc>
          <w:tcPr>
            <w:tcW w:w="2268" w:type="dxa"/>
            <w:shd w:val="clear" w:color="auto" w:fill="86C490"/>
          </w:tcPr>
          <w:p w14:paraId="611BB4A5" w14:textId="77777777" w:rsidR="006251BF" w:rsidRPr="00055DD4" w:rsidRDefault="006251BF" w:rsidP="006251BF">
            <w:pPr>
              <w:suppressAutoHyphens/>
              <w:autoSpaceDE w:val="0"/>
              <w:spacing w:before="40" w:after="40" w:line="240" w:lineRule="atLeast"/>
              <w:rPr>
                <w:rFonts w:ascii="Verdana" w:eastAsia="Times New Roman" w:hAnsi="Verdana" w:cs="Times New Roman"/>
                <w:b/>
                <w:lang w:val="en-GB" w:eastAsia="ar-SA"/>
              </w:rPr>
            </w:pPr>
          </w:p>
        </w:tc>
      </w:tr>
      <w:tr w:rsidR="006251BF" w:rsidRPr="006251BF" w14:paraId="3BD5B091" w14:textId="77777777" w:rsidTr="008B7E54">
        <w:tc>
          <w:tcPr>
            <w:tcW w:w="1413" w:type="dxa"/>
          </w:tcPr>
          <w:p w14:paraId="0F71C9D7" w14:textId="77777777" w:rsidR="006251BF" w:rsidRPr="000027A7" w:rsidRDefault="006251BF" w:rsidP="006251BF">
            <w:pPr>
              <w:pStyle w:val="broodtekst"/>
            </w:pPr>
            <w:r w:rsidRPr="007D1D2D">
              <w:t>Eis:</w:t>
            </w:r>
          </w:p>
          <w:p w14:paraId="1B5906C3" w14:textId="77777777" w:rsidR="006251BF" w:rsidRPr="000027A7" w:rsidRDefault="006251BF" w:rsidP="006251BF">
            <w:pPr>
              <w:pStyle w:val="broodtekst"/>
            </w:pPr>
          </w:p>
          <w:p w14:paraId="41652F85" w14:textId="77777777" w:rsidR="006251BF" w:rsidRPr="000027A7" w:rsidRDefault="006251BF" w:rsidP="006251BF">
            <w:pPr>
              <w:pStyle w:val="broodtekst"/>
            </w:pPr>
          </w:p>
        </w:tc>
        <w:tc>
          <w:tcPr>
            <w:tcW w:w="6237" w:type="dxa"/>
            <w:gridSpan w:val="5"/>
          </w:tcPr>
          <w:p w14:paraId="61DCE27F" w14:textId="77777777" w:rsidR="006251BF" w:rsidRPr="000027A7" w:rsidRDefault="006251BF" w:rsidP="006251BF">
            <w:pPr>
              <w:rPr>
                <w:rFonts w:ascii="Verdana" w:hAnsi="Verdana"/>
                <w:lang w:eastAsia="ar-SA"/>
              </w:rPr>
            </w:pPr>
            <w:r w:rsidRPr="000027A7">
              <w:rPr>
                <w:rFonts w:ascii="Verdana" w:hAnsi="Verdana"/>
                <w:lang w:eastAsia="ar-SA"/>
              </w:rPr>
              <w:t>De Opdrachtnemer dient de informatiesystemen betrokken bij de Prestatie te laten voldoen aan alle in dit hoofdstuk genoemde eisen. Per eis dient te worden aangegeven of dit op de levering van toepassing is en zo ja hoe dit wordt ingevuld.</w:t>
            </w:r>
          </w:p>
        </w:tc>
        <w:tc>
          <w:tcPr>
            <w:tcW w:w="2268" w:type="dxa"/>
          </w:tcPr>
          <w:p w14:paraId="71EA1287" w14:textId="77777777" w:rsidR="006251BF" w:rsidRPr="006251BF" w:rsidRDefault="006251BF" w:rsidP="006251BF">
            <w:pPr>
              <w:rPr>
                <w:rFonts w:ascii="Verdana" w:eastAsia="Times New Roman" w:hAnsi="Verdana" w:cs="Times New Roman"/>
                <w:lang w:eastAsia="ar-SA"/>
              </w:rPr>
            </w:pPr>
          </w:p>
        </w:tc>
      </w:tr>
      <w:tr w:rsidR="006251BF" w:rsidRPr="00055DD4" w14:paraId="77B893AC" w14:textId="77777777" w:rsidTr="008B7E54">
        <w:tc>
          <w:tcPr>
            <w:tcW w:w="1413" w:type="dxa"/>
          </w:tcPr>
          <w:p w14:paraId="0FE37755" w14:textId="77777777" w:rsidR="006251BF" w:rsidRPr="000027A7" w:rsidRDefault="006251BF" w:rsidP="006251BF">
            <w:pPr>
              <w:pStyle w:val="broodtekst"/>
            </w:pPr>
            <w:r w:rsidRPr="007D1D2D">
              <w:t>Toelichting:</w:t>
            </w:r>
          </w:p>
        </w:tc>
        <w:tc>
          <w:tcPr>
            <w:tcW w:w="6237" w:type="dxa"/>
            <w:gridSpan w:val="5"/>
          </w:tcPr>
          <w:p w14:paraId="2465A463" w14:textId="77777777" w:rsidR="006251BF" w:rsidRPr="000027A7" w:rsidRDefault="006251BF" w:rsidP="006251BF">
            <w:pPr>
              <w:pStyle w:val="broodtekst"/>
              <w:keepNext/>
            </w:pPr>
            <w:r w:rsidRPr="000027A7">
              <w:t xml:space="preserve">De opgenomen beveiligingseisen zijn Rijksoverheid beveiligingseisen en dienen te worden gevolgd. Indien een eis niet kan worden ingevuld, moet de afwijking zichtbaar worden gemaakt en zijn aanvullende door </w:t>
            </w:r>
            <w:r>
              <w:t>Opdrachtnemer</w:t>
            </w:r>
            <w:r w:rsidRPr="000027A7">
              <w:t xml:space="preserve"> te nemen mitigerende maatregelen noodzakelijk.</w:t>
            </w:r>
          </w:p>
          <w:p w14:paraId="6A603FC1" w14:textId="77777777" w:rsidR="006251BF" w:rsidRPr="000027A7" w:rsidRDefault="006251BF" w:rsidP="006251BF">
            <w:pPr>
              <w:pStyle w:val="broodtekst"/>
              <w:keepNext/>
            </w:pPr>
          </w:p>
          <w:p w14:paraId="097ACE7F" w14:textId="77777777" w:rsidR="006251BF" w:rsidRPr="000027A7" w:rsidRDefault="006251BF" w:rsidP="006251BF">
            <w:pPr>
              <w:pStyle w:val="broodtekst"/>
              <w:keepNext/>
            </w:pPr>
            <w:r w:rsidRPr="000027A7">
              <w:t>Het kan ook zijn dat eisen in de RWS-organisatie reeds zijn of moeten worden afgedekt. In dat geval dient dit ook expliciet te worden aangegeven.</w:t>
            </w:r>
          </w:p>
        </w:tc>
        <w:tc>
          <w:tcPr>
            <w:tcW w:w="2268" w:type="dxa"/>
          </w:tcPr>
          <w:p w14:paraId="47508985" w14:textId="77777777" w:rsidR="006251BF" w:rsidRPr="006251BF" w:rsidRDefault="006251BF" w:rsidP="006251BF">
            <w:pPr>
              <w:keepNext/>
              <w:suppressAutoHyphens/>
              <w:autoSpaceDE w:val="0"/>
              <w:spacing w:before="40" w:after="40" w:line="240" w:lineRule="atLeast"/>
              <w:rPr>
                <w:rFonts w:ascii="Verdana" w:eastAsia="Times New Roman" w:hAnsi="Verdana" w:cs="Times New Roman"/>
                <w:lang w:eastAsia="ar-SA"/>
              </w:rPr>
            </w:pPr>
          </w:p>
        </w:tc>
      </w:tr>
      <w:tr w:rsidR="006251BF" w:rsidRPr="00055DD4" w14:paraId="46BD1F38" w14:textId="77777777" w:rsidTr="008B7E54">
        <w:tc>
          <w:tcPr>
            <w:tcW w:w="1413" w:type="dxa"/>
          </w:tcPr>
          <w:p w14:paraId="7F061DF3" w14:textId="77777777" w:rsidR="006251BF" w:rsidRPr="000027A7" w:rsidRDefault="006251BF" w:rsidP="006251BF">
            <w:pPr>
              <w:pStyle w:val="broodtekst"/>
            </w:pPr>
            <w:r w:rsidRPr="007D1D2D">
              <w:t>Verificatie:</w:t>
            </w:r>
          </w:p>
        </w:tc>
        <w:tc>
          <w:tcPr>
            <w:tcW w:w="6237" w:type="dxa"/>
            <w:gridSpan w:val="5"/>
          </w:tcPr>
          <w:p w14:paraId="28B7E5D8" w14:textId="77777777" w:rsidR="006251BF" w:rsidRPr="000027A7" w:rsidRDefault="006251BF" w:rsidP="006251BF">
            <w:pPr>
              <w:pStyle w:val="broodtekst"/>
              <w:keepNext/>
            </w:pPr>
            <w:r w:rsidRPr="000027A7">
              <w:t>Inspectie.</w:t>
            </w:r>
          </w:p>
        </w:tc>
        <w:tc>
          <w:tcPr>
            <w:tcW w:w="2268" w:type="dxa"/>
          </w:tcPr>
          <w:p w14:paraId="31F95EF8" w14:textId="77777777" w:rsidR="006251BF" w:rsidRPr="00055DD4" w:rsidRDefault="006251BF" w:rsidP="006251BF">
            <w:pPr>
              <w:keepNext/>
              <w:suppressAutoHyphens/>
              <w:autoSpaceDE w:val="0"/>
              <w:spacing w:before="40" w:after="40" w:line="240" w:lineRule="atLeast"/>
              <w:rPr>
                <w:rFonts w:ascii="Verdana" w:eastAsia="Times New Roman" w:hAnsi="Verdana" w:cs="Times New Roman"/>
                <w:lang w:val="en-GB" w:eastAsia="ar-SA"/>
              </w:rPr>
            </w:pPr>
          </w:p>
        </w:tc>
      </w:tr>
      <w:tr w:rsidR="006251BF" w:rsidRPr="00055DD4" w14:paraId="42F1FA80" w14:textId="77777777" w:rsidTr="008B7E54">
        <w:trPr>
          <w:trHeight w:val="416"/>
        </w:trPr>
        <w:tc>
          <w:tcPr>
            <w:tcW w:w="1413" w:type="dxa"/>
            <w:shd w:val="clear" w:color="auto" w:fill="E6E6E6"/>
          </w:tcPr>
          <w:p w14:paraId="606379FD" w14:textId="77777777" w:rsidR="006251BF" w:rsidRPr="000027A7" w:rsidRDefault="006251BF" w:rsidP="006251BF">
            <w:pPr>
              <w:pStyle w:val="broodtekst"/>
              <w:rPr>
                <w:b/>
              </w:rPr>
            </w:pPr>
            <w:r>
              <w:rPr>
                <w:b/>
              </w:rPr>
              <w:t>VSE-78</w:t>
            </w:r>
          </w:p>
        </w:tc>
        <w:tc>
          <w:tcPr>
            <w:tcW w:w="850" w:type="dxa"/>
            <w:shd w:val="clear" w:color="auto" w:fill="E6E6E6"/>
          </w:tcPr>
          <w:p w14:paraId="634BC629" w14:textId="77777777" w:rsidR="006251BF" w:rsidRPr="000027A7" w:rsidRDefault="006251BF" w:rsidP="006251BF">
            <w:pPr>
              <w:pStyle w:val="broodtekst"/>
              <w:rPr>
                <w:b/>
              </w:rPr>
            </w:pPr>
            <w:r w:rsidRPr="000027A7">
              <w:rPr>
                <w:b/>
                <w:sz w:val="12"/>
              </w:rPr>
              <w:t>Ref ISO 27000</w:t>
            </w:r>
          </w:p>
        </w:tc>
        <w:tc>
          <w:tcPr>
            <w:tcW w:w="709" w:type="dxa"/>
            <w:gridSpan w:val="2"/>
            <w:shd w:val="clear" w:color="auto" w:fill="E6E6E6"/>
          </w:tcPr>
          <w:p w14:paraId="6CFDF845" w14:textId="77777777" w:rsidR="006251BF" w:rsidRPr="00055DD4" w:rsidRDefault="006251BF" w:rsidP="006251BF">
            <w:pPr>
              <w:suppressAutoHyphens/>
              <w:autoSpaceDE w:val="0"/>
              <w:spacing w:before="40" w:after="40" w:line="240" w:lineRule="atLeast"/>
              <w:rPr>
                <w:rFonts w:ascii="Verdana" w:eastAsia="Times New Roman" w:hAnsi="Verdana" w:cs="Times New Roman"/>
                <w:b/>
                <w:lang w:val="en-GB" w:eastAsia="ar-SA"/>
              </w:rPr>
            </w:pPr>
          </w:p>
        </w:tc>
        <w:tc>
          <w:tcPr>
            <w:tcW w:w="4678" w:type="dxa"/>
            <w:gridSpan w:val="2"/>
            <w:shd w:val="clear" w:color="auto" w:fill="E6E6E6"/>
          </w:tcPr>
          <w:p w14:paraId="662A660D" w14:textId="77777777" w:rsidR="006251BF" w:rsidRPr="000027A7" w:rsidRDefault="006251BF" w:rsidP="006251BF">
            <w:pPr>
              <w:pStyle w:val="broodtekst"/>
              <w:rPr>
                <w:b/>
              </w:rPr>
            </w:pPr>
            <w:r w:rsidRPr="000027A7">
              <w:rPr>
                <w:b/>
              </w:rPr>
              <w:t>Security - Organiseren van informatiebeveiliging</w:t>
            </w:r>
          </w:p>
        </w:tc>
        <w:tc>
          <w:tcPr>
            <w:tcW w:w="2268" w:type="dxa"/>
            <w:shd w:val="clear" w:color="auto" w:fill="86C490"/>
          </w:tcPr>
          <w:p w14:paraId="0399EBA6" w14:textId="77777777" w:rsidR="006251BF" w:rsidRPr="00055DD4" w:rsidRDefault="006251BF" w:rsidP="006251BF">
            <w:pPr>
              <w:suppressAutoHyphens/>
              <w:autoSpaceDE w:val="0"/>
              <w:spacing w:before="40" w:after="40" w:line="240" w:lineRule="atLeast"/>
              <w:rPr>
                <w:rFonts w:ascii="Verdana" w:eastAsia="Times New Roman" w:hAnsi="Verdana" w:cs="Times New Roman"/>
                <w:b/>
                <w:lang w:val="en-GB" w:eastAsia="ar-SA"/>
              </w:rPr>
            </w:pPr>
          </w:p>
        </w:tc>
      </w:tr>
      <w:tr w:rsidR="006251BF" w:rsidRPr="006251BF" w14:paraId="12961D23" w14:textId="77777777" w:rsidTr="008B7E54">
        <w:trPr>
          <w:trHeight w:val="983"/>
        </w:trPr>
        <w:tc>
          <w:tcPr>
            <w:tcW w:w="1413" w:type="dxa"/>
          </w:tcPr>
          <w:p w14:paraId="5823C702" w14:textId="77777777" w:rsidR="006251BF" w:rsidRPr="000027A7" w:rsidRDefault="006251BF" w:rsidP="006251BF">
            <w:pPr>
              <w:pStyle w:val="broodtekst"/>
            </w:pPr>
            <w:r w:rsidRPr="007D1D2D">
              <w:t>Eis:</w:t>
            </w:r>
          </w:p>
          <w:p w14:paraId="6F966EA4" w14:textId="77777777" w:rsidR="006251BF" w:rsidRPr="000027A7" w:rsidRDefault="006251BF" w:rsidP="006251BF">
            <w:pPr>
              <w:pStyle w:val="broodtekst"/>
            </w:pPr>
          </w:p>
        </w:tc>
        <w:tc>
          <w:tcPr>
            <w:tcW w:w="850" w:type="dxa"/>
          </w:tcPr>
          <w:p w14:paraId="791F7E63" w14:textId="77777777" w:rsidR="006251BF" w:rsidRPr="00316A79" w:rsidRDefault="006251BF" w:rsidP="006251BF">
            <w:pPr>
              <w:pStyle w:val="Broodtekst0"/>
              <w:jc w:val="right"/>
              <w:rPr>
                <w:sz w:val="16"/>
                <w:szCs w:val="16"/>
              </w:rPr>
            </w:pPr>
            <w:r w:rsidRPr="00316A79">
              <w:rPr>
                <w:sz w:val="16"/>
                <w:szCs w:val="16"/>
              </w:rPr>
              <w:t>6.1.2</w:t>
            </w:r>
          </w:p>
        </w:tc>
        <w:tc>
          <w:tcPr>
            <w:tcW w:w="709" w:type="dxa"/>
            <w:gridSpan w:val="2"/>
          </w:tcPr>
          <w:p w14:paraId="4840A30F" w14:textId="77777777" w:rsidR="006251BF" w:rsidRPr="00055DD4" w:rsidRDefault="006251BF" w:rsidP="006251BF">
            <w:pPr>
              <w:suppressAutoHyphens/>
              <w:autoSpaceDE w:val="0"/>
              <w:spacing w:before="40" w:after="40" w:line="240" w:lineRule="atLeast"/>
              <w:rPr>
                <w:rFonts w:ascii="Verdana" w:eastAsia="Times New Roman" w:hAnsi="Verdana" w:cs="Times New Roman"/>
                <w:b/>
                <w:lang w:val="en-GB" w:eastAsia="ar-SA"/>
              </w:rPr>
            </w:pPr>
          </w:p>
        </w:tc>
        <w:tc>
          <w:tcPr>
            <w:tcW w:w="4678" w:type="dxa"/>
            <w:gridSpan w:val="2"/>
          </w:tcPr>
          <w:p w14:paraId="72BC6378" w14:textId="77777777" w:rsidR="006251BF" w:rsidRPr="000027A7" w:rsidRDefault="006251BF" w:rsidP="006251BF">
            <w:pPr>
              <w:pStyle w:val="Broodtekst0"/>
              <w:rPr>
                <w:rFonts w:eastAsia="Times New Roman"/>
                <w:lang w:eastAsia="ar-SA"/>
              </w:rPr>
            </w:pPr>
            <w:r w:rsidRPr="007D1D2D">
              <w:rPr>
                <w:rFonts w:eastAsia="Times New Roman"/>
                <w:lang w:eastAsia="ar-SA"/>
              </w:rPr>
              <w:t>Informatiesystemen betrokken bij de Prestatie</w:t>
            </w:r>
            <w:r w:rsidRPr="000027A7">
              <w:rPr>
                <w:rFonts w:eastAsia="Times New Roman"/>
                <w:lang w:eastAsia="ar-SA"/>
              </w:rPr>
              <w:t xml:space="preserve"> moeten zijn ingericht met een autorisatiemodel en voorzieningen waarmee ongeautoriseerde toegang tot bedrijfsmiddelen wordt waargenomen of voorkomen</w:t>
            </w:r>
            <w:r>
              <w:rPr>
                <w:rFonts w:eastAsia="Times New Roman"/>
                <w:lang w:eastAsia="ar-SA"/>
              </w:rPr>
              <w:t>.</w:t>
            </w:r>
          </w:p>
        </w:tc>
        <w:tc>
          <w:tcPr>
            <w:tcW w:w="2268" w:type="dxa"/>
          </w:tcPr>
          <w:p w14:paraId="4040D773" w14:textId="77777777" w:rsidR="006251BF" w:rsidRPr="006251BF" w:rsidRDefault="006251BF" w:rsidP="006251BF">
            <w:pPr>
              <w:suppressAutoHyphens/>
              <w:autoSpaceDE w:val="0"/>
              <w:spacing w:before="40" w:after="40" w:line="240" w:lineRule="atLeast"/>
              <w:rPr>
                <w:rFonts w:ascii="Verdana" w:eastAsia="Times New Roman" w:hAnsi="Verdana" w:cs="Times New Roman"/>
                <w:b/>
                <w:lang w:eastAsia="ar-SA"/>
              </w:rPr>
            </w:pPr>
          </w:p>
        </w:tc>
      </w:tr>
      <w:tr w:rsidR="006251BF" w:rsidRPr="006251BF" w14:paraId="2D00FF85" w14:textId="77777777" w:rsidTr="008B7E54">
        <w:trPr>
          <w:trHeight w:val="1014"/>
        </w:trPr>
        <w:tc>
          <w:tcPr>
            <w:tcW w:w="1413" w:type="dxa"/>
          </w:tcPr>
          <w:p w14:paraId="23E890B2" w14:textId="77777777" w:rsidR="006251BF" w:rsidRPr="000027A7" w:rsidRDefault="006251BF" w:rsidP="006251BF">
            <w:pPr>
              <w:pStyle w:val="broodtekst"/>
            </w:pPr>
            <w:r w:rsidRPr="007D1D2D">
              <w:t>Toelichting:</w:t>
            </w:r>
          </w:p>
        </w:tc>
        <w:tc>
          <w:tcPr>
            <w:tcW w:w="850" w:type="dxa"/>
          </w:tcPr>
          <w:p w14:paraId="2C03D35C" w14:textId="77777777" w:rsidR="006251BF" w:rsidRPr="00316A79" w:rsidRDefault="006251BF" w:rsidP="006251BF">
            <w:pPr>
              <w:pStyle w:val="Broodtekst0"/>
              <w:jc w:val="right"/>
              <w:rPr>
                <w:sz w:val="16"/>
                <w:szCs w:val="16"/>
              </w:rPr>
            </w:pPr>
          </w:p>
        </w:tc>
        <w:tc>
          <w:tcPr>
            <w:tcW w:w="709" w:type="dxa"/>
            <w:gridSpan w:val="2"/>
          </w:tcPr>
          <w:p w14:paraId="29D029F8" w14:textId="77777777" w:rsidR="006251BF" w:rsidRPr="00055DD4" w:rsidRDefault="006251BF" w:rsidP="006251BF">
            <w:pPr>
              <w:suppressAutoHyphens/>
              <w:autoSpaceDE w:val="0"/>
              <w:spacing w:before="40" w:after="40" w:line="240" w:lineRule="atLeast"/>
              <w:rPr>
                <w:rFonts w:ascii="Verdana" w:eastAsia="Times New Roman" w:hAnsi="Verdana" w:cs="Times New Roman"/>
                <w:b/>
                <w:lang w:val="en-GB" w:eastAsia="ar-SA"/>
              </w:rPr>
            </w:pPr>
          </w:p>
        </w:tc>
        <w:tc>
          <w:tcPr>
            <w:tcW w:w="4678" w:type="dxa"/>
            <w:gridSpan w:val="2"/>
          </w:tcPr>
          <w:p w14:paraId="31E6D5C1" w14:textId="77777777" w:rsidR="006251BF" w:rsidRPr="00316A79" w:rsidRDefault="006251BF" w:rsidP="006251BF">
            <w:pPr>
              <w:rPr>
                <w:rFonts w:ascii="Verdana" w:hAnsi="Verdana"/>
                <w:sz w:val="16"/>
                <w:szCs w:val="16"/>
              </w:rPr>
            </w:pPr>
            <w:r w:rsidRPr="007D1D2D">
              <w:rPr>
                <w:rFonts w:ascii="Verdana" w:hAnsi="Verdana"/>
                <w:lang w:eastAsia="ar-SA"/>
              </w:rPr>
              <w:t xml:space="preserve">OPMERKING: Indien de Prestatie </w:t>
            </w:r>
            <w:r w:rsidRPr="000027A7">
              <w:rPr>
                <w:rFonts w:ascii="Verdana" w:hAnsi="Verdana"/>
                <w:lang w:eastAsia="ar-SA"/>
              </w:rPr>
              <w:t>uitsluitend bestaat uit de aankoop van informatiesystemen moet deze tekst worden geïnterpreteerd als volgt dat het informatiesysteem standaard beschikt over de functionaliteit.</w:t>
            </w:r>
          </w:p>
        </w:tc>
        <w:tc>
          <w:tcPr>
            <w:tcW w:w="2268" w:type="dxa"/>
          </w:tcPr>
          <w:p w14:paraId="7FA30B9A" w14:textId="77777777" w:rsidR="006251BF" w:rsidRPr="006251BF" w:rsidRDefault="006251BF" w:rsidP="006251BF">
            <w:pPr>
              <w:suppressAutoHyphens/>
              <w:autoSpaceDE w:val="0"/>
              <w:spacing w:before="40" w:after="40" w:line="240" w:lineRule="atLeast"/>
              <w:rPr>
                <w:rFonts w:ascii="Verdana" w:eastAsia="Times New Roman" w:hAnsi="Verdana" w:cs="Times New Roman"/>
                <w:b/>
                <w:lang w:eastAsia="ar-SA"/>
              </w:rPr>
            </w:pPr>
          </w:p>
        </w:tc>
      </w:tr>
      <w:tr w:rsidR="006251BF" w:rsidRPr="00282E32" w14:paraId="7C646164" w14:textId="77777777" w:rsidTr="008B7E54">
        <w:trPr>
          <w:trHeight w:val="414"/>
        </w:trPr>
        <w:tc>
          <w:tcPr>
            <w:tcW w:w="1413" w:type="dxa"/>
          </w:tcPr>
          <w:p w14:paraId="1A574C70" w14:textId="77777777" w:rsidR="006251BF" w:rsidRPr="000027A7" w:rsidRDefault="006251BF" w:rsidP="006251BF">
            <w:pPr>
              <w:pStyle w:val="broodtekst"/>
            </w:pPr>
            <w:r w:rsidRPr="007D1D2D">
              <w:t>Verificatie:</w:t>
            </w:r>
          </w:p>
        </w:tc>
        <w:tc>
          <w:tcPr>
            <w:tcW w:w="850" w:type="dxa"/>
          </w:tcPr>
          <w:p w14:paraId="221C243B" w14:textId="77777777" w:rsidR="006251BF" w:rsidRPr="000027A7" w:rsidRDefault="006251BF" w:rsidP="006251BF">
            <w:pPr>
              <w:pStyle w:val="broodtekst"/>
              <w:keepNext/>
            </w:pPr>
          </w:p>
        </w:tc>
        <w:tc>
          <w:tcPr>
            <w:tcW w:w="709" w:type="dxa"/>
            <w:gridSpan w:val="2"/>
          </w:tcPr>
          <w:p w14:paraId="2CA6A01C" w14:textId="77777777" w:rsidR="006251BF" w:rsidRPr="00055DD4" w:rsidRDefault="006251BF" w:rsidP="006251BF">
            <w:pPr>
              <w:suppressAutoHyphens/>
              <w:autoSpaceDE w:val="0"/>
              <w:spacing w:before="40" w:after="40" w:line="240" w:lineRule="atLeast"/>
              <w:rPr>
                <w:rFonts w:ascii="Verdana" w:eastAsia="Times New Roman" w:hAnsi="Verdana" w:cs="Times New Roman"/>
                <w:b/>
                <w:lang w:val="en-GB" w:eastAsia="ar-SA"/>
              </w:rPr>
            </w:pPr>
          </w:p>
        </w:tc>
        <w:tc>
          <w:tcPr>
            <w:tcW w:w="4678" w:type="dxa"/>
            <w:gridSpan w:val="2"/>
          </w:tcPr>
          <w:p w14:paraId="0F592040" w14:textId="77777777" w:rsidR="006251BF" w:rsidRPr="000027A7" w:rsidRDefault="006251BF" w:rsidP="006251BF">
            <w:pPr>
              <w:pStyle w:val="broodtekst"/>
              <w:keepNext/>
            </w:pPr>
            <w:r>
              <w:t>Documentatie, Meting, T</w:t>
            </w:r>
            <w:r w:rsidRPr="000027A7">
              <w:t xml:space="preserve">est conform </w:t>
            </w:r>
            <w:r w:rsidRPr="000027A7">
              <w:rPr>
                <w:i/>
              </w:rPr>
              <w:t>NEN/IEC ISO 27000</w:t>
            </w:r>
            <w:r>
              <w:t>.</w:t>
            </w:r>
          </w:p>
        </w:tc>
        <w:tc>
          <w:tcPr>
            <w:tcW w:w="2268" w:type="dxa"/>
          </w:tcPr>
          <w:p w14:paraId="6936F510" w14:textId="77777777" w:rsidR="006251BF" w:rsidRPr="00055DD4" w:rsidRDefault="006251BF" w:rsidP="006251BF">
            <w:pPr>
              <w:suppressAutoHyphens/>
              <w:autoSpaceDE w:val="0"/>
              <w:spacing w:before="40" w:after="40" w:line="240" w:lineRule="atLeast"/>
              <w:rPr>
                <w:rFonts w:ascii="Verdana" w:eastAsia="Times New Roman" w:hAnsi="Verdana" w:cs="Times New Roman"/>
                <w:b/>
                <w:lang w:val="en-GB" w:eastAsia="ar-SA"/>
              </w:rPr>
            </w:pPr>
          </w:p>
        </w:tc>
      </w:tr>
      <w:tr w:rsidR="00FD0667" w:rsidRPr="00055DD4" w14:paraId="1804F9EE" w14:textId="77777777" w:rsidTr="008B7E54">
        <w:trPr>
          <w:trHeight w:val="416"/>
        </w:trPr>
        <w:tc>
          <w:tcPr>
            <w:tcW w:w="1413" w:type="dxa"/>
            <w:shd w:val="clear" w:color="auto" w:fill="E6E6E6"/>
          </w:tcPr>
          <w:p w14:paraId="31F93FD3" w14:textId="77777777" w:rsidR="00FD0667" w:rsidRPr="000027A7" w:rsidRDefault="00FD0667" w:rsidP="00FD0667">
            <w:pPr>
              <w:pStyle w:val="broodtekst"/>
              <w:rPr>
                <w:b/>
              </w:rPr>
            </w:pPr>
            <w:r>
              <w:rPr>
                <w:b/>
              </w:rPr>
              <w:t>VSE-79</w:t>
            </w:r>
          </w:p>
        </w:tc>
        <w:tc>
          <w:tcPr>
            <w:tcW w:w="850" w:type="dxa"/>
            <w:shd w:val="clear" w:color="auto" w:fill="E6E6E6"/>
          </w:tcPr>
          <w:p w14:paraId="42125D4A" w14:textId="77777777" w:rsidR="00FD0667" w:rsidRPr="000027A7" w:rsidRDefault="00FD0667" w:rsidP="00FD0667">
            <w:pPr>
              <w:pStyle w:val="broodtekst"/>
              <w:rPr>
                <w:b/>
              </w:rPr>
            </w:pPr>
            <w:r w:rsidRPr="000027A7">
              <w:rPr>
                <w:b/>
                <w:sz w:val="12"/>
              </w:rPr>
              <w:t>Ref ISO 27000</w:t>
            </w:r>
          </w:p>
        </w:tc>
        <w:tc>
          <w:tcPr>
            <w:tcW w:w="5387" w:type="dxa"/>
            <w:gridSpan w:val="4"/>
            <w:shd w:val="clear" w:color="auto" w:fill="E6E6E6"/>
          </w:tcPr>
          <w:p w14:paraId="5591BF57" w14:textId="77777777" w:rsidR="00FD0667" w:rsidRPr="000027A7" w:rsidRDefault="00FD0667" w:rsidP="00FD0667">
            <w:pPr>
              <w:pStyle w:val="broodtekst"/>
              <w:rPr>
                <w:b/>
              </w:rPr>
            </w:pPr>
            <w:r w:rsidRPr="000027A7">
              <w:rPr>
                <w:b/>
              </w:rPr>
              <w:t>Security - Organiseren van informatiebeveiliging</w:t>
            </w:r>
          </w:p>
        </w:tc>
        <w:tc>
          <w:tcPr>
            <w:tcW w:w="2268" w:type="dxa"/>
            <w:shd w:val="clear" w:color="auto" w:fill="86C490"/>
          </w:tcPr>
          <w:p w14:paraId="5366562E"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3D336680" w14:textId="77777777" w:rsidTr="008B7E54">
        <w:trPr>
          <w:trHeight w:val="983"/>
        </w:trPr>
        <w:tc>
          <w:tcPr>
            <w:tcW w:w="1413" w:type="dxa"/>
          </w:tcPr>
          <w:p w14:paraId="11F4E36D" w14:textId="77777777" w:rsidR="00FD0667" w:rsidRPr="000027A7" w:rsidRDefault="00FD0667" w:rsidP="00FD0667">
            <w:pPr>
              <w:pStyle w:val="broodtekst"/>
            </w:pPr>
            <w:r w:rsidRPr="007D1D2D">
              <w:t>Eis:</w:t>
            </w:r>
          </w:p>
          <w:p w14:paraId="7AC57668" w14:textId="77777777" w:rsidR="00FD0667" w:rsidRPr="000027A7" w:rsidRDefault="00FD0667" w:rsidP="00FD0667">
            <w:pPr>
              <w:pStyle w:val="broodtekst"/>
            </w:pPr>
          </w:p>
        </w:tc>
        <w:tc>
          <w:tcPr>
            <w:tcW w:w="850" w:type="dxa"/>
          </w:tcPr>
          <w:p w14:paraId="045C5B43" w14:textId="77777777" w:rsidR="00FD0667" w:rsidRPr="00316A79" w:rsidRDefault="00FD0667" w:rsidP="00FD0667">
            <w:pPr>
              <w:pStyle w:val="Broodtekst0"/>
              <w:jc w:val="right"/>
              <w:rPr>
                <w:sz w:val="16"/>
                <w:szCs w:val="16"/>
              </w:rPr>
            </w:pPr>
            <w:r w:rsidRPr="00316A79">
              <w:rPr>
                <w:sz w:val="16"/>
                <w:szCs w:val="16"/>
              </w:rPr>
              <w:t>6.2.1</w:t>
            </w:r>
          </w:p>
        </w:tc>
        <w:tc>
          <w:tcPr>
            <w:tcW w:w="5387" w:type="dxa"/>
            <w:gridSpan w:val="4"/>
          </w:tcPr>
          <w:p w14:paraId="6625C6F8" w14:textId="77777777" w:rsidR="00FD0667" w:rsidRPr="000027A7" w:rsidRDefault="00FD0667" w:rsidP="00FD0667">
            <w:pPr>
              <w:pStyle w:val="Broodtekst0"/>
              <w:rPr>
                <w:rFonts w:eastAsia="Times New Roman"/>
                <w:lang w:eastAsia="ar-SA"/>
              </w:rPr>
            </w:pPr>
            <w:r w:rsidRPr="007D1D2D">
              <w:rPr>
                <w:rFonts w:eastAsia="Times New Roman"/>
                <w:lang w:eastAsia="ar-SA"/>
              </w:rPr>
              <w:t xml:space="preserve">Mobiele apparatuur in gebruik door Personeel moet gegevens gerelateerd aan de Prestatie versleuteld opslaan conform richtlijn IBR-1 Beleid voor gegevensclassificatie van Opdrachtgever middels </w:t>
            </w:r>
            <w:r w:rsidRPr="007D1D2D">
              <w:rPr>
                <w:rFonts w:eastAsia="Times New Roman"/>
                <w:lang w:eastAsia="ar-SA"/>
              </w:rPr>
              <w:lastRenderedPageBreak/>
              <w:t>cryptografische toepassingen waarbij uitsluitend</w:t>
            </w:r>
            <w:r w:rsidRPr="000027A7">
              <w:rPr>
                <w:rFonts w:eastAsia="Times New Roman"/>
                <w:lang w:eastAsia="ar-SA"/>
              </w:rPr>
              <w:t xml:space="preserve"> algoritmes en instellingen worden gebruikt met de duiding “goed” uit de meest actuele versie van het NCSC document Richtlijnen voor Transport Layer Security (TLS) {1}.</w:t>
            </w:r>
          </w:p>
        </w:tc>
        <w:tc>
          <w:tcPr>
            <w:tcW w:w="2268" w:type="dxa"/>
          </w:tcPr>
          <w:p w14:paraId="524F09AF"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563E3370" w14:textId="77777777" w:rsidTr="008B7E54">
        <w:trPr>
          <w:trHeight w:val="1014"/>
        </w:trPr>
        <w:tc>
          <w:tcPr>
            <w:tcW w:w="1413" w:type="dxa"/>
          </w:tcPr>
          <w:p w14:paraId="77F013DD" w14:textId="77777777" w:rsidR="00FD0667" w:rsidRPr="000027A7" w:rsidRDefault="00FD0667" w:rsidP="00FD0667">
            <w:pPr>
              <w:pStyle w:val="broodtekst"/>
            </w:pPr>
            <w:r w:rsidRPr="007D1D2D">
              <w:t>Toelichting:</w:t>
            </w:r>
          </w:p>
        </w:tc>
        <w:tc>
          <w:tcPr>
            <w:tcW w:w="850" w:type="dxa"/>
          </w:tcPr>
          <w:p w14:paraId="5036FD8B" w14:textId="77777777" w:rsidR="00FD0667" w:rsidRPr="00316A79" w:rsidRDefault="00FD0667" w:rsidP="00FD0667">
            <w:pPr>
              <w:pStyle w:val="Broodtekst0"/>
              <w:jc w:val="right"/>
              <w:rPr>
                <w:sz w:val="16"/>
                <w:szCs w:val="16"/>
              </w:rPr>
            </w:pPr>
          </w:p>
        </w:tc>
        <w:tc>
          <w:tcPr>
            <w:tcW w:w="5387" w:type="dxa"/>
            <w:gridSpan w:val="4"/>
          </w:tcPr>
          <w:p w14:paraId="68A9ABDD" w14:textId="77777777" w:rsidR="00FD0667" w:rsidRPr="00316A79" w:rsidRDefault="00FD0667" w:rsidP="00FD0667">
            <w:pPr>
              <w:rPr>
                <w:rFonts w:ascii="Verdana" w:hAnsi="Verdana"/>
                <w:sz w:val="16"/>
                <w:szCs w:val="16"/>
              </w:rPr>
            </w:pPr>
            <w:r w:rsidRPr="007D1D2D">
              <w:rPr>
                <w:rFonts w:ascii="Verdana" w:hAnsi="Verdana"/>
                <w:lang w:eastAsia="ar-SA"/>
              </w:rPr>
              <w:t xml:space="preserve">OPMERKING: Indien de Prestatie uitsluitend bestaat uit de aankoop van </w:t>
            </w:r>
            <w:r w:rsidRPr="000027A7">
              <w:rPr>
                <w:rFonts w:ascii="Verdana" w:hAnsi="Verdana"/>
                <w:lang w:eastAsia="ar-SA"/>
              </w:rPr>
              <w:t>informatiesystemen moet deze tekst worden geïnterpreteerd als volgt dat het informatiesysteem standaard beschikt over de functionaliteit.</w:t>
            </w:r>
          </w:p>
        </w:tc>
        <w:tc>
          <w:tcPr>
            <w:tcW w:w="2268" w:type="dxa"/>
          </w:tcPr>
          <w:p w14:paraId="50332C7A"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0D543678" w14:textId="77777777" w:rsidTr="008B7E54">
        <w:trPr>
          <w:trHeight w:val="414"/>
        </w:trPr>
        <w:tc>
          <w:tcPr>
            <w:tcW w:w="1413" w:type="dxa"/>
          </w:tcPr>
          <w:p w14:paraId="2B4837D7" w14:textId="77777777" w:rsidR="00FD0667" w:rsidRPr="000027A7" w:rsidRDefault="00FD0667" w:rsidP="00FD0667">
            <w:pPr>
              <w:pStyle w:val="broodtekst"/>
            </w:pPr>
            <w:r w:rsidRPr="007D1D2D">
              <w:t>Verificatie:</w:t>
            </w:r>
          </w:p>
        </w:tc>
        <w:tc>
          <w:tcPr>
            <w:tcW w:w="850" w:type="dxa"/>
          </w:tcPr>
          <w:p w14:paraId="0C92F904" w14:textId="77777777" w:rsidR="00FD0667" w:rsidRPr="000027A7" w:rsidRDefault="00FD0667" w:rsidP="00FD0667">
            <w:pPr>
              <w:pStyle w:val="broodtekst"/>
              <w:keepNext/>
            </w:pPr>
          </w:p>
        </w:tc>
        <w:tc>
          <w:tcPr>
            <w:tcW w:w="5387" w:type="dxa"/>
            <w:gridSpan w:val="4"/>
          </w:tcPr>
          <w:p w14:paraId="7D67D3FC" w14:textId="77777777" w:rsidR="00FD0667" w:rsidRPr="000027A7" w:rsidRDefault="00FD0667" w:rsidP="00FD0667">
            <w:pPr>
              <w:pStyle w:val="broodtekst"/>
              <w:keepNext/>
            </w:pPr>
            <w:r>
              <w:t>Documentatie, Meting, T</w:t>
            </w:r>
            <w:r w:rsidRPr="000027A7">
              <w:t xml:space="preserve">est conform </w:t>
            </w:r>
            <w:r w:rsidRPr="000027A7">
              <w:rPr>
                <w:i/>
              </w:rPr>
              <w:t>NEN/IEC ISO 27000</w:t>
            </w:r>
            <w:r>
              <w:t>.</w:t>
            </w:r>
          </w:p>
        </w:tc>
        <w:tc>
          <w:tcPr>
            <w:tcW w:w="2268" w:type="dxa"/>
          </w:tcPr>
          <w:p w14:paraId="133C59F8"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055DD4" w14:paraId="1DBCDF11" w14:textId="77777777" w:rsidTr="008B7E54">
        <w:trPr>
          <w:trHeight w:val="416"/>
        </w:trPr>
        <w:tc>
          <w:tcPr>
            <w:tcW w:w="1413" w:type="dxa"/>
            <w:shd w:val="clear" w:color="auto" w:fill="E6E6E6"/>
          </w:tcPr>
          <w:p w14:paraId="72BA55FC" w14:textId="77777777" w:rsidR="00FD0667" w:rsidRPr="000027A7" w:rsidRDefault="00FD0667" w:rsidP="00FD0667">
            <w:pPr>
              <w:pStyle w:val="broodtekst"/>
              <w:rPr>
                <w:b/>
              </w:rPr>
            </w:pPr>
            <w:r>
              <w:rPr>
                <w:b/>
              </w:rPr>
              <w:t>VSE-80</w:t>
            </w:r>
          </w:p>
        </w:tc>
        <w:tc>
          <w:tcPr>
            <w:tcW w:w="850" w:type="dxa"/>
            <w:shd w:val="clear" w:color="auto" w:fill="E6E6E6"/>
          </w:tcPr>
          <w:p w14:paraId="71818DD2" w14:textId="77777777" w:rsidR="00FD0667" w:rsidRPr="000027A7" w:rsidRDefault="00FD0667" w:rsidP="00FD0667">
            <w:pPr>
              <w:pStyle w:val="broodtekst"/>
              <w:rPr>
                <w:b/>
              </w:rPr>
            </w:pPr>
            <w:r w:rsidRPr="000027A7">
              <w:rPr>
                <w:b/>
                <w:sz w:val="12"/>
              </w:rPr>
              <w:t>Ref ISO 27000</w:t>
            </w:r>
          </w:p>
        </w:tc>
        <w:tc>
          <w:tcPr>
            <w:tcW w:w="5387" w:type="dxa"/>
            <w:gridSpan w:val="4"/>
            <w:shd w:val="clear" w:color="auto" w:fill="E6E6E6"/>
          </w:tcPr>
          <w:p w14:paraId="122A9313" w14:textId="77777777" w:rsidR="00FD0667" w:rsidRPr="000027A7" w:rsidRDefault="00FD0667" w:rsidP="00FD0667">
            <w:pPr>
              <w:pStyle w:val="broodtekst"/>
              <w:rPr>
                <w:b/>
              </w:rPr>
            </w:pPr>
            <w:r w:rsidRPr="000027A7">
              <w:rPr>
                <w:b/>
              </w:rPr>
              <w:t>Security - Toegangsbeveiliging</w:t>
            </w:r>
          </w:p>
        </w:tc>
        <w:tc>
          <w:tcPr>
            <w:tcW w:w="2268" w:type="dxa"/>
            <w:shd w:val="clear" w:color="auto" w:fill="86C490"/>
          </w:tcPr>
          <w:p w14:paraId="0658F508"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05C89015" w14:textId="77777777" w:rsidTr="008B7E54">
        <w:trPr>
          <w:trHeight w:val="983"/>
        </w:trPr>
        <w:tc>
          <w:tcPr>
            <w:tcW w:w="1413" w:type="dxa"/>
          </w:tcPr>
          <w:p w14:paraId="71C65AA0" w14:textId="77777777" w:rsidR="00FD0667" w:rsidRPr="000027A7" w:rsidRDefault="00FD0667" w:rsidP="00FD0667">
            <w:pPr>
              <w:pStyle w:val="broodtekst"/>
            </w:pPr>
            <w:r w:rsidRPr="007D1D2D">
              <w:t>Eis:</w:t>
            </w:r>
          </w:p>
          <w:p w14:paraId="618FA8F4" w14:textId="77777777" w:rsidR="00FD0667" w:rsidRPr="000027A7" w:rsidRDefault="00FD0667" w:rsidP="00FD0667">
            <w:pPr>
              <w:pStyle w:val="broodtekst"/>
            </w:pPr>
          </w:p>
        </w:tc>
        <w:tc>
          <w:tcPr>
            <w:tcW w:w="850" w:type="dxa"/>
          </w:tcPr>
          <w:p w14:paraId="5F518A28" w14:textId="77777777" w:rsidR="00FD0667" w:rsidRPr="00316A79" w:rsidRDefault="00FD0667" w:rsidP="00FD0667">
            <w:pPr>
              <w:pStyle w:val="Broodtekst0"/>
              <w:jc w:val="right"/>
              <w:rPr>
                <w:rFonts w:cstheme="minorHAnsi"/>
                <w:sz w:val="16"/>
                <w:szCs w:val="16"/>
              </w:rPr>
            </w:pPr>
            <w:r w:rsidRPr="00316A79">
              <w:rPr>
                <w:rFonts w:cstheme="minorHAnsi"/>
                <w:sz w:val="16"/>
              </w:rPr>
              <w:t>9.1.2</w:t>
            </w:r>
          </w:p>
        </w:tc>
        <w:tc>
          <w:tcPr>
            <w:tcW w:w="5387" w:type="dxa"/>
            <w:gridSpan w:val="4"/>
          </w:tcPr>
          <w:p w14:paraId="562E017D" w14:textId="77777777" w:rsidR="00FD0667" w:rsidRPr="000027A7" w:rsidRDefault="00FD0667" w:rsidP="00FD0667">
            <w:pPr>
              <w:pStyle w:val="Broodtekst0"/>
              <w:rPr>
                <w:rFonts w:eastAsia="Times New Roman"/>
                <w:lang w:eastAsia="ar-SA"/>
              </w:rPr>
            </w:pPr>
            <w:r w:rsidRPr="007D1D2D">
              <w:t>Informatiesystemen betrokken bij de Prestatie bevatten uitsluitend standaard voor programmatuur noodzakelijke functionele accounts of accounts die zijn aangeleverd door het vigerende autorisatieproces.</w:t>
            </w:r>
          </w:p>
        </w:tc>
        <w:tc>
          <w:tcPr>
            <w:tcW w:w="2268" w:type="dxa"/>
          </w:tcPr>
          <w:p w14:paraId="3DFBF3E6"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39D707AD" w14:textId="77777777" w:rsidTr="008B7E54">
        <w:trPr>
          <w:trHeight w:val="1014"/>
        </w:trPr>
        <w:tc>
          <w:tcPr>
            <w:tcW w:w="1413" w:type="dxa"/>
          </w:tcPr>
          <w:p w14:paraId="7A4C1AB7" w14:textId="77777777" w:rsidR="00FD0667" w:rsidRPr="000027A7" w:rsidRDefault="00FD0667" w:rsidP="00FD0667">
            <w:pPr>
              <w:pStyle w:val="broodtekst"/>
            </w:pPr>
            <w:r w:rsidRPr="007D1D2D">
              <w:t>Toelichting:</w:t>
            </w:r>
          </w:p>
        </w:tc>
        <w:tc>
          <w:tcPr>
            <w:tcW w:w="850" w:type="dxa"/>
          </w:tcPr>
          <w:p w14:paraId="54A9DB4F" w14:textId="77777777" w:rsidR="00FD0667" w:rsidRPr="00316A79" w:rsidRDefault="00FD0667" w:rsidP="00FD0667">
            <w:pPr>
              <w:pStyle w:val="Broodtekst0"/>
              <w:jc w:val="right"/>
              <w:rPr>
                <w:sz w:val="16"/>
                <w:szCs w:val="16"/>
              </w:rPr>
            </w:pPr>
          </w:p>
        </w:tc>
        <w:tc>
          <w:tcPr>
            <w:tcW w:w="5387" w:type="dxa"/>
            <w:gridSpan w:val="4"/>
          </w:tcPr>
          <w:p w14:paraId="134F5738" w14:textId="77777777" w:rsidR="00FD0667" w:rsidRPr="00316A79" w:rsidRDefault="00FD0667" w:rsidP="00FD0667">
            <w:pPr>
              <w:rPr>
                <w:rFonts w:ascii="Verdana" w:hAnsi="Verdana"/>
                <w:sz w:val="16"/>
                <w:szCs w:val="16"/>
              </w:rPr>
            </w:pPr>
            <w:r w:rsidRPr="007D1D2D">
              <w:rPr>
                <w:rFonts w:ascii="Verdana" w:hAnsi="Verdana"/>
                <w:lang w:eastAsia="ar-SA"/>
              </w:rPr>
              <w:t>OPMERKING: Indien de P</w:t>
            </w:r>
            <w:r w:rsidRPr="000027A7">
              <w:rPr>
                <w:rFonts w:ascii="Verdana" w:hAnsi="Verdana"/>
                <w:lang w:eastAsia="ar-SA"/>
              </w:rPr>
              <w:t>restatie uitsluitend bestaat uit de aankoop van informatiesystemen moet deze tekst worden geïnterpreteerd als volgt dat het informatiesysteem standaard beschikt over de functionaliteit.</w:t>
            </w:r>
          </w:p>
        </w:tc>
        <w:tc>
          <w:tcPr>
            <w:tcW w:w="2268" w:type="dxa"/>
          </w:tcPr>
          <w:p w14:paraId="65D1B9F0"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6A656D6D" w14:textId="77777777" w:rsidTr="008B7E54">
        <w:trPr>
          <w:trHeight w:val="414"/>
        </w:trPr>
        <w:tc>
          <w:tcPr>
            <w:tcW w:w="1413" w:type="dxa"/>
          </w:tcPr>
          <w:p w14:paraId="094E4960" w14:textId="77777777" w:rsidR="00FD0667" w:rsidRPr="007D1D2D" w:rsidRDefault="00FD0667" w:rsidP="00FD0667">
            <w:pPr>
              <w:pStyle w:val="broodtekst"/>
            </w:pPr>
            <w:r w:rsidRPr="007D1D2D">
              <w:t>Verificatie:</w:t>
            </w:r>
          </w:p>
        </w:tc>
        <w:tc>
          <w:tcPr>
            <w:tcW w:w="850" w:type="dxa"/>
          </w:tcPr>
          <w:p w14:paraId="1B618CF8" w14:textId="77777777" w:rsidR="00FD0667" w:rsidRPr="000027A7" w:rsidRDefault="00FD0667" w:rsidP="00FD0667">
            <w:pPr>
              <w:pStyle w:val="broodtekst"/>
              <w:keepNext/>
            </w:pPr>
          </w:p>
        </w:tc>
        <w:tc>
          <w:tcPr>
            <w:tcW w:w="5387" w:type="dxa"/>
            <w:gridSpan w:val="4"/>
          </w:tcPr>
          <w:p w14:paraId="0869B634" w14:textId="77777777" w:rsidR="00FD0667" w:rsidRPr="000027A7" w:rsidRDefault="00FD0667" w:rsidP="00FD0667">
            <w:pPr>
              <w:pStyle w:val="broodtekst"/>
              <w:keepNext/>
            </w:pPr>
            <w:r w:rsidRPr="000027A7">
              <w:t xml:space="preserve">Documentatie, </w:t>
            </w:r>
            <w:r>
              <w:t>Meting, T</w:t>
            </w:r>
            <w:r w:rsidRPr="000027A7">
              <w:t xml:space="preserve">est conform </w:t>
            </w:r>
            <w:r w:rsidRPr="000027A7">
              <w:rPr>
                <w:i/>
              </w:rPr>
              <w:t>NEN/IEC ISO 27000</w:t>
            </w:r>
            <w:r>
              <w:t>.</w:t>
            </w:r>
          </w:p>
        </w:tc>
        <w:tc>
          <w:tcPr>
            <w:tcW w:w="2268" w:type="dxa"/>
          </w:tcPr>
          <w:p w14:paraId="5A7F8D87"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055DD4" w14:paraId="241F0ED8" w14:textId="77777777" w:rsidTr="008B7E54">
        <w:trPr>
          <w:trHeight w:val="416"/>
        </w:trPr>
        <w:tc>
          <w:tcPr>
            <w:tcW w:w="1413" w:type="dxa"/>
            <w:shd w:val="clear" w:color="auto" w:fill="E6E6E6"/>
          </w:tcPr>
          <w:p w14:paraId="5023D254" w14:textId="77777777" w:rsidR="00FD0667" w:rsidRPr="000027A7" w:rsidRDefault="00FD0667" w:rsidP="00FD0667">
            <w:pPr>
              <w:pStyle w:val="broodtekst"/>
              <w:rPr>
                <w:b/>
              </w:rPr>
            </w:pPr>
            <w:r w:rsidRPr="000027A7">
              <w:rPr>
                <w:b/>
              </w:rPr>
              <w:t>VSE-8</w:t>
            </w:r>
            <w:r>
              <w:rPr>
                <w:b/>
              </w:rPr>
              <w:t>1</w:t>
            </w:r>
          </w:p>
        </w:tc>
        <w:tc>
          <w:tcPr>
            <w:tcW w:w="992" w:type="dxa"/>
            <w:gridSpan w:val="2"/>
            <w:shd w:val="clear" w:color="auto" w:fill="E6E6E6"/>
          </w:tcPr>
          <w:p w14:paraId="0948B14B" w14:textId="77777777" w:rsidR="00FD0667" w:rsidRPr="000027A7" w:rsidRDefault="00FD0667" w:rsidP="00FD0667">
            <w:pPr>
              <w:pStyle w:val="broodtekst"/>
              <w:rPr>
                <w:b/>
              </w:rPr>
            </w:pPr>
            <w:r w:rsidRPr="000027A7">
              <w:rPr>
                <w:b/>
                <w:sz w:val="12"/>
              </w:rPr>
              <w:t>Ref ISO 27000</w:t>
            </w:r>
          </w:p>
        </w:tc>
        <w:tc>
          <w:tcPr>
            <w:tcW w:w="5245" w:type="dxa"/>
            <w:gridSpan w:val="3"/>
            <w:shd w:val="clear" w:color="auto" w:fill="E6E6E6"/>
          </w:tcPr>
          <w:p w14:paraId="44C63661" w14:textId="77777777" w:rsidR="00FD0667" w:rsidRPr="000027A7" w:rsidRDefault="00FD0667" w:rsidP="00FD0667">
            <w:pPr>
              <w:pStyle w:val="broodtekst"/>
              <w:rPr>
                <w:b/>
              </w:rPr>
            </w:pPr>
            <w:r w:rsidRPr="000027A7">
              <w:rPr>
                <w:b/>
              </w:rPr>
              <w:t>Security - Toegangsbeveiliging</w:t>
            </w:r>
          </w:p>
        </w:tc>
        <w:tc>
          <w:tcPr>
            <w:tcW w:w="2268" w:type="dxa"/>
            <w:shd w:val="clear" w:color="auto" w:fill="86C490"/>
          </w:tcPr>
          <w:p w14:paraId="0321008F"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5CB565C1" w14:textId="77777777" w:rsidTr="008B7E54">
        <w:trPr>
          <w:trHeight w:val="983"/>
        </w:trPr>
        <w:tc>
          <w:tcPr>
            <w:tcW w:w="1413" w:type="dxa"/>
          </w:tcPr>
          <w:p w14:paraId="56894458" w14:textId="77777777" w:rsidR="00FD0667" w:rsidRPr="007D1D2D" w:rsidRDefault="00FD0667" w:rsidP="00FD0667">
            <w:pPr>
              <w:pStyle w:val="broodtekst"/>
            </w:pPr>
            <w:r w:rsidRPr="007D1D2D">
              <w:t>Eis:</w:t>
            </w:r>
          </w:p>
          <w:p w14:paraId="6B0FC692" w14:textId="77777777" w:rsidR="00FD0667" w:rsidRPr="000027A7" w:rsidRDefault="00FD0667" w:rsidP="00FD0667">
            <w:pPr>
              <w:pStyle w:val="broodtekst"/>
            </w:pPr>
          </w:p>
        </w:tc>
        <w:tc>
          <w:tcPr>
            <w:tcW w:w="992" w:type="dxa"/>
            <w:gridSpan w:val="2"/>
          </w:tcPr>
          <w:p w14:paraId="5741D0BD" w14:textId="77777777" w:rsidR="00FD0667" w:rsidRPr="00316A79" w:rsidRDefault="00FD0667" w:rsidP="00FD0667">
            <w:pPr>
              <w:pStyle w:val="Broodtekst0"/>
              <w:jc w:val="right"/>
              <w:rPr>
                <w:rFonts w:cstheme="minorHAnsi"/>
                <w:sz w:val="16"/>
                <w:szCs w:val="16"/>
              </w:rPr>
            </w:pPr>
            <w:r w:rsidRPr="00316A79">
              <w:rPr>
                <w:rFonts w:cstheme="minorHAnsi"/>
                <w:sz w:val="16"/>
                <w:szCs w:val="16"/>
              </w:rPr>
              <w:t>9.4.1</w:t>
            </w:r>
          </w:p>
        </w:tc>
        <w:tc>
          <w:tcPr>
            <w:tcW w:w="5245" w:type="dxa"/>
            <w:gridSpan w:val="3"/>
          </w:tcPr>
          <w:p w14:paraId="12F1CCB0" w14:textId="77777777" w:rsidR="00FD0667" w:rsidRPr="000027A7" w:rsidRDefault="00FD0667" w:rsidP="00FD0667">
            <w:pPr>
              <w:pStyle w:val="Broodtekst0"/>
              <w:rPr>
                <w:rFonts w:eastAsia="Times New Roman"/>
                <w:lang w:eastAsia="ar-SA"/>
              </w:rPr>
            </w:pPr>
            <w:r w:rsidRPr="007D1D2D">
              <w:t xml:space="preserve">Accounts op informatiesystemen betrokken bij de Prestatie beschikken uitsluitend over toegangsrechten gekoppeld aan rollen </w:t>
            </w:r>
            <w:r w:rsidRPr="000027A7">
              <w:t>toegekend via het vigerende autorisatieproces.</w:t>
            </w:r>
          </w:p>
        </w:tc>
        <w:tc>
          <w:tcPr>
            <w:tcW w:w="2268" w:type="dxa"/>
          </w:tcPr>
          <w:p w14:paraId="6146303C"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162A0B4D" w14:textId="77777777" w:rsidTr="008B7E54">
        <w:trPr>
          <w:trHeight w:val="1014"/>
        </w:trPr>
        <w:tc>
          <w:tcPr>
            <w:tcW w:w="1413" w:type="dxa"/>
          </w:tcPr>
          <w:p w14:paraId="360D95E6" w14:textId="77777777" w:rsidR="00FD0667" w:rsidRPr="007D1D2D" w:rsidRDefault="00FD0667" w:rsidP="00FD0667">
            <w:pPr>
              <w:pStyle w:val="broodtekst"/>
            </w:pPr>
            <w:r w:rsidRPr="007D1D2D">
              <w:t>Toelichting:</w:t>
            </w:r>
          </w:p>
        </w:tc>
        <w:tc>
          <w:tcPr>
            <w:tcW w:w="992" w:type="dxa"/>
            <w:gridSpan w:val="2"/>
          </w:tcPr>
          <w:p w14:paraId="423C6AE7" w14:textId="77777777" w:rsidR="00FD0667" w:rsidRPr="00316A79" w:rsidRDefault="00FD0667" w:rsidP="00FD0667">
            <w:pPr>
              <w:pStyle w:val="Broodtekst0"/>
              <w:jc w:val="right"/>
              <w:rPr>
                <w:sz w:val="16"/>
                <w:szCs w:val="16"/>
              </w:rPr>
            </w:pPr>
          </w:p>
        </w:tc>
        <w:tc>
          <w:tcPr>
            <w:tcW w:w="5245" w:type="dxa"/>
            <w:gridSpan w:val="3"/>
          </w:tcPr>
          <w:p w14:paraId="22DDEB4C" w14:textId="77777777" w:rsidR="00FD0667" w:rsidRPr="00316A79" w:rsidRDefault="00FD0667" w:rsidP="00FD0667">
            <w:pPr>
              <w:rPr>
                <w:rFonts w:ascii="Verdana" w:hAnsi="Verdana"/>
                <w:sz w:val="16"/>
                <w:szCs w:val="16"/>
              </w:rPr>
            </w:pPr>
            <w:r w:rsidRPr="007D1D2D">
              <w:rPr>
                <w:rFonts w:ascii="Verdana" w:hAnsi="Verdana"/>
                <w:lang w:eastAsia="ar-SA"/>
              </w:rPr>
              <w:t xml:space="preserve">OPMERKING: Indien de Prestatie uitsluitend bestaat uit de aankoop van informatiesystemen moet deze tekst worden geïnterpreteerd als volgt dat het informatiesysteem standaard beschikt over de </w:t>
            </w:r>
            <w:r w:rsidRPr="000027A7">
              <w:rPr>
                <w:rFonts w:ascii="Verdana" w:hAnsi="Verdana"/>
                <w:lang w:eastAsia="ar-SA"/>
              </w:rPr>
              <w:t>functionaliteit.</w:t>
            </w:r>
          </w:p>
        </w:tc>
        <w:tc>
          <w:tcPr>
            <w:tcW w:w="2268" w:type="dxa"/>
          </w:tcPr>
          <w:p w14:paraId="3698921C"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12672A2A" w14:textId="77777777" w:rsidTr="008B7E54">
        <w:trPr>
          <w:trHeight w:val="414"/>
        </w:trPr>
        <w:tc>
          <w:tcPr>
            <w:tcW w:w="1413" w:type="dxa"/>
          </w:tcPr>
          <w:p w14:paraId="66003541" w14:textId="77777777" w:rsidR="00FD0667" w:rsidRPr="007D1D2D" w:rsidRDefault="00FD0667" w:rsidP="00FD0667">
            <w:pPr>
              <w:pStyle w:val="broodtekst"/>
            </w:pPr>
            <w:r w:rsidRPr="007D1D2D">
              <w:t>Verificatie:</w:t>
            </w:r>
          </w:p>
        </w:tc>
        <w:tc>
          <w:tcPr>
            <w:tcW w:w="992" w:type="dxa"/>
            <w:gridSpan w:val="2"/>
          </w:tcPr>
          <w:p w14:paraId="3107E5DE" w14:textId="77777777" w:rsidR="00FD0667" w:rsidRPr="000027A7" w:rsidRDefault="00FD0667" w:rsidP="00FD0667">
            <w:pPr>
              <w:pStyle w:val="broodtekst"/>
              <w:keepNext/>
            </w:pPr>
          </w:p>
        </w:tc>
        <w:tc>
          <w:tcPr>
            <w:tcW w:w="5245" w:type="dxa"/>
            <w:gridSpan w:val="3"/>
          </w:tcPr>
          <w:p w14:paraId="170A34AA" w14:textId="77777777" w:rsidR="00FD0667" w:rsidRPr="000027A7" w:rsidRDefault="00FD0667" w:rsidP="00FD0667">
            <w:pPr>
              <w:pStyle w:val="broodtekst"/>
              <w:keepNext/>
            </w:pPr>
            <w:r w:rsidRPr="000027A7">
              <w:t xml:space="preserve">Documentatie, </w:t>
            </w:r>
            <w:r>
              <w:t>Meting, T</w:t>
            </w:r>
            <w:r w:rsidRPr="000027A7">
              <w:t xml:space="preserve">est conform </w:t>
            </w:r>
            <w:r w:rsidRPr="000027A7">
              <w:rPr>
                <w:i/>
              </w:rPr>
              <w:t>NEN/IEC ISO 27000</w:t>
            </w:r>
            <w:r>
              <w:t>.</w:t>
            </w:r>
          </w:p>
        </w:tc>
        <w:tc>
          <w:tcPr>
            <w:tcW w:w="2268" w:type="dxa"/>
          </w:tcPr>
          <w:p w14:paraId="7D932E61"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055DD4" w14:paraId="3E854A8F" w14:textId="77777777" w:rsidTr="008B7E54">
        <w:trPr>
          <w:trHeight w:val="416"/>
        </w:trPr>
        <w:tc>
          <w:tcPr>
            <w:tcW w:w="1413" w:type="dxa"/>
            <w:shd w:val="clear" w:color="auto" w:fill="E6E6E6"/>
          </w:tcPr>
          <w:p w14:paraId="1AC94887" w14:textId="77777777" w:rsidR="00FD0667" w:rsidRPr="000027A7" w:rsidRDefault="00FD0667" w:rsidP="00FD0667">
            <w:pPr>
              <w:pStyle w:val="broodtekst"/>
              <w:rPr>
                <w:b/>
              </w:rPr>
            </w:pPr>
            <w:r w:rsidRPr="000027A7">
              <w:rPr>
                <w:b/>
              </w:rPr>
              <w:t>VSE-8</w:t>
            </w:r>
            <w:r>
              <w:rPr>
                <w:b/>
              </w:rPr>
              <w:t>2</w:t>
            </w:r>
          </w:p>
        </w:tc>
        <w:tc>
          <w:tcPr>
            <w:tcW w:w="992" w:type="dxa"/>
            <w:gridSpan w:val="2"/>
            <w:shd w:val="clear" w:color="auto" w:fill="E6E6E6"/>
          </w:tcPr>
          <w:p w14:paraId="36F03085" w14:textId="77777777" w:rsidR="00FD0667" w:rsidRPr="000027A7" w:rsidRDefault="00FD0667" w:rsidP="00FD0667">
            <w:pPr>
              <w:pStyle w:val="broodtekst"/>
              <w:rPr>
                <w:b/>
              </w:rPr>
            </w:pPr>
            <w:r w:rsidRPr="000027A7">
              <w:rPr>
                <w:b/>
                <w:sz w:val="12"/>
              </w:rPr>
              <w:t>Ref ISO 27000</w:t>
            </w:r>
          </w:p>
        </w:tc>
        <w:tc>
          <w:tcPr>
            <w:tcW w:w="5245" w:type="dxa"/>
            <w:gridSpan w:val="3"/>
            <w:shd w:val="clear" w:color="auto" w:fill="E6E6E6"/>
          </w:tcPr>
          <w:p w14:paraId="3782311D" w14:textId="77777777" w:rsidR="00FD0667" w:rsidRPr="000027A7" w:rsidRDefault="00FD0667" w:rsidP="00FD0667">
            <w:pPr>
              <w:pStyle w:val="broodtekst"/>
              <w:rPr>
                <w:b/>
              </w:rPr>
            </w:pPr>
            <w:r w:rsidRPr="000027A7">
              <w:rPr>
                <w:b/>
              </w:rPr>
              <w:t>Security - Toegangsbeveiliging</w:t>
            </w:r>
          </w:p>
        </w:tc>
        <w:tc>
          <w:tcPr>
            <w:tcW w:w="2268" w:type="dxa"/>
            <w:shd w:val="clear" w:color="auto" w:fill="86C490"/>
          </w:tcPr>
          <w:p w14:paraId="18A2F45D"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221D7496" w14:textId="77777777" w:rsidTr="008B7E54">
        <w:trPr>
          <w:trHeight w:val="983"/>
        </w:trPr>
        <w:tc>
          <w:tcPr>
            <w:tcW w:w="1413" w:type="dxa"/>
          </w:tcPr>
          <w:p w14:paraId="1A8A2153" w14:textId="77777777" w:rsidR="00FD0667" w:rsidRPr="007D1D2D" w:rsidRDefault="00FD0667" w:rsidP="00FD0667">
            <w:pPr>
              <w:pStyle w:val="broodtekst"/>
            </w:pPr>
            <w:r w:rsidRPr="007D1D2D">
              <w:t>Eis:</w:t>
            </w:r>
          </w:p>
          <w:p w14:paraId="402D2AAB" w14:textId="77777777" w:rsidR="00FD0667" w:rsidRPr="000027A7" w:rsidRDefault="00FD0667" w:rsidP="00FD0667">
            <w:pPr>
              <w:pStyle w:val="broodtekst"/>
            </w:pPr>
          </w:p>
        </w:tc>
        <w:tc>
          <w:tcPr>
            <w:tcW w:w="992" w:type="dxa"/>
            <w:gridSpan w:val="2"/>
          </w:tcPr>
          <w:p w14:paraId="1FCAC0D5" w14:textId="77777777" w:rsidR="00FD0667" w:rsidRPr="00316A79" w:rsidRDefault="00FD0667" w:rsidP="00FD0667">
            <w:pPr>
              <w:pStyle w:val="Broodtekst0"/>
              <w:jc w:val="right"/>
              <w:rPr>
                <w:rFonts w:cstheme="minorHAnsi"/>
                <w:sz w:val="16"/>
                <w:szCs w:val="16"/>
              </w:rPr>
            </w:pPr>
            <w:r w:rsidRPr="00316A79">
              <w:rPr>
                <w:rFonts w:cstheme="minorHAnsi"/>
                <w:sz w:val="16"/>
                <w:szCs w:val="16"/>
              </w:rPr>
              <w:t>9.4.2</w:t>
            </w:r>
          </w:p>
        </w:tc>
        <w:tc>
          <w:tcPr>
            <w:tcW w:w="5245" w:type="dxa"/>
            <w:gridSpan w:val="3"/>
          </w:tcPr>
          <w:p w14:paraId="405475A2" w14:textId="77777777" w:rsidR="00FD0667" w:rsidRPr="000027A7" w:rsidRDefault="00FD0667" w:rsidP="00FD0667">
            <w:pPr>
              <w:pStyle w:val="Broodtekst0"/>
              <w:rPr>
                <w:rFonts w:eastAsia="Times New Roman"/>
                <w:lang w:eastAsia="ar-SA"/>
              </w:rPr>
            </w:pPr>
            <w:r w:rsidRPr="007D1D2D">
              <w:t xml:space="preserve">Informatiesystemen betrokken bij de Prestatie beschikken over  een beveiligde </w:t>
            </w:r>
            <w:r w:rsidRPr="000027A7">
              <w:t>inlogprocedure conform de richtlijn IBR-2 Beleid voor logische toegangsbeveiliging van Opdrachtgever.</w:t>
            </w:r>
          </w:p>
        </w:tc>
        <w:tc>
          <w:tcPr>
            <w:tcW w:w="2268" w:type="dxa"/>
          </w:tcPr>
          <w:p w14:paraId="0331A1EB"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41C3113E" w14:textId="77777777" w:rsidTr="008B7E54">
        <w:trPr>
          <w:trHeight w:val="1014"/>
        </w:trPr>
        <w:tc>
          <w:tcPr>
            <w:tcW w:w="1413" w:type="dxa"/>
          </w:tcPr>
          <w:p w14:paraId="5F0E6B85" w14:textId="77777777" w:rsidR="00FD0667" w:rsidRPr="007D1D2D" w:rsidRDefault="00FD0667" w:rsidP="00FD0667">
            <w:pPr>
              <w:pStyle w:val="broodtekst"/>
            </w:pPr>
            <w:r w:rsidRPr="007D1D2D">
              <w:t>Toelichting:</w:t>
            </w:r>
          </w:p>
        </w:tc>
        <w:tc>
          <w:tcPr>
            <w:tcW w:w="992" w:type="dxa"/>
            <w:gridSpan w:val="2"/>
          </w:tcPr>
          <w:p w14:paraId="473FB3AB" w14:textId="77777777" w:rsidR="00FD0667" w:rsidRPr="00316A79" w:rsidRDefault="00FD0667" w:rsidP="00FD0667">
            <w:pPr>
              <w:pStyle w:val="Broodtekst0"/>
              <w:jc w:val="right"/>
              <w:rPr>
                <w:sz w:val="16"/>
                <w:szCs w:val="16"/>
              </w:rPr>
            </w:pPr>
          </w:p>
        </w:tc>
        <w:tc>
          <w:tcPr>
            <w:tcW w:w="5245" w:type="dxa"/>
            <w:gridSpan w:val="3"/>
          </w:tcPr>
          <w:p w14:paraId="71DC859A" w14:textId="77777777" w:rsidR="00FD0667" w:rsidRPr="00316A79" w:rsidRDefault="00FD0667" w:rsidP="00FD0667">
            <w:pPr>
              <w:rPr>
                <w:rFonts w:ascii="Verdana" w:hAnsi="Verdana"/>
                <w:sz w:val="16"/>
                <w:szCs w:val="16"/>
              </w:rPr>
            </w:pPr>
            <w:r w:rsidRPr="007D1D2D">
              <w:rPr>
                <w:rFonts w:ascii="Verdana" w:hAnsi="Verdana"/>
                <w:lang w:eastAsia="ar-SA"/>
              </w:rPr>
              <w:t xml:space="preserve">OPMERKING: Indien de Prestatie uitsluitend bestaat uit de aankoop van informatiesystemen moet deze tekst worden </w:t>
            </w:r>
            <w:r w:rsidRPr="000027A7">
              <w:rPr>
                <w:rFonts w:ascii="Verdana" w:hAnsi="Verdana"/>
                <w:lang w:eastAsia="ar-SA"/>
              </w:rPr>
              <w:t>geïnterpreteerd als volgt dat het informatiesysteem standaard beschikt over de functionaliteit.</w:t>
            </w:r>
          </w:p>
        </w:tc>
        <w:tc>
          <w:tcPr>
            <w:tcW w:w="2268" w:type="dxa"/>
          </w:tcPr>
          <w:p w14:paraId="33FE6706"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39E4F6B6" w14:textId="77777777" w:rsidTr="008B7E54">
        <w:trPr>
          <w:trHeight w:val="414"/>
        </w:trPr>
        <w:tc>
          <w:tcPr>
            <w:tcW w:w="1413" w:type="dxa"/>
          </w:tcPr>
          <w:p w14:paraId="73795CF9" w14:textId="77777777" w:rsidR="00FD0667" w:rsidRPr="007D1D2D" w:rsidRDefault="00FD0667" w:rsidP="00FD0667">
            <w:pPr>
              <w:pStyle w:val="broodtekst"/>
            </w:pPr>
            <w:r w:rsidRPr="007D1D2D">
              <w:t>Verificatie:</w:t>
            </w:r>
          </w:p>
        </w:tc>
        <w:tc>
          <w:tcPr>
            <w:tcW w:w="992" w:type="dxa"/>
            <w:gridSpan w:val="2"/>
          </w:tcPr>
          <w:p w14:paraId="11F0BA6A" w14:textId="77777777" w:rsidR="00FD0667" w:rsidRPr="000027A7" w:rsidRDefault="00FD0667" w:rsidP="00FD0667">
            <w:pPr>
              <w:pStyle w:val="broodtekst"/>
              <w:keepNext/>
            </w:pPr>
          </w:p>
        </w:tc>
        <w:tc>
          <w:tcPr>
            <w:tcW w:w="5245" w:type="dxa"/>
            <w:gridSpan w:val="3"/>
          </w:tcPr>
          <w:p w14:paraId="5B2C3505" w14:textId="77777777" w:rsidR="00FD0667" w:rsidRPr="000027A7" w:rsidRDefault="00FD0667" w:rsidP="00FD0667">
            <w:pPr>
              <w:pStyle w:val="broodtekst"/>
              <w:keepNext/>
            </w:pPr>
            <w:r w:rsidRPr="000027A7">
              <w:t xml:space="preserve">Documentatie, </w:t>
            </w:r>
            <w:r>
              <w:t>Meting, T</w:t>
            </w:r>
            <w:r w:rsidRPr="000027A7">
              <w:t xml:space="preserve">est conform </w:t>
            </w:r>
            <w:r w:rsidRPr="000027A7">
              <w:rPr>
                <w:i/>
              </w:rPr>
              <w:t>NEN/IEC ISO 27000</w:t>
            </w:r>
            <w:r>
              <w:t>.</w:t>
            </w:r>
          </w:p>
        </w:tc>
        <w:tc>
          <w:tcPr>
            <w:tcW w:w="2268" w:type="dxa"/>
          </w:tcPr>
          <w:p w14:paraId="49FAE9B7"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055DD4" w14:paraId="538DC1B2" w14:textId="77777777" w:rsidTr="008B7E54">
        <w:trPr>
          <w:trHeight w:val="416"/>
        </w:trPr>
        <w:tc>
          <w:tcPr>
            <w:tcW w:w="1413" w:type="dxa"/>
            <w:shd w:val="clear" w:color="auto" w:fill="E6E6E6"/>
          </w:tcPr>
          <w:p w14:paraId="1FD966CE" w14:textId="77777777" w:rsidR="00FD0667" w:rsidRPr="000027A7" w:rsidRDefault="00FD0667" w:rsidP="00FD0667">
            <w:pPr>
              <w:pStyle w:val="broodtekst"/>
              <w:rPr>
                <w:b/>
              </w:rPr>
            </w:pPr>
            <w:r w:rsidRPr="000027A7">
              <w:rPr>
                <w:b/>
              </w:rPr>
              <w:t>VSE-8</w:t>
            </w:r>
            <w:r>
              <w:rPr>
                <w:b/>
              </w:rPr>
              <w:t>3</w:t>
            </w:r>
          </w:p>
        </w:tc>
        <w:tc>
          <w:tcPr>
            <w:tcW w:w="992" w:type="dxa"/>
            <w:gridSpan w:val="2"/>
            <w:shd w:val="clear" w:color="auto" w:fill="E6E6E6"/>
          </w:tcPr>
          <w:p w14:paraId="7249B9A2" w14:textId="77777777" w:rsidR="00FD0667" w:rsidRPr="000027A7" w:rsidRDefault="00FD0667" w:rsidP="00FD0667">
            <w:pPr>
              <w:pStyle w:val="broodtekst"/>
              <w:rPr>
                <w:b/>
              </w:rPr>
            </w:pPr>
            <w:r w:rsidRPr="000027A7">
              <w:rPr>
                <w:b/>
                <w:sz w:val="12"/>
              </w:rPr>
              <w:t>Ref ISO 27000</w:t>
            </w:r>
          </w:p>
        </w:tc>
        <w:tc>
          <w:tcPr>
            <w:tcW w:w="5245" w:type="dxa"/>
            <w:gridSpan w:val="3"/>
            <w:shd w:val="clear" w:color="auto" w:fill="E6E6E6"/>
          </w:tcPr>
          <w:p w14:paraId="11638306" w14:textId="77777777" w:rsidR="00FD0667" w:rsidRPr="000027A7" w:rsidRDefault="00FD0667" w:rsidP="00FD0667">
            <w:pPr>
              <w:pStyle w:val="broodtekst"/>
              <w:rPr>
                <w:b/>
              </w:rPr>
            </w:pPr>
            <w:r w:rsidRPr="000027A7">
              <w:rPr>
                <w:b/>
              </w:rPr>
              <w:t>Security - Toegangsbeveiliging</w:t>
            </w:r>
          </w:p>
        </w:tc>
        <w:tc>
          <w:tcPr>
            <w:tcW w:w="2268" w:type="dxa"/>
            <w:shd w:val="clear" w:color="auto" w:fill="86C490"/>
          </w:tcPr>
          <w:p w14:paraId="31A64ABB"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14239CEF" w14:textId="77777777" w:rsidTr="008B7E54">
        <w:trPr>
          <w:trHeight w:val="983"/>
        </w:trPr>
        <w:tc>
          <w:tcPr>
            <w:tcW w:w="1413" w:type="dxa"/>
          </w:tcPr>
          <w:p w14:paraId="004CBABC" w14:textId="77777777" w:rsidR="00FD0667" w:rsidRPr="007D1D2D" w:rsidRDefault="00FD0667" w:rsidP="00FD0667">
            <w:pPr>
              <w:pStyle w:val="broodtekst"/>
            </w:pPr>
            <w:r w:rsidRPr="007D1D2D">
              <w:t>Eis:</w:t>
            </w:r>
          </w:p>
          <w:p w14:paraId="1AA47572" w14:textId="77777777" w:rsidR="00FD0667" w:rsidRPr="000027A7" w:rsidRDefault="00FD0667" w:rsidP="00FD0667">
            <w:pPr>
              <w:pStyle w:val="broodtekst"/>
            </w:pPr>
          </w:p>
        </w:tc>
        <w:tc>
          <w:tcPr>
            <w:tcW w:w="992" w:type="dxa"/>
            <w:gridSpan w:val="2"/>
          </w:tcPr>
          <w:p w14:paraId="323A6444" w14:textId="77777777" w:rsidR="00FD0667" w:rsidRPr="00316A79" w:rsidRDefault="00FD0667" w:rsidP="00FD0667">
            <w:pPr>
              <w:pStyle w:val="Broodtekst0"/>
              <w:jc w:val="right"/>
              <w:rPr>
                <w:rFonts w:cstheme="minorHAnsi"/>
                <w:sz w:val="16"/>
                <w:szCs w:val="16"/>
              </w:rPr>
            </w:pPr>
            <w:r w:rsidRPr="00316A79">
              <w:rPr>
                <w:rFonts w:cstheme="minorHAnsi"/>
                <w:sz w:val="16"/>
              </w:rPr>
              <w:t>9.4.3</w:t>
            </w:r>
          </w:p>
        </w:tc>
        <w:tc>
          <w:tcPr>
            <w:tcW w:w="5245" w:type="dxa"/>
            <w:gridSpan w:val="3"/>
          </w:tcPr>
          <w:p w14:paraId="05256259" w14:textId="77777777" w:rsidR="00FD0667" w:rsidRPr="000027A7" w:rsidRDefault="00FD0667" w:rsidP="00FD0667">
            <w:pPr>
              <w:pStyle w:val="Broodtekst0"/>
              <w:rPr>
                <w:rFonts w:eastAsia="Times New Roman"/>
                <w:lang w:eastAsia="ar-SA"/>
              </w:rPr>
            </w:pPr>
            <w:r w:rsidRPr="007D1D2D">
              <w:t>Informatiesystemen betrokken bij de Prestatie beschikken over wachtwoordbeheervoorzieningen die het gebruik van sterke wachtwoorden afdwingen d</w:t>
            </w:r>
            <w:r w:rsidRPr="000027A7">
              <w:t xml:space="preserve">ie ten </w:t>
            </w:r>
            <w:r w:rsidRPr="000027A7">
              <w:lastRenderedPageBreak/>
              <w:t xml:space="preserve">minste voldoen aan de richtlijn IBR-3 Beleid voor wachtwoordgebruik van Opdrachtgever. </w:t>
            </w:r>
          </w:p>
        </w:tc>
        <w:tc>
          <w:tcPr>
            <w:tcW w:w="2268" w:type="dxa"/>
          </w:tcPr>
          <w:p w14:paraId="063AADA1"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76CE8BC4" w14:textId="77777777" w:rsidTr="008B7E54">
        <w:trPr>
          <w:trHeight w:val="1014"/>
        </w:trPr>
        <w:tc>
          <w:tcPr>
            <w:tcW w:w="1413" w:type="dxa"/>
          </w:tcPr>
          <w:p w14:paraId="35482D14" w14:textId="77777777" w:rsidR="00FD0667" w:rsidRPr="007D1D2D" w:rsidRDefault="00FD0667" w:rsidP="00FD0667">
            <w:pPr>
              <w:pStyle w:val="broodtekst"/>
            </w:pPr>
            <w:r w:rsidRPr="007D1D2D">
              <w:t>Toelichting:</w:t>
            </w:r>
          </w:p>
        </w:tc>
        <w:tc>
          <w:tcPr>
            <w:tcW w:w="992" w:type="dxa"/>
            <w:gridSpan w:val="2"/>
          </w:tcPr>
          <w:p w14:paraId="2CF63135" w14:textId="77777777" w:rsidR="00FD0667" w:rsidRPr="00316A79" w:rsidRDefault="00FD0667" w:rsidP="00FD0667">
            <w:pPr>
              <w:pStyle w:val="Broodtekst0"/>
              <w:jc w:val="right"/>
              <w:rPr>
                <w:sz w:val="16"/>
                <w:szCs w:val="16"/>
              </w:rPr>
            </w:pPr>
          </w:p>
        </w:tc>
        <w:tc>
          <w:tcPr>
            <w:tcW w:w="5245" w:type="dxa"/>
            <w:gridSpan w:val="3"/>
          </w:tcPr>
          <w:p w14:paraId="7BCA8907" w14:textId="77777777" w:rsidR="00FD0667" w:rsidRPr="00316A79" w:rsidRDefault="00FD0667" w:rsidP="00FD0667">
            <w:pPr>
              <w:rPr>
                <w:rFonts w:ascii="Verdana" w:hAnsi="Verdana"/>
                <w:sz w:val="16"/>
                <w:szCs w:val="16"/>
              </w:rPr>
            </w:pPr>
            <w:r w:rsidRPr="007D1D2D">
              <w:rPr>
                <w:rFonts w:ascii="Verdana" w:hAnsi="Verdana"/>
                <w:lang w:eastAsia="ar-SA"/>
              </w:rPr>
              <w:t>OPMERKING: Indien de Prestatie uitsluitend bestaat uit de aankoop van informatiesystemen moet deze tekst worden geïnterpreteerd als volgt dat het informatiesysteem standaard beschikt over de functionaliteit.</w:t>
            </w:r>
          </w:p>
        </w:tc>
        <w:tc>
          <w:tcPr>
            <w:tcW w:w="2268" w:type="dxa"/>
          </w:tcPr>
          <w:p w14:paraId="23F7DC63"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31DBF6A1" w14:textId="77777777" w:rsidTr="008B7E54">
        <w:trPr>
          <w:trHeight w:val="414"/>
        </w:trPr>
        <w:tc>
          <w:tcPr>
            <w:tcW w:w="1413" w:type="dxa"/>
          </w:tcPr>
          <w:p w14:paraId="6CD4DB2E" w14:textId="77777777" w:rsidR="00FD0667" w:rsidRPr="007D1D2D" w:rsidRDefault="00FD0667" w:rsidP="00FD0667">
            <w:pPr>
              <w:pStyle w:val="broodtekst"/>
            </w:pPr>
            <w:r w:rsidRPr="007D1D2D">
              <w:t>Verificatie:</w:t>
            </w:r>
          </w:p>
        </w:tc>
        <w:tc>
          <w:tcPr>
            <w:tcW w:w="992" w:type="dxa"/>
            <w:gridSpan w:val="2"/>
          </w:tcPr>
          <w:p w14:paraId="3CE97304" w14:textId="77777777" w:rsidR="00FD0667" w:rsidRPr="000027A7" w:rsidRDefault="00FD0667" w:rsidP="00FD0667">
            <w:pPr>
              <w:pStyle w:val="broodtekst"/>
              <w:keepNext/>
            </w:pPr>
          </w:p>
        </w:tc>
        <w:tc>
          <w:tcPr>
            <w:tcW w:w="5245" w:type="dxa"/>
            <w:gridSpan w:val="3"/>
          </w:tcPr>
          <w:p w14:paraId="62EE2B4E" w14:textId="77777777" w:rsidR="00FD0667" w:rsidRPr="000027A7" w:rsidRDefault="00FD0667" w:rsidP="00FD0667">
            <w:pPr>
              <w:pStyle w:val="broodtekst"/>
              <w:keepNext/>
            </w:pPr>
            <w:r>
              <w:t>Documentatie, Meting, T</w:t>
            </w:r>
            <w:r w:rsidRPr="000027A7">
              <w:t xml:space="preserve">est conform </w:t>
            </w:r>
            <w:r w:rsidRPr="000027A7">
              <w:rPr>
                <w:i/>
              </w:rPr>
              <w:t>NEN/IEC ISO 27000</w:t>
            </w:r>
            <w:r>
              <w:t>.</w:t>
            </w:r>
          </w:p>
        </w:tc>
        <w:tc>
          <w:tcPr>
            <w:tcW w:w="2268" w:type="dxa"/>
          </w:tcPr>
          <w:p w14:paraId="66003AC8"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7FB901EF" w14:textId="77777777" w:rsidTr="008B7E54">
        <w:trPr>
          <w:trHeight w:val="416"/>
        </w:trPr>
        <w:tc>
          <w:tcPr>
            <w:tcW w:w="1413" w:type="dxa"/>
            <w:shd w:val="clear" w:color="auto" w:fill="E6E6E6"/>
          </w:tcPr>
          <w:p w14:paraId="5E914E83" w14:textId="77777777" w:rsidR="00FD0667" w:rsidRPr="000027A7" w:rsidRDefault="00FD0667" w:rsidP="00FD0667">
            <w:pPr>
              <w:pStyle w:val="broodtekst"/>
              <w:rPr>
                <w:b/>
              </w:rPr>
            </w:pPr>
            <w:r w:rsidRPr="000027A7">
              <w:rPr>
                <w:b/>
              </w:rPr>
              <w:t>VSE-8</w:t>
            </w:r>
            <w:r>
              <w:rPr>
                <w:b/>
              </w:rPr>
              <w:t>4</w:t>
            </w:r>
          </w:p>
        </w:tc>
        <w:tc>
          <w:tcPr>
            <w:tcW w:w="850" w:type="dxa"/>
            <w:shd w:val="clear" w:color="auto" w:fill="E6E6E6"/>
          </w:tcPr>
          <w:p w14:paraId="077DD122" w14:textId="77777777" w:rsidR="00FD0667" w:rsidRPr="000027A7" w:rsidRDefault="00FD0667" w:rsidP="00FD0667">
            <w:pPr>
              <w:pStyle w:val="broodtekst"/>
              <w:rPr>
                <w:b/>
              </w:rPr>
            </w:pPr>
            <w:r w:rsidRPr="000027A7">
              <w:rPr>
                <w:b/>
                <w:sz w:val="12"/>
              </w:rPr>
              <w:t>Ref ISO 27000</w:t>
            </w:r>
          </w:p>
        </w:tc>
        <w:tc>
          <w:tcPr>
            <w:tcW w:w="5387" w:type="dxa"/>
            <w:gridSpan w:val="4"/>
            <w:shd w:val="clear" w:color="auto" w:fill="E6E6E6"/>
          </w:tcPr>
          <w:p w14:paraId="00CCBB27" w14:textId="77777777" w:rsidR="00FD0667" w:rsidRPr="000027A7" w:rsidRDefault="00FD0667" w:rsidP="00FD0667">
            <w:pPr>
              <w:pStyle w:val="broodtekst"/>
              <w:rPr>
                <w:b/>
              </w:rPr>
            </w:pPr>
            <w:r w:rsidRPr="000027A7">
              <w:rPr>
                <w:b/>
              </w:rPr>
              <w:t>Security - Fysieke beveiliging en beveiliging van de omgeving</w:t>
            </w:r>
          </w:p>
        </w:tc>
        <w:tc>
          <w:tcPr>
            <w:tcW w:w="2268" w:type="dxa"/>
            <w:shd w:val="clear" w:color="auto" w:fill="86C490"/>
          </w:tcPr>
          <w:p w14:paraId="49348AAE"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541C0273" w14:textId="77777777" w:rsidTr="008B7E54">
        <w:trPr>
          <w:trHeight w:val="983"/>
        </w:trPr>
        <w:tc>
          <w:tcPr>
            <w:tcW w:w="1413" w:type="dxa"/>
          </w:tcPr>
          <w:p w14:paraId="778C397D" w14:textId="77777777" w:rsidR="00FD0667" w:rsidRPr="007D1D2D" w:rsidRDefault="00FD0667" w:rsidP="00FD0667">
            <w:pPr>
              <w:pStyle w:val="broodtekst"/>
            </w:pPr>
            <w:r w:rsidRPr="007D1D2D">
              <w:t>Eis:</w:t>
            </w:r>
          </w:p>
          <w:p w14:paraId="5986606D" w14:textId="77777777" w:rsidR="00FD0667" w:rsidRPr="000027A7" w:rsidRDefault="00FD0667" w:rsidP="00FD0667">
            <w:pPr>
              <w:pStyle w:val="broodtekst"/>
            </w:pPr>
          </w:p>
        </w:tc>
        <w:tc>
          <w:tcPr>
            <w:tcW w:w="850" w:type="dxa"/>
          </w:tcPr>
          <w:p w14:paraId="132E24B8" w14:textId="77777777" w:rsidR="00FD0667" w:rsidRPr="00316A79" w:rsidRDefault="00FD0667" w:rsidP="00FD0667">
            <w:pPr>
              <w:pStyle w:val="Broodtekst0"/>
              <w:jc w:val="right"/>
              <w:rPr>
                <w:rFonts w:cstheme="minorHAnsi"/>
                <w:sz w:val="16"/>
                <w:szCs w:val="16"/>
              </w:rPr>
            </w:pPr>
            <w:r w:rsidRPr="00316A79">
              <w:rPr>
                <w:rFonts w:cstheme="minorHAnsi"/>
                <w:sz w:val="16"/>
                <w:szCs w:val="16"/>
              </w:rPr>
              <w:t>11.1.x</w:t>
            </w:r>
          </w:p>
        </w:tc>
        <w:tc>
          <w:tcPr>
            <w:tcW w:w="5387" w:type="dxa"/>
            <w:gridSpan w:val="4"/>
          </w:tcPr>
          <w:p w14:paraId="6C4368A1" w14:textId="77777777" w:rsidR="00FD0667" w:rsidRPr="000027A7" w:rsidRDefault="00FD0667" w:rsidP="00FD0667">
            <w:pPr>
              <w:pStyle w:val="Broodtekst0"/>
              <w:rPr>
                <w:rFonts w:eastAsia="Times New Roman"/>
                <w:lang w:eastAsia="ar-SA"/>
              </w:rPr>
            </w:pPr>
            <w:r w:rsidRPr="007D1D2D">
              <w:t>Informatie</w:t>
            </w:r>
            <w:r>
              <w:t xml:space="preserve"> </w:t>
            </w:r>
            <w:r w:rsidRPr="007D1D2D">
              <w:t>verwerkende fac</w:t>
            </w:r>
            <w:r w:rsidRPr="000027A7">
              <w:t>iliteiten betrokken bij de Prestatie zijn fysiek ten minste beveiligd volgens de richtlijn IBR-6 Richtlijnen voor fysieke beveiliging van Opdrachtgever.</w:t>
            </w:r>
          </w:p>
        </w:tc>
        <w:tc>
          <w:tcPr>
            <w:tcW w:w="2268" w:type="dxa"/>
          </w:tcPr>
          <w:p w14:paraId="7111D4C2"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1F0F02B9" w14:textId="77777777" w:rsidTr="008B7E54">
        <w:trPr>
          <w:trHeight w:val="1014"/>
        </w:trPr>
        <w:tc>
          <w:tcPr>
            <w:tcW w:w="1413" w:type="dxa"/>
          </w:tcPr>
          <w:p w14:paraId="5196C5E0" w14:textId="77777777" w:rsidR="00FD0667" w:rsidRPr="007D1D2D" w:rsidRDefault="00FD0667" w:rsidP="00FD0667">
            <w:pPr>
              <w:pStyle w:val="broodtekst"/>
            </w:pPr>
            <w:r w:rsidRPr="007D1D2D">
              <w:t>Toelichting:</w:t>
            </w:r>
          </w:p>
        </w:tc>
        <w:tc>
          <w:tcPr>
            <w:tcW w:w="850" w:type="dxa"/>
          </w:tcPr>
          <w:p w14:paraId="203202E3" w14:textId="77777777" w:rsidR="00FD0667" w:rsidRPr="00316A79" w:rsidRDefault="00FD0667" w:rsidP="00FD0667">
            <w:pPr>
              <w:pStyle w:val="Broodtekst0"/>
              <w:jc w:val="right"/>
              <w:rPr>
                <w:sz w:val="16"/>
                <w:szCs w:val="16"/>
              </w:rPr>
            </w:pPr>
          </w:p>
        </w:tc>
        <w:tc>
          <w:tcPr>
            <w:tcW w:w="5387" w:type="dxa"/>
            <w:gridSpan w:val="4"/>
          </w:tcPr>
          <w:p w14:paraId="39A57025" w14:textId="77777777" w:rsidR="00FD0667" w:rsidRPr="00316A79" w:rsidRDefault="00FD0667" w:rsidP="00FD0667">
            <w:pPr>
              <w:rPr>
                <w:rFonts w:ascii="Verdana" w:hAnsi="Verdana"/>
                <w:sz w:val="16"/>
                <w:szCs w:val="16"/>
              </w:rPr>
            </w:pPr>
            <w:r w:rsidRPr="007D1D2D">
              <w:rPr>
                <w:rFonts w:ascii="Verdana" w:hAnsi="Verdana"/>
                <w:lang w:eastAsia="ar-SA"/>
              </w:rPr>
              <w:t>OPMERKING: Indien de Prestatie uitsluitend bestaat uit de aankoop van informatiesystemen</w:t>
            </w:r>
            <w:r w:rsidRPr="000027A7">
              <w:rPr>
                <w:rFonts w:ascii="Verdana" w:hAnsi="Verdana"/>
                <w:lang w:eastAsia="ar-SA"/>
              </w:rPr>
              <w:t xml:space="preserve"> moet deze tekst worden geïnterpreteerd als volgt dat het informatiesysteem standaard beschikt over de functionaliteit.</w:t>
            </w:r>
          </w:p>
        </w:tc>
        <w:tc>
          <w:tcPr>
            <w:tcW w:w="2268" w:type="dxa"/>
          </w:tcPr>
          <w:p w14:paraId="1ACBFF54"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2AB96EC4" w14:textId="77777777" w:rsidTr="008B7E54">
        <w:trPr>
          <w:trHeight w:val="414"/>
        </w:trPr>
        <w:tc>
          <w:tcPr>
            <w:tcW w:w="1413" w:type="dxa"/>
          </w:tcPr>
          <w:p w14:paraId="1DE83871" w14:textId="77777777" w:rsidR="00FD0667" w:rsidRPr="007D1D2D" w:rsidRDefault="00FD0667" w:rsidP="00FD0667">
            <w:pPr>
              <w:pStyle w:val="broodtekst"/>
            </w:pPr>
            <w:r w:rsidRPr="007D1D2D">
              <w:t>Verificatie:</w:t>
            </w:r>
          </w:p>
        </w:tc>
        <w:tc>
          <w:tcPr>
            <w:tcW w:w="850" w:type="dxa"/>
          </w:tcPr>
          <w:p w14:paraId="70CA1A98" w14:textId="77777777" w:rsidR="00FD0667" w:rsidRPr="000027A7" w:rsidRDefault="00FD0667" w:rsidP="00FD0667">
            <w:pPr>
              <w:pStyle w:val="broodtekst"/>
              <w:keepNext/>
            </w:pPr>
          </w:p>
        </w:tc>
        <w:tc>
          <w:tcPr>
            <w:tcW w:w="5387" w:type="dxa"/>
            <w:gridSpan w:val="4"/>
          </w:tcPr>
          <w:p w14:paraId="146B275E" w14:textId="77777777" w:rsidR="00FD0667" w:rsidRPr="000027A7" w:rsidRDefault="00FD0667" w:rsidP="00FD0667">
            <w:pPr>
              <w:pStyle w:val="broodtekst"/>
              <w:keepNext/>
            </w:pPr>
            <w:r w:rsidRPr="000027A7">
              <w:t xml:space="preserve">Documentatie, </w:t>
            </w:r>
            <w:r>
              <w:t>Meting, T</w:t>
            </w:r>
            <w:r w:rsidRPr="000027A7">
              <w:t xml:space="preserve">est conform </w:t>
            </w:r>
            <w:r w:rsidRPr="000027A7">
              <w:rPr>
                <w:i/>
              </w:rPr>
              <w:t>NEN/IEC ISO 27000</w:t>
            </w:r>
            <w:r>
              <w:t>.</w:t>
            </w:r>
          </w:p>
        </w:tc>
        <w:tc>
          <w:tcPr>
            <w:tcW w:w="2268" w:type="dxa"/>
          </w:tcPr>
          <w:p w14:paraId="6DD1F539"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791D9BD7" w14:textId="77777777" w:rsidTr="008B7E54">
        <w:trPr>
          <w:trHeight w:val="416"/>
        </w:trPr>
        <w:tc>
          <w:tcPr>
            <w:tcW w:w="1413" w:type="dxa"/>
            <w:shd w:val="clear" w:color="auto" w:fill="E6E6E6"/>
          </w:tcPr>
          <w:p w14:paraId="26DB0DC7" w14:textId="77777777" w:rsidR="00FD0667" w:rsidRPr="000027A7" w:rsidRDefault="00FD0667" w:rsidP="00FD0667">
            <w:pPr>
              <w:pStyle w:val="broodtekst"/>
              <w:rPr>
                <w:b/>
              </w:rPr>
            </w:pPr>
            <w:r w:rsidRPr="000027A7">
              <w:rPr>
                <w:b/>
              </w:rPr>
              <w:t>VSE-8</w:t>
            </w:r>
            <w:r>
              <w:rPr>
                <w:b/>
              </w:rPr>
              <w:t>5</w:t>
            </w:r>
          </w:p>
        </w:tc>
        <w:tc>
          <w:tcPr>
            <w:tcW w:w="850" w:type="dxa"/>
            <w:shd w:val="clear" w:color="auto" w:fill="E6E6E6"/>
          </w:tcPr>
          <w:p w14:paraId="3CAC4417" w14:textId="77777777" w:rsidR="00FD0667" w:rsidRPr="000027A7" w:rsidRDefault="00FD0667" w:rsidP="00FD0667">
            <w:pPr>
              <w:pStyle w:val="broodtekst"/>
              <w:rPr>
                <w:b/>
              </w:rPr>
            </w:pPr>
            <w:r w:rsidRPr="000027A7">
              <w:rPr>
                <w:b/>
                <w:sz w:val="12"/>
              </w:rPr>
              <w:t>Ref ISO 27000</w:t>
            </w:r>
          </w:p>
        </w:tc>
        <w:tc>
          <w:tcPr>
            <w:tcW w:w="5387" w:type="dxa"/>
            <w:gridSpan w:val="4"/>
            <w:shd w:val="clear" w:color="auto" w:fill="E6E6E6"/>
          </w:tcPr>
          <w:p w14:paraId="37BCF40F" w14:textId="77777777" w:rsidR="00FD0667" w:rsidRPr="000027A7" w:rsidRDefault="00FD0667" w:rsidP="00FD0667">
            <w:pPr>
              <w:pStyle w:val="broodtekst"/>
              <w:rPr>
                <w:b/>
              </w:rPr>
            </w:pPr>
            <w:r w:rsidRPr="000027A7">
              <w:rPr>
                <w:b/>
              </w:rPr>
              <w:t>Security - Fysieke beveiliging en beveiliging van de omgeving</w:t>
            </w:r>
          </w:p>
        </w:tc>
        <w:tc>
          <w:tcPr>
            <w:tcW w:w="2268" w:type="dxa"/>
            <w:shd w:val="clear" w:color="auto" w:fill="86C490"/>
          </w:tcPr>
          <w:p w14:paraId="66EBA4C9"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3938A790" w14:textId="77777777" w:rsidTr="008B7E54">
        <w:trPr>
          <w:trHeight w:val="983"/>
        </w:trPr>
        <w:tc>
          <w:tcPr>
            <w:tcW w:w="1413" w:type="dxa"/>
          </w:tcPr>
          <w:p w14:paraId="7FF08BBA" w14:textId="77777777" w:rsidR="00FD0667" w:rsidRPr="007D1D2D" w:rsidRDefault="00FD0667" w:rsidP="00FD0667">
            <w:pPr>
              <w:pStyle w:val="broodtekst"/>
            </w:pPr>
            <w:r w:rsidRPr="007D1D2D">
              <w:t>Eis:</w:t>
            </w:r>
          </w:p>
          <w:p w14:paraId="4A2D4BE4" w14:textId="77777777" w:rsidR="00FD0667" w:rsidRPr="000027A7" w:rsidRDefault="00FD0667" w:rsidP="00FD0667">
            <w:pPr>
              <w:pStyle w:val="broodtekst"/>
            </w:pPr>
          </w:p>
        </w:tc>
        <w:tc>
          <w:tcPr>
            <w:tcW w:w="850" w:type="dxa"/>
          </w:tcPr>
          <w:p w14:paraId="46C54444" w14:textId="77777777" w:rsidR="00FD0667" w:rsidRPr="00316A79" w:rsidRDefault="00FD0667" w:rsidP="00FD0667">
            <w:pPr>
              <w:pStyle w:val="Broodtekst0"/>
              <w:jc w:val="right"/>
              <w:rPr>
                <w:rFonts w:cstheme="minorHAnsi"/>
                <w:sz w:val="16"/>
                <w:szCs w:val="16"/>
              </w:rPr>
            </w:pPr>
            <w:r w:rsidRPr="00316A79">
              <w:rPr>
                <w:rFonts w:cstheme="minorHAnsi"/>
                <w:sz w:val="16"/>
              </w:rPr>
              <w:t>11.2.x</w:t>
            </w:r>
          </w:p>
        </w:tc>
        <w:tc>
          <w:tcPr>
            <w:tcW w:w="5387" w:type="dxa"/>
            <w:gridSpan w:val="4"/>
          </w:tcPr>
          <w:p w14:paraId="18D8C7C3" w14:textId="77777777" w:rsidR="00FD0667" w:rsidRPr="000027A7" w:rsidRDefault="00FD0667" w:rsidP="00FD0667">
            <w:pPr>
              <w:pStyle w:val="Broodtekst0"/>
              <w:rPr>
                <w:rFonts w:eastAsia="Times New Roman"/>
                <w:lang w:eastAsia="ar-SA"/>
              </w:rPr>
            </w:pPr>
            <w:r w:rsidRPr="007D1D2D">
              <w:t>Informatiesystemen betrokken bij de Prestatie zijn beschermd tegen verlies, schade, diefstal, compromitteren of onderbreking, waarbij ten minste de eisen worden geïmplementeerd uit de richtlijn IBR-6 Richtlijnen voor fysie</w:t>
            </w:r>
            <w:r w:rsidRPr="000027A7">
              <w:t>ke beveiliging van Opdrachtgever.</w:t>
            </w:r>
          </w:p>
        </w:tc>
        <w:tc>
          <w:tcPr>
            <w:tcW w:w="2268" w:type="dxa"/>
          </w:tcPr>
          <w:p w14:paraId="4F743C43"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5F8FA938" w14:textId="77777777" w:rsidTr="008B7E54">
        <w:trPr>
          <w:trHeight w:val="1014"/>
        </w:trPr>
        <w:tc>
          <w:tcPr>
            <w:tcW w:w="1413" w:type="dxa"/>
          </w:tcPr>
          <w:p w14:paraId="4D811541" w14:textId="77777777" w:rsidR="00FD0667" w:rsidRPr="007D1D2D" w:rsidRDefault="00FD0667" w:rsidP="00FD0667">
            <w:pPr>
              <w:pStyle w:val="broodtekst"/>
            </w:pPr>
            <w:r w:rsidRPr="007D1D2D">
              <w:t>Toelichting:</w:t>
            </w:r>
          </w:p>
        </w:tc>
        <w:tc>
          <w:tcPr>
            <w:tcW w:w="850" w:type="dxa"/>
          </w:tcPr>
          <w:p w14:paraId="6C194590" w14:textId="77777777" w:rsidR="00FD0667" w:rsidRPr="00316A79" w:rsidRDefault="00FD0667" w:rsidP="00FD0667">
            <w:pPr>
              <w:pStyle w:val="Broodtekst0"/>
              <w:jc w:val="right"/>
              <w:rPr>
                <w:sz w:val="16"/>
                <w:szCs w:val="16"/>
              </w:rPr>
            </w:pPr>
          </w:p>
        </w:tc>
        <w:tc>
          <w:tcPr>
            <w:tcW w:w="5387" w:type="dxa"/>
            <w:gridSpan w:val="4"/>
          </w:tcPr>
          <w:p w14:paraId="208E952F" w14:textId="77777777" w:rsidR="00FD0667" w:rsidRPr="00316A79" w:rsidRDefault="00FD0667" w:rsidP="00FD0667">
            <w:pPr>
              <w:rPr>
                <w:rFonts w:ascii="Verdana" w:hAnsi="Verdana"/>
                <w:sz w:val="16"/>
                <w:szCs w:val="16"/>
              </w:rPr>
            </w:pPr>
            <w:r w:rsidRPr="007D1D2D">
              <w:rPr>
                <w:rFonts w:ascii="Verdana" w:hAnsi="Verdana"/>
                <w:lang w:eastAsia="ar-SA"/>
              </w:rPr>
              <w:t>OPMERKING: Indien de Prestatie uitsluitend bestaat uit de aankoop van informatiesystemen moet deze tekst worden geïnterpreteerd als volgt dat het informatiesysteem standaard beschikt over de functionaliteit.</w:t>
            </w:r>
          </w:p>
        </w:tc>
        <w:tc>
          <w:tcPr>
            <w:tcW w:w="2268" w:type="dxa"/>
          </w:tcPr>
          <w:p w14:paraId="18FDE6E5"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0072FC28" w14:textId="77777777" w:rsidTr="008B7E54">
        <w:trPr>
          <w:trHeight w:val="414"/>
        </w:trPr>
        <w:tc>
          <w:tcPr>
            <w:tcW w:w="1413" w:type="dxa"/>
          </w:tcPr>
          <w:p w14:paraId="255BB4DE" w14:textId="77777777" w:rsidR="00FD0667" w:rsidRPr="007D1D2D" w:rsidRDefault="00FD0667" w:rsidP="00FD0667">
            <w:pPr>
              <w:pStyle w:val="broodtekst"/>
            </w:pPr>
            <w:r w:rsidRPr="007D1D2D">
              <w:t>Verificatie:</w:t>
            </w:r>
          </w:p>
        </w:tc>
        <w:tc>
          <w:tcPr>
            <w:tcW w:w="850" w:type="dxa"/>
          </w:tcPr>
          <w:p w14:paraId="4A36753A" w14:textId="77777777" w:rsidR="00FD0667" w:rsidRPr="000027A7" w:rsidRDefault="00FD0667" w:rsidP="00FD0667">
            <w:pPr>
              <w:pStyle w:val="broodtekst"/>
              <w:keepNext/>
            </w:pPr>
          </w:p>
        </w:tc>
        <w:tc>
          <w:tcPr>
            <w:tcW w:w="5387" w:type="dxa"/>
            <w:gridSpan w:val="4"/>
          </w:tcPr>
          <w:p w14:paraId="263BFDF9" w14:textId="77777777" w:rsidR="00FD0667" w:rsidRPr="000027A7" w:rsidRDefault="00FD0667" w:rsidP="00FD0667">
            <w:pPr>
              <w:pStyle w:val="broodtekst"/>
              <w:keepNext/>
            </w:pPr>
            <w:r w:rsidRPr="000027A7">
              <w:t xml:space="preserve">Documentatie, </w:t>
            </w:r>
            <w:r>
              <w:t>Meting, T</w:t>
            </w:r>
            <w:r w:rsidRPr="000027A7">
              <w:t xml:space="preserve">est conform </w:t>
            </w:r>
            <w:r w:rsidRPr="000027A7">
              <w:rPr>
                <w:i/>
              </w:rPr>
              <w:t>NEN/IEC ISO 27000</w:t>
            </w:r>
            <w:r>
              <w:t>.</w:t>
            </w:r>
          </w:p>
        </w:tc>
        <w:tc>
          <w:tcPr>
            <w:tcW w:w="2268" w:type="dxa"/>
          </w:tcPr>
          <w:p w14:paraId="668B135E"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055DD4" w14:paraId="28BE93F8" w14:textId="77777777" w:rsidTr="008B7E54">
        <w:trPr>
          <w:trHeight w:val="416"/>
        </w:trPr>
        <w:tc>
          <w:tcPr>
            <w:tcW w:w="1413" w:type="dxa"/>
            <w:shd w:val="clear" w:color="auto" w:fill="E6E6E6"/>
          </w:tcPr>
          <w:p w14:paraId="5640396F" w14:textId="77777777" w:rsidR="00FD0667" w:rsidRPr="000027A7" w:rsidRDefault="00FD0667" w:rsidP="00FD0667">
            <w:pPr>
              <w:pStyle w:val="broodtekst"/>
              <w:rPr>
                <w:b/>
              </w:rPr>
            </w:pPr>
            <w:r w:rsidRPr="000027A7">
              <w:rPr>
                <w:b/>
              </w:rPr>
              <w:t>VSE-8</w:t>
            </w:r>
            <w:r>
              <w:rPr>
                <w:b/>
              </w:rPr>
              <w:t>6</w:t>
            </w:r>
          </w:p>
        </w:tc>
        <w:tc>
          <w:tcPr>
            <w:tcW w:w="850" w:type="dxa"/>
            <w:shd w:val="clear" w:color="auto" w:fill="E6E6E6"/>
          </w:tcPr>
          <w:p w14:paraId="78E84C49" w14:textId="77777777" w:rsidR="00FD0667" w:rsidRPr="000027A7" w:rsidRDefault="00FD0667" w:rsidP="00FD0667">
            <w:pPr>
              <w:pStyle w:val="broodtekst"/>
              <w:rPr>
                <w:b/>
              </w:rPr>
            </w:pPr>
            <w:r w:rsidRPr="000027A7">
              <w:rPr>
                <w:b/>
                <w:sz w:val="12"/>
              </w:rPr>
              <w:t>Ref ISO 27000</w:t>
            </w:r>
          </w:p>
        </w:tc>
        <w:tc>
          <w:tcPr>
            <w:tcW w:w="5387" w:type="dxa"/>
            <w:gridSpan w:val="4"/>
            <w:shd w:val="clear" w:color="auto" w:fill="E6E6E6"/>
          </w:tcPr>
          <w:p w14:paraId="02C38695" w14:textId="77777777" w:rsidR="00FD0667" w:rsidRPr="000027A7" w:rsidRDefault="00FD0667" w:rsidP="00FD0667">
            <w:pPr>
              <w:pStyle w:val="broodtekst"/>
              <w:rPr>
                <w:b/>
              </w:rPr>
            </w:pPr>
            <w:r w:rsidRPr="000027A7">
              <w:rPr>
                <w:b/>
              </w:rPr>
              <w:t>Security - Beveiliging bedrijfsvoering</w:t>
            </w:r>
          </w:p>
        </w:tc>
        <w:tc>
          <w:tcPr>
            <w:tcW w:w="2268" w:type="dxa"/>
            <w:shd w:val="clear" w:color="auto" w:fill="86C490"/>
          </w:tcPr>
          <w:p w14:paraId="220EB190"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4D03AA8D" w14:textId="77777777" w:rsidTr="008B7E54">
        <w:trPr>
          <w:trHeight w:val="983"/>
        </w:trPr>
        <w:tc>
          <w:tcPr>
            <w:tcW w:w="1413" w:type="dxa"/>
          </w:tcPr>
          <w:p w14:paraId="323F537B" w14:textId="77777777" w:rsidR="00FD0667" w:rsidRPr="007D1D2D" w:rsidRDefault="00FD0667" w:rsidP="00FD0667">
            <w:pPr>
              <w:pStyle w:val="broodtekst"/>
            </w:pPr>
            <w:r w:rsidRPr="007D1D2D">
              <w:t>Eis:</w:t>
            </w:r>
          </w:p>
          <w:p w14:paraId="42726CFA" w14:textId="77777777" w:rsidR="00FD0667" w:rsidRPr="000027A7" w:rsidRDefault="00FD0667" w:rsidP="00FD0667">
            <w:pPr>
              <w:pStyle w:val="broodtekst"/>
            </w:pPr>
          </w:p>
        </w:tc>
        <w:tc>
          <w:tcPr>
            <w:tcW w:w="850" w:type="dxa"/>
          </w:tcPr>
          <w:p w14:paraId="3ACB7DC0" w14:textId="77777777" w:rsidR="00FD0667" w:rsidRPr="00316A79" w:rsidRDefault="00FD0667" w:rsidP="00FD0667">
            <w:pPr>
              <w:pStyle w:val="Broodtekst0"/>
              <w:jc w:val="right"/>
              <w:rPr>
                <w:rFonts w:cstheme="minorHAnsi"/>
                <w:sz w:val="16"/>
                <w:szCs w:val="16"/>
              </w:rPr>
            </w:pPr>
            <w:r w:rsidRPr="00316A79">
              <w:rPr>
                <w:rFonts w:cs="Calibri"/>
                <w:sz w:val="16"/>
                <w:szCs w:val="16"/>
              </w:rPr>
              <w:t>12.1.4</w:t>
            </w:r>
          </w:p>
        </w:tc>
        <w:tc>
          <w:tcPr>
            <w:tcW w:w="5387" w:type="dxa"/>
            <w:gridSpan w:val="4"/>
          </w:tcPr>
          <w:p w14:paraId="2BA3FACE" w14:textId="77777777" w:rsidR="00FD0667" w:rsidRPr="000027A7" w:rsidRDefault="00FD0667" w:rsidP="00FD0667">
            <w:pPr>
              <w:pStyle w:val="Broodtekst0"/>
              <w:rPr>
                <w:rFonts w:eastAsia="Times New Roman"/>
                <w:lang w:eastAsia="ar-SA"/>
              </w:rPr>
            </w:pPr>
            <w:r w:rsidRPr="007D1D2D">
              <w:t xml:space="preserve">Opdrachtnemer dient ontwikkel-, test-, productie- en, indien besteld, educatieve omgevingen aantoonbaar gescheiden (logisch, dan wel fysiek) te hebben voor alle informatiesystemen betrokken bij de </w:t>
            </w:r>
            <w:r w:rsidRPr="000027A7">
              <w:t>Prestatie. Scheiding houdt in dat al het noodzakelijke geregeld moet worden om interferentie tussen de omgevingen te voorkomen en dat de betrouwbaarheid van de productiesystemen gewaarborgd is. De acceptatie- en educatieve omgevingen dienen representatief te zijn voor de productieomgeving, zodanig dat de test- dan wel oefenresultaten het gedrag van de functionaliteit in de productieomgeving weerspiegelen.</w:t>
            </w:r>
          </w:p>
        </w:tc>
        <w:tc>
          <w:tcPr>
            <w:tcW w:w="2268" w:type="dxa"/>
          </w:tcPr>
          <w:p w14:paraId="4CD97253"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144730F2" w14:textId="77777777" w:rsidTr="008B7E54">
        <w:trPr>
          <w:trHeight w:val="1014"/>
        </w:trPr>
        <w:tc>
          <w:tcPr>
            <w:tcW w:w="1413" w:type="dxa"/>
          </w:tcPr>
          <w:p w14:paraId="20B2B93E" w14:textId="77777777" w:rsidR="00FD0667" w:rsidRPr="007D1D2D" w:rsidRDefault="00FD0667" w:rsidP="00FD0667">
            <w:pPr>
              <w:pStyle w:val="broodtekst"/>
            </w:pPr>
            <w:r w:rsidRPr="007D1D2D">
              <w:t>Toelichting:</w:t>
            </w:r>
          </w:p>
        </w:tc>
        <w:tc>
          <w:tcPr>
            <w:tcW w:w="850" w:type="dxa"/>
          </w:tcPr>
          <w:p w14:paraId="03794715" w14:textId="77777777" w:rsidR="00FD0667" w:rsidRPr="00316A79" w:rsidRDefault="00FD0667" w:rsidP="00FD0667">
            <w:pPr>
              <w:pStyle w:val="Broodtekst0"/>
              <w:jc w:val="right"/>
              <w:rPr>
                <w:sz w:val="16"/>
                <w:szCs w:val="16"/>
              </w:rPr>
            </w:pPr>
          </w:p>
        </w:tc>
        <w:tc>
          <w:tcPr>
            <w:tcW w:w="5387" w:type="dxa"/>
            <w:gridSpan w:val="4"/>
          </w:tcPr>
          <w:p w14:paraId="5EA8B603" w14:textId="77777777" w:rsidR="00FD0667" w:rsidRPr="00316A79" w:rsidRDefault="00FD0667" w:rsidP="00FD0667">
            <w:pPr>
              <w:rPr>
                <w:rFonts w:ascii="Verdana" w:hAnsi="Verdana"/>
                <w:sz w:val="16"/>
                <w:szCs w:val="16"/>
              </w:rPr>
            </w:pPr>
            <w:r w:rsidRPr="007D1D2D">
              <w:rPr>
                <w:rFonts w:ascii="Verdana" w:hAnsi="Verdana"/>
                <w:lang w:eastAsia="ar-SA"/>
              </w:rPr>
              <w:t>OPMERKING: Indien de Prestatie uitsluitend bestaat uit de aankoop van informatiesystemen moet deze tekst worden geïnterpreteerd als volgt dat het informatiesysteem standaard beschikt over de functionaliteit.</w:t>
            </w:r>
          </w:p>
        </w:tc>
        <w:tc>
          <w:tcPr>
            <w:tcW w:w="2268" w:type="dxa"/>
          </w:tcPr>
          <w:p w14:paraId="095B7293"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1C8C693F" w14:textId="77777777" w:rsidTr="008B7E54">
        <w:trPr>
          <w:trHeight w:val="414"/>
        </w:trPr>
        <w:tc>
          <w:tcPr>
            <w:tcW w:w="1413" w:type="dxa"/>
          </w:tcPr>
          <w:p w14:paraId="0A2D6898" w14:textId="77777777" w:rsidR="00FD0667" w:rsidRPr="007D1D2D" w:rsidRDefault="00FD0667" w:rsidP="00FD0667">
            <w:pPr>
              <w:pStyle w:val="broodtekst"/>
            </w:pPr>
            <w:r w:rsidRPr="007D1D2D">
              <w:lastRenderedPageBreak/>
              <w:t>Verificatie:</w:t>
            </w:r>
          </w:p>
        </w:tc>
        <w:tc>
          <w:tcPr>
            <w:tcW w:w="850" w:type="dxa"/>
          </w:tcPr>
          <w:p w14:paraId="0B1236EF" w14:textId="77777777" w:rsidR="00FD0667" w:rsidRPr="000027A7" w:rsidRDefault="00FD0667" w:rsidP="00FD0667">
            <w:pPr>
              <w:pStyle w:val="broodtekst"/>
              <w:keepNext/>
            </w:pPr>
          </w:p>
        </w:tc>
        <w:tc>
          <w:tcPr>
            <w:tcW w:w="5387" w:type="dxa"/>
            <w:gridSpan w:val="4"/>
          </w:tcPr>
          <w:p w14:paraId="54D22CA4" w14:textId="77777777" w:rsidR="00FD0667" w:rsidRPr="000027A7" w:rsidRDefault="00FD0667" w:rsidP="00FD0667">
            <w:pPr>
              <w:pStyle w:val="broodtekst"/>
              <w:keepNext/>
            </w:pPr>
            <w:r>
              <w:t>Documentatie, M</w:t>
            </w:r>
            <w:r w:rsidRPr="000027A7">
              <w:t xml:space="preserve">eting, </w:t>
            </w:r>
            <w:r>
              <w:t>T</w:t>
            </w:r>
            <w:r w:rsidRPr="000027A7">
              <w:t xml:space="preserve">est conform </w:t>
            </w:r>
            <w:r w:rsidRPr="000027A7">
              <w:rPr>
                <w:i/>
              </w:rPr>
              <w:t>NEN/IEC ISO 27000</w:t>
            </w:r>
            <w:r>
              <w:t>.</w:t>
            </w:r>
          </w:p>
        </w:tc>
        <w:tc>
          <w:tcPr>
            <w:tcW w:w="2268" w:type="dxa"/>
          </w:tcPr>
          <w:p w14:paraId="1E0763CD"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055DD4" w14:paraId="19B5F81D" w14:textId="77777777" w:rsidTr="008B7E54">
        <w:trPr>
          <w:trHeight w:val="416"/>
        </w:trPr>
        <w:tc>
          <w:tcPr>
            <w:tcW w:w="1413" w:type="dxa"/>
            <w:shd w:val="clear" w:color="auto" w:fill="E6E6E6"/>
          </w:tcPr>
          <w:p w14:paraId="51AE4B16" w14:textId="77777777" w:rsidR="00FD0667" w:rsidRPr="000027A7" w:rsidRDefault="00FD0667" w:rsidP="00FD0667">
            <w:pPr>
              <w:pStyle w:val="broodtekst"/>
              <w:rPr>
                <w:b/>
              </w:rPr>
            </w:pPr>
            <w:r w:rsidRPr="000027A7">
              <w:rPr>
                <w:b/>
              </w:rPr>
              <w:t>VSE-8</w:t>
            </w:r>
            <w:r>
              <w:rPr>
                <w:b/>
              </w:rPr>
              <w:t>7</w:t>
            </w:r>
          </w:p>
        </w:tc>
        <w:tc>
          <w:tcPr>
            <w:tcW w:w="850" w:type="dxa"/>
            <w:shd w:val="clear" w:color="auto" w:fill="E6E6E6"/>
          </w:tcPr>
          <w:p w14:paraId="2683637C" w14:textId="77777777" w:rsidR="00FD0667" w:rsidRPr="000027A7" w:rsidRDefault="00FD0667" w:rsidP="00FD0667">
            <w:pPr>
              <w:pStyle w:val="broodtekst"/>
              <w:rPr>
                <w:b/>
              </w:rPr>
            </w:pPr>
            <w:r w:rsidRPr="000027A7">
              <w:rPr>
                <w:b/>
                <w:sz w:val="12"/>
              </w:rPr>
              <w:t>Ref ISO 27000</w:t>
            </w:r>
          </w:p>
        </w:tc>
        <w:tc>
          <w:tcPr>
            <w:tcW w:w="5387" w:type="dxa"/>
            <w:gridSpan w:val="4"/>
            <w:shd w:val="clear" w:color="auto" w:fill="E6E6E6"/>
          </w:tcPr>
          <w:p w14:paraId="198C5362" w14:textId="77777777" w:rsidR="00FD0667" w:rsidRPr="000027A7" w:rsidRDefault="00FD0667" w:rsidP="00FD0667">
            <w:pPr>
              <w:pStyle w:val="broodtekst"/>
              <w:rPr>
                <w:b/>
              </w:rPr>
            </w:pPr>
            <w:r w:rsidRPr="000027A7">
              <w:rPr>
                <w:b/>
              </w:rPr>
              <w:t>Security - Beveiliging bedrijfsvoering</w:t>
            </w:r>
          </w:p>
        </w:tc>
        <w:tc>
          <w:tcPr>
            <w:tcW w:w="2268" w:type="dxa"/>
            <w:shd w:val="clear" w:color="auto" w:fill="86C490"/>
          </w:tcPr>
          <w:p w14:paraId="37678715"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5C97A81F" w14:textId="77777777" w:rsidTr="008B7E54">
        <w:trPr>
          <w:trHeight w:val="983"/>
        </w:trPr>
        <w:tc>
          <w:tcPr>
            <w:tcW w:w="1413" w:type="dxa"/>
          </w:tcPr>
          <w:p w14:paraId="74FC2EF3" w14:textId="77777777" w:rsidR="00FD0667" w:rsidRPr="007D1D2D" w:rsidRDefault="00FD0667" w:rsidP="00FD0667">
            <w:pPr>
              <w:pStyle w:val="broodtekst"/>
            </w:pPr>
            <w:r w:rsidRPr="007D1D2D">
              <w:t>Eis:</w:t>
            </w:r>
          </w:p>
          <w:p w14:paraId="09A205E2" w14:textId="77777777" w:rsidR="00FD0667" w:rsidRPr="000027A7" w:rsidRDefault="00FD0667" w:rsidP="00FD0667">
            <w:pPr>
              <w:pStyle w:val="broodtekst"/>
            </w:pPr>
          </w:p>
        </w:tc>
        <w:tc>
          <w:tcPr>
            <w:tcW w:w="850" w:type="dxa"/>
          </w:tcPr>
          <w:p w14:paraId="27C86E45" w14:textId="77777777" w:rsidR="00FD0667" w:rsidRPr="00316A79" w:rsidRDefault="00FD0667" w:rsidP="00FD0667">
            <w:pPr>
              <w:pStyle w:val="Broodtekst0"/>
              <w:jc w:val="right"/>
              <w:rPr>
                <w:rFonts w:cstheme="minorHAnsi"/>
                <w:sz w:val="16"/>
                <w:szCs w:val="16"/>
              </w:rPr>
            </w:pPr>
            <w:r w:rsidRPr="00316A79">
              <w:rPr>
                <w:rFonts w:cstheme="minorHAnsi"/>
                <w:sz w:val="16"/>
              </w:rPr>
              <w:t>12.2.1</w:t>
            </w:r>
          </w:p>
        </w:tc>
        <w:tc>
          <w:tcPr>
            <w:tcW w:w="5387" w:type="dxa"/>
            <w:gridSpan w:val="4"/>
          </w:tcPr>
          <w:p w14:paraId="4F3B0543" w14:textId="77777777" w:rsidR="00FD0667" w:rsidRPr="007D1D2D" w:rsidRDefault="00FD0667" w:rsidP="00FD0667">
            <w:pPr>
              <w:pStyle w:val="Broodtekst0"/>
              <w:rPr>
                <w:rFonts w:eastAsia="Times New Roman"/>
                <w:lang w:eastAsia="ar-SA"/>
              </w:rPr>
            </w:pPr>
            <w:r w:rsidRPr="007D1D2D">
              <w:t>Informatiesystemen betrokken bij de Prestatie zijn voorzien van detectieve en preventieve maatregelen tegen malware.</w:t>
            </w:r>
          </w:p>
        </w:tc>
        <w:tc>
          <w:tcPr>
            <w:tcW w:w="2268" w:type="dxa"/>
          </w:tcPr>
          <w:p w14:paraId="2645BE06"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104DABF8" w14:textId="77777777" w:rsidTr="008B7E54">
        <w:trPr>
          <w:trHeight w:val="1014"/>
        </w:trPr>
        <w:tc>
          <w:tcPr>
            <w:tcW w:w="1413" w:type="dxa"/>
          </w:tcPr>
          <w:p w14:paraId="41199317" w14:textId="77777777" w:rsidR="00FD0667" w:rsidRPr="007D1D2D" w:rsidRDefault="00FD0667" w:rsidP="00FD0667">
            <w:pPr>
              <w:pStyle w:val="broodtekst"/>
            </w:pPr>
            <w:r w:rsidRPr="007D1D2D">
              <w:t>Toelichting:</w:t>
            </w:r>
          </w:p>
        </w:tc>
        <w:tc>
          <w:tcPr>
            <w:tcW w:w="850" w:type="dxa"/>
          </w:tcPr>
          <w:p w14:paraId="0D2CAD6E" w14:textId="77777777" w:rsidR="00FD0667" w:rsidRPr="00316A79" w:rsidRDefault="00FD0667" w:rsidP="00FD0667">
            <w:pPr>
              <w:pStyle w:val="Broodtekst0"/>
              <w:jc w:val="right"/>
              <w:rPr>
                <w:sz w:val="16"/>
                <w:szCs w:val="16"/>
              </w:rPr>
            </w:pPr>
          </w:p>
        </w:tc>
        <w:tc>
          <w:tcPr>
            <w:tcW w:w="5387" w:type="dxa"/>
            <w:gridSpan w:val="4"/>
          </w:tcPr>
          <w:p w14:paraId="060600CC" w14:textId="77777777" w:rsidR="00FD0667" w:rsidRPr="00316A79" w:rsidRDefault="00FD0667" w:rsidP="00FD0667">
            <w:pPr>
              <w:rPr>
                <w:rFonts w:ascii="Verdana" w:hAnsi="Verdana"/>
                <w:sz w:val="16"/>
                <w:szCs w:val="16"/>
              </w:rPr>
            </w:pPr>
            <w:r w:rsidRPr="007D1D2D">
              <w:rPr>
                <w:rFonts w:ascii="Verdana" w:hAnsi="Verdana"/>
                <w:lang w:eastAsia="ar-SA"/>
              </w:rPr>
              <w:t xml:space="preserve">OPMERKING: Indien de Prestatie uitsluitend bestaat uit de aankoop van </w:t>
            </w:r>
            <w:r w:rsidRPr="000027A7">
              <w:rPr>
                <w:rFonts w:ascii="Verdana" w:hAnsi="Verdana"/>
                <w:lang w:eastAsia="ar-SA"/>
              </w:rPr>
              <w:t>informatiesystemen moet deze tekst worden geïnterpreteerd als volgt dat het informatiesysteem standaard beschikt over de functionaliteit.</w:t>
            </w:r>
          </w:p>
        </w:tc>
        <w:tc>
          <w:tcPr>
            <w:tcW w:w="2268" w:type="dxa"/>
          </w:tcPr>
          <w:p w14:paraId="2F594F8D"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74CA886F" w14:textId="77777777" w:rsidTr="008B7E54">
        <w:trPr>
          <w:trHeight w:val="414"/>
        </w:trPr>
        <w:tc>
          <w:tcPr>
            <w:tcW w:w="1413" w:type="dxa"/>
          </w:tcPr>
          <w:p w14:paraId="0ECAF11C" w14:textId="77777777" w:rsidR="00FD0667" w:rsidRPr="007D1D2D" w:rsidRDefault="00FD0667" w:rsidP="00FD0667">
            <w:pPr>
              <w:pStyle w:val="broodtekst"/>
            </w:pPr>
            <w:r w:rsidRPr="007D1D2D">
              <w:t>Verificatie:</w:t>
            </w:r>
          </w:p>
        </w:tc>
        <w:tc>
          <w:tcPr>
            <w:tcW w:w="850" w:type="dxa"/>
          </w:tcPr>
          <w:p w14:paraId="1A907280" w14:textId="77777777" w:rsidR="00FD0667" w:rsidRPr="000027A7" w:rsidRDefault="00FD0667" w:rsidP="00FD0667">
            <w:pPr>
              <w:pStyle w:val="broodtekst"/>
              <w:keepNext/>
            </w:pPr>
          </w:p>
        </w:tc>
        <w:tc>
          <w:tcPr>
            <w:tcW w:w="5387" w:type="dxa"/>
            <w:gridSpan w:val="4"/>
          </w:tcPr>
          <w:p w14:paraId="32855C3C" w14:textId="77777777" w:rsidR="00FD0667" w:rsidRPr="000027A7" w:rsidRDefault="00FD0667" w:rsidP="00FD0667">
            <w:pPr>
              <w:pStyle w:val="broodtekst"/>
              <w:keepNext/>
            </w:pPr>
            <w:r>
              <w:t>Documentatie, Meting, T</w:t>
            </w:r>
            <w:r w:rsidRPr="000027A7">
              <w:t xml:space="preserve">est conform </w:t>
            </w:r>
            <w:r w:rsidRPr="000027A7">
              <w:rPr>
                <w:i/>
              </w:rPr>
              <w:t>NEN/IEC ISO 27000</w:t>
            </w:r>
            <w:r>
              <w:t>.</w:t>
            </w:r>
          </w:p>
        </w:tc>
        <w:tc>
          <w:tcPr>
            <w:tcW w:w="2268" w:type="dxa"/>
          </w:tcPr>
          <w:p w14:paraId="41304B6E"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055DD4" w14:paraId="4BE7736F" w14:textId="77777777" w:rsidTr="008B7E54">
        <w:trPr>
          <w:trHeight w:val="416"/>
        </w:trPr>
        <w:tc>
          <w:tcPr>
            <w:tcW w:w="1413" w:type="dxa"/>
            <w:shd w:val="clear" w:color="auto" w:fill="E6E6E6"/>
          </w:tcPr>
          <w:p w14:paraId="18E1037C" w14:textId="77777777" w:rsidR="00FD0667" w:rsidRPr="000027A7" w:rsidRDefault="00FD0667" w:rsidP="00FD0667">
            <w:pPr>
              <w:pStyle w:val="broodtekst"/>
              <w:rPr>
                <w:b/>
              </w:rPr>
            </w:pPr>
            <w:r>
              <w:rPr>
                <w:b/>
              </w:rPr>
              <w:t>VSE-88</w:t>
            </w:r>
          </w:p>
        </w:tc>
        <w:tc>
          <w:tcPr>
            <w:tcW w:w="850" w:type="dxa"/>
            <w:shd w:val="clear" w:color="auto" w:fill="E6E6E6"/>
          </w:tcPr>
          <w:p w14:paraId="0B4F7AF3" w14:textId="77777777" w:rsidR="00FD0667" w:rsidRPr="000027A7" w:rsidRDefault="00FD0667" w:rsidP="00FD0667">
            <w:pPr>
              <w:pStyle w:val="broodtekst"/>
              <w:rPr>
                <w:b/>
              </w:rPr>
            </w:pPr>
            <w:r w:rsidRPr="000027A7">
              <w:rPr>
                <w:b/>
                <w:sz w:val="12"/>
              </w:rPr>
              <w:t>Ref ISO 27000</w:t>
            </w:r>
          </w:p>
        </w:tc>
        <w:tc>
          <w:tcPr>
            <w:tcW w:w="5387" w:type="dxa"/>
            <w:gridSpan w:val="4"/>
            <w:shd w:val="clear" w:color="auto" w:fill="E6E6E6"/>
          </w:tcPr>
          <w:p w14:paraId="032C7A06" w14:textId="77777777" w:rsidR="00FD0667" w:rsidRPr="000027A7" w:rsidRDefault="00FD0667" w:rsidP="00FD0667">
            <w:pPr>
              <w:pStyle w:val="broodtekst"/>
              <w:rPr>
                <w:b/>
              </w:rPr>
            </w:pPr>
            <w:r w:rsidRPr="000027A7">
              <w:rPr>
                <w:b/>
              </w:rPr>
              <w:t>Security - Beveiliging bedrijfsvoering</w:t>
            </w:r>
          </w:p>
        </w:tc>
        <w:tc>
          <w:tcPr>
            <w:tcW w:w="2268" w:type="dxa"/>
            <w:shd w:val="clear" w:color="auto" w:fill="86C490"/>
          </w:tcPr>
          <w:p w14:paraId="5C51DF11"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3BB72F43" w14:textId="77777777" w:rsidTr="008B7E54">
        <w:trPr>
          <w:trHeight w:val="983"/>
        </w:trPr>
        <w:tc>
          <w:tcPr>
            <w:tcW w:w="1413" w:type="dxa"/>
          </w:tcPr>
          <w:p w14:paraId="09443528" w14:textId="77777777" w:rsidR="00FD0667" w:rsidRPr="007D1D2D" w:rsidRDefault="00FD0667" w:rsidP="00FD0667">
            <w:pPr>
              <w:pStyle w:val="broodtekst"/>
            </w:pPr>
            <w:r w:rsidRPr="007D1D2D">
              <w:t>Eis:</w:t>
            </w:r>
          </w:p>
          <w:p w14:paraId="18B7EC1E" w14:textId="77777777" w:rsidR="00FD0667" w:rsidRPr="000027A7" w:rsidRDefault="00FD0667" w:rsidP="00FD0667">
            <w:pPr>
              <w:pStyle w:val="broodtekst"/>
            </w:pPr>
          </w:p>
        </w:tc>
        <w:tc>
          <w:tcPr>
            <w:tcW w:w="850" w:type="dxa"/>
          </w:tcPr>
          <w:p w14:paraId="62E9F14B" w14:textId="77777777" w:rsidR="00FD0667" w:rsidRPr="00316A79" w:rsidRDefault="00FD0667" w:rsidP="00FD0667">
            <w:pPr>
              <w:pStyle w:val="Broodtekst0"/>
              <w:jc w:val="right"/>
              <w:rPr>
                <w:rFonts w:cstheme="minorHAnsi"/>
                <w:sz w:val="16"/>
                <w:szCs w:val="16"/>
              </w:rPr>
            </w:pPr>
            <w:r w:rsidRPr="00316A79">
              <w:rPr>
                <w:rFonts w:cs="Calibri"/>
                <w:sz w:val="16"/>
                <w:szCs w:val="16"/>
              </w:rPr>
              <w:t>12.2.SC-13</w:t>
            </w:r>
          </w:p>
        </w:tc>
        <w:tc>
          <w:tcPr>
            <w:tcW w:w="5387" w:type="dxa"/>
            <w:gridSpan w:val="4"/>
          </w:tcPr>
          <w:p w14:paraId="43DAC581" w14:textId="77777777" w:rsidR="00FD0667" w:rsidRPr="007D1D2D" w:rsidRDefault="00FD0667" w:rsidP="00FD0667">
            <w:pPr>
              <w:rPr>
                <w:rFonts w:ascii="Verdana" w:hAnsi="Verdana"/>
                <w:lang w:eastAsia="ar-SA"/>
              </w:rPr>
            </w:pPr>
            <w:r w:rsidRPr="007D1D2D">
              <w:rPr>
                <w:rFonts w:ascii="Verdana" w:hAnsi="Verdana"/>
                <w:lang w:eastAsia="ar-SA"/>
              </w:rPr>
              <w:t>De Opdrachtnemer dient de informatiesystemen betrokken bij de Prestatie te hardenen door:</w:t>
            </w:r>
          </w:p>
          <w:p w14:paraId="3AD7B7FC" w14:textId="77777777" w:rsidR="00FD0667" w:rsidRPr="000027A7" w:rsidRDefault="00FD0667" w:rsidP="00FD0667">
            <w:pPr>
              <w:rPr>
                <w:rFonts w:ascii="Verdana" w:hAnsi="Verdana"/>
                <w:lang w:eastAsia="ar-SA"/>
              </w:rPr>
            </w:pPr>
            <w:r w:rsidRPr="000027A7">
              <w:rPr>
                <w:rFonts w:ascii="Verdana" w:hAnsi="Verdana"/>
                <w:lang w:eastAsia="ar-SA"/>
              </w:rPr>
              <w:t>•  Niet noodzakelijke datanetwerkservices uit te zetten;</w:t>
            </w:r>
          </w:p>
          <w:p w14:paraId="00BA1B63" w14:textId="77777777" w:rsidR="00FD0667" w:rsidRPr="000027A7" w:rsidRDefault="00FD0667" w:rsidP="00FD0667">
            <w:pPr>
              <w:rPr>
                <w:rFonts w:ascii="Verdana" w:hAnsi="Verdana"/>
                <w:lang w:eastAsia="ar-SA"/>
              </w:rPr>
            </w:pPr>
            <w:r w:rsidRPr="000027A7">
              <w:rPr>
                <w:rFonts w:ascii="Verdana" w:hAnsi="Verdana"/>
                <w:lang w:eastAsia="ar-SA"/>
              </w:rPr>
              <w:t>•  Het verwijderen (patchen) van bekende kwetsbaarheden;</w:t>
            </w:r>
          </w:p>
          <w:p w14:paraId="7EB95A76" w14:textId="77777777" w:rsidR="00FD0667" w:rsidRPr="000027A7" w:rsidRDefault="00FD0667" w:rsidP="00FD0667">
            <w:pPr>
              <w:rPr>
                <w:rFonts w:ascii="Verdana" w:hAnsi="Verdana"/>
                <w:lang w:eastAsia="ar-SA"/>
              </w:rPr>
            </w:pPr>
            <w:r w:rsidRPr="000027A7">
              <w:rPr>
                <w:rFonts w:ascii="Verdana" w:hAnsi="Verdana"/>
                <w:lang w:eastAsia="ar-SA"/>
              </w:rPr>
              <w:t>•  Alle poorten die niet nodig zijn te deactiveren/blokkeren;</w:t>
            </w:r>
          </w:p>
          <w:p w14:paraId="27D0553C" w14:textId="77777777" w:rsidR="00FD0667" w:rsidRPr="000027A7" w:rsidRDefault="00FD0667" w:rsidP="00FD0667">
            <w:pPr>
              <w:rPr>
                <w:rFonts w:ascii="Verdana" w:hAnsi="Verdana"/>
                <w:lang w:eastAsia="ar-SA"/>
              </w:rPr>
            </w:pPr>
            <w:r w:rsidRPr="000027A7">
              <w:rPr>
                <w:rFonts w:ascii="Verdana" w:hAnsi="Verdana"/>
                <w:lang w:eastAsia="ar-SA"/>
              </w:rPr>
              <w:t>•  De default account uit te schakelen conform het wachtwoord policy;</w:t>
            </w:r>
          </w:p>
          <w:p w14:paraId="7E62A141" w14:textId="77777777" w:rsidR="00FD0667" w:rsidRPr="000027A7" w:rsidRDefault="00FD0667" w:rsidP="00FD0667">
            <w:pPr>
              <w:rPr>
                <w:rFonts w:ascii="Verdana" w:hAnsi="Verdana"/>
                <w:lang w:eastAsia="ar-SA"/>
              </w:rPr>
            </w:pPr>
            <w:r w:rsidRPr="000027A7">
              <w:rPr>
                <w:rFonts w:ascii="Verdana" w:hAnsi="Verdana"/>
                <w:lang w:eastAsia="ar-SA"/>
              </w:rPr>
              <w:t>•  Indien beschikbaar gebruik te maken van de security opties van de leveranciers;</w:t>
            </w:r>
          </w:p>
          <w:p w14:paraId="28D13F3D" w14:textId="77777777" w:rsidR="00FD0667" w:rsidRPr="000027A7" w:rsidRDefault="00FD0667" w:rsidP="00FD0667">
            <w:pPr>
              <w:pStyle w:val="Broodtekst0"/>
              <w:rPr>
                <w:rFonts w:eastAsia="Times New Roman"/>
                <w:lang w:eastAsia="ar-SA"/>
              </w:rPr>
            </w:pPr>
            <w:r w:rsidRPr="000027A7">
              <w:rPr>
                <w:rFonts w:eastAsia="Times New Roman"/>
                <w:lang w:eastAsia="ar-SA"/>
              </w:rPr>
              <w:t>•  De standaard hardeningsprofielen te volgen voor de gangbare platformen zie hiertoe bijv. de ‘Security Benchmarks’ van CIS: http://www.cisecurity.org/.</w:t>
            </w:r>
          </w:p>
        </w:tc>
        <w:tc>
          <w:tcPr>
            <w:tcW w:w="2268" w:type="dxa"/>
          </w:tcPr>
          <w:p w14:paraId="7E73CE1D"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52555CFE" w14:textId="77777777" w:rsidTr="008B7E54">
        <w:trPr>
          <w:trHeight w:val="1014"/>
        </w:trPr>
        <w:tc>
          <w:tcPr>
            <w:tcW w:w="1413" w:type="dxa"/>
          </w:tcPr>
          <w:p w14:paraId="7D9CF993" w14:textId="77777777" w:rsidR="00FD0667" w:rsidRPr="007D1D2D" w:rsidRDefault="00FD0667" w:rsidP="00FD0667">
            <w:pPr>
              <w:pStyle w:val="broodtekst"/>
            </w:pPr>
            <w:r w:rsidRPr="007D1D2D">
              <w:t>Toelichting:</w:t>
            </w:r>
          </w:p>
        </w:tc>
        <w:tc>
          <w:tcPr>
            <w:tcW w:w="850" w:type="dxa"/>
          </w:tcPr>
          <w:p w14:paraId="0A1F6D3F" w14:textId="77777777" w:rsidR="00FD0667" w:rsidRPr="00316A79" w:rsidRDefault="00FD0667" w:rsidP="00FD0667">
            <w:pPr>
              <w:pStyle w:val="Broodtekst0"/>
              <w:jc w:val="right"/>
              <w:rPr>
                <w:sz w:val="16"/>
                <w:szCs w:val="16"/>
              </w:rPr>
            </w:pPr>
          </w:p>
        </w:tc>
        <w:tc>
          <w:tcPr>
            <w:tcW w:w="5387" w:type="dxa"/>
            <w:gridSpan w:val="4"/>
          </w:tcPr>
          <w:p w14:paraId="72AED2A4" w14:textId="77777777" w:rsidR="00FD0667" w:rsidRPr="00316A79" w:rsidRDefault="00FD0667" w:rsidP="00FD0667">
            <w:pPr>
              <w:rPr>
                <w:rFonts w:ascii="Verdana" w:hAnsi="Verdana"/>
                <w:sz w:val="16"/>
                <w:szCs w:val="16"/>
              </w:rPr>
            </w:pPr>
            <w:r w:rsidRPr="007D1D2D">
              <w:rPr>
                <w:rFonts w:ascii="Verdana" w:hAnsi="Verdana"/>
                <w:lang w:eastAsia="ar-SA"/>
              </w:rPr>
              <w:t>OPMERKING: Indien de Prestatie uitsluitend bestaat uit de aankoop van informatiesystemen moet deze tekst</w:t>
            </w:r>
            <w:r w:rsidRPr="000027A7">
              <w:rPr>
                <w:rFonts w:ascii="Verdana" w:hAnsi="Verdana"/>
                <w:lang w:eastAsia="ar-SA"/>
              </w:rPr>
              <w:t xml:space="preserve"> worden geïnterpreteerd als volgt dat het informatiesysteem standaard beschikt over de functionaliteit.</w:t>
            </w:r>
          </w:p>
        </w:tc>
        <w:tc>
          <w:tcPr>
            <w:tcW w:w="2268" w:type="dxa"/>
          </w:tcPr>
          <w:p w14:paraId="37D3C5BB"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1865C503" w14:textId="77777777" w:rsidTr="008B7E54">
        <w:trPr>
          <w:trHeight w:val="414"/>
        </w:trPr>
        <w:tc>
          <w:tcPr>
            <w:tcW w:w="1413" w:type="dxa"/>
          </w:tcPr>
          <w:p w14:paraId="2FDD4FBF" w14:textId="77777777" w:rsidR="00FD0667" w:rsidRPr="007D1D2D" w:rsidRDefault="00FD0667" w:rsidP="00FD0667">
            <w:pPr>
              <w:pStyle w:val="broodtekst"/>
            </w:pPr>
            <w:r w:rsidRPr="007D1D2D">
              <w:t>Verificatie:</w:t>
            </w:r>
          </w:p>
        </w:tc>
        <w:tc>
          <w:tcPr>
            <w:tcW w:w="850" w:type="dxa"/>
          </w:tcPr>
          <w:p w14:paraId="58491333" w14:textId="77777777" w:rsidR="00FD0667" w:rsidRPr="000027A7" w:rsidRDefault="00FD0667" w:rsidP="00FD0667">
            <w:pPr>
              <w:pStyle w:val="broodtekst"/>
              <w:keepNext/>
            </w:pPr>
          </w:p>
        </w:tc>
        <w:tc>
          <w:tcPr>
            <w:tcW w:w="5387" w:type="dxa"/>
            <w:gridSpan w:val="4"/>
          </w:tcPr>
          <w:p w14:paraId="067269F1" w14:textId="77777777" w:rsidR="00FD0667" w:rsidRPr="000027A7" w:rsidRDefault="00FD0667" w:rsidP="00FD0667">
            <w:pPr>
              <w:pStyle w:val="broodtekst"/>
              <w:keepNext/>
            </w:pPr>
            <w:r>
              <w:t>Documentatie, Meting, T</w:t>
            </w:r>
            <w:r w:rsidRPr="000027A7">
              <w:t xml:space="preserve">est conform </w:t>
            </w:r>
            <w:r w:rsidRPr="000027A7">
              <w:rPr>
                <w:i/>
              </w:rPr>
              <w:t>NEN/IEC ISO 27000</w:t>
            </w:r>
            <w:r>
              <w:t>.</w:t>
            </w:r>
          </w:p>
        </w:tc>
        <w:tc>
          <w:tcPr>
            <w:tcW w:w="2268" w:type="dxa"/>
          </w:tcPr>
          <w:p w14:paraId="6E56F0EE"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055DD4" w14:paraId="5B98632A" w14:textId="77777777" w:rsidTr="008B7E54">
        <w:trPr>
          <w:trHeight w:val="416"/>
        </w:trPr>
        <w:tc>
          <w:tcPr>
            <w:tcW w:w="1413" w:type="dxa"/>
            <w:shd w:val="clear" w:color="auto" w:fill="E6E6E6"/>
          </w:tcPr>
          <w:p w14:paraId="1343C2F5" w14:textId="77777777" w:rsidR="00FD0667" w:rsidRPr="000027A7" w:rsidRDefault="00FD0667" w:rsidP="00FD0667">
            <w:pPr>
              <w:pStyle w:val="broodtekst"/>
              <w:rPr>
                <w:b/>
              </w:rPr>
            </w:pPr>
            <w:r>
              <w:rPr>
                <w:b/>
              </w:rPr>
              <w:t>VSE-89</w:t>
            </w:r>
          </w:p>
        </w:tc>
        <w:tc>
          <w:tcPr>
            <w:tcW w:w="850" w:type="dxa"/>
            <w:shd w:val="clear" w:color="auto" w:fill="E6E6E6"/>
          </w:tcPr>
          <w:p w14:paraId="299AF3B1" w14:textId="77777777" w:rsidR="00FD0667" w:rsidRPr="000027A7" w:rsidRDefault="00FD0667" w:rsidP="00FD0667">
            <w:pPr>
              <w:pStyle w:val="broodtekst"/>
              <w:rPr>
                <w:b/>
              </w:rPr>
            </w:pPr>
            <w:r w:rsidRPr="000027A7">
              <w:rPr>
                <w:b/>
                <w:sz w:val="12"/>
              </w:rPr>
              <w:t>Ref ISO 27000</w:t>
            </w:r>
          </w:p>
        </w:tc>
        <w:tc>
          <w:tcPr>
            <w:tcW w:w="5387" w:type="dxa"/>
            <w:gridSpan w:val="4"/>
            <w:shd w:val="clear" w:color="auto" w:fill="E6E6E6"/>
          </w:tcPr>
          <w:p w14:paraId="38839A1A" w14:textId="77777777" w:rsidR="00FD0667" w:rsidRPr="000027A7" w:rsidRDefault="00FD0667" w:rsidP="00FD0667">
            <w:pPr>
              <w:pStyle w:val="broodtekst"/>
              <w:rPr>
                <w:b/>
              </w:rPr>
            </w:pPr>
            <w:r w:rsidRPr="000027A7">
              <w:rPr>
                <w:b/>
              </w:rPr>
              <w:t>Security - Beveiliging bedrijfsvoering</w:t>
            </w:r>
          </w:p>
        </w:tc>
        <w:tc>
          <w:tcPr>
            <w:tcW w:w="2268" w:type="dxa"/>
            <w:shd w:val="clear" w:color="auto" w:fill="86C490"/>
          </w:tcPr>
          <w:p w14:paraId="2BBBB841"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0F7B99C0" w14:textId="77777777" w:rsidTr="008B7E54">
        <w:trPr>
          <w:trHeight w:val="983"/>
        </w:trPr>
        <w:tc>
          <w:tcPr>
            <w:tcW w:w="1413" w:type="dxa"/>
          </w:tcPr>
          <w:p w14:paraId="00211C07" w14:textId="77777777" w:rsidR="00FD0667" w:rsidRPr="007D1D2D" w:rsidRDefault="00FD0667" w:rsidP="00FD0667">
            <w:pPr>
              <w:pStyle w:val="broodtekst"/>
            </w:pPr>
            <w:r w:rsidRPr="007D1D2D">
              <w:t>Eis:</w:t>
            </w:r>
          </w:p>
          <w:p w14:paraId="113CDCE3" w14:textId="77777777" w:rsidR="00FD0667" w:rsidRPr="000027A7" w:rsidRDefault="00FD0667" w:rsidP="00FD0667">
            <w:pPr>
              <w:pStyle w:val="broodtekst"/>
            </w:pPr>
          </w:p>
        </w:tc>
        <w:tc>
          <w:tcPr>
            <w:tcW w:w="850" w:type="dxa"/>
          </w:tcPr>
          <w:p w14:paraId="66F2A79D" w14:textId="77777777" w:rsidR="00FD0667" w:rsidRPr="00316A79" w:rsidRDefault="00FD0667" w:rsidP="00FD0667">
            <w:pPr>
              <w:pStyle w:val="Broodtekst0"/>
              <w:jc w:val="right"/>
              <w:rPr>
                <w:rFonts w:cstheme="minorHAnsi"/>
                <w:sz w:val="16"/>
                <w:szCs w:val="16"/>
              </w:rPr>
            </w:pPr>
            <w:r w:rsidRPr="00316A79">
              <w:rPr>
                <w:rFonts w:cs="Calibri"/>
                <w:sz w:val="16"/>
                <w:szCs w:val="16"/>
              </w:rPr>
              <w:t>12.3.1</w:t>
            </w:r>
          </w:p>
        </w:tc>
        <w:tc>
          <w:tcPr>
            <w:tcW w:w="5387" w:type="dxa"/>
            <w:gridSpan w:val="4"/>
          </w:tcPr>
          <w:p w14:paraId="06150E42" w14:textId="77777777" w:rsidR="00FD0667" w:rsidRPr="000027A7" w:rsidRDefault="00FD0667" w:rsidP="00FD0667">
            <w:pPr>
              <w:pStyle w:val="Broodtekst0"/>
              <w:rPr>
                <w:rFonts w:eastAsia="Times New Roman"/>
                <w:lang w:eastAsia="ar-SA"/>
              </w:rPr>
            </w:pPr>
            <w:r w:rsidRPr="007D1D2D">
              <w:rPr>
                <w:rFonts w:eastAsia="Times New Roman"/>
                <w:lang w:eastAsia="ar-SA"/>
              </w:rPr>
              <w:t xml:space="preserve">Informatiesystemen betrokken bij de Prestatie beschikken over voorzieningen om back-ups te kunnen maken van alle hier op aanwezige informatie en programmatuur. Indien informatiesystemen zich bevinden op de </w:t>
            </w:r>
            <w:r w:rsidRPr="000027A7">
              <w:rPr>
                <w:rFonts w:eastAsia="Times New Roman"/>
                <w:lang w:eastAsia="ar-SA"/>
              </w:rPr>
              <w:t>infrastructuur van de Opdrachtgever, moet dit kunnen gebeuren naar de centrale back-up voorziening van de Opdrachtgever.</w:t>
            </w:r>
          </w:p>
        </w:tc>
        <w:tc>
          <w:tcPr>
            <w:tcW w:w="2268" w:type="dxa"/>
          </w:tcPr>
          <w:p w14:paraId="70D0A5F5"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438CD7DE" w14:textId="77777777" w:rsidTr="008B7E54">
        <w:trPr>
          <w:trHeight w:val="1014"/>
        </w:trPr>
        <w:tc>
          <w:tcPr>
            <w:tcW w:w="1413" w:type="dxa"/>
          </w:tcPr>
          <w:p w14:paraId="13C6040A" w14:textId="77777777" w:rsidR="00FD0667" w:rsidRPr="007D1D2D" w:rsidRDefault="00FD0667" w:rsidP="00FD0667">
            <w:pPr>
              <w:pStyle w:val="broodtekst"/>
            </w:pPr>
            <w:r w:rsidRPr="007D1D2D">
              <w:t>Toelichting:</w:t>
            </w:r>
          </w:p>
        </w:tc>
        <w:tc>
          <w:tcPr>
            <w:tcW w:w="850" w:type="dxa"/>
          </w:tcPr>
          <w:p w14:paraId="2E95AA55" w14:textId="77777777" w:rsidR="00FD0667" w:rsidRPr="00316A79" w:rsidRDefault="00FD0667" w:rsidP="00FD0667">
            <w:pPr>
              <w:pStyle w:val="Broodtekst0"/>
              <w:jc w:val="right"/>
              <w:rPr>
                <w:sz w:val="16"/>
                <w:szCs w:val="16"/>
              </w:rPr>
            </w:pPr>
          </w:p>
        </w:tc>
        <w:tc>
          <w:tcPr>
            <w:tcW w:w="5387" w:type="dxa"/>
            <w:gridSpan w:val="4"/>
          </w:tcPr>
          <w:p w14:paraId="3EB44948" w14:textId="77777777" w:rsidR="00FD0667" w:rsidRPr="00316A79" w:rsidRDefault="00FD0667" w:rsidP="00FD0667">
            <w:pPr>
              <w:rPr>
                <w:rFonts w:ascii="Verdana" w:hAnsi="Verdana"/>
                <w:sz w:val="16"/>
                <w:szCs w:val="16"/>
              </w:rPr>
            </w:pPr>
            <w:r w:rsidRPr="007D1D2D">
              <w:rPr>
                <w:rFonts w:ascii="Verdana" w:hAnsi="Verdana"/>
                <w:lang w:eastAsia="ar-SA"/>
              </w:rPr>
              <w:t>OPMERKING: Indien de Prestatie uitsluitend bestaat uit de aankoop van informatiesystemen moet deze tekst worden geïnterpreteerd als volgt dat het informatiesysteem standaard be</w:t>
            </w:r>
            <w:r w:rsidRPr="000027A7">
              <w:rPr>
                <w:rFonts w:ascii="Verdana" w:hAnsi="Verdana"/>
                <w:lang w:eastAsia="ar-SA"/>
              </w:rPr>
              <w:t>schikt over de functionaliteit.</w:t>
            </w:r>
          </w:p>
        </w:tc>
        <w:tc>
          <w:tcPr>
            <w:tcW w:w="2268" w:type="dxa"/>
          </w:tcPr>
          <w:p w14:paraId="256C3729"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137F1658" w14:textId="77777777" w:rsidTr="008B7E54">
        <w:trPr>
          <w:trHeight w:val="414"/>
        </w:trPr>
        <w:tc>
          <w:tcPr>
            <w:tcW w:w="1413" w:type="dxa"/>
          </w:tcPr>
          <w:p w14:paraId="0D422D6D" w14:textId="77777777" w:rsidR="00FD0667" w:rsidRPr="007D1D2D" w:rsidRDefault="00FD0667" w:rsidP="00FD0667">
            <w:pPr>
              <w:pStyle w:val="broodtekst"/>
            </w:pPr>
            <w:r w:rsidRPr="007D1D2D">
              <w:t>Verificatie:</w:t>
            </w:r>
          </w:p>
        </w:tc>
        <w:tc>
          <w:tcPr>
            <w:tcW w:w="850" w:type="dxa"/>
          </w:tcPr>
          <w:p w14:paraId="3ED576E7" w14:textId="77777777" w:rsidR="00FD0667" w:rsidRPr="000027A7" w:rsidRDefault="00FD0667" w:rsidP="00FD0667">
            <w:pPr>
              <w:pStyle w:val="broodtekst"/>
              <w:keepNext/>
            </w:pPr>
          </w:p>
        </w:tc>
        <w:tc>
          <w:tcPr>
            <w:tcW w:w="5387" w:type="dxa"/>
            <w:gridSpan w:val="4"/>
          </w:tcPr>
          <w:p w14:paraId="1E3F60A0" w14:textId="77777777" w:rsidR="00FD0667" w:rsidRPr="000027A7" w:rsidRDefault="00FD0667" w:rsidP="00FD0667">
            <w:pPr>
              <w:pStyle w:val="broodtekst"/>
              <w:keepNext/>
            </w:pPr>
            <w:r w:rsidRPr="000027A7">
              <w:t>Documentatie</w:t>
            </w:r>
            <w:r>
              <w:t>, Meting, T</w:t>
            </w:r>
            <w:r w:rsidRPr="000027A7">
              <w:t xml:space="preserve">est conform </w:t>
            </w:r>
            <w:r w:rsidRPr="000027A7">
              <w:rPr>
                <w:i/>
              </w:rPr>
              <w:t>NEN/IEC ISO 27000</w:t>
            </w:r>
            <w:r>
              <w:rPr>
                <w:i/>
              </w:rPr>
              <w:t>.</w:t>
            </w:r>
            <w:r w:rsidRPr="000027A7">
              <w:t xml:space="preserve"> </w:t>
            </w:r>
          </w:p>
        </w:tc>
        <w:tc>
          <w:tcPr>
            <w:tcW w:w="2268" w:type="dxa"/>
          </w:tcPr>
          <w:p w14:paraId="006A9266"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055DD4" w14:paraId="11BD8D3C" w14:textId="77777777" w:rsidTr="008B7E54">
        <w:trPr>
          <w:trHeight w:val="416"/>
        </w:trPr>
        <w:tc>
          <w:tcPr>
            <w:tcW w:w="1413" w:type="dxa"/>
            <w:shd w:val="clear" w:color="auto" w:fill="E6E6E6"/>
          </w:tcPr>
          <w:p w14:paraId="0D88E5CB" w14:textId="77777777" w:rsidR="00FD0667" w:rsidRPr="000027A7" w:rsidRDefault="00FD0667" w:rsidP="00FD0667">
            <w:pPr>
              <w:pStyle w:val="broodtekst"/>
              <w:rPr>
                <w:b/>
              </w:rPr>
            </w:pPr>
            <w:r w:rsidRPr="000027A7">
              <w:rPr>
                <w:b/>
              </w:rPr>
              <w:t>VSE-9</w:t>
            </w:r>
            <w:r>
              <w:rPr>
                <w:b/>
              </w:rPr>
              <w:t>0</w:t>
            </w:r>
          </w:p>
        </w:tc>
        <w:tc>
          <w:tcPr>
            <w:tcW w:w="850" w:type="dxa"/>
            <w:shd w:val="clear" w:color="auto" w:fill="E6E6E6"/>
          </w:tcPr>
          <w:p w14:paraId="57E46816" w14:textId="77777777" w:rsidR="00FD0667" w:rsidRPr="000027A7" w:rsidRDefault="00FD0667" w:rsidP="00FD0667">
            <w:pPr>
              <w:pStyle w:val="broodtekst"/>
              <w:rPr>
                <w:b/>
              </w:rPr>
            </w:pPr>
            <w:r w:rsidRPr="000027A7">
              <w:rPr>
                <w:b/>
                <w:sz w:val="12"/>
              </w:rPr>
              <w:t>Ref ISO 27000</w:t>
            </w:r>
          </w:p>
        </w:tc>
        <w:tc>
          <w:tcPr>
            <w:tcW w:w="5387" w:type="dxa"/>
            <w:gridSpan w:val="4"/>
            <w:shd w:val="clear" w:color="auto" w:fill="E6E6E6"/>
          </w:tcPr>
          <w:p w14:paraId="7079F330" w14:textId="77777777" w:rsidR="00FD0667" w:rsidRPr="000027A7" w:rsidRDefault="00FD0667" w:rsidP="00FD0667">
            <w:pPr>
              <w:pStyle w:val="broodtekst"/>
              <w:rPr>
                <w:b/>
              </w:rPr>
            </w:pPr>
            <w:r w:rsidRPr="000027A7">
              <w:rPr>
                <w:b/>
              </w:rPr>
              <w:t>Security - Beveiliging bedrijfsvoering</w:t>
            </w:r>
          </w:p>
        </w:tc>
        <w:tc>
          <w:tcPr>
            <w:tcW w:w="2268" w:type="dxa"/>
            <w:shd w:val="clear" w:color="auto" w:fill="86C490"/>
          </w:tcPr>
          <w:p w14:paraId="11735CD8"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38EC1FE4" w14:textId="77777777" w:rsidTr="008B7E54">
        <w:trPr>
          <w:trHeight w:val="597"/>
        </w:trPr>
        <w:tc>
          <w:tcPr>
            <w:tcW w:w="1413" w:type="dxa"/>
          </w:tcPr>
          <w:p w14:paraId="2FDFE434" w14:textId="77777777" w:rsidR="00FD0667" w:rsidRPr="007D1D2D" w:rsidRDefault="00FD0667" w:rsidP="00FD0667">
            <w:pPr>
              <w:pStyle w:val="broodtekst"/>
            </w:pPr>
            <w:r w:rsidRPr="007D1D2D">
              <w:t>Eis:</w:t>
            </w:r>
          </w:p>
          <w:p w14:paraId="3B427B94" w14:textId="77777777" w:rsidR="00FD0667" w:rsidRPr="000027A7" w:rsidRDefault="00FD0667" w:rsidP="00FD0667">
            <w:pPr>
              <w:pStyle w:val="broodtekst"/>
            </w:pPr>
          </w:p>
        </w:tc>
        <w:tc>
          <w:tcPr>
            <w:tcW w:w="850" w:type="dxa"/>
          </w:tcPr>
          <w:p w14:paraId="008BAAB2" w14:textId="77777777" w:rsidR="00FD0667" w:rsidRPr="00316A79" w:rsidRDefault="00FD0667" w:rsidP="00FD0667">
            <w:pPr>
              <w:pStyle w:val="Broodtekst0"/>
              <w:jc w:val="right"/>
              <w:rPr>
                <w:rFonts w:cstheme="minorHAnsi"/>
                <w:sz w:val="16"/>
                <w:szCs w:val="16"/>
              </w:rPr>
            </w:pPr>
            <w:r w:rsidRPr="00316A79">
              <w:rPr>
                <w:rFonts w:cs="Calibri"/>
                <w:sz w:val="16"/>
                <w:szCs w:val="16"/>
              </w:rPr>
              <w:t>12.4.x</w:t>
            </w:r>
          </w:p>
        </w:tc>
        <w:tc>
          <w:tcPr>
            <w:tcW w:w="5387" w:type="dxa"/>
            <w:gridSpan w:val="4"/>
          </w:tcPr>
          <w:p w14:paraId="09201E8C" w14:textId="77777777" w:rsidR="00FD0667" w:rsidRPr="00316A79" w:rsidRDefault="00FD0667" w:rsidP="00FD0667">
            <w:pPr>
              <w:rPr>
                <w:rFonts w:ascii="Verdana" w:hAnsi="Verdana" w:cs="Calibri"/>
                <w:sz w:val="16"/>
                <w:szCs w:val="16"/>
              </w:rPr>
            </w:pPr>
            <w:r w:rsidRPr="007D1D2D">
              <w:rPr>
                <w:rFonts w:ascii="Verdana" w:hAnsi="Verdana"/>
                <w:lang w:eastAsia="ar-SA"/>
              </w:rPr>
              <w:t>Informatiesystemen betrokken bij de Prestatie leggen gebeurtenissen vast waarbij ten minste wordt voldaan aan de eisen genoemd in de richtlijn IBR-7 Richtlijnen voor logging van de Opdrachtgever</w:t>
            </w:r>
            <w:r>
              <w:rPr>
                <w:rFonts w:ascii="Verdana" w:hAnsi="Verdana"/>
                <w:lang w:eastAsia="ar-SA"/>
              </w:rPr>
              <w:t>.</w:t>
            </w:r>
          </w:p>
        </w:tc>
        <w:tc>
          <w:tcPr>
            <w:tcW w:w="2268" w:type="dxa"/>
          </w:tcPr>
          <w:p w14:paraId="304096F6"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6ED6A016" w14:textId="77777777" w:rsidTr="008B7E54">
        <w:trPr>
          <w:trHeight w:val="1014"/>
        </w:trPr>
        <w:tc>
          <w:tcPr>
            <w:tcW w:w="1413" w:type="dxa"/>
          </w:tcPr>
          <w:p w14:paraId="559038B8" w14:textId="77777777" w:rsidR="00FD0667" w:rsidRPr="007D1D2D" w:rsidRDefault="00FD0667" w:rsidP="00FD0667">
            <w:pPr>
              <w:pStyle w:val="broodtekst"/>
            </w:pPr>
            <w:r w:rsidRPr="007D1D2D">
              <w:lastRenderedPageBreak/>
              <w:t>Toelichting:</w:t>
            </w:r>
          </w:p>
        </w:tc>
        <w:tc>
          <w:tcPr>
            <w:tcW w:w="850" w:type="dxa"/>
          </w:tcPr>
          <w:p w14:paraId="18DCC68F" w14:textId="77777777" w:rsidR="00FD0667" w:rsidRPr="00316A79" w:rsidRDefault="00FD0667" w:rsidP="00FD0667">
            <w:pPr>
              <w:pStyle w:val="Broodtekst0"/>
              <w:jc w:val="right"/>
              <w:rPr>
                <w:sz w:val="16"/>
                <w:szCs w:val="16"/>
              </w:rPr>
            </w:pPr>
          </w:p>
        </w:tc>
        <w:tc>
          <w:tcPr>
            <w:tcW w:w="5387" w:type="dxa"/>
            <w:gridSpan w:val="4"/>
          </w:tcPr>
          <w:p w14:paraId="68BA1C03" w14:textId="77777777" w:rsidR="00FD0667" w:rsidRPr="00316A79" w:rsidRDefault="00FD0667" w:rsidP="00FD0667">
            <w:pPr>
              <w:rPr>
                <w:rFonts w:ascii="Verdana" w:hAnsi="Verdana"/>
                <w:sz w:val="16"/>
                <w:szCs w:val="16"/>
              </w:rPr>
            </w:pPr>
            <w:r w:rsidRPr="007D1D2D">
              <w:rPr>
                <w:rFonts w:ascii="Verdana" w:hAnsi="Verdana"/>
                <w:lang w:eastAsia="ar-SA"/>
              </w:rPr>
              <w:t>OPMERKING: Indien de Prestatie uitsluitend bestaat uit de aankoop van informatiesystemen moet deze tekst worden geïnterprete</w:t>
            </w:r>
            <w:r w:rsidRPr="000027A7">
              <w:rPr>
                <w:rFonts w:ascii="Verdana" w:hAnsi="Verdana"/>
                <w:lang w:eastAsia="ar-SA"/>
              </w:rPr>
              <w:t>erd als volgt dat het informatiesysteem standaard beschikt over de functionaliteit.</w:t>
            </w:r>
          </w:p>
        </w:tc>
        <w:tc>
          <w:tcPr>
            <w:tcW w:w="2268" w:type="dxa"/>
          </w:tcPr>
          <w:p w14:paraId="46D1848B"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49BF8F6E" w14:textId="77777777" w:rsidTr="008B7E54">
        <w:trPr>
          <w:trHeight w:val="414"/>
        </w:trPr>
        <w:tc>
          <w:tcPr>
            <w:tcW w:w="1413" w:type="dxa"/>
          </w:tcPr>
          <w:p w14:paraId="3AC852CB" w14:textId="77777777" w:rsidR="00FD0667" w:rsidRPr="007D1D2D" w:rsidRDefault="00FD0667" w:rsidP="00FD0667">
            <w:pPr>
              <w:pStyle w:val="broodtekst"/>
            </w:pPr>
            <w:r w:rsidRPr="007D1D2D">
              <w:t>Verificatie:</w:t>
            </w:r>
          </w:p>
        </w:tc>
        <w:tc>
          <w:tcPr>
            <w:tcW w:w="850" w:type="dxa"/>
          </w:tcPr>
          <w:p w14:paraId="321D17AE" w14:textId="77777777" w:rsidR="00FD0667" w:rsidRPr="000027A7" w:rsidRDefault="00FD0667" w:rsidP="00FD0667">
            <w:pPr>
              <w:pStyle w:val="broodtekst"/>
              <w:keepNext/>
            </w:pPr>
          </w:p>
        </w:tc>
        <w:tc>
          <w:tcPr>
            <w:tcW w:w="5387" w:type="dxa"/>
            <w:gridSpan w:val="4"/>
          </w:tcPr>
          <w:p w14:paraId="21223133" w14:textId="77777777" w:rsidR="00FD0667" w:rsidRPr="000027A7" w:rsidRDefault="00FD0667" w:rsidP="00FD0667">
            <w:pPr>
              <w:pStyle w:val="broodtekst"/>
              <w:keepNext/>
            </w:pPr>
            <w:r>
              <w:t>Documentatie, Meting, T</w:t>
            </w:r>
            <w:r w:rsidRPr="000027A7">
              <w:t xml:space="preserve">est conform </w:t>
            </w:r>
            <w:r w:rsidRPr="000027A7">
              <w:rPr>
                <w:i/>
              </w:rPr>
              <w:t>NEN/IEC ISO 27000</w:t>
            </w:r>
            <w:r w:rsidRPr="000027A7">
              <w:t xml:space="preserve"> </w:t>
            </w:r>
          </w:p>
        </w:tc>
        <w:tc>
          <w:tcPr>
            <w:tcW w:w="2268" w:type="dxa"/>
          </w:tcPr>
          <w:p w14:paraId="37C633D7"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055DD4" w14:paraId="53CF13ED" w14:textId="77777777" w:rsidTr="008B7E54">
        <w:trPr>
          <w:trHeight w:val="416"/>
        </w:trPr>
        <w:tc>
          <w:tcPr>
            <w:tcW w:w="1413" w:type="dxa"/>
            <w:shd w:val="clear" w:color="auto" w:fill="E6E6E6"/>
          </w:tcPr>
          <w:p w14:paraId="54EE3E02" w14:textId="77777777" w:rsidR="00FD0667" w:rsidRPr="000027A7" w:rsidRDefault="00FD0667" w:rsidP="00FD0667">
            <w:pPr>
              <w:pStyle w:val="broodtekst"/>
              <w:rPr>
                <w:b/>
              </w:rPr>
            </w:pPr>
            <w:r w:rsidRPr="007D1D2D">
              <w:rPr>
                <w:b/>
              </w:rPr>
              <w:t>VSE-</w:t>
            </w:r>
            <w:r w:rsidRPr="000027A7">
              <w:rPr>
                <w:b/>
              </w:rPr>
              <w:t>9</w:t>
            </w:r>
            <w:r>
              <w:rPr>
                <w:b/>
              </w:rPr>
              <w:t>1</w:t>
            </w:r>
          </w:p>
        </w:tc>
        <w:tc>
          <w:tcPr>
            <w:tcW w:w="850" w:type="dxa"/>
            <w:shd w:val="clear" w:color="auto" w:fill="E6E6E6"/>
          </w:tcPr>
          <w:p w14:paraId="52CDC4C4" w14:textId="77777777" w:rsidR="00FD0667" w:rsidRPr="000027A7" w:rsidRDefault="00FD0667" w:rsidP="00FD0667">
            <w:pPr>
              <w:pStyle w:val="broodtekst"/>
              <w:rPr>
                <w:b/>
              </w:rPr>
            </w:pPr>
            <w:r w:rsidRPr="000027A7">
              <w:rPr>
                <w:b/>
                <w:sz w:val="12"/>
              </w:rPr>
              <w:t>Ref ISO 27000</w:t>
            </w:r>
          </w:p>
        </w:tc>
        <w:tc>
          <w:tcPr>
            <w:tcW w:w="5387" w:type="dxa"/>
            <w:gridSpan w:val="4"/>
            <w:shd w:val="clear" w:color="auto" w:fill="E6E6E6"/>
          </w:tcPr>
          <w:p w14:paraId="3B027E93" w14:textId="77777777" w:rsidR="00FD0667" w:rsidRPr="000027A7" w:rsidRDefault="00FD0667" w:rsidP="00FD0667">
            <w:pPr>
              <w:pStyle w:val="broodtekst"/>
              <w:rPr>
                <w:b/>
              </w:rPr>
            </w:pPr>
            <w:r w:rsidRPr="000027A7">
              <w:rPr>
                <w:b/>
              </w:rPr>
              <w:t>Security - Communicatiebeveiliging</w:t>
            </w:r>
          </w:p>
        </w:tc>
        <w:tc>
          <w:tcPr>
            <w:tcW w:w="2268" w:type="dxa"/>
            <w:shd w:val="clear" w:color="auto" w:fill="86C490"/>
          </w:tcPr>
          <w:p w14:paraId="69BEB267"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194FAD09" w14:textId="77777777" w:rsidTr="008B7E54">
        <w:trPr>
          <w:trHeight w:val="597"/>
        </w:trPr>
        <w:tc>
          <w:tcPr>
            <w:tcW w:w="1413" w:type="dxa"/>
          </w:tcPr>
          <w:p w14:paraId="4A3C4443" w14:textId="77777777" w:rsidR="00FD0667" w:rsidRPr="007D1D2D" w:rsidRDefault="00FD0667" w:rsidP="00FD0667">
            <w:pPr>
              <w:pStyle w:val="broodtekst"/>
            </w:pPr>
            <w:r w:rsidRPr="007D1D2D">
              <w:t>Eis:</w:t>
            </w:r>
          </w:p>
          <w:p w14:paraId="05139E07" w14:textId="77777777" w:rsidR="00FD0667" w:rsidRPr="000027A7" w:rsidRDefault="00FD0667" w:rsidP="00FD0667">
            <w:pPr>
              <w:pStyle w:val="broodtekst"/>
            </w:pPr>
          </w:p>
        </w:tc>
        <w:tc>
          <w:tcPr>
            <w:tcW w:w="850" w:type="dxa"/>
          </w:tcPr>
          <w:p w14:paraId="5CA2244B" w14:textId="77777777" w:rsidR="00FD0667" w:rsidRPr="00316A79" w:rsidRDefault="00FD0667" w:rsidP="00FD0667">
            <w:pPr>
              <w:pStyle w:val="Broodtekst0"/>
              <w:jc w:val="right"/>
              <w:rPr>
                <w:rFonts w:cstheme="minorHAnsi"/>
                <w:sz w:val="16"/>
                <w:szCs w:val="16"/>
              </w:rPr>
            </w:pPr>
            <w:r w:rsidRPr="00316A79">
              <w:rPr>
                <w:rFonts w:cs="Calibri"/>
                <w:sz w:val="16"/>
                <w:szCs w:val="16"/>
              </w:rPr>
              <w:t>13.1.3</w:t>
            </w:r>
          </w:p>
        </w:tc>
        <w:tc>
          <w:tcPr>
            <w:tcW w:w="5387" w:type="dxa"/>
            <w:gridSpan w:val="4"/>
          </w:tcPr>
          <w:p w14:paraId="53574276" w14:textId="77777777" w:rsidR="00FD0667" w:rsidRPr="00316A79" w:rsidRDefault="00FD0667" w:rsidP="00FD0667">
            <w:pPr>
              <w:rPr>
                <w:rFonts w:ascii="Verdana" w:hAnsi="Verdana" w:cs="Calibri"/>
                <w:sz w:val="16"/>
                <w:szCs w:val="16"/>
              </w:rPr>
            </w:pPr>
            <w:r w:rsidRPr="007D1D2D">
              <w:rPr>
                <w:rFonts w:ascii="Verdana" w:hAnsi="Verdana"/>
                <w:lang w:eastAsia="ar-SA"/>
              </w:rPr>
              <w:t xml:space="preserve">Groepen van informatiesystemen en gebruikers betrokken bij de Prestatie zijn op basis van functie, rol en/of classificatie in logische of fysieke netwerkdomeinen te scheiden volgens een </w:t>
            </w:r>
            <w:r w:rsidRPr="000027A7">
              <w:rPr>
                <w:rFonts w:ascii="Verdana" w:hAnsi="Verdana"/>
                <w:lang w:eastAsia="ar-SA"/>
              </w:rPr>
              <w:t>zoneringsmodel. Voor informatiesystemen geplaatst in de infrastructuur van Opdrachtgever, dient hiervoor het ontwerp (conform PSA) aangehouden te worden van Opdrachtgever.</w:t>
            </w:r>
          </w:p>
        </w:tc>
        <w:tc>
          <w:tcPr>
            <w:tcW w:w="2268" w:type="dxa"/>
          </w:tcPr>
          <w:p w14:paraId="559D9450"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227D4039" w14:textId="77777777" w:rsidTr="008B7E54">
        <w:trPr>
          <w:trHeight w:val="1014"/>
        </w:trPr>
        <w:tc>
          <w:tcPr>
            <w:tcW w:w="1413" w:type="dxa"/>
          </w:tcPr>
          <w:p w14:paraId="20AE024C" w14:textId="77777777" w:rsidR="00FD0667" w:rsidRPr="007D1D2D" w:rsidRDefault="00FD0667" w:rsidP="00FD0667">
            <w:pPr>
              <w:pStyle w:val="broodtekst"/>
            </w:pPr>
            <w:r w:rsidRPr="007D1D2D">
              <w:t>Toelichting:</w:t>
            </w:r>
          </w:p>
        </w:tc>
        <w:tc>
          <w:tcPr>
            <w:tcW w:w="850" w:type="dxa"/>
          </w:tcPr>
          <w:p w14:paraId="4E9AD0C9" w14:textId="77777777" w:rsidR="00FD0667" w:rsidRPr="00316A79" w:rsidRDefault="00FD0667" w:rsidP="00FD0667">
            <w:pPr>
              <w:pStyle w:val="Broodtekst0"/>
              <w:jc w:val="right"/>
              <w:rPr>
                <w:sz w:val="16"/>
                <w:szCs w:val="16"/>
              </w:rPr>
            </w:pPr>
          </w:p>
        </w:tc>
        <w:tc>
          <w:tcPr>
            <w:tcW w:w="5387" w:type="dxa"/>
            <w:gridSpan w:val="4"/>
          </w:tcPr>
          <w:p w14:paraId="24488B2F" w14:textId="77777777" w:rsidR="00FD0667" w:rsidRPr="00316A79" w:rsidRDefault="00FD0667" w:rsidP="00FD0667">
            <w:pPr>
              <w:rPr>
                <w:rFonts w:ascii="Verdana" w:hAnsi="Verdana"/>
                <w:sz w:val="16"/>
                <w:szCs w:val="16"/>
              </w:rPr>
            </w:pPr>
            <w:r w:rsidRPr="007D1D2D">
              <w:rPr>
                <w:rFonts w:ascii="Verdana" w:hAnsi="Verdana"/>
                <w:lang w:eastAsia="ar-SA"/>
              </w:rPr>
              <w:t>OPMERKING: Indien de Prestatie uitsluitend bestaat uit de aankoop van informatiesystemen moet deze tekst worden geïnterpreteerd als volgt dat het informatiesysteem standa</w:t>
            </w:r>
            <w:r w:rsidRPr="000027A7">
              <w:rPr>
                <w:rFonts w:ascii="Verdana" w:hAnsi="Verdana"/>
                <w:lang w:eastAsia="ar-SA"/>
              </w:rPr>
              <w:t>ard beschikt over de functionaliteit.</w:t>
            </w:r>
          </w:p>
        </w:tc>
        <w:tc>
          <w:tcPr>
            <w:tcW w:w="2268" w:type="dxa"/>
          </w:tcPr>
          <w:p w14:paraId="0E104D97"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77053C11" w14:textId="77777777" w:rsidTr="008B7E54">
        <w:trPr>
          <w:trHeight w:val="414"/>
        </w:trPr>
        <w:tc>
          <w:tcPr>
            <w:tcW w:w="1413" w:type="dxa"/>
          </w:tcPr>
          <w:p w14:paraId="3A157E2F" w14:textId="77777777" w:rsidR="00FD0667" w:rsidRPr="007D1D2D" w:rsidRDefault="00FD0667" w:rsidP="00FD0667">
            <w:pPr>
              <w:pStyle w:val="broodtekst"/>
            </w:pPr>
            <w:r w:rsidRPr="007D1D2D">
              <w:t>Verificatie:</w:t>
            </w:r>
          </w:p>
        </w:tc>
        <w:tc>
          <w:tcPr>
            <w:tcW w:w="850" w:type="dxa"/>
          </w:tcPr>
          <w:p w14:paraId="6596A2BE" w14:textId="77777777" w:rsidR="00FD0667" w:rsidRPr="000027A7" w:rsidRDefault="00FD0667" w:rsidP="00FD0667">
            <w:pPr>
              <w:pStyle w:val="broodtekst"/>
              <w:keepNext/>
            </w:pPr>
          </w:p>
        </w:tc>
        <w:tc>
          <w:tcPr>
            <w:tcW w:w="5387" w:type="dxa"/>
            <w:gridSpan w:val="4"/>
          </w:tcPr>
          <w:p w14:paraId="5EEE52C6" w14:textId="77777777" w:rsidR="00FD0667" w:rsidRPr="000027A7" w:rsidRDefault="00FD0667" w:rsidP="00FD0667">
            <w:pPr>
              <w:pStyle w:val="broodtekst"/>
              <w:keepNext/>
            </w:pPr>
            <w:r w:rsidRPr="000027A7">
              <w:t>Docume</w:t>
            </w:r>
            <w:r>
              <w:t>ntatie, Meting, T</w:t>
            </w:r>
            <w:r w:rsidRPr="000027A7">
              <w:t xml:space="preserve">est conform </w:t>
            </w:r>
            <w:r w:rsidRPr="000027A7">
              <w:rPr>
                <w:i/>
              </w:rPr>
              <w:t>NEN/IEC ISO 27000</w:t>
            </w:r>
            <w:r>
              <w:t>.</w:t>
            </w:r>
          </w:p>
        </w:tc>
        <w:tc>
          <w:tcPr>
            <w:tcW w:w="2268" w:type="dxa"/>
          </w:tcPr>
          <w:p w14:paraId="77EA6A84"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055DD4" w14:paraId="5DBB0132" w14:textId="77777777" w:rsidTr="008B7E54">
        <w:trPr>
          <w:trHeight w:val="416"/>
        </w:trPr>
        <w:tc>
          <w:tcPr>
            <w:tcW w:w="1413" w:type="dxa"/>
            <w:shd w:val="clear" w:color="auto" w:fill="E6E6E6"/>
          </w:tcPr>
          <w:p w14:paraId="1EDE4A98" w14:textId="77777777" w:rsidR="00FD0667" w:rsidRPr="000027A7" w:rsidRDefault="00FD0667" w:rsidP="00FD0667">
            <w:pPr>
              <w:pStyle w:val="broodtekst"/>
              <w:rPr>
                <w:b/>
              </w:rPr>
            </w:pPr>
            <w:r w:rsidRPr="007D1D2D">
              <w:rPr>
                <w:b/>
              </w:rPr>
              <w:t>VSE-</w:t>
            </w:r>
            <w:r w:rsidRPr="000027A7">
              <w:rPr>
                <w:b/>
              </w:rPr>
              <w:t>9</w:t>
            </w:r>
            <w:r>
              <w:rPr>
                <w:b/>
              </w:rPr>
              <w:t>2</w:t>
            </w:r>
          </w:p>
        </w:tc>
        <w:tc>
          <w:tcPr>
            <w:tcW w:w="850" w:type="dxa"/>
            <w:shd w:val="clear" w:color="auto" w:fill="E6E6E6"/>
          </w:tcPr>
          <w:p w14:paraId="50E06AC8" w14:textId="77777777" w:rsidR="00FD0667" w:rsidRPr="000027A7" w:rsidRDefault="00FD0667" w:rsidP="00FD0667">
            <w:pPr>
              <w:pStyle w:val="broodtekst"/>
              <w:rPr>
                <w:b/>
              </w:rPr>
            </w:pPr>
            <w:r w:rsidRPr="000027A7">
              <w:rPr>
                <w:b/>
                <w:sz w:val="12"/>
              </w:rPr>
              <w:t>Ref ISO 27000</w:t>
            </w:r>
          </w:p>
        </w:tc>
        <w:tc>
          <w:tcPr>
            <w:tcW w:w="5387" w:type="dxa"/>
            <w:gridSpan w:val="4"/>
            <w:shd w:val="clear" w:color="auto" w:fill="E6E6E6"/>
          </w:tcPr>
          <w:p w14:paraId="4C6D5206" w14:textId="77777777" w:rsidR="00FD0667" w:rsidRPr="000027A7" w:rsidRDefault="00FD0667" w:rsidP="00FD0667">
            <w:pPr>
              <w:pStyle w:val="broodtekst"/>
              <w:rPr>
                <w:b/>
              </w:rPr>
            </w:pPr>
            <w:r w:rsidRPr="000027A7">
              <w:rPr>
                <w:b/>
              </w:rPr>
              <w:t>Security - Communicatiebeveiliging</w:t>
            </w:r>
          </w:p>
        </w:tc>
        <w:tc>
          <w:tcPr>
            <w:tcW w:w="2268" w:type="dxa"/>
            <w:shd w:val="clear" w:color="auto" w:fill="86C490"/>
          </w:tcPr>
          <w:p w14:paraId="18F08214"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5B4570F7" w14:textId="77777777" w:rsidTr="008B7E54">
        <w:trPr>
          <w:trHeight w:val="597"/>
        </w:trPr>
        <w:tc>
          <w:tcPr>
            <w:tcW w:w="1413" w:type="dxa"/>
          </w:tcPr>
          <w:p w14:paraId="6A29C363" w14:textId="77777777" w:rsidR="00FD0667" w:rsidRPr="007D1D2D" w:rsidRDefault="00FD0667" w:rsidP="00FD0667">
            <w:pPr>
              <w:pStyle w:val="broodtekst"/>
            </w:pPr>
            <w:r w:rsidRPr="007D1D2D">
              <w:t>Eis:</w:t>
            </w:r>
          </w:p>
          <w:p w14:paraId="5F39A034" w14:textId="77777777" w:rsidR="00FD0667" w:rsidRPr="000027A7" w:rsidRDefault="00FD0667" w:rsidP="00FD0667">
            <w:pPr>
              <w:pStyle w:val="broodtekst"/>
            </w:pPr>
          </w:p>
        </w:tc>
        <w:tc>
          <w:tcPr>
            <w:tcW w:w="850" w:type="dxa"/>
          </w:tcPr>
          <w:p w14:paraId="40C3D2AB" w14:textId="77777777" w:rsidR="00FD0667" w:rsidRPr="00316A79" w:rsidRDefault="00FD0667" w:rsidP="00FD0667">
            <w:pPr>
              <w:pStyle w:val="Broodtekst0"/>
              <w:jc w:val="right"/>
              <w:rPr>
                <w:rFonts w:cstheme="minorHAnsi"/>
                <w:sz w:val="16"/>
                <w:szCs w:val="16"/>
              </w:rPr>
            </w:pPr>
            <w:r w:rsidRPr="00316A79">
              <w:rPr>
                <w:rFonts w:cs="Calibri"/>
                <w:sz w:val="16"/>
                <w:szCs w:val="16"/>
              </w:rPr>
              <w:t>13.2.3</w:t>
            </w:r>
          </w:p>
        </w:tc>
        <w:tc>
          <w:tcPr>
            <w:tcW w:w="5387" w:type="dxa"/>
            <w:gridSpan w:val="4"/>
          </w:tcPr>
          <w:p w14:paraId="3375B38D" w14:textId="77777777" w:rsidR="00FD0667" w:rsidRPr="00316A79" w:rsidRDefault="00FD0667" w:rsidP="00FD0667">
            <w:pPr>
              <w:rPr>
                <w:rFonts w:ascii="Verdana" w:hAnsi="Verdana" w:cs="Calibri"/>
                <w:sz w:val="16"/>
                <w:szCs w:val="16"/>
              </w:rPr>
            </w:pPr>
            <w:r w:rsidRPr="007D1D2D">
              <w:rPr>
                <w:rFonts w:ascii="Verdana" w:hAnsi="Verdana"/>
                <w:lang w:eastAsia="ar-SA"/>
              </w:rPr>
              <w:t>Informatiesystemen betrokken bij de Prestatie die gebruik maken van elektronische berichten met daarin gegevens waarvan de vertrouwelijkheid en/of integriteit moet worden gewaarborgd, dienen hiervoor versleuteling te gebruiken waarbij de gehanteerde onderl</w:t>
            </w:r>
            <w:r w:rsidRPr="000027A7">
              <w:rPr>
                <w:rFonts w:ascii="Verdana" w:hAnsi="Verdana"/>
                <w:lang w:eastAsia="ar-SA"/>
              </w:rPr>
              <w:t>iggende algoritmes en instellingen uitsluitend de duiding “goed” mogen hebben in de meest actuele versie van het NCSC document Richtlijnen voor Transport Layer Security (TLS) {1}.</w:t>
            </w:r>
          </w:p>
        </w:tc>
        <w:tc>
          <w:tcPr>
            <w:tcW w:w="2268" w:type="dxa"/>
          </w:tcPr>
          <w:p w14:paraId="4576025D"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14A93C6E" w14:textId="77777777" w:rsidTr="008B7E54">
        <w:trPr>
          <w:trHeight w:val="1014"/>
        </w:trPr>
        <w:tc>
          <w:tcPr>
            <w:tcW w:w="1413" w:type="dxa"/>
          </w:tcPr>
          <w:p w14:paraId="120BA301" w14:textId="77777777" w:rsidR="00FD0667" w:rsidRPr="007D1D2D" w:rsidRDefault="00FD0667" w:rsidP="00FD0667">
            <w:pPr>
              <w:pStyle w:val="broodtekst"/>
            </w:pPr>
            <w:r w:rsidRPr="007D1D2D">
              <w:t>Toelichting:</w:t>
            </w:r>
          </w:p>
        </w:tc>
        <w:tc>
          <w:tcPr>
            <w:tcW w:w="850" w:type="dxa"/>
          </w:tcPr>
          <w:p w14:paraId="637906B9" w14:textId="77777777" w:rsidR="00FD0667" w:rsidRPr="00316A79" w:rsidRDefault="00FD0667" w:rsidP="00FD0667">
            <w:pPr>
              <w:pStyle w:val="Broodtekst0"/>
              <w:jc w:val="right"/>
              <w:rPr>
                <w:sz w:val="16"/>
                <w:szCs w:val="16"/>
              </w:rPr>
            </w:pPr>
          </w:p>
        </w:tc>
        <w:tc>
          <w:tcPr>
            <w:tcW w:w="5387" w:type="dxa"/>
            <w:gridSpan w:val="4"/>
          </w:tcPr>
          <w:p w14:paraId="3503CB3D" w14:textId="77777777" w:rsidR="00FD0667" w:rsidRPr="00316A79" w:rsidRDefault="00FD0667" w:rsidP="00FD0667">
            <w:pPr>
              <w:rPr>
                <w:rFonts w:ascii="Verdana" w:hAnsi="Verdana"/>
                <w:sz w:val="16"/>
                <w:szCs w:val="16"/>
              </w:rPr>
            </w:pPr>
            <w:r w:rsidRPr="007D1D2D">
              <w:rPr>
                <w:rFonts w:ascii="Verdana" w:hAnsi="Verdana"/>
                <w:lang w:eastAsia="ar-SA"/>
              </w:rPr>
              <w:t xml:space="preserve">OPMERKING: Indien de Prestatie uitsluitend bestaat uit de aankoop van informatiesystemen moet deze tekst worden geïnterpreteerd als volgt </w:t>
            </w:r>
            <w:r w:rsidRPr="000027A7">
              <w:rPr>
                <w:rFonts w:ascii="Verdana" w:hAnsi="Verdana"/>
                <w:lang w:eastAsia="ar-SA"/>
              </w:rPr>
              <w:t>dat het informatiesysteem standaard beschikt over de functionaliteit.</w:t>
            </w:r>
          </w:p>
        </w:tc>
        <w:tc>
          <w:tcPr>
            <w:tcW w:w="2268" w:type="dxa"/>
          </w:tcPr>
          <w:p w14:paraId="6D98A971"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34C66C4D" w14:textId="77777777" w:rsidTr="008B7E54">
        <w:trPr>
          <w:trHeight w:val="707"/>
        </w:trPr>
        <w:tc>
          <w:tcPr>
            <w:tcW w:w="1413" w:type="dxa"/>
          </w:tcPr>
          <w:p w14:paraId="3B7FFC7C" w14:textId="77777777" w:rsidR="00FD0667" w:rsidRPr="007D1D2D" w:rsidRDefault="00FD0667" w:rsidP="00FD0667">
            <w:pPr>
              <w:pStyle w:val="broodtekst"/>
            </w:pPr>
            <w:r w:rsidRPr="007D1D2D">
              <w:t>Verificatie:</w:t>
            </w:r>
          </w:p>
        </w:tc>
        <w:tc>
          <w:tcPr>
            <w:tcW w:w="850" w:type="dxa"/>
          </w:tcPr>
          <w:p w14:paraId="3806078D" w14:textId="77777777" w:rsidR="00FD0667" w:rsidRPr="000027A7" w:rsidRDefault="00FD0667" w:rsidP="00FD0667">
            <w:pPr>
              <w:pStyle w:val="broodtekst"/>
              <w:keepNext/>
            </w:pPr>
          </w:p>
        </w:tc>
        <w:tc>
          <w:tcPr>
            <w:tcW w:w="5387" w:type="dxa"/>
            <w:gridSpan w:val="4"/>
          </w:tcPr>
          <w:p w14:paraId="5A5C7248" w14:textId="77777777" w:rsidR="00FD0667" w:rsidRPr="000027A7" w:rsidRDefault="00FD0667" w:rsidP="00FD0667">
            <w:pPr>
              <w:pStyle w:val="broodtekst"/>
              <w:keepNext/>
            </w:pPr>
            <w:r>
              <w:t>Documentatie, Meting, T</w:t>
            </w:r>
            <w:r w:rsidRPr="000027A7">
              <w:t xml:space="preserve">est conform </w:t>
            </w:r>
            <w:r w:rsidRPr="000027A7">
              <w:rPr>
                <w:i/>
              </w:rPr>
              <w:t>NEN/IEC ISO 27000</w:t>
            </w:r>
            <w:r>
              <w:t>.</w:t>
            </w:r>
          </w:p>
        </w:tc>
        <w:tc>
          <w:tcPr>
            <w:tcW w:w="2268" w:type="dxa"/>
          </w:tcPr>
          <w:p w14:paraId="279907A1"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3F1E79BB" w14:textId="77777777" w:rsidTr="008B7E54">
        <w:trPr>
          <w:trHeight w:val="416"/>
        </w:trPr>
        <w:tc>
          <w:tcPr>
            <w:tcW w:w="1413" w:type="dxa"/>
            <w:shd w:val="clear" w:color="auto" w:fill="E6E6E6"/>
          </w:tcPr>
          <w:p w14:paraId="3B35A462" w14:textId="77777777" w:rsidR="00FD0667" w:rsidRPr="000027A7" w:rsidRDefault="00FD0667" w:rsidP="00FD0667">
            <w:pPr>
              <w:pStyle w:val="broodtekst"/>
              <w:rPr>
                <w:b/>
              </w:rPr>
            </w:pPr>
            <w:r w:rsidRPr="007D1D2D">
              <w:rPr>
                <w:b/>
              </w:rPr>
              <w:t>VSE-</w:t>
            </w:r>
            <w:r w:rsidRPr="000027A7">
              <w:rPr>
                <w:b/>
              </w:rPr>
              <w:t>9</w:t>
            </w:r>
            <w:r>
              <w:rPr>
                <w:b/>
              </w:rPr>
              <w:t>3</w:t>
            </w:r>
          </w:p>
        </w:tc>
        <w:tc>
          <w:tcPr>
            <w:tcW w:w="850" w:type="dxa"/>
            <w:shd w:val="clear" w:color="auto" w:fill="E6E6E6"/>
          </w:tcPr>
          <w:p w14:paraId="13F01859" w14:textId="77777777" w:rsidR="00FD0667" w:rsidRPr="000027A7" w:rsidRDefault="00FD0667" w:rsidP="00FD0667">
            <w:pPr>
              <w:pStyle w:val="broodtekst"/>
              <w:rPr>
                <w:b/>
              </w:rPr>
            </w:pPr>
            <w:r w:rsidRPr="000027A7">
              <w:rPr>
                <w:b/>
                <w:sz w:val="12"/>
              </w:rPr>
              <w:t>Ref ISO 27000</w:t>
            </w:r>
          </w:p>
        </w:tc>
        <w:tc>
          <w:tcPr>
            <w:tcW w:w="5387" w:type="dxa"/>
            <w:gridSpan w:val="4"/>
            <w:shd w:val="clear" w:color="auto" w:fill="E6E6E6"/>
          </w:tcPr>
          <w:p w14:paraId="7CE2D283" w14:textId="77777777" w:rsidR="00FD0667" w:rsidRPr="000027A7" w:rsidRDefault="00FD0667" w:rsidP="00FD0667">
            <w:pPr>
              <w:pStyle w:val="broodtekst"/>
              <w:rPr>
                <w:b/>
              </w:rPr>
            </w:pPr>
            <w:r w:rsidRPr="000027A7">
              <w:rPr>
                <w:b/>
              </w:rPr>
              <w:t>Security - Acquisitie, ontwikkeling en onderhoud van apparatuur en programmatuur</w:t>
            </w:r>
          </w:p>
          <w:p w14:paraId="24B2F709" w14:textId="77777777" w:rsidR="00FD0667" w:rsidRPr="000027A7" w:rsidRDefault="00FD0667" w:rsidP="00FD0667">
            <w:pPr>
              <w:pStyle w:val="broodtekst"/>
              <w:rPr>
                <w:b/>
              </w:rPr>
            </w:pPr>
          </w:p>
        </w:tc>
        <w:tc>
          <w:tcPr>
            <w:tcW w:w="2268" w:type="dxa"/>
            <w:shd w:val="clear" w:color="auto" w:fill="86C490"/>
          </w:tcPr>
          <w:p w14:paraId="00BBC919"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0FB94105" w14:textId="77777777" w:rsidTr="008B7E54">
        <w:trPr>
          <w:trHeight w:val="597"/>
        </w:trPr>
        <w:tc>
          <w:tcPr>
            <w:tcW w:w="1413" w:type="dxa"/>
          </w:tcPr>
          <w:p w14:paraId="0F30D6E0" w14:textId="77777777" w:rsidR="00FD0667" w:rsidRPr="000027A7" w:rsidRDefault="00FD0667" w:rsidP="00FD0667">
            <w:pPr>
              <w:pStyle w:val="broodtekst"/>
            </w:pPr>
            <w:r w:rsidRPr="007D1D2D">
              <w:t>Eis:</w:t>
            </w:r>
          </w:p>
          <w:p w14:paraId="5FB00971" w14:textId="77777777" w:rsidR="00FD0667" w:rsidRPr="000027A7" w:rsidRDefault="00FD0667" w:rsidP="00FD0667">
            <w:pPr>
              <w:pStyle w:val="broodtekst"/>
            </w:pPr>
          </w:p>
        </w:tc>
        <w:tc>
          <w:tcPr>
            <w:tcW w:w="850" w:type="dxa"/>
          </w:tcPr>
          <w:p w14:paraId="7F672B7C" w14:textId="77777777" w:rsidR="00FD0667" w:rsidRPr="00316A79" w:rsidRDefault="00FD0667" w:rsidP="00FD0667">
            <w:pPr>
              <w:pStyle w:val="Broodtekst0"/>
              <w:jc w:val="right"/>
              <w:rPr>
                <w:rFonts w:cstheme="minorHAnsi"/>
                <w:sz w:val="16"/>
                <w:szCs w:val="16"/>
              </w:rPr>
            </w:pPr>
            <w:r w:rsidRPr="00316A79">
              <w:rPr>
                <w:sz w:val="16"/>
                <w:szCs w:val="16"/>
              </w:rPr>
              <w:t>14.1.1</w:t>
            </w:r>
          </w:p>
        </w:tc>
        <w:tc>
          <w:tcPr>
            <w:tcW w:w="5387" w:type="dxa"/>
            <w:gridSpan w:val="4"/>
          </w:tcPr>
          <w:p w14:paraId="33FC226B" w14:textId="77777777" w:rsidR="00FD0667" w:rsidRPr="00316A79" w:rsidRDefault="00FD0667" w:rsidP="00FD0667">
            <w:pPr>
              <w:rPr>
                <w:rFonts w:ascii="Verdana" w:hAnsi="Verdana"/>
                <w:sz w:val="16"/>
                <w:szCs w:val="16"/>
              </w:rPr>
            </w:pPr>
            <w:r w:rsidRPr="007D1D2D">
              <w:rPr>
                <w:rFonts w:ascii="Verdana" w:hAnsi="Verdana"/>
                <w:lang w:eastAsia="ar-SA"/>
              </w:rPr>
              <w:t>In de programmatuur die deel uitmaakt van informatiesystemen betrokken bij de Prestatie zijn minimaal de maatregelen geïmplementeerd genoemd in het CIP document Grip op SSD - Beveiligingseisen voor (web)applicaties {3}.</w:t>
            </w:r>
          </w:p>
        </w:tc>
        <w:tc>
          <w:tcPr>
            <w:tcW w:w="2268" w:type="dxa"/>
          </w:tcPr>
          <w:p w14:paraId="6AC12BC6"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0442331E" w14:textId="77777777" w:rsidTr="008B7E54">
        <w:trPr>
          <w:trHeight w:val="1014"/>
        </w:trPr>
        <w:tc>
          <w:tcPr>
            <w:tcW w:w="1413" w:type="dxa"/>
          </w:tcPr>
          <w:p w14:paraId="51001A7B" w14:textId="77777777" w:rsidR="00FD0667" w:rsidRPr="007D1D2D" w:rsidRDefault="00FD0667" w:rsidP="00FD0667">
            <w:pPr>
              <w:pStyle w:val="broodtekst"/>
            </w:pPr>
            <w:r w:rsidRPr="007D1D2D">
              <w:t>Toelichting:</w:t>
            </w:r>
          </w:p>
        </w:tc>
        <w:tc>
          <w:tcPr>
            <w:tcW w:w="850" w:type="dxa"/>
          </w:tcPr>
          <w:p w14:paraId="0C04CD55" w14:textId="77777777" w:rsidR="00FD0667" w:rsidRPr="00316A79" w:rsidRDefault="00FD0667" w:rsidP="00FD0667">
            <w:pPr>
              <w:pStyle w:val="Broodtekst0"/>
              <w:jc w:val="right"/>
              <w:rPr>
                <w:sz w:val="16"/>
                <w:szCs w:val="16"/>
              </w:rPr>
            </w:pPr>
          </w:p>
        </w:tc>
        <w:tc>
          <w:tcPr>
            <w:tcW w:w="5387" w:type="dxa"/>
            <w:gridSpan w:val="4"/>
          </w:tcPr>
          <w:p w14:paraId="2F45F7E4" w14:textId="77777777" w:rsidR="00FD0667" w:rsidRPr="00316A79" w:rsidRDefault="00FD0667" w:rsidP="00FD0667">
            <w:pPr>
              <w:rPr>
                <w:rFonts w:ascii="Verdana" w:hAnsi="Verdana"/>
                <w:sz w:val="16"/>
                <w:szCs w:val="16"/>
              </w:rPr>
            </w:pPr>
            <w:r w:rsidRPr="007D1D2D">
              <w:rPr>
                <w:rFonts w:ascii="Verdana" w:hAnsi="Verdana"/>
                <w:lang w:eastAsia="ar-SA"/>
              </w:rPr>
              <w:t xml:space="preserve">OPMERKING: Indien de Prestatie uitsluitend bestaat uit de aankoop van informatiesystemen moet deze tekst worden geïnterpreteerd als volgt dat het </w:t>
            </w:r>
            <w:r w:rsidRPr="000027A7">
              <w:rPr>
                <w:rFonts w:ascii="Verdana" w:hAnsi="Verdana"/>
                <w:lang w:eastAsia="ar-SA"/>
              </w:rPr>
              <w:t>informatiesysteem standaard beschikt over de functionaliteit.</w:t>
            </w:r>
          </w:p>
        </w:tc>
        <w:tc>
          <w:tcPr>
            <w:tcW w:w="2268" w:type="dxa"/>
          </w:tcPr>
          <w:p w14:paraId="2A43C0A5"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5E56DBD8" w14:textId="77777777" w:rsidTr="008B7E54">
        <w:trPr>
          <w:trHeight w:val="414"/>
        </w:trPr>
        <w:tc>
          <w:tcPr>
            <w:tcW w:w="1413" w:type="dxa"/>
          </w:tcPr>
          <w:p w14:paraId="7AAFA9B6" w14:textId="77777777" w:rsidR="00FD0667" w:rsidRPr="007D1D2D" w:rsidRDefault="00FD0667" w:rsidP="00FD0667">
            <w:pPr>
              <w:pStyle w:val="broodtekst"/>
            </w:pPr>
            <w:r w:rsidRPr="007D1D2D">
              <w:t>Verificatie:</w:t>
            </w:r>
          </w:p>
        </w:tc>
        <w:tc>
          <w:tcPr>
            <w:tcW w:w="850" w:type="dxa"/>
          </w:tcPr>
          <w:p w14:paraId="400EA494" w14:textId="77777777" w:rsidR="00FD0667" w:rsidRPr="000027A7" w:rsidRDefault="00FD0667" w:rsidP="00FD0667">
            <w:pPr>
              <w:pStyle w:val="broodtekst"/>
              <w:keepNext/>
            </w:pPr>
          </w:p>
        </w:tc>
        <w:tc>
          <w:tcPr>
            <w:tcW w:w="5387" w:type="dxa"/>
            <w:gridSpan w:val="4"/>
          </w:tcPr>
          <w:p w14:paraId="0CCC862E" w14:textId="77777777" w:rsidR="00FD0667" w:rsidRPr="000027A7" w:rsidRDefault="00FD0667" w:rsidP="00FD0667">
            <w:pPr>
              <w:pStyle w:val="broodtekst"/>
              <w:keepNext/>
            </w:pPr>
            <w:r>
              <w:t>Documentatie, Meting, T</w:t>
            </w:r>
            <w:r w:rsidRPr="000027A7">
              <w:t xml:space="preserve">est conform </w:t>
            </w:r>
            <w:r w:rsidRPr="000027A7">
              <w:rPr>
                <w:i/>
              </w:rPr>
              <w:t>NEN/IEC ISO 27000</w:t>
            </w:r>
            <w:r>
              <w:t>.</w:t>
            </w:r>
          </w:p>
        </w:tc>
        <w:tc>
          <w:tcPr>
            <w:tcW w:w="2268" w:type="dxa"/>
          </w:tcPr>
          <w:p w14:paraId="1D443FF8"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441DAEBA" w14:textId="77777777" w:rsidTr="008B7E54">
        <w:trPr>
          <w:trHeight w:val="416"/>
        </w:trPr>
        <w:tc>
          <w:tcPr>
            <w:tcW w:w="1413" w:type="dxa"/>
            <w:shd w:val="clear" w:color="auto" w:fill="E6E6E6"/>
          </w:tcPr>
          <w:p w14:paraId="453CC3A3" w14:textId="77777777" w:rsidR="00FD0667" w:rsidRPr="000027A7" w:rsidRDefault="00FD0667" w:rsidP="00FD0667">
            <w:pPr>
              <w:pStyle w:val="broodtekst"/>
              <w:rPr>
                <w:b/>
              </w:rPr>
            </w:pPr>
            <w:r w:rsidRPr="007D1D2D">
              <w:rPr>
                <w:b/>
              </w:rPr>
              <w:t>VSE-</w:t>
            </w:r>
            <w:r w:rsidRPr="000027A7">
              <w:rPr>
                <w:b/>
              </w:rPr>
              <w:t>9</w:t>
            </w:r>
            <w:r>
              <w:rPr>
                <w:b/>
              </w:rPr>
              <w:t>4</w:t>
            </w:r>
          </w:p>
        </w:tc>
        <w:tc>
          <w:tcPr>
            <w:tcW w:w="850" w:type="dxa"/>
            <w:shd w:val="clear" w:color="auto" w:fill="E6E6E6"/>
          </w:tcPr>
          <w:p w14:paraId="472A19B5" w14:textId="77777777" w:rsidR="00FD0667" w:rsidRPr="000027A7" w:rsidRDefault="00FD0667" w:rsidP="00FD0667">
            <w:pPr>
              <w:pStyle w:val="broodtekst"/>
              <w:rPr>
                <w:b/>
              </w:rPr>
            </w:pPr>
            <w:r w:rsidRPr="000027A7">
              <w:rPr>
                <w:b/>
                <w:sz w:val="12"/>
              </w:rPr>
              <w:t>Ref ISO 27000</w:t>
            </w:r>
          </w:p>
        </w:tc>
        <w:tc>
          <w:tcPr>
            <w:tcW w:w="5387" w:type="dxa"/>
            <w:gridSpan w:val="4"/>
            <w:shd w:val="clear" w:color="auto" w:fill="E6E6E6"/>
          </w:tcPr>
          <w:p w14:paraId="35291842" w14:textId="77777777" w:rsidR="00FD0667" w:rsidRPr="000027A7" w:rsidRDefault="00FD0667" w:rsidP="00FD0667">
            <w:pPr>
              <w:pStyle w:val="broodtekst"/>
              <w:rPr>
                <w:b/>
              </w:rPr>
            </w:pPr>
            <w:r w:rsidRPr="000027A7">
              <w:rPr>
                <w:b/>
              </w:rPr>
              <w:t>Security - Acquisitie, ontwikkeling en onderhoud van apparatuur en programmatuur</w:t>
            </w:r>
          </w:p>
          <w:p w14:paraId="04947E36" w14:textId="77777777" w:rsidR="00FD0667" w:rsidRPr="000027A7" w:rsidRDefault="00FD0667" w:rsidP="00FD0667">
            <w:pPr>
              <w:pStyle w:val="broodtekst"/>
              <w:rPr>
                <w:b/>
              </w:rPr>
            </w:pPr>
          </w:p>
        </w:tc>
        <w:tc>
          <w:tcPr>
            <w:tcW w:w="2268" w:type="dxa"/>
            <w:shd w:val="clear" w:color="auto" w:fill="86C490"/>
          </w:tcPr>
          <w:p w14:paraId="4FBA961D"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00219E19" w14:textId="77777777" w:rsidTr="008B7E54">
        <w:trPr>
          <w:trHeight w:val="597"/>
        </w:trPr>
        <w:tc>
          <w:tcPr>
            <w:tcW w:w="1413" w:type="dxa"/>
          </w:tcPr>
          <w:p w14:paraId="41C4E764" w14:textId="77777777" w:rsidR="00FD0667" w:rsidRPr="007D1D2D" w:rsidRDefault="00FD0667" w:rsidP="00FD0667">
            <w:pPr>
              <w:pStyle w:val="broodtekst"/>
            </w:pPr>
            <w:r w:rsidRPr="007D1D2D">
              <w:lastRenderedPageBreak/>
              <w:t>Eis:</w:t>
            </w:r>
          </w:p>
          <w:p w14:paraId="39EDCEA8" w14:textId="77777777" w:rsidR="00FD0667" w:rsidRPr="000027A7" w:rsidRDefault="00FD0667" w:rsidP="00FD0667">
            <w:pPr>
              <w:pStyle w:val="broodtekst"/>
            </w:pPr>
          </w:p>
        </w:tc>
        <w:tc>
          <w:tcPr>
            <w:tcW w:w="850" w:type="dxa"/>
          </w:tcPr>
          <w:p w14:paraId="731DC903" w14:textId="77777777" w:rsidR="00FD0667" w:rsidRPr="00316A79" w:rsidRDefault="00FD0667" w:rsidP="00FD0667">
            <w:pPr>
              <w:pStyle w:val="Broodtekst0"/>
              <w:jc w:val="right"/>
              <w:rPr>
                <w:rFonts w:cstheme="minorHAnsi"/>
                <w:sz w:val="16"/>
                <w:szCs w:val="16"/>
              </w:rPr>
            </w:pPr>
            <w:r w:rsidRPr="00316A79">
              <w:rPr>
                <w:rFonts w:cs="Calibri"/>
                <w:sz w:val="16"/>
                <w:szCs w:val="16"/>
              </w:rPr>
              <w:t>14.1.2</w:t>
            </w:r>
          </w:p>
        </w:tc>
        <w:tc>
          <w:tcPr>
            <w:tcW w:w="5387" w:type="dxa"/>
            <w:gridSpan w:val="4"/>
          </w:tcPr>
          <w:p w14:paraId="58B56AF4" w14:textId="77777777" w:rsidR="00FD0667" w:rsidRPr="00316A79" w:rsidRDefault="00FD0667" w:rsidP="00FD0667">
            <w:pPr>
              <w:rPr>
                <w:rFonts w:ascii="Verdana" w:hAnsi="Verdana" w:cs="Calibri"/>
                <w:sz w:val="16"/>
                <w:szCs w:val="16"/>
              </w:rPr>
            </w:pPr>
            <w:r w:rsidRPr="007D1D2D">
              <w:rPr>
                <w:rFonts w:ascii="Verdana" w:hAnsi="Verdana"/>
                <w:lang w:eastAsia="ar-SA"/>
              </w:rPr>
              <w:t>Informatiesystemen betrokken bij de Prestatie die informatie uitwisselen via openbare netwerken moeten hiervoor te allen tijde versleutelde protocollen gebruiken waarbij de gehanteerde onderliggende encryptiealgoritmes en instellingen uitsluitend de duidin</w:t>
            </w:r>
            <w:r w:rsidRPr="000027A7">
              <w:rPr>
                <w:rFonts w:ascii="Verdana" w:hAnsi="Verdana"/>
                <w:lang w:eastAsia="ar-SA"/>
              </w:rPr>
              <w:t>g “goed” mogen hebben in de meest actuele versie van het NCSC document Richtlijnen voor Transport Layer Security (TLS) {1}.</w:t>
            </w:r>
          </w:p>
        </w:tc>
        <w:tc>
          <w:tcPr>
            <w:tcW w:w="2268" w:type="dxa"/>
          </w:tcPr>
          <w:p w14:paraId="42D4FE03"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48701F68" w14:textId="77777777" w:rsidTr="008B7E54">
        <w:trPr>
          <w:trHeight w:val="1014"/>
        </w:trPr>
        <w:tc>
          <w:tcPr>
            <w:tcW w:w="1413" w:type="dxa"/>
          </w:tcPr>
          <w:p w14:paraId="24BAD2DD" w14:textId="77777777" w:rsidR="00FD0667" w:rsidRPr="000027A7" w:rsidRDefault="00FD0667" w:rsidP="00FD0667">
            <w:pPr>
              <w:pStyle w:val="broodtekst"/>
            </w:pPr>
            <w:r w:rsidRPr="007D1D2D">
              <w:t>Toelichting:</w:t>
            </w:r>
          </w:p>
        </w:tc>
        <w:tc>
          <w:tcPr>
            <w:tcW w:w="850" w:type="dxa"/>
          </w:tcPr>
          <w:p w14:paraId="2E384174" w14:textId="77777777" w:rsidR="00FD0667" w:rsidRPr="00316A79" w:rsidRDefault="00FD0667" w:rsidP="00FD0667">
            <w:pPr>
              <w:pStyle w:val="Broodtekst0"/>
              <w:jc w:val="right"/>
              <w:rPr>
                <w:sz w:val="16"/>
                <w:szCs w:val="16"/>
              </w:rPr>
            </w:pPr>
          </w:p>
        </w:tc>
        <w:tc>
          <w:tcPr>
            <w:tcW w:w="5387" w:type="dxa"/>
            <w:gridSpan w:val="4"/>
          </w:tcPr>
          <w:p w14:paraId="3F33C6D9" w14:textId="77777777" w:rsidR="00FD0667" w:rsidRPr="00316A79" w:rsidRDefault="00FD0667" w:rsidP="00FD0667">
            <w:pPr>
              <w:rPr>
                <w:rFonts w:ascii="Verdana" w:hAnsi="Verdana"/>
                <w:sz w:val="16"/>
                <w:szCs w:val="16"/>
              </w:rPr>
            </w:pPr>
            <w:r w:rsidRPr="007D1D2D">
              <w:rPr>
                <w:rFonts w:ascii="Verdana" w:hAnsi="Verdana"/>
                <w:lang w:eastAsia="ar-SA"/>
              </w:rPr>
              <w:t>OPMERKING: Indien de Prestatie uitsluitend bestaat uit de aankoop van informatiesystemen moet deze tekst worden geïnterpreteerd als volgt dat het informatiesysteem standaard beschikt over de functionaliteit.</w:t>
            </w:r>
          </w:p>
        </w:tc>
        <w:tc>
          <w:tcPr>
            <w:tcW w:w="2268" w:type="dxa"/>
          </w:tcPr>
          <w:p w14:paraId="40604627"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44D4F79B" w14:textId="77777777" w:rsidTr="008B7E54">
        <w:trPr>
          <w:trHeight w:val="414"/>
        </w:trPr>
        <w:tc>
          <w:tcPr>
            <w:tcW w:w="1413" w:type="dxa"/>
          </w:tcPr>
          <w:p w14:paraId="1071BF70" w14:textId="77777777" w:rsidR="00FD0667" w:rsidRPr="007D1D2D" w:rsidRDefault="00FD0667" w:rsidP="00FD0667">
            <w:pPr>
              <w:pStyle w:val="broodtekst"/>
            </w:pPr>
            <w:r w:rsidRPr="007D1D2D">
              <w:t>Verificatie:</w:t>
            </w:r>
          </w:p>
        </w:tc>
        <w:tc>
          <w:tcPr>
            <w:tcW w:w="850" w:type="dxa"/>
          </w:tcPr>
          <w:p w14:paraId="76C9D951" w14:textId="77777777" w:rsidR="00FD0667" w:rsidRPr="000027A7" w:rsidRDefault="00FD0667" w:rsidP="00FD0667">
            <w:pPr>
              <w:pStyle w:val="broodtekst"/>
              <w:keepNext/>
            </w:pPr>
          </w:p>
        </w:tc>
        <w:tc>
          <w:tcPr>
            <w:tcW w:w="5387" w:type="dxa"/>
            <w:gridSpan w:val="4"/>
          </w:tcPr>
          <w:p w14:paraId="38A2EA05" w14:textId="77777777" w:rsidR="00FD0667" w:rsidRPr="000027A7" w:rsidRDefault="00FD0667" w:rsidP="00FD0667">
            <w:pPr>
              <w:pStyle w:val="broodtekst"/>
              <w:keepNext/>
            </w:pPr>
            <w:r>
              <w:t>Documentatie, Meting, T</w:t>
            </w:r>
            <w:r w:rsidRPr="000027A7">
              <w:t xml:space="preserve">est conform </w:t>
            </w:r>
            <w:r w:rsidRPr="000027A7">
              <w:rPr>
                <w:i/>
              </w:rPr>
              <w:t>NEN/IEC ISO 27000</w:t>
            </w:r>
            <w:r>
              <w:t>.</w:t>
            </w:r>
          </w:p>
        </w:tc>
        <w:tc>
          <w:tcPr>
            <w:tcW w:w="2268" w:type="dxa"/>
          </w:tcPr>
          <w:p w14:paraId="5CF88361"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6E86EF19" w14:textId="77777777" w:rsidTr="008B7E54">
        <w:trPr>
          <w:trHeight w:val="416"/>
        </w:trPr>
        <w:tc>
          <w:tcPr>
            <w:tcW w:w="1413" w:type="dxa"/>
            <w:shd w:val="clear" w:color="auto" w:fill="E6E6E6"/>
          </w:tcPr>
          <w:p w14:paraId="392BC735" w14:textId="77777777" w:rsidR="00FD0667" w:rsidRPr="000027A7" w:rsidRDefault="00FD0667" w:rsidP="00FD0667">
            <w:pPr>
              <w:pStyle w:val="broodtekst"/>
              <w:rPr>
                <w:b/>
              </w:rPr>
            </w:pPr>
            <w:r w:rsidRPr="000027A7">
              <w:rPr>
                <w:b/>
              </w:rPr>
              <w:t>VSE-9</w:t>
            </w:r>
            <w:r>
              <w:rPr>
                <w:b/>
              </w:rPr>
              <w:t>5</w:t>
            </w:r>
          </w:p>
        </w:tc>
        <w:tc>
          <w:tcPr>
            <w:tcW w:w="850" w:type="dxa"/>
            <w:shd w:val="clear" w:color="auto" w:fill="E6E6E6"/>
          </w:tcPr>
          <w:p w14:paraId="5F86042F" w14:textId="77777777" w:rsidR="00FD0667" w:rsidRPr="000027A7" w:rsidRDefault="00FD0667" w:rsidP="00FD0667">
            <w:pPr>
              <w:pStyle w:val="broodtekst"/>
              <w:rPr>
                <w:b/>
              </w:rPr>
            </w:pPr>
            <w:r w:rsidRPr="000027A7">
              <w:rPr>
                <w:b/>
                <w:sz w:val="12"/>
              </w:rPr>
              <w:t>Ref ISO 27000</w:t>
            </w:r>
          </w:p>
        </w:tc>
        <w:tc>
          <w:tcPr>
            <w:tcW w:w="5387" w:type="dxa"/>
            <w:gridSpan w:val="4"/>
            <w:shd w:val="clear" w:color="auto" w:fill="E6E6E6"/>
          </w:tcPr>
          <w:p w14:paraId="335B674D" w14:textId="77777777" w:rsidR="00FD0667" w:rsidRPr="000027A7" w:rsidRDefault="00FD0667" w:rsidP="00FD0667">
            <w:pPr>
              <w:pStyle w:val="broodtekst"/>
              <w:rPr>
                <w:b/>
              </w:rPr>
            </w:pPr>
            <w:r w:rsidRPr="000027A7">
              <w:rPr>
                <w:b/>
              </w:rPr>
              <w:t>Security - Acquisitie, ontwikkeling en onderhoud van apparatuur en programmatuur</w:t>
            </w:r>
          </w:p>
          <w:p w14:paraId="5496C1D9" w14:textId="77777777" w:rsidR="00FD0667" w:rsidRPr="000027A7" w:rsidRDefault="00FD0667" w:rsidP="00FD0667">
            <w:pPr>
              <w:pStyle w:val="broodtekst"/>
              <w:rPr>
                <w:b/>
              </w:rPr>
            </w:pPr>
          </w:p>
        </w:tc>
        <w:tc>
          <w:tcPr>
            <w:tcW w:w="2268" w:type="dxa"/>
            <w:shd w:val="clear" w:color="auto" w:fill="86C490"/>
          </w:tcPr>
          <w:p w14:paraId="3697899C"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058BE196" w14:textId="77777777" w:rsidTr="008B7E54">
        <w:trPr>
          <w:trHeight w:val="597"/>
        </w:trPr>
        <w:tc>
          <w:tcPr>
            <w:tcW w:w="1413" w:type="dxa"/>
          </w:tcPr>
          <w:p w14:paraId="498F9295" w14:textId="77777777" w:rsidR="00FD0667" w:rsidRPr="007D1D2D" w:rsidRDefault="00FD0667" w:rsidP="00FD0667">
            <w:pPr>
              <w:pStyle w:val="broodtekst"/>
            </w:pPr>
            <w:r w:rsidRPr="007D1D2D">
              <w:t>Eis:</w:t>
            </w:r>
          </w:p>
          <w:p w14:paraId="23F74BC0" w14:textId="77777777" w:rsidR="00FD0667" w:rsidRPr="000027A7" w:rsidRDefault="00FD0667" w:rsidP="00FD0667">
            <w:pPr>
              <w:pStyle w:val="broodtekst"/>
            </w:pPr>
          </w:p>
        </w:tc>
        <w:tc>
          <w:tcPr>
            <w:tcW w:w="850" w:type="dxa"/>
          </w:tcPr>
          <w:p w14:paraId="6121D49F" w14:textId="77777777" w:rsidR="00FD0667" w:rsidRPr="00316A79" w:rsidRDefault="00FD0667" w:rsidP="00FD0667">
            <w:pPr>
              <w:pStyle w:val="Broodtekst0"/>
              <w:jc w:val="right"/>
              <w:rPr>
                <w:rFonts w:cstheme="minorHAnsi"/>
                <w:sz w:val="16"/>
                <w:szCs w:val="16"/>
              </w:rPr>
            </w:pPr>
            <w:r w:rsidRPr="00316A79">
              <w:rPr>
                <w:rFonts w:cs="Calibri"/>
                <w:sz w:val="16"/>
                <w:szCs w:val="16"/>
              </w:rPr>
              <w:t>14.1.3</w:t>
            </w:r>
          </w:p>
        </w:tc>
        <w:tc>
          <w:tcPr>
            <w:tcW w:w="5387" w:type="dxa"/>
            <w:gridSpan w:val="4"/>
          </w:tcPr>
          <w:p w14:paraId="69E6C9BA" w14:textId="77777777" w:rsidR="00FD0667" w:rsidRPr="000027A7" w:rsidRDefault="00FD0667" w:rsidP="00FD0667">
            <w:pPr>
              <w:rPr>
                <w:rFonts w:ascii="Verdana" w:hAnsi="Verdana"/>
                <w:lang w:eastAsia="ar-SA"/>
              </w:rPr>
            </w:pPr>
            <w:r w:rsidRPr="007D1D2D">
              <w:rPr>
                <w:rFonts w:ascii="Verdana" w:hAnsi="Verdana"/>
                <w:lang w:eastAsia="ar-SA"/>
              </w:rPr>
              <w:t>Informatiesystemen betrokken bij de Prestatie en die deel uitmaken van een keten, moeten afhankelijk van de classificatie van de uitgewisselde gegevens, te allen tijde de integriteit dan wel vertrouwelijkheid van deze gegevens waarborgen middels versleutel</w:t>
            </w:r>
            <w:r w:rsidRPr="000027A7">
              <w:rPr>
                <w:rFonts w:ascii="Verdana" w:hAnsi="Verdana"/>
                <w:lang w:eastAsia="ar-SA"/>
              </w:rPr>
              <w:t>ing, waarbij de gehanteerde onderliggende encryptiealgoritmes en instellingen uitsluitend de duiding “goed” mogen hebben in de meest actuele versie van het NCSC document Richtlijnen voor Transport Layer Security (TLS) {1}.</w:t>
            </w:r>
          </w:p>
        </w:tc>
        <w:tc>
          <w:tcPr>
            <w:tcW w:w="2268" w:type="dxa"/>
          </w:tcPr>
          <w:p w14:paraId="55D5C8F9"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1B62C648" w14:textId="77777777" w:rsidTr="008B7E54">
        <w:trPr>
          <w:trHeight w:val="1014"/>
        </w:trPr>
        <w:tc>
          <w:tcPr>
            <w:tcW w:w="1413" w:type="dxa"/>
          </w:tcPr>
          <w:p w14:paraId="6259E4E6" w14:textId="77777777" w:rsidR="00FD0667" w:rsidRPr="007D1D2D" w:rsidRDefault="00FD0667" w:rsidP="00FD0667">
            <w:pPr>
              <w:pStyle w:val="broodtekst"/>
            </w:pPr>
            <w:r w:rsidRPr="007D1D2D">
              <w:t>Toelichting:</w:t>
            </w:r>
          </w:p>
        </w:tc>
        <w:tc>
          <w:tcPr>
            <w:tcW w:w="850" w:type="dxa"/>
          </w:tcPr>
          <w:p w14:paraId="2DAF283E" w14:textId="77777777" w:rsidR="00FD0667" w:rsidRPr="00316A79" w:rsidRDefault="00FD0667" w:rsidP="00FD0667">
            <w:pPr>
              <w:pStyle w:val="Broodtekst0"/>
              <w:jc w:val="right"/>
              <w:rPr>
                <w:sz w:val="16"/>
                <w:szCs w:val="16"/>
              </w:rPr>
            </w:pPr>
          </w:p>
        </w:tc>
        <w:tc>
          <w:tcPr>
            <w:tcW w:w="5387" w:type="dxa"/>
            <w:gridSpan w:val="4"/>
          </w:tcPr>
          <w:p w14:paraId="33A7A073" w14:textId="77777777" w:rsidR="00FD0667" w:rsidRPr="00316A79" w:rsidRDefault="00FD0667" w:rsidP="00FD0667">
            <w:pPr>
              <w:rPr>
                <w:rFonts w:ascii="Verdana" w:hAnsi="Verdana"/>
                <w:sz w:val="16"/>
                <w:szCs w:val="16"/>
              </w:rPr>
            </w:pPr>
            <w:r w:rsidRPr="007D1D2D">
              <w:rPr>
                <w:rFonts w:ascii="Verdana" w:hAnsi="Verdana"/>
                <w:lang w:eastAsia="ar-SA"/>
              </w:rPr>
              <w:t>OPMERKING: Indien de Prestatie uitsluitend bestaat uit de aankoop van informatiesystemen moet deze tekst worden geïnterpreteerd als volgt dat het informatiesysteem standaard beschikt over de functionaliteit.</w:t>
            </w:r>
          </w:p>
        </w:tc>
        <w:tc>
          <w:tcPr>
            <w:tcW w:w="2268" w:type="dxa"/>
          </w:tcPr>
          <w:p w14:paraId="40C33205"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49A59D43" w14:textId="77777777" w:rsidTr="008B7E54">
        <w:trPr>
          <w:trHeight w:val="414"/>
        </w:trPr>
        <w:tc>
          <w:tcPr>
            <w:tcW w:w="1413" w:type="dxa"/>
          </w:tcPr>
          <w:p w14:paraId="375D712D" w14:textId="77777777" w:rsidR="00FD0667" w:rsidRPr="007D1D2D" w:rsidRDefault="00FD0667" w:rsidP="00FD0667">
            <w:pPr>
              <w:pStyle w:val="broodtekst"/>
            </w:pPr>
            <w:r w:rsidRPr="007D1D2D">
              <w:t>Verificatie:</w:t>
            </w:r>
          </w:p>
        </w:tc>
        <w:tc>
          <w:tcPr>
            <w:tcW w:w="850" w:type="dxa"/>
          </w:tcPr>
          <w:p w14:paraId="16CBADF5" w14:textId="77777777" w:rsidR="00FD0667" w:rsidRPr="000027A7" w:rsidRDefault="00FD0667" w:rsidP="00FD0667">
            <w:pPr>
              <w:pStyle w:val="broodtekst"/>
              <w:keepNext/>
            </w:pPr>
          </w:p>
        </w:tc>
        <w:tc>
          <w:tcPr>
            <w:tcW w:w="5387" w:type="dxa"/>
            <w:gridSpan w:val="4"/>
          </w:tcPr>
          <w:p w14:paraId="1EDD44FB" w14:textId="77777777" w:rsidR="00FD0667" w:rsidRPr="000027A7" w:rsidRDefault="00FD0667" w:rsidP="00FD0667">
            <w:pPr>
              <w:pStyle w:val="broodtekst"/>
              <w:keepNext/>
            </w:pPr>
            <w:r w:rsidRPr="000027A7">
              <w:t xml:space="preserve">Documentatie, </w:t>
            </w:r>
            <w:r>
              <w:t>Meting, T</w:t>
            </w:r>
            <w:r w:rsidRPr="000027A7">
              <w:t xml:space="preserve">est conform </w:t>
            </w:r>
            <w:r w:rsidRPr="000027A7">
              <w:rPr>
                <w:i/>
              </w:rPr>
              <w:t>NEN/IEC ISO 27000</w:t>
            </w:r>
            <w:r>
              <w:t>.</w:t>
            </w:r>
          </w:p>
        </w:tc>
        <w:tc>
          <w:tcPr>
            <w:tcW w:w="2268" w:type="dxa"/>
          </w:tcPr>
          <w:p w14:paraId="29AC14C5"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4D7340F0" w14:textId="77777777" w:rsidTr="008B7E54">
        <w:trPr>
          <w:trHeight w:val="416"/>
        </w:trPr>
        <w:tc>
          <w:tcPr>
            <w:tcW w:w="1413" w:type="dxa"/>
            <w:shd w:val="clear" w:color="auto" w:fill="E6E6E6"/>
          </w:tcPr>
          <w:p w14:paraId="718EE90E" w14:textId="77777777" w:rsidR="00FD0667" w:rsidRPr="000027A7" w:rsidRDefault="00FD0667" w:rsidP="00FD0667">
            <w:pPr>
              <w:pStyle w:val="broodtekst"/>
              <w:rPr>
                <w:b/>
              </w:rPr>
            </w:pPr>
            <w:r w:rsidRPr="000027A7">
              <w:rPr>
                <w:b/>
              </w:rPr>
              <w:t>VSE-9</w:t>
            </w:r>
            <w:r>
              <w:rPr>
                <w:b/>
              </w:rPr>
              <w:t>6</w:t>
            </w:r>
          </w:p>
        </w:tc>
        <w:tc>
          <w:tcPr>
            <w:tcW w:w="850" w:type="dxa"/>
            <w:shd w:val="clear" w:color="auto" w:fill="E6E6E6"/>
          </w:tcPr>
          <w:p w14:paraId="128FB680" w14:textId="77777777" w:rsidR="00FD0667" w:rsidRPr="000027A7" w:rsidRDefault="00FD0667" w:rsidP="00FD0667">
            <w:pPr>
              <w:pStyle w:val="broodtekst"/>
              <w:rPr>
                <w:b/>
              </w:rPr>
            </w:pPr>
            <w:r w:rsidRPr="000027A7">
              <w:rPr>
                <w:b/>
                <w:sz w:val="12"/>
              </w:rPr>
              <w:t>Ref ISO 27000</w:t>
            </w:r>
          </w:p>
        </w:tc>
        <w:tc>
          <w:tcPr>
            <w:tcW w:w="5387" w:type="dxa"/>
            <w:gridSpan w:val="4"/>
            <w:shd w:val="clear" w:color="auto" w:fill="E6E6E6"/>
          </w:tcPr>
          <w:p w14:paraId="2E58FC15" w14:textId="77777777" w:rsidR="00FD0667" w:rsidRPr="000027A7" w:rsidRDefault="00FD0667" w:rsidP="00FD0667">
            <w:pPr>
              <w:pStyle w:val="broodtekst"/>
              <w:rPr>
                <w:b/>
              </w:rPr>
            </w:pPr>
            <w:r w:rsidRPr="000027A7">
              <w:rPr>
                <w:b/>
              </w:rPr>
              <w:t>Security - Acquisitie, ontwikkeling en onderhoud van apparatuur en programmatuur</w:t>
            </w:r>
          </w:p>
          <w:p w14:paraId="26CB7238" w14:textId="77777777" w:rsidR="00FD0667" w:rsidRPr="000027A7" w:rsidRDefault="00FD0667" w:rsidP="00FD0667">
            <w:pPr>
              <w:pStyle w:val="broodtekst"/>
              <w:rPr>
                <w:b/>
              </w:rPr>
            </w:pPr>
          </w:p>
        </w:tc>
        <w:tc>
          <w:tcPr>
            <w:tcW w:w="2268" w:type="dxa"/>
            <w:shd w:val="clear" w:color="auto" w:fill="86C490"/>
          </w:tcPr>
          <w:p w14:paraId="65E997D9"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04283907" w14:textId="77777777" w:rsidTr="008B7E54">
        <w:trPr>
          <w:trHeight w:val="597"/>
        </w:trPr>
        <w:tc>
          <w:tcPr>
            <w:tcW w:w="1413" w:type="dxa"/>
          </w:tcPr>
          <w:p w14:paraId="598F209C" w14:textId="77777777" w:rsidR="00FD0667" w:rsidRPr="007D1D2D" w:rsidRDefault="00FD0667" w:rsidP="00FD0667">
            <w:pPr>
              <w:pStyle w:val="broodtekst"/>
            </w:pPr>
            <w:r w:rsidRPr="007D1D2D">
              <w:t>Eis:</w:t>
            </w:r>
          </w:p>
          <w:p w14:paraId="62E2F050" w14:textId="77777777" w:rsidR="00FD0667" w:rsidRPr="000027A7" w:rsidRDefault="00FD0667" w:rsidP="00FD0667">
            <w:pPr>
              <w:pStyle w:val="broodtekst"/>
            </w:pPr>
          </w:p>
        </w:tc>
        <w:tc>
          <w:tcPr>
            <w:tcW w:w="850" w:type="dxa"/>
          </w:tcPr>
          <w:p w14:paraId="372A1FA1" w14:textId="77777777" w:rsidR="00FD0667" w:rsidRPr="00316A79" w:rsidRDefault="00FD0667" w:rsidP="00FD0667">
            <w:pPr>
              <w:pStyle w:val="Broodtekst0"/>
              <w:jc w:val="right"/>
              <w:rPr>
                <w:rFonts w:cstheme="minorHAnsi"/>
                <w:sz w:val="16"/>
                <w:szCs w:val="16"/>
              </w:rPr>
            </w:pPr>
            <w:r w:rsidRPr="00316A79">
              <w:rPr>
                <w:rFonts w:cs="Calibri"/>
                <w:sz w:val="16"/>
                <w:szCs w:val="16"/>
              </w:rPr>
              <w:t>14.1.SC-03</w:t>
            </w:r>
          </w:p>
        </w:tc>
        <w:tc>
          <w:tcPr>
            <w:tcW w:w="5387" w:type="dxa"/>
            <w:gridSpan w:val="4"/>
          </w:tcPr>
          <w:p w14:paraId="660C32E9" w14:textId="77777777" w:rsidR="00FD0667" w:rsidRPr="00316A79" w:rsidRDefault="00FD0667" w:rsidP="00FD0667">
            <w:pPr>
              <w:rPr>
                <w:rFonts w:ascii="Verdana" w:hAnsi="Verdana" w:cs="Calibri"/>
                <w:sz w:val="16"/>
                <w:szCs w:val="16"/>
              </w:rPr>
            </w:pPr>
            <w:r w:rsidRPr="007D1D2D">
              <w:rPr>
                <w:rFonts w:ascii="Verdana" w:hAnsi="Verdana"/>
                <w:lang w:eastAsia="ar-SA"/>
              </w:rPr>
              <w:t>Informatiesystemen betrokken bij de Prestatie zijn voor toegang op afstand en voor beheerdoeleinden niet anders te benaderen dan middels versleutelde protocollen, waarbij de gehanteerde onderliggende encryptiealgoritmes en instellingen uitsluitend de duidi</w:t>
            </w:r>
            <w:r w:rsidRPr="000027A7">
              <w:rPr>
                <w:rFonts w:ascii="Verdana" w:hAnsi="Verdana"/>
                <w:lang w:eastAsia="ar-SA"/>
              </w:rPr>
              <w:t>ng “goed” mogen hebben in de meest actuele versie van het NCSC document Richtlijnen voor Transport Layer Security (TLS) {1}.</w:t>
            </w:r>
          </w:p>
        </w:tc>
        <w:tc>
          <w:tcPr>
            <w:tcW w:w="2268" w:type="dxa"/>
          </w:tcPr>
          <w:p w14:paraId="7D0A0329"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699FCB97" w14:textId="77777777" w:rsidTr="008B7E54">
        <w:trPr>
          <w:trHeight w:val="1014"/>
        </w:trPr>
        <w:tc>
          <w:tcPr>
            <w:tcW w:w="1413" w:type="dxa"/>
          </w:tcPr>
          <w:p w14:paraId="16208235" w14:textId="77777777" w:rsidR="00FD0667" w:rsidRPr="007D1D2D" w:rsidRDefault="00FD0667" w:rsidP="00FD0667">
            <w:pPr>
              <w:pStyle w:val="broodtekst"/>
            </w:pPr>
            <w:r w:rsidRPr="007D1D2D">
              <w:t>Toelichting:</w:t>
            </w:r>
          </w:p>
        </w:tc>
        <w:tc>
          <w:tcPr>
            <w:tcW w:w="850" w:type="dxa"/>
          </w:tcPr>
          <w:p w14:paraId="782FFBB9" w14:textId="77777777" w:rsidR="00FD0667" w:rsidRPr="00316A79" w:rsidRDefault="00FD0667" w:rsidP="00FD0667">
            <w:pPr>
              <w:pStyle w:val="Broodtekst0"/>
              <w:jc w:val="right"/>
              <w:rPr>
                <w:sz w:val="16"/>
                <w:szCs w:val="16"/>
              </w:rPr>
            </w:pPr>
          </w:p>
        </w:tc>
        <w:tc>
          <w:tcPr>
            <w:tcW w:w="5387" w:type="dxa"/>
            <w:gridSpan w:val="4"/>
          </w:tcPr>
          <w:p w14:paraId="63D8EB8E" w14:textId="77777777" w:rsidR="00FD0667" w:rsidRPr="00316A79" w:rsidRDefault="00FD0667" w:rsidP="00FD0667">
            <w:pPr>
              <w:rPr>
                <w:rFonts w:ascii="Verdana" w:hAnsi="Verdana"/>
                <w:sz w:val="16"/>
                <w:szCs w:val="16"/>
              </w:rPr>
            </w:pPr>
            <w:r w:rsidRPr="007D1D2D">
              <w:rPr>
                <w:rFonts w:ascii="Verdana" w:hAnsi="Verdana"/>
                <w:lang w:eastAsia="ar-SA"/>
              </w:rPr>
              <w:t xml:space="preserve">OPMERKING: Indien de Prestatie uitsluitend bestaat uit de aankoop van informatiesystemen moet deze tekst </w:t>
            </w:r>
            <w:r w:rsidRPr="000027A7">
              <w:rPr>
                <w:rFonts w:ascii="Verdana" w:hAnsi="Verdana"/>
                <w:lang w:eastAsia="ar-SA"/>
              </w:rPr>
              <w:t>worden geïnterpreteerd als volgt dat het informatiesysteem standaard beschikt over de functionaliteit.</w:t>
            </w:r>
          </w:p>
        </w:tc>
        <w:tc>
          <w:tcPr>
            <w:tcW w:w="2268" w:type="dxa"/>
          </w:tcPr>
          <w:p w14:paraId="13D19076"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4B9AC3F2" w14:textId="77777777" w:rsidTr="008B7E54">
        <w:trPr>
          <w:trHeight w:val="414"/>
        </w:trPr>
        <w:tc>
          <w:tcPr>
            <w:tcW w:w="1413" w:type="dxa"/>
          </w:tcPr>
          <w:p w14:paraId="3252600F" w14:textId="77777777" w:rsidR="00FD0667" w:rsidRPr="007D1D2D" w:rsidRDefault="00FD0667" w:rsidP="00FD0667">
            <w:pPr>
              <w:pStyle w:val="broodtekst"/>
            </w:pPr>
            <w:r w:rsidRPr="007D1D2D">
              <w:t>Verificatie:</w:t>
            </w:r>
          </w:p>
        </w:tc>
        <w:tc>
          <w:tcPr>
            <w:tcW w:w="850" w:type="dxa"/>
          </w:tcPr>
          <w:p w14:paraId="1D3BF120" w14:textId="77777777" w:rsidR="00FD0667" w:rsidRPr="000027A7" w:rsidRDefault="00FD0667" w:rsidP="00FD0667">
            <w:pPr>
              <w:pStyle w:val="broodtekst"/>
              <w:keepNext/>
            </w:pPr>
          </w:p>
        </w:tc>
        <w:tc>
          <w:tcPr>
            <w:tcW w:w="5387" w:type="dxa"/>
            <w:gridSpan w:val="4"/>
          </w:tcPr>
          <w:p w14:paraId="1F9E0BA7" w14:textId="77777777" w:rsidR="00FD0667" w:rsidRPr="000027A7" w:rsidRDefault="00FD0667" w:rsidP="00FD0667">
            <w:pPr>
              <w:pStyle w:val="broodtekst"/>
              <w:keepNext/>
            </w:pPr>
            <w:r w:rsidRPr="000027A7">
              <w:t xml:space="preserve">Documentatie, </w:t>
            </w:r>
            <w:r>
              <w:t>Meting, T</w:t>
            </w:r>
            <w:r w:rsidRPr="000027A7">
              <w:t xml:space="preserve">est conform </w:t>
            </w:r>
            <w:r w:rsidRPr="000027A7">
              <w:rPr>
                <w:i/>
              </w:rPr>
              <w:t>NEN/IEC ISO 27000</w:t>
            </w:r>
            <w:r>
              <w:t>.</w:t>
            </w:r>
          </w:p>
        </w:tc>
        <w:tc>
          <w:tcPr>
            <w:tcW w:w="2268" w:type="dxa"/>
          </w:tcPr>
          <w:p w14:paraId="0D31D3E6"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7382EDFC" w14:textId="77777777" w:rsidTr="008B7E54">
        <w:trPr>
          <w:trHeight w:val="416"/>
        </w:trPr>
        <w:tc>
          <w:tcPr>
            <w:tcW w:w="1413" w:type="dxa"/>
            <w:shd w:val="clear" w:color="auto" w:fill="E6E6E6"/>
          </w:tcPr>
          <w:p w14:paraId="0B5BE6E5" w14:textId="77777777" w:rsidR="00FD0667" w:rsidRPr="000027A7" w:rsidRDefault="00FD0667" w:rsidP="00FD0667">
            <w:pPr>
              <w:pStyle w:val="broodtekst"/>
              <w:rPr>
                <w:b/>
              </w:rPr>
            </w:pPr>
            <w:r w:rsidRPr="007D1D2D">
              <w:rPr>
                <w:b/>
              </w:rPr>
              <w:t>VSE-</w:t>
            </w:r>
            <w:r w:rsidRPr="000027A7">
              <w:rPr>
                <w:b/>
              </w:rPr>
              <w:t>9</w:t>
            </w:r>
            <w:r>
              <w:rPr>
                <w:b/>
              </w:rPr>
              <w:t>7</w:t>
            </w:r>
          </w:p>
        </w:tc>
        <w:tc>
          <w:tcPr>
            <w:tcW w:w="850" w:type="dxa"/>
            <w:shd w:val="clear" w:color="auto" w:fill="E6E6E6"/>
          </w:tcPr>
          <w:p w14:paraId="5FB599B5" w14:textId="77777777" w:rsidR="00FD0667" w:rsidRPr="000027A7" w:rsidRDefault="00FD0667" w:rsidP="00FD0667">
            <w:pPr>
              <w:pStyle w:val="broodtekst"/>
              <w:rPr>
                <w:b/>
              </w:rPr>
            </w:pPr>
            <w:r w:rsidRPr="000027A7">
              <w:rPr>
                <w:b/>
                <w:sz w:val="12"/>
              </w:rPr>
              <w:t>Ref ISO 27000</w:t>
            </w:r>
          </w:p>
        </w:tc>
        <w:tc>
          <w:tcPr>
            <w:tcW w:w="5387" w:type="dxa"/>
            <w:gridSpan w:val="4"/>
            <w:shd w:val="clear" w:color="auto" w:fill="E6E6E6"/>
          </w:tcPr>
          <w:p w14:paraId="54D6AFA3" w14:textId="77777777" w:rsidR="00FD0667" w:rsidRPr="000027A7" w:rsidRDefault="00FD0667" w:rsidP="00FD0667">
            <w:pPr>
              <w:pStyle w:val="broodtekst"/>
              <w:rPr>
                <w:b/>
              </w:rPr>
            </w:pPr>
            <w:r w:rsidRPr="000027A7">
              <w:rPr>
                <w:b/>
              </w:rPr>
              <w:t>Security - Acquisitie, ontwikkeling en onderhoud van apparatuur en programmatuur</w:t>
            </w:r>
          </w:p>
          <w:p w14:paraId="4B1CD5DC" w14:textId="77777777" w:rsidR="00FD0667" w:rsidRPr="000027A7" w:rsidRDefault="00FD0667" w:rsidP="00FD0667">
            <w:pPr>
              <w:pStyle w:val="broodtekst"/>
              <w:rPr>
                <w:b/>
              </w:rPr>
            </w:pPr>
          </w:p>
        </w:tc>
        <w:tc>
          <w:tcPr>
            <w:tcW w:w="2268" w:type="dxa"/>
            <w:shd w:val="clear" w:color="auto" w:fill="86C490"/>
          </w:tcPr>
          <w:p w14:paraId="2C452400"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4EEFF0CE" w14:textId="77777777" w:rsidTr="008B7E54">
        <w:trPr>
          <w:trHeight w:val="597"/>
        </w:trPr>
        <w:tc>
          <w:tcPr>
            <w:tcW w:w="1413" w:type="dxa"/>
          </w:tcPr>
          <w:p w14:paraId="00F0E286" w14:textId="77777777" w:rsidR="00FD0667" w:rsidRPr="007D1D2D" w:rsidRDefault="00FD0667" w:rsidP="00FD0667">
            <w:pPr>
              <w:pStyle w:val="broodtekst"/>
            </w:pPr>
            <w:r w:rsidRPr="007D1D2D">
              <w:t>Eis:</w:t>
            </w:r>
          </w:p>
          <w:p w14:paraId="342ED977" w14:textId="77777777" w:rsidR="00FD0667" w:rsidRPr="000027A7" w:rsidRDefault="00FD0667" w:rsidP="00FD0667">
            <w:pPr>
              <w:pStyle w:val="broodtekst"/>
            </w:pPr>
          </w:p>
        </w:tc>
        <w:tc>
          <w:tcPr>
            <w:tcW w:w="850" w:type="dxa"/>
          </w:tcPr>
          <w:p w14:paraId="04597936" w14:textId="77777777" w:rsidR="00FD0667" w:rsidRPr="00316A79" w:rsidRDefault="00FD0667" w:rsidP="00FD0667">
            <w:pPr>
              <w:pStyle w:val="Broodtekst0"/>
              <w:jc w:val="right"/>
              <w:rPr>
                <w:rFonts w:cstheme="minorHAnsi"/>
                <w:sz w:val="16"/>
                <w:szCs w:val="16"/>
              </w:rPr>
            </w:pPr>
            <w:r w:rsidRPr="00316A79">
              <w:rPr>
                <w:sz w:val="16"/>
                <w:szCs w:val="16"/>
              </w:rPr>
              <w:t>14.1.SC-26</w:t>
            </w:r>
          </w:p>
        </w:tc>
        <w:tc>
          <w:tcPr>
            <w:tcW w:w="5387" w:type="dxa"/>
            <w:gridSpan w:val="4"/>
          </w:tcPr>
          <w:p w14:paraId="778BB676" w14:textId="77777777" w:rsidR="00FD0667" w:rsidRPr="00316A79" w:rsidRDefault="00FD0667" w:rsidP="00FD0667">
            <w:pPr>
              <w:rPr>
                <w:rFonts w:ascii="Verdana" w:hAnsi="Verdana"/>
                <w:sz w:val="16"/>
                <w:szCs w:val="16"/>
              </w:rPr>
            </w:pPr>
            <w:r w:rsidRPr="007D1D2D">
              <w:rPr>
                <w:rFonts w:ascii="Verdana" w:hAnsi="Verdana"/>
                <w:lang w:eastAsia="ar-SA"/>
              </w:rPr>
              <w:t>Voor de ontwikkeling en onderhoud van mobiele applicaties dienen minimaal de maatregelen uit de Handreiking Mobiele App Ontwikkeling en Beheer voor de Rijksoverheid  {4} te worden toegepast.</w:t>
            </w:r>
          </w:p>
        </w:tc>
        <w:tc>
          <w:tcPr>
            <w:tcW w:w="2268" w:type="dxa"/>
          </w:tcPr>
          <w:p w14:paraId="45E3CB02"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63832C35" w14:textId="77777777" w:rsidTr="008B7E54">
        <w:trPr>
          <w:trHeight w:val="1014"/>
        </w:trPr>
        <w:tc>
          <w:tcPr>
            <w:tcW w:w="1413" w:type="dxa"/>
          </w:tcPr>
          <w:p w14:paraId="65F5E9F2" w14:textId="77777777" w:rsidR="00FD0667" w:rsidRPr="000027A7" w:rsidRDefault="00FD0667" w:rsidP="00FD0667">
            <w:pPr>
              <w:pStyle w:val="broodtekst"/>
            </w:pPr>
            <w:r w:rsidRPr="007D1D2D">
              <w:lastRenderedPageBreak/>
              <w:t>Toelichting:</w:t>
            </w:r>
          </w:p>
        </w:tc>
        <w:tc>
          <w:tcPr>
            <w:tcW w:w="850" w:type="dxa"/>
          </w:tcPr>
          <w:p w14:paraId="261CE453" w14:textId="77777777" w:rsidR="00FD0667" w:rsidRPr="00316A79" w:rsidRDefault="00FD0667" w:rsidP="00FD0667">
            <w:pPr>
              <w:pStyle w:val="Broodtekst0"/>
              <w:jc w:val="right"/>
              <w:rPr>
                <w:sz w:val="16"/>
                <w:szCs w:val="16"/>
              </w:rPr>
            </w:pPr>
          </w:p>
        </w:tc>
        <w:tc>
          <w:tcPr>
            <w:tcW w:w="5387" w:type="dxa"/>
            <w:gridSpan w:val="4"/>
          </w:tcPr>
          <w:p w14:paraId="3D6FFDD9" w14:textId="77777777" w:rsidR="00FD0667" w:rsidRPr="00316A79" w:rsidRDefault="00FD0667" w:rsidP="00FD0667">
            <w:pPr>
              <w:rPr>
                <w:rFonts w:ascii="Verdana" w:hAnsi="Verdana"/>
                <w:sz w:val="16"/>
                <w:szCs w:val="16"/>
              </w:rPr>
            </w:pPr>
            <w:r w:rsidRPr="007D1D2D">
              <w:rPr>
                <w:rFonts w:ascii="Verdana" w:hAnsi="Verdana"/>
                <w:lang w:eastAsia="ar-SA"/>
              </w:rPr>
              <w:t>OPMERKING: Indien de Prestatie uitsluitend bestaat uit de aankoop van informatiesystemen moet deze tekst worden geïnterpreteerd als volgt dat het informatiesysteem standaard beschikt over de functionaliteit.</w:t>
            </w:r>
          </w:p>
        </w:tc>
        <w:tc>
          <w:tcPr>
            <w:tcW w:w="2268" w:type="dxa"/>
          </w:tcPr>
          <w:p w14:paraId="0C6A426E"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611F3D3B" w14:textId="77777777" w:rsidTr="008B7E54">
        <w:trPr>
          <w:trHeight w:val="414"/>
        </w:trPr>
        <w:tc>
          <w:tcPr>
            <w:tcW w:w="1413" w:type="dxa"/>
          </w:tcPr>
          <w:p w14:paraId="3A43DA93" w14:textId="77777777" w:rsidR="00FD0667" w:rsidRPr="007D1D2D" w:rsidRDefault="00FD0667" w:rsidP="00FD0667">
            <w:pPr>
              <w:pStyle w:val="broodtekst"/>
            </w:pPr>
            <w:r w:rsidRPr="007D1D2D">
              <w:t>Verificatie:</w:t>
            </w:r>
          </w:p>
        </w:tc>
        <w:tc>
          <w:tcPr>
            <w:tcW w:w="850" w:type="dxa"/>
          </w:tcPr>
          <w:p w14:paraId="582513C4" w14:textId="77777777" w:rsidR="00FD0667" w:rsidRPr="000027A7" w:rsidRDefault="00FD0667" w:rsidP="00FD0667">
            <w:pPr>
              <w:pStyle w:val="broodtekst"/>
              <w:keepNext/>
            </w:pPr>
          </w:p>
        </w:tc>
        <w:tc>
          <w:tcPr>
            <w:tcW w:w="5387" w:type="dxa"/>
            <w:gridSpan w:val="4"/>
          </w:tcPr>
          <w:p w14:paraId="2174224B" w14:textId="77777777" w:rsidR="00FD0667" w:rsidRPr="000027A7" w:rsidRDefault="00FD0667" w:rsidP="00FD0667">
            <w:pPr>
              <w:pStyle w:val="broodtekst"/>
              <w:keepNext/>
            </w:pPr>
            <w:r w:rsidRPr="000027A7">
              <w:t xml:space="preserve">Documentatie, </w:t>
            </w:r>
            <w:r>
              <w:t>Meting, T</w:t>
            </w:r>
            <w:r w:rsidRPr="000027A7">
              <w:t xml:space="preserve">est conform </w:t>
            </w:r>
            <w:r w:rsidRPr="000027A7">
              <w:rPr>
                <w:i/>
              </w:rPr>
              <w:t>NEN/IEC ISO 27000</w:t>
            </w:r>
            <w:r>
              <w:t>.</w:t>
            </w:r>
          </w:p>
        </w:tc>
        <w:tc>
          <w:tcPr>
            <w:tcW w:w="2268" w:type="dxa"/>
          </w:tcPr>
          <w:p w14:paraId="7F5453C9"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7D7ECE12" w14:textId="77777777" w:rsidTr="008B7E54">
        <w:trPr>
          <w:trHeight w:val="416"/>
        </w:trPr>
        <w:tc>
          <w:tcPr>
            <w:tcW w:w="1413" w:type="dxa"/>
            <w:shd w:val="clear" w:color="auto" w:fill="E6E6E6"/>
          </w:tcPr>
          <w:p w14:paraId="067CD9FA" w14:textId="77777777" w:rsidR="00FD0667" w:rsidRPr="000027A7" w:rsidRDefault="00FD0667" w:rsidP="00FD0667">
            <w:pPr>
              <w:pStyle w:val="broodtekst"/>
              <w:rPr>
                <w:b/>
              </w:rPr>
            </w:pPr>
            <w:r>
              <w:rPr>
                <w:b/>
              </w:rPr>
              <w:t>VSE-98</w:t>
            </w:r>
          </w:p>
        </w:tc>
        <w:tc>
          <w:tcPr>
            <w:tcW w:w="850" w:type="dxa"/>
            <w:shd w:val="clear" w:color="auto" w:fill="E6E6E6"/>
          </w:tcPr>
          <w:p w14:paraId="7EC3019E" w14:textId="77777777" w:rsidR="00FD0667" w:rsidRPr="000027A7" w:rsidRDefault="00FD0667" w:rsidP="00FD0667">
            <w:pPr>
              <w:pStyle w:val="broodtekst"/>
              <w:rPr>
                <w:b/>
              </w:rPr>
            </w:pPr>
            <w:r w:rsidRPr="000027A7">
              <w:rPr>
                <w:b/>
                <w:sz w:val="12"/>
              </w:rPr>
              <w:t>Ref ISO 27000</w:t>
            </w:r>
          </w:p>
        </w:tc>
        <w:tc>
          <w:tcPr>
            <w:tcW w:w="5387" w:type="dxa"/>
            <w:gridSpan w:val="4"/>
            <w:shd w:val="clear" w:color="auto" w:fill="E6E6E6"/>
          </w:tcPr>
          <w:p w14:paraId="1A21F446" w14:textId="77777777" w:rsidR="00FD0667" w:rsidRPr="000027A7" w:rsidRDefault="00FD0667" w:rsidP="00FD0667">
            <w:pPr>
              <w:pStyle w:val="broodtekst"/>
              <w:rPr>
                <w:b/>
              </w:rPr>
            </w:pPr>
            <w:r w:rsidRPr="000027A7">
              <w:rPr>
                <w:b/>
              </w:rPr>
              <w:t>Security - Acquisitie, ontwikkeling en onderhoud van apparatuur en programmatuur</w:t>
            </w:r>
          </w:p>
          <w:p w14:paraId="23A4EE3C" w14:textId="77777777" w:rsidR="00FD0667" w:rsidRPr="000027A7" w:rsidRDefault="00FD0667" w:rsidP="00FD0667">
            <w:pPr>
              <w:pStyle w:val="broodtekst"/>
              <w:rPr>
                <w:b/>
              </w:rPr>
            </w:pPr>
          </w:p>
        </w:tc>
        <w:tc>
          <w:tcPr>
            <w:tcW w:w="2268" w:type="dxa"/>
            <w:shd w:val="clear" w:color="auto" w:fill="86C490"/>
          </w:tcPr>
          <w:p w14:paraId="09542E3F"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40E980BC" w14:textId="77777777" w:rsidTr="008B7E54">
        <w:trPr>
          <w:trHeight w:val="597"/>
        </w:trPr>
        <w:tc>
          <w:tcPr>
            <w:tcW w:w="1413" w:type="dxa"/>
          </w:tcPr>
          <w:p w14:paraId="04B488AC" w14:textId="77777777" w:rsidR="00FD0667" w:rsidRPr="007D1D2D" w:rsidRDefault="00FD0667" w:rsidP="00FD0667">
            <w:pPr>
              <w:pStyle w:val="broodtekst"/>
            </w:pPr>
            <w:r w:rsidRPr="007D1D2D">
              <w:t>Eis:</w:t>
            </w:r>
          </w:p>
          <w:p w14:paraId="1CEBD2FA" w14:textId="77777777" w:rsidR="00FD0667" w:rsidRPr="000027A7" w:rsidRDefault="00FD0667" w:rsidP="00FD0667">
            <w:pPr>
              <w:pStyle w:val="broodtekst"/>
            </w:pPr>
          </w:p>
        </w:tc>
        <w:tc>
          <w:tcPr>
            <w:tcW w:w="850" w:type="dxa"/>
          </w:tcPr>
          <w:p w14:paraId="1E0985E8" w14:textId="77777777" w:rsidR="00FD0667" w:rsidRPr="00316A79" w:rsidRDefault="00FD0667" w:rsidP="00FD0667">
            <w:pPr>
              <w:pStyle w:val="Broodtekst0"/>
              <w:jc w:val="right"/>
              <w:rPr>
                <w:rFonts w:cstheme="minorHAnsi"/>
                <w:sz w:val="16"/>
                <w:szCs w:val="16"/>
              </w:rPr>
            </w:pPr>
            <w:r w:rsidRPr="00316A79">
              <w:rPr>
                <w:sz w:val="16"/>
                <w:szCs w:val="16"/>
              </w:rPr>
              <w:t>14.1.SC-04a</w:t>
            </w:r>
          </w:p>
        </w:tc>
        <w:tc>
          <w:tcPr>
            <w:tcW w:w="5387" w:type="dxa"/>
            <w:gridSpan w:val="4"/>
          </w:tcPr>
          <w:p w14:paraId="6E62DAE3" w14:textId="77777777" w:rsidR="00FD0667" w:rsidRPr="00316A79" w:rsidRDefault="00FD0667" w:rsidP="00FD0667">
            <w:pPr>
              <w:rPr>
                <w:rFonts w:ascii="Verdana" w:hAnsi="Verdana"/>
                <w:sz w:val="16"/>
                <w:szCs w:val="16"/>
              </w:rPr>
            </w:pPr>
            <w:r w:rsidRPr="007D1D2D">
              <w:rPr>
                <w:rFonts w:ascii="Verdana" w:hAnsi="Verdana"/>
                <w:lang w:eastAsia="ar-SA"/>
              </w:rPr>
              <w:t>Informatiesystemen betrokken bij de Prestatie die geplaatst gaan worden in de infrastructuur van Opdracht</w:t>
            </w:r>
            <w:r w:rsidRPr="000027A7">
              <w:rPr>
                <w:rFonts w:ascii="Verdana" w:hAnsi="Verdana"/>
                <w:lang w:eastAsia="ar-SA"/>
              </w:rPr>
              <w:t>gever dienen conform de standaard aansluitvoorwaarden {5} van Opdrachtgever ingericht te zijn.</w:t>
            </w:r>
          </w:p>
        </w:tc>
        <w:tc>
          <w:tcPr>
            <w:tcW w:w="2268" w:type="dxa"/>
          </w:tcPr>
          <w:p w14:paraId="61742CDA"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4BCFFAB6" w14:textId="77777777" w:rsidTr="008B7E54">
        <w:trPr>
          <w:trHeight w:val="1014"/>
        </w:trPr>
        <w:tc>
          <w:tcPr>
            <w:tcW w:w="1413" w:type="dxa"/>
          </w:tcPr>
          <w:p w14:paraId="58FC8875" w14:textId="77777777" w:rsidR="00FD0667" w:rsidRPr="007D1D2D" w:rsidRDefault="00FD0667" w:rsidP="00FD0667">
            <w:pPr>
              <w:pStyle w:val="broodtekst"/>
            </w:pPr>
            <w:r w:rsidRPr="007D1D2D">
              <w:t>Toelichting:</w:t>
            </w:r>
          </w:p>
        </w:tc>
        <w:tc>
          <w:tcPr>
            <w:tcW w:w="850" w:type="dxa"/>
          </w:tcPr>
          <w:p w14:paraId="6B0BDA60" w14:textId="77777777" w:rsidR="00FD0667" w:rsidRPr="00316A79" w:rsidRDefault="00FD0667" w:rsidP="00FD0667">
            <w:pPr>
              <w:pStyle w:val="Broodtekst0"/>
              <w:jc w:val="right"/>
              <w:rPr>
                <w:sz w:val="16"/>
                <w:szCs w:val="16"/>
              </w:rPr>
            </w:pPr>
          </w:p>
        </w:tc>
        <w:tc>
          <w:tcPr>
            <w:tcW w:w="5387" w:type="dxa"/>
            <w:gridSpan w:val="4"/>
          </w:tcPr>
          <w:p w14:paraId="40C587F7" w14:textId="77777777" w:rsidR="00FD0667" w:rsidRPr="00316A79" w:rsidRDefault="00FD0667" w:rsidP="00FD0667">
            <w:pPr>
              <w:rPr>
                <w:rFonts w:ascii="Verdana" w:hAnsi="Verdana"/>
                <w:sz w:val="16"/>
                <w:szCs w:val="16"/>
              </w:rPr>
            </w:pPr>
            <w:r w:rsidRPr="007D1D2D">
              <w:rPr>
                <w:rFonts w:ascii="Verdana" w:hAnsi="Verdana"/>
                <w:lang w:eastAsia="ar-SA"/>
              </w:rPr>
              <w:t xml:space="preserve">OPMERKING: Indien de Prestatie uitsluitend bestaat uit de aankoop van informatiesystemen moet deze tekst worden geïnterpreteerd als volgt dat het </w:t>
            </w:r>
            <w:r w:rsidRPr="000027A7">
              <w:rPr>
                <w:rFonts w:ascii="Verdana" w:hAnsi="Verdana"/>
                <w:lang w:eastAsia="ar-SA"/>
              </w:rPr>
              <w:t>informatiesysteem standaard beschikt over de functionaliteit.</w:t>
            </w:r>
          </w:p>
        </w:tc>
        <w:tc>
          <w:tcPr>
            <w:tcW w:w="2268" w:type="dxa"/>
          </w:tcPr>
          <w:p w14:paraId="74FDE891"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1EB10D3E" w14:textId="77777777" w:rsidTr="008B7E54">
        <w:trPr>
          <w:trHeight w:val="414"/>
        </w:trPr>
        <w:tc>
          <w:tcPr>
            <w:tcW w:w="1413" w:type="dxa"/>
          </w:tcPr>
          <w:p w14:paraId="04D1F1A9" w14:textId="77777777" w:rsidR="00FD0667" w:rsidRPr="007D1D2D" w:rsidRDefault="00FD0667" w:rsidP="00FD0667">
            <w:pPr>
              <w:pStyle w:val="broodtekst"/>
            </w:pPr>
            <w:r w:rsidRPr="007D1D2D">
              <w:t>Verificatie:</w:t>
            </w:r>
          </w:p>
        </w:tc>
        <w:tc>
          <w:tcPr>
            <w:tcW w:w="850" w:type="dxa"/>
          </w:tcPr>
          <w:p w14:paraId="05309632" w14:textId="77777777" w:rsidR="00FD0667" w:rsidRPr="000027A7" w:rsidRDefault="00FD0667" w:rsidP="00FD0667">
            <w:pPr>
              <w:pStyle w:val="broodtekst"/>
              <w:keepNext/>
            </w:pPr>
          </w:p>
        </w:tc>
        <w:tc>
          <w:tcPr>
            <w:tcW w:w="5387" w:type="dxa"/>
            <w:gridSpan w:val="4"/>
          </w:tcPr>
          <w:p w14:paraId="33FEBFAD" w14:textId="77777777" w:rsidR="00FD0667" w:rsidRPr="000027A7" w:rsidRDefault="00FD0667" w:rsidP="00FD0667">
            <w:pPr>
              <w:pStyle w:val="broodtekst"/>
              <w:keepNext/>
            </w:pPr>
            <w:r w:rsidRPr="000027A7">
              <w:t xml:space="preserve">Documentatie, </w:t>
            </w:r>
            <w:r>
              <w:t>Meting, T</w:t>
            </w:r>
            <w:r w:rsidRPr="000027A7">
              <w:t xml:space="preserve">est conform </w:t>
            </w:r>
            <w:r w:rsidRPr="000027A7">
              <w:rPr>
                <w:i/>
              </w:rPr>
              <w:t>NEN/IEC ISO 27000</w:t>
            </w:r>
            <w:r>
              <w:t>.</w:t>
            </w:r>
          </w:p>
        </w:tc>
        <w:tc>
          <w:tcPr>
            <w:tcW w:w="2268" w:type="dxa"/>
          </w:tcPr>
          <w:p w14:paraId="4F0C1C93"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4F15B34D" w14:textId="77777777" w:rsidTr="008B7E54">
        <w:trPr>
          <w:trHeight w:val="416"/>
        </w:trPr>
        <w:tc>
          <w:tcPr>
            <w:tcW w:w="1413" w:type="dxa"/>
            <w:shd w:val="clear" w:color="auto" w:fill="E6E6E6"/>
          </w:tcPr>
          <w:p w14:paraId="0955D533" w14:textId="77777777" w:rsidR="00FD0667" w:rsidRPr="000027A7" w:rsidRDefault="00FD0667" w:rsidP="00FD0667">
            <w:pPr>
              <w:pStyle w:val="broodtekst"/>
              <w:rPr>
                <w:b/>
              </w:rPr>
            </w:pPr>
            <w:r>
              <w:rPr>
                <w:b/>
              </w:rPr>
              <w:t>VSE-99</w:t>
            </w:r>
          </w:p>
        </w:tc>
        <w:tc>
          <w:tcPr>
            <w:tcW w:w="850" w:type="dxa"/>
            <w:shd w:val="clear" w:color="auto" w:fill="E6E6E6"/>
          </w:tcPr>
          <w:p w14:paraId="3CE0B88E" w14:textId="77777777" w:rsidR="00FD0667" w:rsidRPr="000027A7" w:rsidRDefault="00FD0667" w:rsidP="00FD0667">
            <w:pPr>
              <w:pStyle w:val="broodtekst"/>
              <w:rPr>
                <w:b/>
              </w:rPr>
            </w:pPr>
            <w:r w:rsidRPr="000027A7">
              <w:rPr>
                <w:b/>
                <w:sz w:val="12"/>
              </w:rPr>
              <w:t>Ref ISO 27000</w:t>
            </w:r>
          </w:p>
        </w:tc>
        <w:tc>
          <w:tcPr>
            <w:tcW w:w="5387" w:type="dxa"/>
            <w:gridSpan w:val="4"/>
            <w:shd w:val="clear" w:color="auto" w:fill="E6E6E6"/>
          </w:tcPr>
          <w:p w14:paraId="1414EDD0" w14:textId="77777777" w:rsidR="00FD0667" w:rsidRPr="000027A7" w:rsidRDefault="00FD0667" w:rsidP="00FD0667">
            <w:pPr>
              <w:pStyle w:val="broodtekst"/>
              <w:rPr>
                <w:b/>
              </w:rPr>
            </w:pPr>
            <w:r w:rsidRPr="000027A7">
              <w:rPr>
                <w:b/>
              </w:rPr>
              <w:t>Security - Acquisitie, ontwikkeling en onderhoud van apparatuur en programmatuur</w:t>
            </w:r>
          </w:p>
          <w:p w14:paraId="01F41052" w14:textId="77777777" w:rsidR="00FD0667" w:rsidRPr="000027A7" w:rsidRDefault="00FD0667" w:rsidP="00FD0667">
            <w:pPr>
              <w:pStyle w:val="broodtekst"/>
              <w:rPr>
                <w:b/>
              </w:rPr>
            </w:pPr>
          </w:p>
        </w:tc>
        <w:tc>
          <w:tcPr>
            <w:tcW w:w="2268" w:type="dxa"/>
            <w:shd w:val="clear" w:color="auto" w:fill="86C490"/>
          </w:tcPr>
          <w:p w14:paraId="0B22BF68"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4FE82C5C" w14:textId="77777777" w:rsidTr="008B7E54">
        <w:trPr>
          <w:trHeight w:val="597"/>
        </w:trPr>
        <w:tc>
          <w:tcPr>
            <w:tcW w:w="1413" w:type="dxa"/>
          </w:tcPr>
          <w:p w14:paraId="0E8C7C7D" w14:textId="77777777" w:rsidR="00FD0667" w:rsidRPr="007D1D2D" w:rsidRDefault="00FD0667" w:rsidP="00FD0667">
            <w:pPr>
              <w:pStyle w:val="broodtekst"/>
            </w:pPr>
            <w:r w:rsidRPr="007D1D2D">
              <w:t>Eis:</w:t>
            </w:r>
          </w:p>
          <w:p w14:paraId="3E9084B4" w14:textId="77777777" w:rsidR="00FD0667" w:rsidRPr="000027A7" w:rsidRDefault="00FD0667" w:rsidP="00FD0667">
            <w:pPr>
              <w:pStyle w:val="broodtekst"/>
            </w:pPr>
          </w:p>
        </w:tc>
        <w:tc>
          <w:tcPr>
            <w:tcW w:w="850" w:type="dxa"/>
          </w:tcPr>
          <w:p w14:paraId="493FB732" w14:textId="77777777" w:rsidR="00FD0667" w:rsidRPr="00316A79" w:rsidRDefault="00FD0667" w:rsidP="00FD0667">
            <w:pPr>
              <w:pStyle w:val="Broodtekst0"/>
              <w:jc w:val="right"/>
              <w:rPr>
                <w:rFonts w:cstheme="minorHAnsi"/>
                <w:sz w:val="16"/>
                <w:szCs w:val="16"/>
              </w:rPr>
            </w:pPr>
            <w:r w:rsidRPr="00316A79">
              <w:rPr>
                <w:sz w:val="16"/>
                <w:szCs w:val="16"/>
              </w:rPr>
              <w:t>14.1.SC-04b</w:t>
            </w:r>
          </w:p>
        </w:tc>
        <w:tc>
          <w:tcPr>
            <w:tcW w:w="5387" w:type="dxa"/>
            <w:gridSpan w:val="4"/>
          </w:tcPr>
          <w:p w14:paraId="2C63CFC8" w14:textId="77777777" w:rsidR="00FD0667" w:rsidRPr="00316A79" w:rsidRDefault="00FD0667" w:rsidP="00FD0667">
            <w:pPr>
              <w:rPr>
                <w:rFonts w:ascii="Verdana" w:hAnsi="Verdana"/>
                <w:sz w:val="16"/>
                <w:szCs w:val="16"/>
              </w:rPr>
            </w:pPr>
            <w:r w:rsidRPr="007D1D2D">
              <w:rPr>
                <w:rFonts w:ascii="Verdana" w:hAnsi="Verdana"/>
                <w:lang w:eastAsia="ar-SA"/>
              </w:rPr>
              <w:t>Informatiesystemen betrokken bij de Prestatie die geplaatst gaan worden in de infrastructuur van Opdrachtgever dienen gebruik te maken van de standaard netwerkdiensten {6} van Opdrachtgever.</w:t>
            </w:r>
          </w:p>
        </w:tc>
        <w:tc>
          <w:tcPr>
            <w:tcW w:w="2268" w:type="dxa"/>
          </w:tcPr>
          <w:p w14:paraId="0C27049A"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5A1BBFCB" w14:textId="77777777" w:rsidTr="008B7E54">
        <w:trPr>
          <w:trHeight w:val="1014"/>
        </w:trPr>
        <w:tc>
          <w:tcPr>
            <w:tcW w:w="1413" w:type="dxa"/>
          </w:tcPr>
          <w:p w14:paraId="18FAA9E7" w14:textId="77777777" w:rsidR="00FD0667" w:rsidRPr="007D1D2D" w:rsidRDefault="00FD0667" w:rsidP="00FD0667">
            <w:pPr>
              <w:pStyle w:val="broodtekst"/>
            </w:pPr>
            <w:r w:rsidRPr="007D1D2D">
              <w:t>Toelichting:</w:t>
            </w:r>
          </w:p>
        </w:tc>
        <w:tc>
          <w:tcPr>
            <w:tcW w:w="850" w:type="dxa"/>
          </w:tcPr>
          <w:p w14:paraId="6354CCA5" w14:textId="77777777" w:rsidR="00FD0667" w:rsidRPr="00316A79" w:rsidRDefault="00FD0667" w:rsidP="00FD0667">
            <w:pPr>
              <w:pStyle w:val="Broodtekst0"/>
              <w:jc w:val="right"/>
              <w:rPr>
                <w:sz w:val="16"/>
                <w:szCs w:val="16"/>
              </w:rPr>
            </w:pPr>
          </w:p>
        </w:tc>
        <w:tc>
          <w:tcPr>
            <w:tcW w:w="5387" w:type="dxa"/>
            <w:gridSpan w:val="4"/>
          </w:tcPr>
          <w:p w14:paraId="473BCBF4" w14:textId="77777777" w:rsidR="00FD0667" w:rsidRPr="00316A79" w:rsidRDefault="00FD0667" w:rsidP="00FD0667">
            <w:pPr>
              <w:rPr>
                <w:rFonts w:ascii="Verdana" w:hAnsi="Verdana"/>
                <w:sz w:val="16"/>
                <w:szCs w:val="16"/>
              </w:rPr>
            </w:pPr>
            <w:r w:rsidRPr="007D1D2D">
              <w:rPr>
                <w:rFonts w:ascii="Verdana" w:hAnsi="Verdana"/>
                <w:lang w:eastAsia="ar-SA"/>
              </w:rPr>
              <w:t>OPMERKING: Indien de Prestatie uitsluitend bestaat uit de aankoop van informatiesystemen moet deze tekst worden geïnterpreteerd als volgt dat het informatiesysteem standaard beschikt over de functionaliteit.</w:t>
            </w:r>
          </w:p>
        </w:tc>
        <w:tc>
          <w:tcPr>
            <w:tcW w:w="2268" w:type="dxa"/>
          </w:tcPr>
          <w:p w14:paraId="5C0C2CB3"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3660B5CA" w14:textId="77777777" w:rsidTr="008B7E54">
        <w:trPr>
          <w:trHeight w:val="414"/>
        </w:trPr>
        <w:tc>
          <w:tcPr>
            <w:tcW w:w="1413" w:type="dxa"/>
          </w:tcPr>
          <w:p w14:paraId="7599B6BE" w14:textId="77777777" w:rsidR="00FD0667" w:rsidRPr="007D1D2D" w:rsidRDefault="00FD0667" w:rsidP="00FD0667">
            <w:pPr>
              <w:pStyle w:val="broodtekst"/>
            </w:pPr>
            <w:r w:rsidRPr="007D1D2D">
              <w:t>Verificatie:</w:t>
            </w:r>
          </w:p>
        </w:tc>
        <w:tc>
          <w:tcPr>
            <w:tcW w:w="850" w:type="dxa"/>
          </w:tcPr>
          <w:p w14:paraId="25049BB9" w14:textId="77777777" w:rsidR="00FD0667" w:rsidRPr="000027A7" w:rsidRDefault="00FD0667" w:rsidP="00FD0667">
            <w:pPr>
              <w:pStyle w:val="broodtekst"/>
              <w:keepNext/>
            </w:pPr>
          </w:p>
        </w:tc>
        <w:tc>
          <w:tcPr>
            <w:tcW w:w="5387" w:type="dxa"/>
            <w:gridSpan w:val="4"/>
          </w:tcPr>
          <w:p w14:paraId="3CD6D60F" w14:textId="77777777" w:rsidR="00FD0667" w:rsidRPr="000027A7" w:rsidRDefault="00FD0667" w:rsidP="00FD0667">
            <w:pPr>
              <w:pStyle w:val="broodtekst"/>
              <w:keepNext/>
            </w:pPr>
            <w:r w:rsidRPr="000027A7">
              <w:t xml:space="preserve">Documentatie, </w:t>
            </w:r>
            <w:r>
              <w:t>Meting, T</w:t>
            </w:r>
            <w:r w:rsidRPr="000027A7">
              <w:t xml:space="preserve">est conform </w:t>
            </w:r>
            <w:r w:rsidRPr="000027A7">
              <w:rPr>
                <w:i/>
              </w:rPr>
              <w:t>NEN/IEC ISO 27000</w:t>
            </w:r>
            <w:r>
              <w:t>.</w:t>
            </w:r>
          </w:p>
        </w:tc>
        <w:tc>
          <w:tcPr>
            <w:tcW w:w="2268" w:type="dxa"/>
          </w:tcPr>
          <w:p w14:paraId="18DECCBA"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69AC725C" w14:textId="77777777" w:rsidTr="008B7E54">
        <w:trPr>
          <w:trHeight w:val="416"/>
        </w:trPr>
        <w:tc>
          <w:tcPr>
            <w:tcW w:w="1413" w:type="dxa"/>
            <w:shd w:val="clear" w:color="auto" w:fill="E6E6E6"/>
          </w:tcPr>
          <w:p w14:paraId="372AE565" w14:textId="77777777" w:rsidR="00FD0667" w:rsidRPr="000027A7" w:rsidRDefault="00FD0667" w:rsidP="00FD0667">
            <w:pPr>
              <w:pStyle w:val="broodtekst"/>
              <w:rPr>
                <w:b/>
              </w:rPr>
            </w:pPr>
            <w:r w:rsidRPr="000027A7">
              <w:rPr>
                <w:b/>
              </w:rPr>
              <w:t>VSE-10</w:t>
            </w:r>
            <w:r>
              <w:rPr>
                <w:b/>
              </w:rPr>
              <w:t>0</w:t>
            </w:r>
          </w:p>
        </w:tc>
        <w:tc>
          <w:tcPr>
            <w:tcW w:w="850" w:type="dxa"/>
            <w:shd w:val="clear" w:color="auto" w:fill="E6E6E6"/>
          </w:tcPr>
          <w:p w14:paraId="03AF1376"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c>
          <w:tcPr>
            <w:tcW w:w="850" w:type="dxa"/>
            <w:gridSpan w:val="3"/>
            <w:shd w:val="clear" w:color="auto" w:fill="E6E6E6"/>
          </w:tcPr>
          <w:p w14:paraId="6E8A3915" w14:textId="77777777" w:rsidR="00FD0667" w:rsidRPr="000027A7" w:rsidRDefault="00FD0667" w:rsidP="00FD0667">
            <w:pPr>
              <w:pStyle w:val="broodtekst"/>
              <w:rPr>
                <w:b/>
              </w:rPr>
            </w:pPr>
            <w:r w:rsidRPr="000027A7">
              <w:rPr>
                <w:b/>
                <w:sz w:val="12"/>
              </w:rPr>
              <w:t>Ref ISO 27000</w:t>
            </w:r>
          </w:p>
        </w:tc>
        <w:tc>
          <w:tcPr>
            <w:tcW w:w="4537" w:type="dxa"/>
            <w:shd w:val="clear" w:color="auto" w:fill="E6E6E6"/>
          </w:tcPr>
          <w:p w14:paraId="47BCC2B4" w14:textId="77777777" w:rsidR="00FD0667" w:rsidRPr="000027A7" w:rsidRDefault="00FD0667" w:rsidP="00FD0667">
            <w:pPr>
              <w:pStyle w:val="broodtekst"/>
              <w:rPr>
                <w:b/>
              </w:rPr>
            </w:pPr>
            <w:r w:rsidRPr="000027A7">
              <w:rPr>
                <w:b/>
              </w:rPr>
              <w:t>Security - Acquisitie, ontwikkeling en onderhoud van apparatuur en programmatuur</w:t>
            </w:r>
          </w:p>
          <w:p w14:paraId="2F8658C5" w14:textId="77777777" w:rsidR="00FD0667" w:rsidRPr="000027A7" w:rsidRDefault="00FD0667" w:rsidP="00FD0667">
            <w:pPr>
              <w:pStyle w:val="broodtekst"/>
              <w:rPr>
                <w:b/>
              </w:rPr>
            </w:pPr>
          </w:p>
        </w:tc>
        <w:tc>
          <w:tcPr>
            <w:tcW w:w="2268" w:type="dxa"/>
            <w:shd w:val="clear" w:color="auto" w:fill="86C490"/>
          </w:tcPr>
          <w:p w14:paraId="50084E30"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138F13B3" w14:textId="77777777" w:rsidTr="008B7E54">
        <w:trPr>
          <w:trHeight w:val="597"/>
        </w:trPr>
        <w:tc>
          <w:tcPr>
            <w:tcW w:w="1413" w:type="dxa"/>
          </w:tcPr>
          <w:p w14:paraId="17AC14FB" w14:textId="77777777" w:rsidR="00FD0667" w:rsidRPr="007D1D2D" w:rsidRDefault="00FD0667" w:rsidP="00FD0667">
            <w:pPr>
              <w:pStyle w:val="broodtekst"/>
            </w:pPr>
            <w:r w:rsidRPr="007D1D2D">
              <w:t>Eis:</w:t>
            </w:r>
          </w:p>
          <w:p w14:paraId="3FADA7B1" w14:textId="77777777" w:rsidR="00FD0667" w:rsidRPr="000027A7" w:rsidRDefault="00FD0667" w:rsidP="00FD0667">
            <w:pPr>
              <w:pStyle w:val="broodtekst"/>
            </w:pPr>
          </w:p>
        </w:tc>
        <w:tc>
          <w:tcPr>
            <w:tcW w:w="850" w:type="dxa"/>
          </w:tcPr>
          <w:p w14:paraId="04070839"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c>
          <w:tcPr>
            <w:tcW w:w="850" w:type="dxa"/>
            <w:gridSpan w:val="3"/>
          </w:tcPr>
          <w:p w14:paraId="1CD31ACC" w14:textId="77777777" w:rsidR="00FD0667" w:rsidRPr="00316A79" w:rsidRDefault="00FD0667" w:rsidP="00FD0667">
            <w:pPr>
              <w:pStyle w:val="Broodtekst0"/>
              <w:jc w:val="right"/>
              <w:rPr>
                <w:rFonts w:cstheme="minorHAnsi"/>
                <w:sz w:val="16"/>
                <w:szCs w:val="16"/>
              </w:rPr>
            </w:pPr>
            <w:r w:rsidRPr="00316A79">
              <w:rPr>
                <w:rFonts w:cs="Calibri"/>
                <w:sz w:val="16"/>
                <w:szCs w:val="16"/>
              </w:rPr>
              <w:t>14.2.8a</w:t>
            </w:r>
          </w:p>
        </w:tc>
        <w:tc>
          <w:tcPr>
            <w:tcW w:w="4537" w:type="dxa"/>
          </w:tcPr>
          <w:p w14:paraId="69B7BE67" w14:textId="77777777" w:rsidR="00FD0667" w:rsidRPr="00316A79" w:rsidRDefault="00FD0667" w:rsidP="00FD0667">
            <w:pPr>
              <w:rPr>
                <w:rFonts w:ascii="Verdana" w:hAnsi="Verdana"/>
                <w:sz w:val="16"/>
                <w:szCs w:val="16"/>
              </w:rPr>
            </w:pPr>
            <w:r w:rsidRPr="007D1D2D">
              <w:rPr>
                <w:rFonts w:ascii="Verdana" w:hAnsi="Verdana"/>
                <w:lang w:eastAsia="ar-SA"/>
              </w:rPr>
              <w:t>Informatiesystemen betrokken bij de Prestatie zijn aantoonbaar getest op kwetsbaarheden middels gangbare testmethodieken voordat deze in productie worden genomen.</w:t>
            </w:r>
            <w:r w:rsidRPr="000027A7">
              <w:rPr>
                <w:rFonts w:ascii="Verdana" w:hAnsi="Verdana"/>
                <w:lang w:eastAsia="ar-SA"/>
              </w:rPr>
              <w:t xml:space="preserve"> In het geval van programmatuur omvat de gehanteerde testmethodiek ten minste de OWASP Top-10 {7}.</w:t>
            </w:r>
          </w:p>
        </w:tc>
        <w:tc>
          <w:tcPr>
            <w:tcW w:w="2268" w:type="dxa"/>
          </w:tcPr>
          <w:p w14:paraId="49105B65"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1DB29211" w14:textId="77777777" w:rsidTr="008B7E54">
        <w:trPr>
          <w:trHeight w:val="1014"/>
        </w:trPr>
        <w:tc>
          <w:tcPr>
            <w:tcW w:w="1413" w:type="dxa"/>
          </w:tcPr>
          <w:p w14:paraId="72F383FB" w14:textId="77777777" w:rsidR="00FD0667" w:rsidRPr="007D1D2D" w:rsidRDefault="00FD0667" w:rsidP="00FD0667">
            <w:pPr>
              <w:pStyle w:val="broodtekst"/>
            </w:pPr>
            <w:r w:rsidRPr="007D1D2D">
              <w:t>Toelichting:</w:t>
            </w:r>
          </w:p>
        </w:tc>
        <w:tc>
          <w:tcPr>
            <w:tcW w:w="850" w:type="dxa"/>
          </w:tcPr>
          <w:p w14:paraId="031B18BE"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c>
          <w:tcPr>
            <w:tcW w:w="850" w:type="dxa"/>
            <w:gridSpan w:val="3"/>
          </w:tcPr>
          <w:p w14:paraId="4190DB82" w14:textId="77777777" w:rsidR="00FD0667" w:rsidRPr="00316A79" w:rsidRDefault="00FD0667" w:rsidP="00FD0667">
            <w:pPr>
              <w:pStyle w:val="Broodtekst0"/>
              <w:jc w:val="right"/>
              <w:rPr>
                <w:sz w:val="16"/>
                <w:szCs w:val="16"/>
              </w:rPr>
            </w:pPr>
          </w:p>
        </w:tc>
        <w:tc>
          <w:tcPr>
            <w:tcW w:w="4537" w:type="dxa"/>
          </w:tcPr>
          <w:p w14:paraId="6D41E3B1" w14:textId="77777777" w:rsidR="00FD0667" w:rsidRPr="00316A79" w:rsidRDefault="00FD0667" w:rsidP="00FD0667">
            <w:pPr>
              <w:rPr>
                <w:rFonts w:ascii="Verdana" w:hAnsi="Verdana"/>
                <w:sz w:val="16"/>
                <w:szCs w:val="16"/>
              </w:rPr>
            </w:pPr>
            <w:r w:rsidRPr="007D1D2D">
              <w:rPr>
                <w:rFonts w:ascii="Verdana" w:hAnsi="Verdana"/>
                <w:lang w:eastAsia="ar-SA"/>
              </w:rPr>
              <w:t xml:space="preserve">OPMERKING: Indien de Prestatie uitsluitend bestaat uit de aankoop van informatiesystemen moet deze tekst worden geïnterpreteerd als volgt dat </w:t>
            </w:r>
            <w:r w:rsidRPr="000027A7">
              <w:rPr>
                <w:rFonts w:ascii="Verdana" w:hAnsi="Verdana"/>
                <w:lang w:eastAsia="ar-SA"/>
              </w:rPr>
              <w:t>het informatiesysteem standaard beschikt over de functionaliteit.</w:t>
            </w:r>
          </w:p>
        </w:tc>
        <w:tc>
          <w:tcPr>
            <w:tcW w:w="2268" w:type="dxa"/>
          </w:tcPr>
          <w:p w14:paraId="13C8E980"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1FCE6D86" w14:textId="77777777" w:rsidTr="008B7E54">
        <w:trPr>
          <w:trHeight w:val="414"/>
        </w:trPr>
        <w:tc>
          <w:tcPr>
            <w:tcW w:w="1413" w:type="dxa"/>
          </w:tcPr>
          <w:p w14:paraId="669A635A" w14:textId="77777777" w:rsidR="00FD0667" w:rsidRPr="007D1D2D" w:rsidRDefault="00FD0667" w:rsidP="00FD0667">
            <w:pPr>
              <w:pStyle w:val="broodtekst"/>
            </w:pPr>
            <w:r w:rsidRPr="007D1D2D">
              <w:t>Verificatie:</w:t>
            </w:r>
          </w:p>
        </w:tc>
        <w:tc>
          <w:tcPr>
            <w:tcW w:w="850" w:type="dxa"/>
          </w:tcPr>
          <w:p w14:paraId="4BE250FB"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c>
          <w:tcPr>
            <w:tcW w:w="850" w:type="dxa"/>
            <w:gridSpan w:val="3"/>
          </w:tcPr>
          <w:p w14:paraId="44498C7E" w14:textId="77777777" w:rsidR="00FD0667" w:rsidRPr="000027A7" w:rsidRDefault="00FD0667" w:rsidP="00FD0667">
            <w:pPr>
              <w:pStyle w:val="broodtekst"/>
              <w:keepNext/>
            </w:pPr>
          </w:p>
        </w:tc>
        <w:tc>
          <w:tcPr>
            <w:tcW w:w="4537" w:type="dxa"/>
          </w:tcPr>
          <w:p w14:paraId="549F9969" w14:textId="77777777" w:rsidR="00FD0667" w:rsidRPr="000027A7" w:rsidRDefault="00FD0667" w:rsidP="00FD0667">
            <w:pPr>
              <w:pStyle w:val="broodtekst"/>
              <w:keepNext/>
            </w:pPr>
            <w:r>
              <w:t>Documentatie, M</w:t>
            </w:r>
            <w:r w:rsidRPr="000027A7">
              <w:t xml:space="preserve">eting, </w:t>
            </w:r>
            <w:r>
              <w:t>T</w:t>
            </w:r>
            <w:r w:rsidRPr="000027A7">
              <w:t xml:space="preserve">est conform </w:t>
            </w:r>
            <w:r w:rsidRPr="000027A7">
              <w:rPr>
                <w:i/>
              </w:rPr>
              <w:t>NEN/IEC ISO 27000</w:t>
            </w:r>
            <w:r>
              <w:t>.</w:t>
            </w:r>
          </w:p>
        </w:tc>
        <w:tc>
          <w:tcPr>
            <w:tcW w:w="2268" w:type="dxa"/>
          </w:tcPr>
          <w:p w14:paraId="09CD309B"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4FA0214F" w14:textId="77777777" w:rsidTr="008B7E54">
        <w:trPr>
          <w:trHeight w:val="416"/>
        </w:trPr>
        <w:tc>
          <w:tcPr>
            <w:tcW w:w="1413" w:type="dxa"/>
            <w:shd w:val="clear" w:color="auto" w:fill="E6E6E6"/>
          </w:tcPr>
          <w:p w14:paraId="4D4C5E88" w14:textId="77777777" w:rsidR="00FD0667" w:rsidRPr="000027A7" w:rsidRDefault="00FD0667" w:rsidP="00FD0667">
            <w:pPr>
              <w:pStyle w:val="broodtekst"/>
              <w:rPr>
                <w:b/>
              </w:rPr>
            </w:pPr>
            <w:r w:rsidRPr="000027A7">
              <w:rPr>
                <w:b/>
              </w:rPr>
              <w:t>VSE-10</w:t>
            </w:r>
            <w:r>
              <w:rPr>
                <w:b/>
              </w:rPr>
              <w:t>1</w:t>
            </w:r>
          </w:p>
        </w:tc>
        <w:tc>
          <w:tcPr>
            <w:tcW w:w="850" w:type="dxa"/>
            <w:shd w:val="clear" w:color="auto" w:fill="E6E6E6"/>
          </w:tcPr>
          <w:p w14:paraId="05D371BC" w14:textId="77777777" w:rsidR="00FD0667" w:rsidRPr="000027A7" w:rsidRDefault="00FD0667" w:rsidP="00FD0667">
            <w:pPr>
              <w:pStyle w:val="broodtekst"/>
              <w:rPr>
                <w:b/>
              </w:rPr>
            </w:pPr>
            <w:r w:rsidRPr="000027A7">
              <w:rPr>
                <w:b/>
                <w:sz w:val="12"/>
              </w:rPr>
              <w:t>Ref ISO 27000</w:t>
            </w:r>
          </w:p>
        </w:tc>
        <w:tc>
          <w:tcPr>
            <w:tcW w:w="5387" w:type="dxa"/>
            <w:gridSpan w:val="4"/>
            <w:shd w:val="clear" w:color="auto" w:fill="E6E6E6"/>
          </w:tcPr>
          <w:p w14:paraId="1BBEE31C" w14:textId="77777777" w:rsidR="00FD0667" w:rsidRPr="000027A7" w:rsidRDefault="00FD0667" w:rsidP="00FD0667">
            <w:pPr>
              <w:pStyle w:val="broodtekst"/>
              <w:rPr>
                <w:b/>
              </w:rPr>
            </w:pPr>
            <w:r w:rsidRPr="000027A7">
              <w:rPr>
                <w:b/>
              </w:rPr>
              <w:t>Security - Acquisitie, ontwikkeling en onderhoud van apparatuur en programmatuur</w:t>
            </w:r>
          </w:p>
          <w:p w14:paraId="051B6A4A" w14:textId="77777777" w:rsidR="00FD0667" w:rsidRPr="000027A7" w:rsidRDefault="00FD0667" w:rsidP="00FD0667">
            <w:pPr>
              <w:pStyle w:val="broodtekst"/>
              <w:rPr>
                <w:b/>
              </w:rPr>
            </w:pPr>
          </w:p>
        </w:tc>
        <w:tc>
          <w:tcPr>
            <w:tcW w:w="2268" w:type="dxa"/>
            <w:shd w:val="clear" w:color="auto" w:fill="86C490"/>
          </w:tcPr>
          <w:p w14:paraId="07C94671"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5C2D7807" w14:textId="77777777" w:rsidTr="008B7E54">
        <w:trPr>
          <w:trHeight w:val="597"/>
        </w:trPr>
        <w:tc>
          <w:tcPr>
            <w:tcW w:w="1413" w:type="dxa"/>
          </w:tcPr>
          <w:p w14:paraId="4D2ABFBF" w14:textId="77777777" w:rsidR="00FD0667" w:rsidRPr="007D1D2D" w:rsidRDefault="00FD0667" w:rsidP="00FD0667">
            <w:pPr>
              <w:pStyle w:val="broodtekst"/>
            </w:pPr>
            <w:r w:rsidRPr="007D1D2D">
              <w:lastRenderedPageBreak/>
              <w:t>Eis:</w:t>
            </w:r>
          </w:p>
          <w:p w14:paraId="7C0AD960" w14:textId="77777777" w:rsidR="00FD0667" w:rsidRPr="000027A7" w:rsidRDefault="00FD0667" w:rsidP="00FD0667">
            <w:pPr>
              <w:pStyle w:val="broodtekst"/>
            </w:pPr>
          </w:p>
        </w:tc>
        <w:tc>
          <w:tcPr>
            <w:tcW w:w="850" w:type="dxa"/>
          </w:tcPr>
          <w:p w14:paraId="474233A8" w14:textId="77777777" w:rsidR="00FD0667" w:rsidRPr="00316A79" w:rsidRDefault="00FD0667" w:rsidP="00FD0667">
            <w:pPr>
              <w:pStyle w:val="Broodtekst0"/>
              <w:jc w:val="right"/>
              <w:rPr>
                <w:rFonts w:cstheme="minorHAnsi"/>
                <w:sz w:val="16"/>
                <w:szCs w:val="16"/>
              </w:rPr>
            </w:pPr>
            <w:r w:rsidRPr="00316A79">
              <w:rPr>
                <w:rFonts w:cs="Calibri"/>
                <w:sz w:val="16"/>
                <w:szCs w:val="16"/>
              </w:rPr>
              <w:t>14.2.8b</w:t>
            </w:r>
          </w:p>
        </w:tc>
        <w:tc>
          <w:tcPr>
            <w:tcW w:w="5387" w:type="dxa"/>
            <w:gridSpan w:val="4"/>
          </w:tcPr>
          <w:p w14:paraId="51C49091" w14:textId="77777777" w:rsidR="00FD0667" w:rsidRPr="000027A7" w:rsidRDefault="00FD0667" w:rsidP="00FD0667">
            <w:pPr>
              <w:rPr>
                <w:rFonts w:ascii="Verdana" w:hAnsi="Verdana"/>
                <w:lang w:eastAsia="ar-SA"/>
              </w:rPr>
            </w:pPr>
            <w:r w:rsidRPr="007D1D2D">
              <w:rPr>
                <w:rFonts w:ascii="Verdana" w:hAnsi="Verdana"/>
                <w:lang w:eastAsia="ar-SA"/>
              </w:rPr>
              <w:t>Alle bekende kwetsbaarheden op informatiesystemen betrokken bij de Prestatie zijn verholpen voordat deze informatiesystemen in productie worden genomen.</w:t>
            </w:r>
          </w:p>
        </w:tc>
        <w:tc>
          <w:tcPr>
            <w:tcW w:w="2268" w:type="dxa"/>
          </w:tcPr>
          <w:p w14:paraId="7CEAF106"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722FAA2B" w14:textId="77777777" w:rsidTr="008B7E54">
        <w:trPr>
          <w:trHeight w:val="1014"/>
        </w:trPr>
        <w:tc>
          <w:tcPr>
            <w:tcW w:w="1413" w:type="dxa"/>
          </w:tcPr>
          <w:p w14:paraId="57628054" w14:textId="77777777" w:rsidR="00FD0667" w:rsidRPr="007D1D2D" w:rsidRDefault="00FD0667" w:rsidP="00FD0667">
            <w:pPr>
              <w:pStyle w:val="broodtekst"/>
            </w:pPr>
            <w:r w:rsidRPr="007D1D2D">
              <w:t>Toelichting:</w:t>
            </w:r>
          </w:p>
        </w:tc>
        <w:tc>
          <w:tcPr>
            <w:tcW w:w="850" w:type="dxa"/>
          </w:tcPr>
          <w:p w14:paraId="78E203E8" w14:textId="77777777" w:rsidR="00FD0667" w:rsidRPr="00316A79" w:rsidRDefault="00FD0667" w:rsidP="00FD0667">
            <w:pPr>
              <w:pStyle w:val="Broodtekst0"/>
              <w:jc w:val="right"/>
              <w:rPr>
                <w:sz w:val="16"/>
                <w:szCs w:val="16"/>
              </w:rPr>
            </w:pPr>
          </w:p>
        </w:tc>
        <w:tc>
          <w:tcPr>
            <w:tcW w:w="5387" w:type="dxa"/>
            <w:gridSpan w:val="4"/>
          </w:tcPr>
          <w:p w14:paraId="11BCE2FB" w14:textId="77777777" w:rsidR="00FD0667" w:rsidRPr="00316A79" w:rsidRDefault="00FD0667" w:rsidP="00FD0667">
            <w:pPr>
              <w:rPr>
                <w:rFonts w:ascii="Verdana" w:hAnsi="Verdana"/>
                <w:sz w:val="16"/>
                <w:szCs w:val="16"/>
              </w:rPr>
            </w:pPr>
            <w:r w:rsidRPr="007D1D2D">
              <w:rPr>
                <w:rFonts w:ascii="Verdana" w:hAnsi="Verdana"/>
                <w:lang w:eastAsia="ar-SA"/>
              </w:rPr>
              <w:t xml:space="preserve">OPMERKING: Indien de Prestatie uitsluitend bestaat uit de aankoop van informatiesystemen moet deze tekst worden geïnterpreteerd als volgt dat het informatiesysteem standaard beschikt over de </w:t>
            </w:r>
            <w:r w:rsidRPr="000027A7">
              <w:rPr>
                <w:rFonts w:ascii="Verdana" w:hAnsi="Verdana"/>
                <w:lang w:eastAsia="ar-SA"/>
              </w:rPr>
              <w:t>functionaliteit.</w:t>
            </w:r>
          </w:p>
        </w:tc>
        <w:tc>
          <w:tcPr>
            <w:tcW w:w="2268" w:type="dxa"/>
          </w:tcPr>
          <w:p w14:paraId="165C68DD"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00AA0F53" w14:textId="77777777" w:rsidTr="008B7E54">
        <w:trPr>
          <w:trHeight w:val="414"/>
        </w:trPr>
        <w:tc>
          <w:tcPr>
            <w:tcW w:w="1413" w:type="dxa"/>
          </w:tcPr>
          <w:p w14:paraId="29A02331" w14:textId="77777777" w:rsidR="00FD0667" w:rsidRPr="007D1D2D" w:rsidRDefault="00FD0667" w:rsidP="00FD0667">
            <w:pPr>
              <w:pStyle w:val="broodtekst"/>
            </w:pPr>
            <w:r w:rsidRPr="007D1D2D">
              <w:t>Verificatie:</w:t>
            </w:r>
          </w:p>
        </w:tc>
        <w:tc>
          <w:tcPr>
            <w:tcW w:w="850" w:type="dxa"/>
          </w:tcPr>
          <w:p w14:paraId="7F72D41B" w14:textId="77777777" w:rsidR="00FD0667" w:rsidRPr="000027A7" w:rsidRDefault="00FD0667" w:rsidP="00FD0667">
            <w:pPr>
              <w:pStyle w:val="broodtekst"/>
              <w:keepNext/>
            </w:pPr>
          </w:p>
        </w:tc>
        <w:tc>
          <w:tcPr>
            <w:tcW w:w="5387" w:type="dxa"/>
            <w:gridSpan w:val="4"/>
          </w:tcPr>
          <w:p w14:paraId="734010AF" w14:textId="77777777" w:rsidR="00FD0667" w:rsidRPr="000027A7" w:rsidRDefault="00FD0667" w:rsidP="00FD0667">
            <w:pPr>
              <w:pStyle w:val="broodtekst"/>
              <w:keepNext/>
            </w:pPr>
            <w:r w:rsidRPr="000027A7">
              <w:t xml:space="preserve">Documentatie, </w:t>
            </w:r>
            <w:r>
              <w:t>Meting, T</w:t>
            </w:r>
            <w:r w:rsidRPr="000027A7">
              <w:t xml:space="preserve">est conform </w:t>
            </w:r>
            <w:r w:rsidRPr="000027A7">
              <w:rPr>
                <w:i/>
              </w:rPr>
              <w:t>NEN/IEC ISO 27000</w:t>
            </w:r>
            <w:r>
              <w:t>.</w:t>
            </w:r>
          </w:p>
        </w:tc>
        <w:tc>
          <w:tcPr>
            <w:tcW w:w="2268" w:type="dxa"/>
          </w:tcPr>
          <w:p w14:paraId="7BCCF398"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634D2B83" w14:textId="77777777" w:rsidTr="008B7E54">
        <w:trPr>
          <w:trHeight w:val="416"/>
        </w:trPr>
        <w:tc>
          <w:tcPr>
            <w:tcW w:w="1413" w:type="dxa"/>
            <w:shd w:val="clear" w:color="auto" w:fill="E6E6E6"/>
          </w:tcPr>
          <w:p w14:paraId="171A956F" w14:textId="77777777" w:rsidR="00FD0667" w:rsidRPr="000027A7" w:rsidRDefault="00FD0667" w:rsidP="00FD0667">
            <w:pPr>
              <w:pStyle w:val="broodtekst"/>
              <w:rPr>
                <w:b/>
              </w:rPr>
            </w:pPr>
            <w:r w:rsidRPr="000027A7">
              <w:rPr>
                <w:b/>
              </w:rPr>
              <w:t>VSE-10</w:t>
            </w:r>
            <w:r>
              <w:rPr>
                <w:b/>
              </w:rPr>
              <w:t>2</w:t>
            </w:r>
          </w:p>
        </w:tc>
        <w:tc>
          <w:tcPr>
            <w:tcW w:w="850" w:type="dxa"/>
            <w:shd w:val="clear" w:color="auto" w:fill="E6E6E6"/>
          </w:tcPr>
          <w:p w14:paraId="71E3723A" w14:textId="77777777" w:rsidR="00FD0667" w:rsidRPr="000027A7" w:rsidRDefault="00FD0667" w:rsidP="00FD0667">
            <w:pPr>
              <w:pStyle w:val="broodtekst"/>
              <w:rPr>
                <w:b/>
              </w:rPr>
            </w:pPr>
            <w:r w:rsidRPr="000027A7">
              <w:rPr>
                <w:b/>
                <w:sz w:val="12"/>
              </w:rPr>
              <w:t>Ref ISO 27000</w:t>
            </w:r>
          </w:p>
        </w:tc>
        <w:tc>
          <w:tcPr>
            <w:tcW w:w="5387" w:type="dxa"/>
            <w:gridSpan w:val="4"/>
            <w:shd w:val="clear" w:color="auto" w:fill="E6E6E6"/>
          </w:tcPr>
          <w:p w14:paraId="3DA21B89" w14:textId="77777777" w:rsidR="00FD0667" w:rsidRPr="000027A7" w:rsidRDefault="00FD0667" w:rsidP="00FD0667">
            <w:pPr>
              <w:pStyle w:val="broodtekst"/>
              <w:rPr>
                <w:b/>
              </w:rPr>
            </w:pPr>
            <w:r w:rsidRPr="000027A7">
              <w:rPr>
                <w:b/>
              </w:rPr>
              <w:t>Security - Acquisitie, ontwikkeling en onderhoud van apparatuur en programmatuur</w:t>
            </w:r>
          </w:p>
          <w:p w14:paraId="0F072DC4" w14:textId="77777777" w:rsidR="00FD0667" w:rsidRPr="000027A7" w:rsidRDefault="00FD0667" w:rsidP="00FD0667">
            <w:pPr>
              <w:pStyle w:val="broodtekst"/>
              <w:rPr>
                <w:b/>
              </w:rPr>
            </w:pPr>
          </w:p>
        </w:tc>
        <w:tc>
          <w:tcPr>
            <w:tcW w:w="2268" w:type="dxa"/>
            <w:shd w:val="clear" w:color="auto" w:fill="86C490"/>
          </w:tcPr>
          <w:p w14:paraId="21736743"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1F08BA17" w14:textId="77777777" w:rsidTr="008B7E54">
        <w:trPr>
          <w:trHeight w:val="597"/>
        </w:trPr>
        <w:tc>
          <w:tcPr>
            <w:tcW w:w="1413" w:type="dxa"/>
          </w:tcPr>
          <w:p w14:paraId="228B26F2" w14:textId="77777777" w:rsidR="00FD0667" w:rsidRPr="007D1D2D" w:rsidRDefault="00FD0667" w:rsidP="00FD0667">
            <w:pPr>
              <w:pStyle w:val="broodtekst"/>
            </w:pPr>
            <w:r w:rsidRPr="007D1D2D">
              <w:t>Eis:</w:t>
            </w:r>
          </w:p>
          <w:p w14:paraId="4F61CA09" w14:textId="77777777" w:rsidR="00FD0667" w:rsidRPr="000027A7" w:rsidRDefault="00FD0667" w:rsidP="00FD0667">
            <w:pPr>
              <w:pStyle w:val="broodtekst"/>
            </w:pPr>
          </w:p>
        </w:tc>
        <w:tc>
          <w:tcPr>
            <w:tcW w:w="850" w:type="dxa"/>
          </w:tcPr>
          <w:p w14:paraId="759096FB" w14:textId="77777777" w:rsidR="00FD0667" w:rsidRPr="00316A79" w:rsidRDefault="00FD0667" w:rsidP="00FD0667">
            <w:pPr>
              <w:pStyle w:val="Broodtekst0"/>
              <w:jc w:val="right"/>
              <w:rPr>
                <w:rFonts w:cstheme="minorHAnsi"/>
                <w:sz w:val="16"/>
                <w:szCs w:val="16"/>
              </w:rPr>
            </w:pPr>
            <w:r w:rsidRPr="00316A79">
              <w:rPr>
                <w:rFonts w:cs="Calibri"/>
                <w:sz w:val="16"/>
                <w:szCs w:val="16"/>
              </w:rPr>
              <w:t>14.2.9a</w:t>
            </w:r>
          </w:p>
        </w:tc>
        <w:tc>
          <w:tcPr>
            <w:tcW w:w="5387" w:type="dxa"/>
            <w:gridSpan w:val="4"/>
          </w:tcPr>
          <w:p w14:paraId="46FD019C" w14:textId="77777777" w:rsidR="00FD0667" w:rsidRPr="00316A79" w:rsidRDefault="00FD0667" w:rsidP="00FD0667">
            <w:pPr>
              <w:rPr>
                <w:rFonts w:ascii="Verdana" w:hAnsi="Verdana"/>
                <w:sz w:val="16"/>
                <w:szCs w:val="16"/>
              </w:rPr>
            </w:pPr>
            <w:r w:rsidRPr="007D1D2D">
              <w:rPr>
                <w:rFonts w:ascii="Verdana" w:hAnsi="Verdana"/>
                <w:lang w:eastAsia="ar-SA"/>
              </w:rPr>
              <w:t>Informatiesystemen betrokken bij de Prestatie dienen een acceptatietest te hebben ondergaan op alle in dit overeenkomst vermelde systeemeisen voordat deze systemen in productie worden genomen.</w:t>
            </w:r>
          </w:p>
        </w:tc>
        <w:tc>
          <w:tcPr>
            <w:tcW w:w="2268" w:type="dxa"/>
          </w:tcPr>
          <w:p w14:paraId="7333A332"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7FEFEABD" w14:textId="77777777" w:rsidTr="008B7E54">
        <w:trPr>
          <w:trHeight w:val="1014"/>
        </w:trPr>
        <w:tc>
          <w:tcPr>
            <w:tcW w:w="1413" w:type="dxa"/>
          </w:tcPr>
          <w:p w14:paraId="2CD7C0D3" w14:textId="77777777" w:rsidR="00FD0667" w:rsidRPr="000027A7" w:rsidRDefault="00FD0667" w:rsidP="00FD0667">
            <w:pPr>
              <w:pStyle w:val="broodtekst"/>
            </w:pPr>
            <w:r w:rsidRPr="007D1D2D">
              <w:t>Toelichting:</w:t>
            </w:r>
          </w:p>
        </w:tc>
        <w:tc>
          <w:tcPr>
            <w:tcW w:w="850" w:type="dxa"/>
          </w:tcPr>
          <w:p w14:paraId="6C0D2887" w14:textId="77777777" w:rsidR="00FD0667" w:rsidRPr="00316A79" w:rsidRDefault="00FD0667" w:rsidP="00FD0667">
            <w:pPr>
              <w:pStyle w:val="Broodtekst0"/>
              <w:jc w:val="right"/>
              <w:rPr>
                <w:sz w:val="16"/>
                <w:szCs w:val="16"/>
              </w:rPr>
            </w:pPr>
          </w:p>
        </w:tc>
        <w:tc>
          <w:tcPr>
            <w:tcW w:w="5387" w:type="dxa"/>
            <w:gridSpan w:val="4"/>
          </w:tcPr>
          <w:p w14:paraId="4FD8C6FE" w14:textId="77777777" w:rsidR="00FD0667" w:rsidRPr="00316A79" w:rsidRDefault="00FD0667" w:rsidP="00FD0667">
            <w:pPr>
              <w:rPr>
                <w:rFonts w:ascii="Verdana" w:hAnsi="Verdana"/>
                <w:sz w:val="16"/>
                <w:szCs w:val="16"/>
              </w:rPr>
            </w:pPr>
            <w:r w:rsidRPr="007D1D2D">
              <w:rPr>
                <w:rFonts w:ascii="Verdana" w:hAnsi="Verdana"/>
                <w:lang w:eastAsia="ar-SA"/>
              </w:rPr>
              <w:t>OPMERKING: Indien de Prestatie uitsluitend bestaat uit de aankoop van informatiesystemen moet deze tekst worden geïnterpreteerd als volgt dat het informatiesysteem standaard beschikt over de functionaliteit.</w:t>
            </w:r>
          </w:p>
        </w:tc>
        <w:tc>
          <w:tcPr>
            <w:tcW w:w="2268" w:type="dxa"/>
          </w:tcPr>
          <w:p w14:paraId="4A56D32B"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28E97917" w14:textId="77777777" w:rsidTr="008B7E54">
        <w:trPr>
          <w:trHeight w:val="414"/>
        </w:trPr>
        <w:tc>
          <w:tcPr>
            <w:tcW w:w="1413" w:type="dxa"/>
          </w:tcPr>
          <w:p w14:paraId="320D57DC" w14:textId="77777777" w:rsidR="00FD0667" w:rsidRPr="007D1D2D" w:rsidRDefault="00FD0667" w:rsidP="00FD0667">
            <w:pPr>
              <w:pStyle w:val="broodtekst"/>
            </w:pPr>
            <w:r w:rsidRPr="007D1D2D">
              <w:t>Verificatie:</w:t>
            </w:r>
          </w:p>
        </w:tc>
        <w:tc>
          <w:tcPr>
            <w:tcW w:w="850" w:type="dxa"/>
          </w:tcPr>
          <w:p w14:paraId="44F06EDC" w14:textId="77777777" w:rsidR="00FD0667" w:rsidRPr="000027A7" w:rsidRDefault="00FD0667" w:rsidP="00FD0667">
            <w:pPr>
              <w:pStyle w:val="broodtekst"/>
              <w:keepNext/>
            </w:pPr>
          </w:p>
        </w:tc>
        <w:tc>
          <w:tcPr>
            <w:tcW w:w="5387" w:type="dxa"/>
            <w:gridSpan w:val="4"/>
          </w:tcPr>
          <w:p w14:paraId="56D9C2E4" w14:textId="77777777" w:rsidR="00FD0667" w:rsidRPr="000027A7" w:rsidRDefault="00FD0667" w:rsidP="00FD0667">
            <w:pPr>
              <w:pStyle w:val="broodtekst"/>
              <w:keepNext/>
            </w:pPr>
            <w:r>
              <w:t>Documentatie, Meting, T</w:t>
            </w:r>
            <w:r w:rsidRPr="000027A7">
              <w:t xml:space="preserve">est conform </w:t>
            </w:r>
            <w:r w:rsidRPr="000027A7">
              <w:rPr>
                <w:i/>
              </w:rPr>
              <w:t>NEN/IEC ISO 27000</w:t>
            </w:r>
            <w:r>
              <w:t>.</w:t>
            </w:r>
          </w:p>
        </w:tc>
        <w:tc>
          <w:tcPr>
            <w:tcW w:w="2268" w:type="dxa"/>
          </w:tcPr>
          <w:p w14:paraId="7B167DEA"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2DC29534" w14:textId="77777777" w:rsidTr="008B7E54">
        <w:trPr>
          <w:trHeight w:val="416"/>
        </w:trPr>
        <w:tc>
          <w:tcPr>
            <w:tcW w:w="1413" w:type="dxa"/>
            <w:shd w:val="clear" w:color="auto" w:fill="E6E6E6"/>
          </w:tcPr>
          <w:p w14:paraId="1FD71D3B" w14:textId="77777777" w:rsidR="00FD0667" w:rsidRPr="000027A7" w:rsidRDefault="00FD0667" w:rsidP="00FD0667">
            <w:pPr>
              <w:pStyle w:val="broodtekst"/>
              <w:rPr>
                <w:b/>
              </w:rPr>
            </w:pPr>
            <w:r w:rsidRPr="007D1D2D">
              <w:rPr>
                <w:b/>
              </w:rPr>
              <w:t>VSE-</w:t>
            </w:r>
            <w:r w:rsidRPr="000027A7">
              <w:rPr>
                <w:b/>
              </w:rPr>
              <w:t>10</w:t>
            </w:r>
            <w:r>
              <w:rPr>
                <w:b/>
              </w:rPr>
              <w:t>3</w:t>
            </w:r>
          </w:p>
        </w:tc>
        <w:tc>
          <w:tcPr>
            <w:tcW w:w="850" w:type="dxa"/>
            <w:shd w:val="clear" w:color="auto" w:fill="E6E6E6"/>
          </w:tcPr>
          <w:p w14:paraId="1A892AEA" w14:textId="77777777" w:rsidR="00FD0667" w:rsidRPr="000027A7" w:rsidRDefault="00FD0667" w:rsidP="00FD0667">
            <w:pPr>
              <w:pStyle w:val="broodtekst"/>
              <w:rPr>
                <w:b/>
              </w:rPr>
            </w:pPr>
            <w:r w:rsidRPr="000027A7">
              <w:rPr>
                <w:b/>
                <w:sz w:val="12"/>
              </w:rPr>
              <w:t>Ref ISO 27000</w:t>
            </w:r>
          </w:p>
        </w:tc>
        <w:tc>
          <w:tcPr>
            <w:tcW w:w="5387" w:type="dxa"/>
            <w:gridSpan w:val="4"/>
            <w:shd w:val="clear" w:color="auto" w:fill="E6E6E6"/>
          </w:tcPr>
          <w:p w14:paraId="1B401B9E" w14:textId="77777777" w:rsidR="00FD0667" w:rsidRPr="000027A7" w:rsidRDefault="00FD0667" w:rsidP="00FD0667">
            <w:pPr>
              <w:pStyle w:val="broodtekst"/>
              <w:rPr>
                <w:b/>
              </w:rPr>
            </w:pPr>
            <w:r w:rsidRPr="000027A7">
              <w:rPr>
                <w:b/>
              </w:rPr>
              <w:t>Security - Acquisitie, ontwikkeling en onderhoud van apparatuur en programmatuur</w:t>
            </w:r>
          </w:p>
          <w:p w14:paraId="05703041" w14:textId="77777777" w:rsidR="00FD0667" w:rsidRPr="000027A7" w:rsidRDefault="00FD0667" w:rsidP="00FD0667">
            <w:pPr>
              <w:pStyle w:val="broodtekst"/>
              <w:rPr>
                <w:b/>
              </w:rPr>
            </w:pPr>
          </w:p>
        </w:tc>
        <w:tc>
          <w:tcPr>
            <w:tcW w:w="2268" w:type="dxa"/>
            <w:shd w:val="clear" w:color="auto" w:fill="86C490"/>
          </w:tcPr>
          <w:p w14:paraId="3BF7D567"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40AE5D4A" w14:textId="77777777" w:rsidTr="008B7E54">
        <w:trPr>
          <w:trHeight w:val="597"/>
        </w:trPr>
        <w:tc>
          <w:tcPr>
            <w:tcW w:w="1413" w:type="dxa"/>
          </w:tcPr>
          <w:p w14:paraId="1CE2BBFE" w14:textId="77777777" w:rsidR="00FD0667" w:rsidRPr="007D1D2D" w:rsidRDefault="00FD0667" w:rsidP="00FD0667">
            <w:pPr>
              <w:pStyle w:val="broodtekst"/>
            </w:pPr>
            <w:r w:rsidRPr="007D1D2D">
              <w:t>Eis:</w:t>
            </w:r>
          </w:p>
          <w:p w14:paraId="4152B96B" w14:textId="77777777" w:rsidR="00FD0667" w:rsidRPr="000027A7" w:rsidRDefault="00FD0667" w:rsidP="00FD0667">
            <w:pPr>
              <w:pStyle w:val="broodtekst"/>
            </w:pPr>
          </w:p>
        </w:tc>
        <w:tc>
          <w:tcPr>
            <w:tcW w:w="850" w:type="dxa"/>
          </w:tcPr>
          <w:p w14:paraId="1DA015EA" w14:textId="77777777" w:rsidR="00FD0667" w:rsidRPr="00316A79" w:rsidRDefault="00FD0667" w:rsidP="00FD0667">
            <w:pPr>
              <w:pStyle w:val="Broodtekst0"/>
              <w:jc w:val="right"/>
              <w:rPr>
                <w:rFonts w:cstheme="minorHAnsi"/>
                <w:sz w:val="16"/>
                <w:szCs w:val="16"/>
              </w:rPr>
            </w:pPr>
            <w:r w:rsidRPr="00316A79">
              <w:rPr>
                <w:rFonts w:cs="Calibri"/>
                <w:sz w:val="16"/>
                <w:szCs w:val="16"/>
              </w:rPr>
              <w:t>14.2.9b</w:t>
            </w:r>
          </w:p>
        </w:tc>
        <w:tc>
          <w:tcPr>
            <w:tcW w:w="5387" w:type="dxa"/>
            <w:gridSpan w:val="4"/>
          </w:tcPr>
          <w:p w14:paraId="217575E5" w14:textId="77777777" w:rsidR="00FD0667" w:rsidRPr="000027A7" w:rsidRDefault="00FD0667" w:rsidP="00FD0667">
            <w:pPr>
              <w:rPr>
                <w:rFonts w:ascii="Verdana" w:hAnsi="Verdana"/>
                <w:lang w:eastAsia="ar-SA"/>
              </w:rPr>
            </w:pPr>
            <w:r w:rsidRPr="007D1D2D">
              <w:rPr>
                <w:rFonts w:ascii="Verdana" w:hAnsi="Verdana"/>
                <w:lang w:eastAsia="ar-SA"/>
              </w:rPr>
              <w:t>Informatiesystemen betrokken bij de Prestatie dienen niet in productie genomen te worden voordat alle bevindingen uit de acceptatietest zijn verholpen.</w:t>
            </w:r>
          </w:p>
        </w:tc>
        <w:tc>
          <w:tcPr>
            <w:tcW w:w="2268" w:type="dxa"/>
          </w:tcPr>
          <w:p w14:paraId="32389B66"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FD0667" w14:paraId="7FD886AA" w14:textId="77777777" w:rsidTr="008B7E54">
        <w:trPr>
          <w:trHeight w:val="1014"/>
        </w:trPr>
        <w:tc>
          <w:tcPr>
            <w:tcW w:w="1413" w:type="dxa"/>
          </w:tcPr>
          <w:p w14:paraId="7C3DB36D" w14:textId="77777777" w:rsidR="00FD0667" w:rsidRPr="007D1D2D" w:rsidRDefault="00FD0667" w:rsidP="00FD0667">
            <w:pPr>
              <w:pStyle w:val="broodtekst"/>
            </w:pPr>
            <w:r w:rsidRPr="007D1D2D">
              <w:t>Toelichting:</w:t>
            </w:r>
          </w:p>
        </w:tc>
        <w:tc>
          <w:tcPr>
            <w:tcW w:w="850" w:type="dxa"/>
          </w:tcPr>
          <w:p w14:paraId="66194ABE" w14:textId="77777777" w:rsidR="00FD0667" w:rsidRPr="00316A79" w:rsidRDefault="00FD0667" w:rsidP="00FD0667">
            <w:pPr>
              <w:pStyle w:val="Broodtekst0"/>
              <w:jc w:val="right"/>
              <w:rPr>
                <w:sz w:val="16"/>
                <w:szCs w:val="16"/>
              </w:rPr>
            </w:pPr>
          </w:p>
        </w:tc>
        <w:tc>
          <w:tcPr>
            <w:tcW w:w="5387" w:type="dxa"/>
            <w:gridSpan w:val="4"/>
          </w:tcPr>
          <w:p w14:paraId="73553576" w14:textId="77777777" w:rsidR="00FD0667" w:rsidRPr="00316A79" w:rsidRDefault="00FD0667" w:rsidP="00FD0667">
            <w:pPr>
              <w:rPr>
                <w:rFonts w:ascii="Verdana" w:hAnsi="Verdana"/>
                <w:sz w:val="16"/>
                <w:szCs w:val="16"/>
              </w:rPr>
            </w:pPr>
            <w:r w:rsidRPr="007D1D2D">
              <w:rPr>
                <w:rFonts w:ascii="Verdana" w:hAnsi="Verdana"/>
                <w:lang w:eastAsia="ar-SA"/>
              </w:rPr>
              <w:t>OPMERKING: Indien de Prestatie uitsluitend bestaat uit de aankoop van informatiesystemen moet deze tekst worden geïnterpreteerd als volgt dat het informatiesysteem standaard beschikt over de functionaliteit.</w:t>
            </w:r>
          </w:p>
        </w:tc>
        <w:tc>
          <w:tcPr>
            <w:tcW w:w="2268" w:type="dxa"/>
          </w:tcPr>
          <w:p w14:paraId="26F0D2ED" w14:textId="77777777" w:rsidR="00FD0667" w:rsidRPr="00FD0667" w:rsidRDefault="00FD0667" w:rsidP="00FD0667">
            <w:pPr>
              <w:suppressAutoHyphens/>
              <w:autoSpaceDE w:val="0"/>
              <w:spacing w:before="40" w:after="40" w:line="240" w:lineRule="atLeast"/>
              <w:rPr>
                <w:rFonts w:ascii="Verdana" w:eastAsia="Times New Roman" w:hAnsi="Verdana" w:cs="Times New Roman"/>
                <w:b/>
                <w:lang w:eastAsia="ar-SA"/>
              </w:rPr>
            </w:pPr>
          </w:p>
        </w:tc>
      </w:tr>
      <w:tr w:rsidR="00FD0667" w:rsidRPr="00282E32" w14:paraId="5EA04423" w14:textId="77777777" w:rsidTr="008B7E54">
        <w:trPr>
          <w:trHeight w:val="414"/>
        </w:trPr>
        <w:tc>
          <w:tcPr>
            <w:tcW w:w="1413" w:type="dxa"/>
          </w:tcPr>
          <w:p w14:paraId="30B32D48" w14:textId="77777777" w:rsidR="00FD0667" w:rsidRPr="007D1D2D" w:rsidRDefault="00FD0667" w:rsidP="00FD0667">
            <w:pPr>
              <w:pStyle w:val="broodtekst"/>
            </w:pPr>
            <w:r w:rsidRPr="007D1D2D">
              <w:t>Verificatie:</w:t>
            </w:r>
          </w:p>
        </w:tc>
        <w:tc>
          <w:tcPr>
            <w:tcW w:w="850" w:type="dxa"/>
          </w:tcPr>
          <w:p w14:paraId="64DCF101" w14:textId="77777777" w:rsidR="00FD0667" w:rsidRPr="000027A7" w:rsidRDefault="00FD0667" w:rsidP="00FD0667">
            <w:pPr>
              <w:pStyle w:val="broodtekst"/>
              <w:keepNext/>
            </w:pPr>
          </w:p>
        </w:tc>
        <w:tc>
          <w:tcPr>
            <w:tcW w:w="5387" w:type="dxa"/>
            <w:gridSpan w:val="4"/>
          </w:tcPr>
          <w:p w14:paraId="0B16A901" w14:textId="77777777" w:rsidR="00FD0667" w:rsidRPr="000027A7" w:rsidRDefault="00FD0667" w:rsidP="00FD0667">
            <w:pPr>
              <w:pStyle w:val="broodtekst"/>
              <w:keepNext/>
            </w:pPr>
            <w:r>
              <w:t>Documentatie, Meting, T</w:t>
            </w:r>
            <w:r w:rsidRPr="000027A7">
              <w:t xml:space="preserve">est conform </w:t>
            </w:r>
            <w:r w:rsidRPr="000027A7">
              <w:rPr>
                <w:i/>
              </w:rPr>
              <w:t>NEN/IEC ISO 27000</w:t>
            </w:r>
            <w:r>
              <w:t>.</w:t>
            </w:r>
          </w:p>
        </w:tc>
        <w:tc>
          <w:tcPr>
            <w:tcW w:w="2268" w:type="dxa"/>
          </w:tcPr>
          <w:p w14:paraId="7F5E4594"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055DD4" w14:paraId="0E58E304" w14:textId="77777777" w:rsidTr="008B7E54">
        <w:trPr>
          <w:trHeight w:val="416"/>
        </w:trPr>
        <w:tc>
          <w:tcPr>
            <w:tcW w:w="1413" w:type="dxa"/>
            <w:shd w:val="clear" w:color="auto" w:fill="E6E6E6"/>
          </w:tcPr>
          <w:p w14:paraId="4562D8D8" w14:textId="77777777" w:rsidR="00FD0667" w:rsidRPr="000027A7" w:rsidRDefault="00FD0667" w:rsidP="00FD0667">
            <w:pPr>
              <w:pStyle w:val="broodtekst"/>
              <w:rPr>
                <w:b/>
              </w:rPr>
            </w:pPr>
            <w:r w:rsidRPr="007D1D2D">
              <w:rPr>
                <w:b/>
              </w:rPr>
              <w:t>VSE-</w:t>
            </w:r>
            <w:r w:rsidRPr="000027A7">
              <w:rPr>
                <w:b/>
              </w:rPr>
              <w:t>10</w:t>
            </w:r>
            <w:r>
              <w:rPr>
                <w:b/>
              </w:rPr>
              <w:t>4</w:t>
            </w:r>
          </w:p>
        </w:tc>
        <w:tc>
          <w:tcPr>
            <w:tcW w:w="850" w:type="dxa"/>
            <w:shd w:val="clear" w:color="auto" w:fill="E6E6E6"/>
          </w:tcPr>
          <w:p w14:paraId="7C25A00C" w14:textId="77777777" w:rsidR="00FD0667" w:rsidRPr="000027A7" w:rsidRDefault="00FD0667" w:rsidP="00FD0667">
            <w:pPr>
              <w:pStyle w:val="broodtekst"/>
              <w:rPr>
                <w:b/>
              </w:rPr>
            </w:pPr>
            <w:r w:rsidRPr="000027A7">
              <w:rPr>
                <w:b/>
                <w:sz w:val="12"/>
              </w:rPr>
              <w:t>Ref ISO 27000</w:t>
            </w:r>
          </w:p>
        </w:tc>
        <w:tc>
          <w:tcPr>
            <w:tcW w:w="5387" w:type="dxa"/>
            <w:gridSpan w:val="4"/>
            <w:shd w:val="clear" w:color="auto" w:fill="E6E6E6"/>
          </w:tcPr>
          <w:p w14:paraId="4A79D46F" w14:textId="77777777" w:rsidR="00FD0667" w:rsidRPr="000027A7" w:rsidRDefault="00FD0667" w:rsidP="00FD0667">
            <w:pPr>
              <w:pStyle w:val="broodtekst"/>
              <w:rPr>
                <w:b/>
              </w:rPr>
            </w:pPr>
            <w:r w:rsidRPr="000027A7">
              <w:rPr>
                <w:b/>
              </w:rPr>
              <w:t>Security - Naleving</w:t>
            </w:r>
          </w:p>
          <w:p w14:paraId="3ED78BB4" w14:textId="77777777" w:rsidR="00FD0667" w:rsidRPr="000027A7" w:rsidRDefault="00FD0667" w:rsidP="00FD0667">
            <w:pPr>
              <w:pStyle w:val="broodtekst"/>
              <w:rPr>
                <w:b/>
              </w:rPr>
            </w:pPr>
          </w:p>
        </w:tc>
        <w:tc>
          <w:tcPr>
            <w:tcW w:w="2268" w:type="dxa"/>
            <w:shd w:val="clear" w:color="auto" w:fill="86C490"/>
          </w:tcPr>
          <w:p w14:paraId="6E174903"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1B094B0D" w14:textId="77777777" w:rsidTr="008B7E54">
        <w:trPr>
          <w:trHeight w:val="597"/>
        </w:trPr>
        <w:tc>
          <w:tcPr>
            <w:tcW w:w="1413" w:type="dxa"/>
          </w:tcPr>
          <w:p w14:paraId="0309CBBA" w14:textId="77777777" w:rsidR="00FD0667" w:rsidRPr="007D1D2D" w:rsidRDefault="00FD0667" w:rsidP="00FD0667">
            <w:pPr>
              <w:pStyle w:val="broodtekst"/>
            </w:pPr>
            <w:r w:rsidRPr="007D1D2D">
              <w:t>Eis:</w:t>
            </w:r>
          </w:p>
          <w:p w14:paraId="29D945AF" w14:textId="77777777" w:rsidR="00FD0667" w:rsidRPr="000027A7" w:rsidRDefault="00FD0667" w:rsidP="00FD0667">
            <w:pPr>
              <w:pStyle w:val="broodtekst"/>
            </w:pPr>
          </w:p>
        </w:tc>
        <w:tc>
          <w:tcPr>
            <w:tcW w:w="850" w:type="dxa"/>
          </w:tcPr>
          <w:p w14:paraId="0F531D60" w14:textId="77777777" w:rsidR="00FD0667" w:rsidRPr="00316A79" w:rsidRDefault="00FD0667" w:rsidP="00FD0667">
            <w:pPr>
              <w:pStyle w:val="Broodtekst0"/>
              <w:jc w:val="right"/>
              <w:rPr>
                <w:rFonts w:cstheme="minorHAnsi"/>
                <w:sz w:val="16"/>
                <w:szCs w:val="16"/>
              </w:rPr>
            </w:pPr>
            <w:r w:rsidRPr="00316A79">
              <w:rPr>
                <w:rFonts w:cs="Calibri"/>
                <w:sz w:val="16"/>
                <w:szCs w:val="16"/>
              </w:rPr>
              <w:t>18.1.5</w:t>
            </w:r>
          </w:p>
        </w:tc>
        <w:tc>
          <w:tcPr>
            <w:tcW w:w="5387" w:type="dxa"/>
            <w:gridSpan w:val="4"/>
          </w:tcPr>
          <w:p w14:paraId="029AAB58" w14:textId="77777777" w:rsidR="00FD0667" w:rsidRPr="00316A79" w:rsidRDefault="00FD0667" w:rsidP="00FD0667">
            <w:pPr>
              <w:rPr>
                <w:rFonts w:ascii="Verdana" w:hAnsi="Verdana" w:cs="Calibri"/>
                <w:sz w:val="16"/>
                <w:szCs w:val="16"/>
              </w:rPr>
            </w:pPr>
            <w:r w:rsidRPr="007D1D2D">
              <w:rPr>
                <w:rFonts w:ascii="Verdana" w:hAnsi="Verdana"/>
                <w:lang w:eastAsia="ar-SA"/>
              </w:rPr>
              <w:t>Informatiesystemen betrokken bij de Prestatie beschermen informatie door middel van crypt grafische maatregelen conform relevante overeenkomsten, wet- en regelgeving. Hierbij mogen uitsluitend algoritmes worden toegepast aangeduid als “goed” in de meest ac</w:t>
            </w:r>
            <w:r w:rsidRPr="000027A7">
              <w:rPr>
                <w:rFonts w:ascii="Verdana" w:hAnsi="Verdana"/>
                <w:lang w:eastAsia="ar-SA"/>
              </w:rPr>
              <w:t>tuele versie van het NCSC document ICT-beveiligingsrichtlijnen voor Transport Layer Security (TLS) {1}.</w:t>
            </w:r>
          </w:p>
        </w:tc>
        <w:tc>
          <w:tcPr>
            <w:tcW w:w="2268" w:type="dxa"/>
          </w:tcPr>
          <w:p w14:paraId="02ABFCAE" w14:textId="77777777" w:rsidR="00FD0667" w:rsidRPr="00FD0667" w:rsidRDefault="00FD0667" w:rsidP="00FD0667">
            <w:pPr>
              <w:rPr>
                <w:rFonts w:ascii="Verdana" w:eastAsia="Times New Roman" w:hAnsi="Verdana" w:cs="Times New Roman"/>
                <w:lang w:eastAsia="ar-SA"/>
              </w:rPr>
            </w:pPr>
          </w:p>
        </w:tc>
      </w:tr>
      <w:tr w:rsidR="00FD0667" w:rsidRPr="00FD0667" w14:paraId="5272036B" w14:textId="77777777" w:rsidTr="008B7E54">
        <w:trPr>
          <w:trHeight w:val="1014"/>
        </w:trPr>
        <w:tc>
          <w:tcPr>
            <w:tcW w:w="1413" w:type="dxa"/>
          </w:tcPr>
          <w:p w14:paraId="4E90DFCC" w14:textId="77777777" w:rsidR="00FD0667" w:rsidRPr="000027A7" w:rsidRDefault="00FD0667" w:rsidP="00FD0667">
            <w:pPr>
              <w:pStyle w:val="broodtekst"/>
            </w:pPr>
            <w:r w:rsidRPr="007D1D2D">
              <w:t>Toelichting:</w:t>
            </w:r>
          </w:p>
        </w:tc>
        <w:tc>
          <w:tcPr>
            <w:tcW w:w="850" w:type="dxa"/>
          </w:tcPr>
          <w:p w14:paraId="26E68282" w14:textId="77777777" w:rsidR="00FD0667" w:rsidRPr="00316A79" w:rsidRDefault="00FD0667" w:rsidP="00FD0667">
            <w:pPr>
              <w:pStyle w:val="Broodtekst0"/>
              <w:jc w:val="right"/>
              <w:rPr>
                <w:sz w:val="16"/>
                <w:szCs w:val="16"/>
              </w:rPr>
            </w:pPr>
          </w:p>
        </w:tc>
        <w:tc>
          <w:tcPr>
            <w:tcW w:w="5387" w:type="dxa"/>
            <w:gridSpan w:val="4"/>
          </w:tcPr>
          <w:p w14:paraId="74297031" w14:textId="77777777" w:rsidR="00FD0667" w:rsidRPr="00316A79" w:rsidRDefault="00FD0667" w:rsidP="00FD0667">
            <w:pPr>
              <w:rPr>
                <w:rFonts w:ascii="Verdana" w:hAnsi="Verdana"/>
                <w:sz w:val="16"/>
                <w:szCs w:val="16"/>
              </w:rPr>
            </w:pPr>
            <w:r w:rsidRPr="007D1D2D">
              <w:rPr>
                <w:rFonts w:ascii="Verdana" w:hAnsi="Verdana"/>
                <w:lang w:eastAsia="ar-SA"/>
              </w:rPr>
              <w:t>OPMERKING: Indien de Prestatie uitsluitend bestaat uit de aankoop van informatiesystemen moet deze tekst worden geïnterpreteerd als volgt dat het informatiesysteem standaard beschikt over de functionaliteit.</w:t>
            </w:r>
          </w:p>
        </w:tc>
        <w:tc>
          <w:tcPr>
            <w:tcW w:w="2268" w:type="dxa"/>
          </w:tcPr>
          <w:p w14:paraId="74C20621" w14:textId="77777777" w:rsidR="00FD0667" w:rsidRPr="00FD0667" w:rsidRDefault="00FD0667" w:rsidP="00FD0667">
            <w:pPr>
              <w:rPr>
                <w:rFonts w:ascii="Verdana" w:eastAsia="Times New Roman" w:hAnsi="Verdana" w:cs="Times New Roman"/>
                <w:lang w:eastAsia="ar-SA"/>
              </w:rPr>
            </w:pPr>
          </w:p>
        </w:tc>
      </w:tr>
      <w:tr w:rsidR="00FD0667" w:rsidRPr="00282E32" w14:paraId="1CBF0D99" w14:textId="77777777" w:rsidTr="008B7E54">
        <w:trPr>
          <w:trHeight w:val="414"/>
        </w:trPr>
        <w:tc>
          <w:tcPr>
            <w:tcW w:w="1413" w:type="dxa"/>
          </w:tcPr>
          <w:p w14:paraId="7AF9FB35" w14:textId="77777777" w:rsidR="00FD0667" w:rsidRPr="007D1D2D" w:rsidRDefault="00FD0667" w:rsidP="00FD0667">
            <w:pPr>
              <w:pStyle w:val="broodtekst"/>
            </w:pPr>
            <w:r w:rsidRPr="007D1D2D">
              <w:t>Verificatie:</w:t>
            </w:r>
          </w:p>
        </w:tc>
        <w:tc>
          <w:tcPr>
            <w:tcW w:w="850" w:type="dxa"/>
          </w:tcPr>
          <w:p w14:paraId="63270A33" w14:textId="77777777" w:rsidR="00FD0667" w:rsidRPr="000027A7" w:rsidRDefault="00FD0667" w:rsidP="00FD0667">
            <w:pPr>
              <w:pStyle w:val="broodtekst"/>
              <w:keepNext/>
            </w:pPr>
          </w:p>
        </w:tc>
        <w:tc>
          <w:tcPr>
            <w:tcW w:w="5387" w:type="dxa"/>
            <w:gridSpan w:val="4"/>
          </w:tcPr>
          <w:p w14:paraId="6BBF40BC" w14:textId="77777777" w:rsidR="00FD0667" w:rsidRPr="000027A7" w:rsidRDefault="00FD0667" w:rsidP="00FD0667">
            <w:pPr>
              <w:pStyle w:val="broodtekst"/>
              <w:keepNext/>
            </w:pPr>
            <w:r>
              <w:t>Documentatie, M</w:t>
            </w:r>
            <w:r w:rsidRPr="000027A7">
              <w:t xml:space="preserve">eting, </w:t>
            </w:r>
            <w:r>
              <w:t>T</w:t>
            </w:r>
            <w:r w:rsidRPr="000027A7">
              <w:t xml:space="preserve">est conform </w:t>
            </w:r>
            <w:r w:rsidRPr="000027A7">
              <w:rPr>
                <w:i/>
              </w:rPr>
              <w:t>NEN/IEC ISO 27000</w:t>
            </w:r>
            <w:r>
              <w:t>.</w:t>
            </w:r>
          </w:p>
        </w:tc>
        <w:tc>
          <w:tcPr>
            <w:tcW w:w="2268" w:type="dxa"/>
          </w:tcPr>
          <w:p w14:paraId="23234FF4" w14:textId="77777777" w:rsidR="00FD0667" w:rsidRPr="00055DD4" w:rsidRDefault="00FD0667" w:rsidP="00FD0667">
            <w:pPr>
              <w:keepNext/>
              <w:suppressAutoHyphens/>
              <w:autoSpaceDE w:val="0"/>
              <w:spacing w:before="40" w:after="40" w:line="240" w:lineRule="atLeast"/>
              <w:rPr>
                <w:rFonts w:ascii="Verdana" w:eastAsia="Times New Roman" w:hAnsi="Verdana" w:cs="Times New Roman"/>
                <w:lang w:val="en-GB" w:eastAsia="ar-SA"/>
              </w:rPr>
            </w:pPr>
          </w:p>
        </w:tc>
      </w:tr>
      <w:tr w:rsidR="00FD0667" w:rsidRPr="00055DD4" w14:paraId="74E582E3" w14:textId="77777777" w:rsidTr="008B7E54">
        <w:tc>
          <w:tcPr>
            <w:tcW w:w="1413" w:type="dxa"/>
            <w:shd w:val="clear" w:color="auto" w:fill="E6E6E6"/>
          </w:tcPr>
          <w:p w14:paraId="687964C5" w14:textId="77777777" w:rsidR="00FD0667" w:rsidRPr="000027A7" w:rsidRDefault="00FD0667" w:rsidP="00FD0667">
            <w:pPr>
              <w:pStyle w:val="broodtekst"/>
              <w:rPr>
                <w:b/>
              </w:rPr>
            </w:pPr>
            <w:r w:rsidRPr="000027A7">
              <w:rPr>
                <w:b/>
              </w:rPr>
              <w:t>VSE-10</w:t>
            </w:r>
            <w:r>
              <w:rPr>
                <w:b/>
              </w:rPr>
              <w:t>5</w:t>
            </w:r>
          </w:p>
        </w:tc>
        <w:tc>
          <w:tcPr>
            <w:tcW w:w="6237" w:type="dxa"/>
            <w:gridSpan w:val="5"/>
            <w:shd w:val="clear" w:color="auto" w:fill="E6E6E6"/>
          </w:tcPr>
          <w:p w14:paraId="141BD0A1" w14:textId="77777777" w:rsidR="00FD0667" w:rsidRPr="000027A7" w:rsidRDefault="00FD0667" w:rsidP="00FD0667">
            <w:pPr>
              <w:pStyle w:val="broodtekst"/>
              <w:rPr>
                <w:b/>
              </w:rPr>
            </w:pPr>
            <w:r w:rsidRPr="000027A7">
              <w:rPr>
                <w:b/>
              </w:rPr>
              <w:t>Social Return</w:t>
            </w:r>
          </w:p>
        </w:tc>
        <w:tc>
          <w:tcPr>
            <w:tcW w:w="2268" w:type="dxa"/>
            <w:shd w:val="clear" w:color="auto" w:fill="86C490"/>
          </w:tcPr>
          <w:p w14:paraId="0A1F7C05" w14:textId="77777777" w:rsidR="00FD0667" w:rsidRPr="00055DD4" w:rsidRDefault="00FD0667" w:rsidP="00FD0667">
            <w:pPr>
              <w:suppressAutoHyphens/>
              <w:autoSpaceDE w:val="0"/>
              <w:spacing w:before="40" w:after="40" w:line="240" w:lineRule="atLeast"/>
              <w:rPr>
                <w:rFonts w:ascii="Verdana" w:eastAsia="Times New Roman" w:hAnsi="Verdana" w:cs="Times New Roman"/>
                <w:b/>
                <w:lang w:val="en-GB" w:eastAsia="ar-SA"/>
              </w:rPr>
            </w:pPr>
          </w:p>
        </w:tc>
      </w:tr>
      <w:tr w:rsidR="00FD0667" w:rsidRPr="00FD0667" w14:paraId="14C8FC98" w14:textId="77777777" w:rsidTr="008B7E54">
        <w:tc>
          <w:tcPr>
            <w:tcW w:w="1413" w:type="dxa"/>
          </w:tcPr>
          <w:p w14:paraId="23DB2BB6" w14:textId="77777777" w:rsidR="00FD0667" w:rsidRPr="000027A7" w:rsidRDefault="00FD0667" w:rsidP="00FD0667">
            <w:pPr>
              <w:pStyle w:val="broodtekst"/>
            </w:pPr>
            <w:r w:rsidRPr="007D1D2D">
              <w:t>Eis:</w:t>
            </w:r>
          </w:p>
        </w:tc>
        <w:tc>
          <w:tcPr>
            <w:tcW w:w="6237" w:type="dxa"/>
            <w:gridSpan w:val="5"/>
          </w:tcPr>
          <w:p w14:paraId="2A28B8AA" w14:textId="77777777" w:rsidR="00FD0667" w:rsidRPr="000027A7" w:rsidRDefault="00FD0667" w:rsidP="00FD0667">
            <w:pPr>
              <w:rPr>
                <w:rFonts w:ascii="Verdana" w:hAnsi="Verdana"/>
              </w:rPr>
            </w:pPr>
            <w:r w:rsidRPr="000027A7">
              <w:rPr>
                <w:rFonts w:ascii="Verdana" w:hAnsi="Verdana"/>
              </w:rPr>
              <w:t xml:space="preserve">Leverancier heeft een inspanningsverplichting en zal op vrijwillige basis een constructieve inspanning leveren om te komen tot impactvolle invulling ten aanzien van Social Return on Investment. Zie voor meer informatie: </w:t>
            </w:r>
          </w:p>
          <w:p w14:paraId="77411989" w14:textId="77777777" w:rsidR="00FD0667" w:rsidRPr="000027A7" w:rsidRDefault="00FD0667" w:rsidP="00FD0667">
            <w:pPr>
              <w:rPr>
                <w:rFonts w:ascii="Verdana" w:hAnsi="Verdana"/>
                <w:color w:val="2E75B6"/>
              </w:rPr>
            </w:pPr>
          </w:p>
          <w:p w14:paraId="177D9D6D" w14:textId="77777777" w:rsidR="00FD0667" w:rsidRPr="007D1D2D" w:rsidRDefault="00FD0667" w:rsidP="00FD0667">
            <w:pPr>
              <w:pStyle w:val="broodtekst"/>
              <w:keepNext/>
            </w:pPr>
            <w:r w:rsidRPr="000027A7">
              <w:lastRenderedPageBreak/>
              <w:t>https://www.maatwerkvoormensen.nl/documenten/brochures/2019/10/21/voorbeeldbestektekst-bij-hantering-social-return-als-gunningscriterium</w:t>
            </w:r>
            <w:r>
              <w:t>.</w:t>
            </w:r>
            <w:hyperlink r:id="rId12" w:history="1"/>
          </w:p>
        </w:tc>
        <w:tc>
          <w:tcPr>
            <w:tcW w:w="2268" w:type="dxa"/>
          </w:tcPr>
          <w:p w14:paraId="490D0D6D" w14:textId="77777777" w:rsidR="00FD0667" w:rsidRPr="00FD0667" w:rsidRDefault="00FD0667" w:rsidP="00FD0667">
            <w:pPr>
              <w:rPr>
                <w:rFonts w:ascii="Verdana" w:eastAsia="Times New Roman" w:hAnsi="Verdana" w:cs="Times New Roman"/>
                <w:lang w:eastAsia="nl-NL"/>
              </w:rPr>
            </w:pPr>
          </w:p>
        </w:tc>
      </w:tr>
      <w:tr w:rsidR="00FD0667" w:rsidRPr="00FD0667" w14:paraId="1472EBBF" w14:textId="77777777" w:rsidTr="008B7E54">
        <w:tc>
          <w:tcPr>
            <w:tcW w:w="1413" w:type="dxa"/>
          </w:tcPr>
          <w:p w14:paraId="7D8F1F91" w14:textId="77777777" w:rsidR="00FD0667" w:rsidRPr="000027A7" w:rsidRDefault="00FD0667" w:rsidP="00FD0667">
            <w:pPr>
              <w:pStyle w:val="broodtekst"/>
            </w:pPr>
            <w:r w:rsidRPr="007D1D2D">
              <w:t>Toelichting:</w:t>
            </w:r>
          </w:p>
        </w:tc>
        <w:tc>
          <w:tcPr>
            <w:tcW w:w="6237" w:type="dxa"/>
            <w:gridSpan w:val="5"/>
          </w:tcPr>
          <w:p w14:paraId="76BB0166" w14:textId="77777777" w:rsidR="00FD0667" w:rsidRPr="000027A7" w:rsidRDefault="00FD0667" w:rsidP="00FD0667">
            <w:pPr>
              <w:rPr>
                <w:rFonts w:ascii="Verdana" w:hAnsi="Verdana"/>
              </w:rPr>
            </w:pPr>
            <w:r w:rsidRPr="000027A7">
              <w:rPr>
                <w:rFonts w:ascii="Verdana" w:hAnsi="Verdana"/>
              </w:rPr>
              <w:t>In het start overleg worden door leverancier en Opdrachtgever nadere afspraken gemaakt over de concrete invulling van SROI in relatie tot deze opdracht. Er worden nadere afspraken vastgelegd wanneer de leverancier een plan van aanpak dan wel rapportage dient op te leveren.</w:t>
            </w:r>
          </w:p>
          <w:p w14:paraId="7F318C7A" w14:textId="77777777" w:rsidR="00FD0667" w:rsidRPr="000027A7" w:rsidRDefault="00FD0667" w:rsidP="00FD0667">
            <w:pPr>
              <w:rPr>
                <w:rFonts w:ascii="Verdana" w:hAnsi="Verdana"/>
              </w:rPr>
            </w:pPr>
          </w:p>
          <w:p w14:paraId="2AE73037" w14:textId="77777777" w:rsidR="00FD0667" w:rsidRPr="000027A7" w:rsidRDefault="00FD0667" w:rsidP="00FD0667">
            <w:pPr>
              <w:pStyle w:val="Lijstalinea"/>
              <w:numPr>
                <w:ilvl w:val="0"/>
                <w:numId w:val="22"/>
              </w:numPr>
              <w:rPr>
                <w:rFonts w:ascii="Verdana" w:hAnsi="Verdana"/>
                <w:color w:val="2E75B6"/>
              </w:rPr>
            </w:pPr>
            <w:r w:rsidRPr="000027A7">
              <w:rPr>
                <w:rFonts w:ascii="Verdana" w:hAnsi="Verdana"/>
              </w:rPr>
              <w:t>Leverancier levert informatie aan hoe in zijn branche wordt omgegaan met SROI en komt met ideeën en voorstellen hoe de impact kan worden vergroot middels een aan te leveren plan van aanpak.</w:t>
            </w:r>
          </w:p>
          <w:p w14:paraId="02316641" w14:textId="77777777" w:rsidR="00FD0667" w:rsidRPr="001F4D87" w:rsidRDefault="00FD0667" w:rsidP="00FD0667">
            <w:pPr>
              <w:pStyle w:val="Lijstalinea"/>
              <w:numPr>
                <w:ilvl w:val="0"/>
                <w:numId w:val="22"/>
              </w:numPr>
              <w:rPr>
                <w:rFonts w:ascii="Verdana" w:hAnsi="Verdana"/>
              </w:rPr>
            </w:pPr>
            <w:r w:rsidRPr="000027A7">
              <w:rPr>
                <w:rFonts w:ascii="Verdana" w:hAnsi="Verdana"/>
              </w:rPr>
              <w:t xml:space="preserve">Leverancier levert jaarlijks een rapportage over de uiteindelijke resultaten. Deze rapportage weergeeft een helder, zichtbaar en meetbaar overzicht van de uiteindelijk gerealiseerde resultaten en impact op het gebied van Arbeidsparticipatie en of Sociale Impact. </w:t>
            </w:r>
          </w:p>
        </w:tc>
        <w:tc>
          <w:tcPr>
            <w:tcW w:w="2268" w:type="dxa"/>
          </w:tcPr>
          <w:p w14:paraId="3C2C8EE6" w14:textId="77777777" w:rsidR="00FD0667" w:rsidRPr="00FD0667" w:rsidRDefault="00FD0667" w:rsidP="00FD0667">
            <w:pPr>
              <w:rPr>
                <w:rFonts w:ascii="Verdana" w:eastAsia="Times New Roman" w:hAnsi="Verdana" w:cs="Times New Roman"/>
                <w:lang w:eastAsia="nl-NL"/>
              </w:rPr>
            </w:pPr>
          </w:p>
        </w:tc>
      </w:tr>
      <w:tr w:rsidR="00FD0667" w:rsidRPr="00055DD4" w14:paraId="1951D4CF" w14:textId="77777777" w:rsidTr="008B7E54">
        <w:tc>
          <w:tcPr>
            <w:tcW w:w="1413" w:type="dxa"/>
          </w:tcPr>
          <w:p w14:paraId="17CAAEDE" w14:textId="77777777" w:rsidR="00FD0667" w:rsidRPr="000027A7" w:rsidRDefault="00FD0667" w:rsidP="00FD0667">
            <w:pPr>
              <w:pStyle w:val="broodtekst"/>
            </w:pPr>
            <w:r w:rsidRPr="007D1D2D">
              <w:t>Verificatie:</w:t>
            </w:r>
          </w:p>
        </w:tc>
        <w:tc>
          <w:tcPr>
            <w:tcW w:w="6237" w:type="dxa"/>
            <w:gridSpan w:val="5"/>
          </w:tcPr>
          <w:p w14:paraId="55A34221" w14:textId="77777777" w:rsidR="00FD0667" w:rsidRPr="000027A7" w:rsidRDefault="00FD0667" w:rsidP="00FD0667">
            <w:pPr>
              <w:pStyle w:val="broodtekst"/>
              <w:keepNext/>
              <w:rPr>
                <w:lang w:val="en-US"/>
              </w:rPr>
            </w:pPr>
            <w:r w:rsidRPr="000027A7">
              <w:t>Documentatie.</w:t>
            </w:r>
          </w:p>
        </w:tc>
        <w:tc>
          <w:tcPr>
            <w:tcW w:w="2268" w:type="dxa"/>
          </w:tcPr>
          <w:p w14:paraId="732CD0C4" w14:textId="77777777" w:rsidR="00FD0667" w:rsidRPr="00055DD4" w:rsidRDefault="00FD0667" w:rsidP="00FD0667">
            <w:pPr>
              <w:keepNext/>
              <w:suppressAutoHyphens/>
              <w:autoSpaceDE w:val="0"/>
              <w:spacing w:before="40" w:after="40" w:line="240" w:lineRule="atLeast"/>
              <w:rPr>
                <w:rFonts w:ascii="Verdana" w:eastAsia="Times New Roman" w:hAnsi="Verdana" w:cs="Times New Roman"/>
                <w:lang w:val="en-GB" w:eastAsia="ar-SA"/>
              </w:rPr>
            </w:pPr>
          </w:p>
        </w:tc>
      </w:tr>
    </w:tbl>
    <w:p w14:paraId="79FC2A9A" w14:textId="77777777" w:rsidR="003F5EB0" w:rsidRPr="003F5EB0" w:rsidRDefault="003F5EB0" w:rsidP="003F5EB0"/>
    <w:sectPr w:rsidR="003F5EB0" w:rsidRPr="003F5EB0" w:rsidSect="000B3F94">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4DB1D" w14:textId="77777777" w:rsidR="002929ED" w:rsidRDefault="002929ED" w:rsidP="0088501B">
      <w:r>
        <w:separator/>
      </w:r>
    </w:p>
  </w:endnote>
  <w:endnote w:type="continuationSeparator" w:id="0">
    <w:p w14:paraId="0BEA1889" w14:textId="77777777" w:rsidR="002929ED" w:rsidRDefault="002929ED" w:rsidP="0088501B">
      <w:r>
        <w:continuationSeparator/>
      </w:r>
    </w:p>
  </w:endnote>
  <w:endnote w:type="continuationNotice" w:id="1">
    <w:p w14:paraId="1EB495DF" w14:textId="77777777" w:rsidR="00BB7A38" w:rsidRDefault="00BB7A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amp;W Syntax (Adobe)">
    <w:panose1 w:val="020B0500000000000000"/>
    <w:charset w:val="00"/>
    <w:family w:val="swiss"/>
    <w:pitch w:val="variable"/>
    <w:sig w:usb0="A0000007" w:usb1="00000000" w:usb2="00000000" w:usb3="00000000" w:csb0="00000111" w:csb1="00000000"/>
  </w:font>
  <w:font w:name="Arial Unicode MS">
    <w:panose1 w:val="020B0604020202020204"/>
    <w:charset w:val="80"/>
    <w:family w:val="swiss"/>
    <w:pitch w:val="variable"/>
    <w:sig w:usb0="F7FFAFFF" w:usb1="E9DFFFFF" w:usb2="0000003F" w:usb3="00000000" w:csb0="003F01FF" w:csb1="00000000"/>
  </w:font>
  <w:font w:name="DejaVu Sans">
    <w:altName w:val="Arial"/>
    <w:panose1 w:val="00000000000000000000"/>
    <w:charset w:val="00"/>
    <w:family w:val="roman"/>
    <w:notTrueType/>
    <w:pitch w:val="default"/>
  </w:font>
  <w:font w:name="Lohit Hin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C1543B" w14:textId="77777777" w:rsidR="002929ED" w:rsidRDefault="002929ED" w:rsidP="0088501B">
      <w:r>
        <w:separator/>
      </w:r>
    </w:p>
  </w:footnote>
  <w:footnote w:type="continuationSeparator" w:id="0">
    <w:p w14:paraId="51AE067A" w14:textId="77777777" w:rsidR="002929ED" w:rsidRDefault="002929ED" w:rsidP="0088501B">
      <w:r>
        <w:continuationSeparator/>
      </w:r>
    </w:p>
  </w:footnote>
  <w:footnote w:type="continuationNotice" w:id="1">
    <w:p w14:paraId="663FFCE9" w14:textId="77777777" w:rsidR="00BB7A38" w:rsidRDefault="00BB7A3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12200854"/>
    <w:styleLink w:val="StyleOutlNrindent063"/>
    <w:lvl w:ilvl="0" w:tplc="FFFFFFFF">
      <w:start w:val="1"/>
      <w:numFmt w:val="decimal"/>
      <w:pStyle w:val="Huisstijl-Colofon"/>
      <w:lvlText w:val="%1"/>
      <w:lvlJc w:val="left"/>
    </w:lvl>
    <w:lvl w:ilvl="1" w:tplc="FFFFFFFF">
      <w:start w:val="1"/>
      <w:numFmt w:val="bullet"/>
      <w:pStyle w:val="broodtekstbulleted"/>
      <w:lvlText w:val=""/>
      <w:lvlJc w:val="left"/>
    </w:lvl>
    <w:lvl w:ilvl="2" w:tplc="FFFFFFFF">
      <w:start w:val="1"/>
      <w:numFmt w:val="bullet"/>
      <w:pStyle w:val="Huisstijl-Kop3"/>
      <w:lvlText w:val=""/>
      <w:lvlJc w:val="left"/>
    </w:lvl>
    <w:lvl w:ilvl="3" w:tplc="FFFFFFFF">
      <w:start w:val="1"/>
      <w:numFmt w:val="bullet"/>
      <w:pStyle w:val="Huisstijl-Kop4"/>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2D54C6C"/>
    <w:multiLevelType w:val="multilevel"/>
    <w:tmpl w:val="06962652"/>
    <w:styleLink w:val="Lijststijl1"/>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2" w15:restartNumberingAfterBreak="0">
    <w:nsid w:val="05C7630F"/>
    <w:multiLevelType w:val="multilevel"/>
    <w:tmpl w:val="6FEC46AE"/>
    <w:lvl w:ilvl="0">
      <w:start w:val="1"/>
      <w:numFmt w:val="decimal"/>
      <w:pStyle w:val="GenummerdHoofdstuk"/>
      <w:lvlText w:val="%1"/>
      <w:lvlJc w:val="left"/>
      <w:pPr>
        <w:tabs>
          <w:tab w:val="num" w:pos="0"/>
        </w:tabs>
        <w:ind w:hanging="1134"/>
      </w:pPr>
      <w:rPr>
        <w:rFonts w:ascii="Verdana" w:hAnsi="Verdana" w:cs="Times New Roman" w:hint="default"/>
        <w:b w:val="0"/>
        <w:i w:val="0"/>
        <w:sz w:val="24"/>
      </w:rPr>
    </w:lvl>
    <w:lvl w:ilvl="1">
      <w:start w:val="1"/>
      <w:numFmt w:val="decimal"/>
      <w:pStyle w:val="Paragraaf"/>
      <w:lvlText w:val="%1.%2"/>
      <w:lvlJc w:val="left"/>
      <w:pPr>
        <w:tabs>
          <w:tab w:val="num" w:pos="0"/>
        </w:tabs>
        <w:ind w:hanging="1134"/>
      </w:pPr>
      <w:rPr>
        <w:rFonts w:ascii="Verdana" w:hAnsi="Verdana" w:cs="Times New Roman" w:hint="default"/>
        <w:b/>
        <w:i w:val="0"/>
        <w:sz w:val="18"/>
      </w:rPr>
    </w:lvl>
    <w:lvl w:ilvl="2">
      <w:start w:val="1"/>
      <w:numFmt w:val="decimal"/>
      <w:pStyle w:val="Subparagraaf"/>
      <w:lvlText w:val="%1.%2.%3"/>
      <w:lvlJc w:val="left"/>
      <w:pPr>
        <w:tabs>
          <w:tab w:val="num" w:pos="0"/>
        </w:tabs>
        <w:ind w:hanging="1134"/>
      </w:pPr>
      <w:rPr>
        <w:rFonts w:ascii="Verdana" w:hAnsi="Verdana" w:cs="Times New Roman" w:hint="default"/>
        <w:b w:val="0"/>
        <w:i/>
        <w:sz w:val="18"/>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 w15:restartNumberingAfterBreak="0">
    <w:nsid w:val="07AF6357"/>
    <w:multiLevelType w:val="hybridMultilevel"/>
    <w:tmpl w:val="5AA6132E"/>
    <w:lvl w:ilvl="0" w:tplc="0413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8B703C7"/>
    <w:multiLevelType w:val="hybridMultilevel"/>
    <w:tmpl w:val="2700988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0A3E1F9C"/>
    <w:multiLevelType w:val="hybridMultilevel"/>
    <w:tmpl w:val="985A4C28"/>
    <w:lvl w:ilvl="0" w:tplc="D73008D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8" w15:restartNumberingAfterBreak="0">
    <w:nsid w:val="13125605"/>
    <w:multiLevelType w:val="hybridMultilevel"/>
    <w:tmpl w:val="AF827B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0" w15:restartNumberingAfterBreak="0">
    <w:nsid w:val="25770466"/>
    <w:multiLevelType w:val="multilevel"/>
    <w:tmpl w:val="E214B03E"/>
    <w:lvl w:ilvl="0">
      <w:start w:val="1"/>
      <w:numFmt w:val="upperLetter"/>
      <w:pStyle w:val="BijlageGenummerdKop"/>
      <w:lvlText w:val="Bijlage %1"/>
      <w:lvlJc w:val="left"/>
      <w:pPr>
        <w:tabs>
          <w:tab w:val="num" w:pos="1134"/>
        </w:tabs>
        <w:ind w:left="1134" w:hanging="1134"/>
      </w:pPr>
      <w:rPr>
        <w:rFonts w:ascii="Verdana" w:hAnsi="Verdana" w:cs="Times New Roman" w:hint="default"/>
        <w:b w:val="0"/>
        <w:i w:val="0"/>
        <w:sz w:val="24"/>
      </w:rPr>
    </w:lvl>
    <w:lvl w:ilvl="1">
      <w:start w:val="1"/>
      <w:numFmt w:val="decimal"/>
      <w:pStyle w:val="BijlageGenummerdParagraaf"/>
      <w:lvlText w:val="%1.%2"/>
      <w:lvlJc w:val="left"/>
      <w:pPr>
        <w:tabs>
          <w:tab w:val="num" w:pos="1134"/>
        </w:tabs>
        <w:ind w:left="1134" w:hanging="1134"/>
      </w:pPr>
      <w:rPr>
        <w:rFonts w:cs="Times New Roman" w:hint="default"/>
      </w:rPr>
    </w:lvl>
    <w:lvl w:ilvl="2">
      <w:start w:val="1"/>
      <w:numFmt w:val="decimal"/>
      <w:pStyle w:val="BijlageGenummerdSubparagraaf"/>
      <w:lvlText w:val="%1.%2.%3"/>
      <w:lvlJc w:val="left"/>
      <w:pPr>
        <w:tabs>
          <w:tab w:val="num" w:pos="1134"/>
        </w:tabs>
        <w:ind w:left="1134" w:hanging="1134"/>
      </w:pPr>
      <w:rPr>
        <w:rFonts w:ascii="Verdana" w:hAnsi="Verdana" w:cs="Times New Roman" w:hint="default"/>
        <w:b w:val="0"/>
        <w:i/>
        <w:sz w:val="18"/>
      </w:rPr>
    </w:lvl>
    <w:lvl w:ilvl="3">
      <w:start w:val="1"/>
      <w:numFmt w:val="decimal"/>
      <w:lvlText w:val="%4."/>
      <w:lvlJc w:val="left"/>
      <w:pPr>
        <w:tabs>
          <w:tab w:val="num" w:pos="1134"/>
        </w:tabs>
        <w:ind w:left="1134" w:hanging="1134"/>
      </w:pPr>
      <w:rPr>
        <w:rFonts w:cs="Times New Roman" w:hint="default"/>
      </w:rPr>
    </w:lvl>
    <w:lvl w:ilvl="4">
      <w:start w:val="1"/>
      <w:numFmt w:val="lowerLetter"/>
      <w:lvlText w:val="%5."/>
      <w:lvlJc w:val="left"/>
      <w:pPr>
        <w:tabs>
          <w:tab w:val="num" w:pos="1134"/>
        </w:tabs>
        <w:ind w:left="1134" w:hanging="1134"/>
      </w:pPr>
      <w:rPr>
        <w:rFonts w:cs="Times New Roman" w:hint="default"/>
      </w:rPr>
    </w:lvl>
    <w:lvl w:ilvl="5">
      <w:start w:val="1"/>
      <w:numFmt w:val="lowerRoman"/>
      <w:lvlText w:val="%6."/>
      <w:lvlJc w:val="right"/>
      <w:pPr>
        <w:tabs>
          <w:tab w:val="num" w:pos="1134"/>
        </w:tabs>
        <w:ind w:left="1134" w:hanging="1134"/>
      </w:pPr>
      <w:rPr>
        <w:rFonts w:cs="Times New Roman" w:hint="default"/>
      </w:rPr>
    </w:lvl>
    <w:lvl w:ilvl="6">
      <w:start w:val="1"/>
      <w:numFmt w:val="decimal"/>
      <w:lvlText w:val="%7."/>
      <w:lvlJc w:val="left"/>
      <w:pPr>
        <w:tabs>
          <w:tab w:val="num" w:pos="1134"/>
        </w:tabs>
        <w:ind w:left="1134" w:hanging="1134"/>
      </w:pPr>
      <w:rPr>
        <w:rFonts w:cs="Times New Roman" w:hint="default"/>
      </w:rPr>
    </w:lvl>
    <w:lvl w:ilvl="7">
      <w:start w:val="1"/>
      <w:numFmt w:val="lowerLetter"/>
      <w:lvlText w:val="%8."/>
      <w:lvlJc w:val="left"/>
      <w:pPr>
        <w:tabs>
          <w:tab w:val="num" w:pos="1134"/>
        </w:tabs>
        <w:ind w:left="1134" w:hanging="1134"/>
      </w:pPr>
      <w:rPr>
        <w:rFonts w:cs="Times New Roman" w:hint="default"/>
      </w:rPr>
    </w:lvl>
    <w:lvl w:ilvl="8">
      <w:start w:val="1"/>
      <w:numFmt w:val="lowerRoman"/>
      <w:lvlText w:val="%9."/>
      <w:lvlJc w:val="right"/>
      <w:pPr>
        <w:tabs>
          <w:tab w:val="num" w:pos="1134"/>
        </w:tabs>
        <w:ind w:left="1134" w:hanging="1134"/>
      </w:pPr>
      <w:rPr>
        <w:rFonts w:cs="Times New Roman" w:hint="default"/>
      </w:rPr>
    </w:lvl>
  </w:abstractNum>
  <w:abstractNum w:abstractNumId="11" w15:restartNumberingAfterBreak="0">
    <w:nsid w:val="25E2773F"/>
    <w:multiLevelType w:val="hybridMultilevel"/>
    <w:tmpl w:val="8E52677E"/>
    <w:lvl w:ilvl="0" w:tplc="0413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28FD1DB5"/>
    <w:multiLevelType w:val="hybridMultilevel"/>
    <w:tmpl w:val="0B88A29E"/>
    <w:lvl w:ilvl="0" w:tplc="0413000F">
      <w:start w:val="1"/>
      <w:numFmt w:val="decimal"/>
      <w:lvlText w:val="%1."/>
      <w:lvlJc w:val="left"/>
      <w:pPr>
        <w:ind w:left="720" w:hanging="360"/>
      </w:pPr>
      <w:rPr>
        <w:color w:val="auto"/>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3" w15:restartNumberingAfterBreak="0">
    <w:nsid w:val="29E1602F"/>
    <w:multiLevelType w:val="hybridMultilevel"/>
    <w:tmpl w:val="7174E854"/>
    <w:styleLink w:val="OutlNrLeft"/>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BB13C5"/>
    <w:multiLevelType w:val="hybridMultilevel"/>
    <w:tmpl w:val="9E8A9334"/>
    <w:lvl w:ilvl="0" w:tplc="8D9C1DCA">
      <w:start w:val="1"/>
      <w:numFmt w:val="decimal"/>
      <w:lvlText w:val="%1."/>
      <w:lvlJc w:val="left"/>
      <w:pPr>
        <w:ind w:left="720" w:hanging="360"/>
      </w:pPr>
      <w:rPr>
        <w:rFonts w:cs="Times New Roman"/>
        <w:b w:val="0"/>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6" w15:restartNumberingAfterBreak="0">
    <w:nsid w:val="31CB79D8"/>
    <w:multiLevelType w:val="multilevel"/>
    <w:tmpl w:val="06962652"/>
    <w:numStyleLink w:val="Lijststijl"/>
  </w:abstractNum>
  <w:abstractNum w:abstractNumId="17" w15:restartNumberingAfterBreak="0">
    <w:nsid w:val="324F3453"/>
    <w:multiLevelType w:val="hybridMultilevel"/>
    <w:tmpl w:val="F76A526A"/>
    <w:lvl w:ilvl="0" w:tplc="96D28E70">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102645"/>
    <w:multiLevelType w:val="multilevel"/>
    <w:tmpl w:val="DA207E36"/>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8180AD2"/>
    <w:multiLevelType w:val="hybridMultilevel"/>
    <w:tmpl w:val="4F2E1D74"/>
    <w:styleLink w:val="StyleBulletedSymbolsymbol"/>
    <w:lvl w:ilvl="0" w:tplc="4BDA6BB6">
      <w:start w:val="1"/>
      <w:numFmt w:val="decimal"/>
      <w:lvlText w:val="%1.1"/>
      <w:lvlJc w:val="left"/>
      <w:pPr>
        <w:ind w:left="928"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A4A2CA5"/>
    <w:multiLevelType w:val="hybridMultilevel"/>
    <w:tmpl w:val="F2BA5D8A"/>
    <w:lvl w:ilvl="0" w:tplc="4A8E7D12">
      <w:start w:val="2013"/>
      <w:numFmt w:val="bullet"/>
      <w:pStyle w:val="bulletlevel1"/>
      <w:lvlText w:val=""/>
      <w:lvlJc w:val="left"/>
      <w:pPr>
        <w:tabs>
          <w:tab w:val="num" w:pos="360"/>
        </w:tabs>
        <w:ind w:left="360" w:hanging="360"/>
      </w:pPr>
      <w:rPr>
        <w:rFonts w:ascii="Symbol" w:hAnsi="Symbol" w:hint="default"/>
        <w:color w:val="auto"/>
        <w:sz w:val="16"/>
        <w:szCs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497B26"/>
    <w:multiLevelType w:val="hybridMultilevel"/>
    <w:tmpl w:val="25AA6FEA"/>
    <w:lvl w:ilvl="0" w:tplc="233AB7BC">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7"/>
  </w:num>
  <w:num w:numId="3">
    <w:abstractNumId w:val="16"/>
  </w:num>
  <w:num w:numId="4">
    <w:abstractNumId w:val="1"/>
  </w:num>
  <w:num w:numId="5">
    <w:abstractNumId w:val="15"/>
  </w:num>
  <w:num w:numId="6">
    <w:abstractNumId w:val="0"/>
  </w:num>
  <w:num w:numId="7">
    <w:abstractNumId w:val="19"/>
  </w:num>
  <w:num w:numId="8">
    <w:abstractNumId w:val="20"/>
  </w:num>
  <w:num w:numId="9">
    <w:abstractNumId w:val="13"/>
  </w:num>
  <w:num w:numId="10">
    <w:abstractNumId w:val="6"/>
  </w:num>
  <w:num w:numId="11">
    <w:abstractNumId w:val="2"/>
  </w:num>
  <w:num w:numId="12">
    <w:abstractNumId w:val="10"/>
  </w:num>
  <w:num w:numId="13">
    <w:abstractNumId w:val="3"/>
  </w:num>
  <w:num w:numId="14">
    <w:abstractNumId w:val="18"/>
  </w:num>
  <w:num w:numId="15">
    <w:abstractNumId w:val="11"/>
  </w:num>
  <w:num w:numId="16">
    <w:abstractNumId w:val="21"/>
  </w:num>
  <w:num w:numId="17">
    <w:abstractNumId w:val="5"/>
  </w:num>
  <w:num w:numId="18">
    <w:abstractNumId w:val="17"/>
  </w:num>
  <w:num w:numId="19">
    <w:abstractNumId w:val="8"/>
  </w:num>
  <w:num w:numId="20">
    <w:abstractNumId w:val="14"/>
  </w:num>
  <w:num w:numId="21">
    <w:abstractNumId w:val="4"/>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DD4"/>
    <w:rsid w:val="00043163"/>
    <w:rsid w:val="00055DD4"/>
    <w:rsid w:val="00056D70"/>
    <w:rsid w:val="00090B84"/>
    <w:rsid w:val="000B3F94"/>
    <w:rsid w:val="000E1F3B"/>
    <w:rsid w:val="00122231"/>
    <w:rsid w:val="00173156"/>
    <w:rsid w:val="001B53EC"/>
    <w:rsid w:val="001D6F03"/>
    <w:rsid w:val="0027760D"/>
    <w:rsid w:val="002816AA"/>
    <w:rsid w:val="00282E32"/>
    <w:rsid w:val="002929ED"/>
    <w:rsid w:val="002A6578"/>
    <w:rsid w:val="002B1092"/>
    <w:rsid w:val="002E0FD2"/>
    <w:rsid w:val="002E5C97"/>
    <w:rsid w:val="0038549E"/>
    <w:rsid w:val="003C4BF2"/>
    <w:rsid w:val="003D2760"/>
    <w:rsid w:val="003D51FB"/>
    <w:rsid w:val="003F366D"/>
    <w:rsid w:val="003F5EB0"/>
    <w:rsid w:val="003F6EDB"/>
    <w:rsid w:val="0040142D"/>
    <w:rsid w:val="0040571B"/>
    <w:rsid w:val="00450447"/>
    <w:rsid w:val="004B0EA1"/>
    <w:rsid w:val="004D766D"/>
    <w:rsid w:val="00535D84"/>
    <w:rsid w:val="00550824"/>
    <w:rsid w:val="005A4FBE"/>
    <w:rsid w:val="005D2CF1"/>
    <w:rsid w:val="005E046F"/>
    <w:rsid w:val="006006F5"/>
    <w:rsid w:val="006251BF"/>
    <w:rsid w:val="00650A9B"/>
    <w:rsid w:val="006D2E66"/>
    <w:rsid w:val="006F42D7"/>
    <w:rsid w:val="007435A7"/>
    <w:rsid w:val="007A7AA3"/>
    <w:rsid w:val="007F4AEA"/>
    <w:rsid w:val="0088386A"/>
    <w:rsid w:val="0088501B"/>
    <w:rsid w:val="008B7E54"/>
    <w:rsid w:val="008D2753"/>
    <w:rsid w:val="008E3581"/>
    <w:rsid w:val="00905289"/>
    <w:rsid w:val="0096362C"/>
    <w:rsid w:val="009C5CF5"/>
    <w:rsid w:val="00A32591"/>
    <w:rsid w:val="00A55F81"/>
    <w:rsid w:val="00A72CB4"/>
    <w:rsid w:val="00A77ABF"/>
    <w:rsid w:val="00A863E9"/>
    <w:rsid w:val="00B022C4"/>
    <w:rsid w:val="00B559E9"/>
    <w:rsid w:val="00B72222"/>
    <w:rsid w:val="00B80650"/>
    <w:rsid w:val="00BB7A38"/>
    <w:rsid w:val="00BC0B34"/>
    <w:rsid w:val="00C02D20"/>
    <w:rsid w:val="00C25A79"/>
    <w:rsid w:val="00C36FAA"/>
    <w:rsid w:val="00C71133"/>
    <w:rsid w:val="00CA55CC"/>
    <w:rsid w:val="00CB3317"/>
    <w:rsid w:val="00D1190B"/>
    <w:rsid w:val="00DA3555"/>
    <w:rsid w:val="00E34F25"/>
    <w:rsid w:val="00E456EE"/>
    <w:rsid w:val="00E905D3"/>
    <w:rsid w:val="00ED7AB9"/>
    <w:rsid w:val="00EE5BBE"/>
    <w:rsid w:val="00F65492"/>
    <w:rsid w:val="00F9250D"/>
    <w:rsid w:val="00FB0705"/>
    <w:rsid w:val="00FD0667"/>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89FF139"/>
  <w15:chartTrackingRefBased/>
  <w15:docId w15:val="{6DA6D53A-064E-44B1-83DE-BB8B3FDA6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C4BF2"/>
  </w:style>
  <w:style w:type="paragraph" w:styleId="Kop1">
    <w:name w:val="heading 1"/>
    <w:basedOn w:val="Standaard"/>
    <w:next w:val="Standaard"/>
    <w:link w:val="Kop1Char"/>
    <w:uiPriority w:val="9"/>
    <w:qFormat/>
    <w:rsid w:val="00B022C4"/>
    <w:pPr>
      <w:keepNext/>
      <w:keepLines/>
      <w:outlineLvl w:val="0"/>
    </w:pPr>
    <w:rPr>
      <w:rFonts w:ascii="Verdana" w:eastAsiaTheme="majorEastAsia" w:hAnsi="Verdana" w:cstheme="majorBidi"/>
      <w:bCs/>
      <w:sz w:val="24"/>
      <w:szCs w:val="28"/>
    </w:rPr>
  </w:style>
  <w:style w:type="paragraph" w:styleId="Kop2">
    <w:name w:val="heading 2"/>
    <w:aliases w:val="2scr"/>
    <w:basedOn w:val="Standaard"/>
    <w:next w:val="Standaard"/>
    <w:link w:val="Kop2Char"/>
    <w:uiPriority w:val="9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qFormat/>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qFormat/>
    <w:rsid w:val="00055DD4"/>
    <w:pPr>
      <w:tabs>
        <w:tab w:val="num" w:pos="3960"/>
      </w:tabs>
      <w:suppressAutoHyphens/>
      <w:spacing w:before="240" w:after="60" w:line="240" w:lineRule="atLeast"/>
      <w:ind w:left="3960" w:hanging="180"/>
      <w:outlineLvl w:val="5"/>
    </w:pPr>
    <w:rPr>
      <w:rFonts w:ascii="Times New Roman" w:eastAsia="Times New Roman" w:hAnsi="Times New Roman" w:cs="Times New Roman"/>
      <w:b/>
      <w:bCs/>
      <w:sz w:val="22"/>
      <w:szCs w:val="22"/>
      <w:lang w:eastAsia="ar-SA"/>
    </w:rPr>
  </w:style>
  <w:style w:type="paragraph" w:styleId="Kop7">
    <w:name w:val="heading 7"/>
    <w:basedOn w:val="Standaard"/>
    <w:next w:val="Standaard"/>
    <w:link w:val="Kop7Char"/>
    <w:qFormat/>
    <w:rsid w:val="00055DD4"/>
    <w:pPr>
      <w:tabs>
        <w:tab w:val="num" w:pos="4680"/>
      </w:tabs>
      <w:suppressAutoHyphens/>
      <w:spacing w:before="240" w:after="60" w:line="240" w:lineRule="atLeast"/>
      <w:ind w:left="4680" w:hanging="360"/>
      <w:outlineLvl w:val="6"/>
    </w:pPr>
    <w:rPr>
      <w:rFonts w:ascii="Times New Roman" w:eastAsia="Times New Roman" w:hAnsi="Times New Roman" w:cs="Times New Roman"/>
      <w:sz w:val="24"/>
      <w:szCs w:val="24"/>
      <w:lang w:eastAsia="ar-SA"/>
    </w:rPr>
  </w:style>
  <w:style w:type="paragraph" w:styleId="Kop8">
    <w:name w:val="heading 8"/>
    <w:basedOn w:val="Standaard"/>
    <w:next w:val="Standaard"/>
    <w:link w:val="Kop8Char"/>
    <w:qFormat/>
    <w:rsid w:val="00055DD4"/>
    <w:pPr>
      <w:tabs>
        <w:tab w:val="num" w:pos="5400"/>
      </w:tabs>
      <w:suppressAutoHyphens/>
      <w:spacing w:before="240" w:after="60" w:line="240" w:lineRule="atLeast"/>
      <w:ind w:left="5400" w:hanging="360"/>
      <w:outlineLvl w:val="7"/>
    </w:pPr>
    <w:rPr>
      <w:rFonts w:ascii="Times New Roman" w:eastAsia="Times New Roman" w:hAnsi="Times New Roman" w:cs="Times New Roman"/>
      <w:i/>
      <w:iCs/>
      <w:sz w:val="24"/>
      <w:szCs w:val="24"/>
      <w:lang w:eastAsia="ar-SA"/>
    </w:rPr>
  </w:style>
  <w:style w:type="paragraph" w:styleId="Kop9">
    <w:name w:val="heading 9"/>
    <w:basedOn w:val="Standaard"/>
    <w:next w:val="Standaard"/>
    <w:link w:val="Kop9Char"/>
    <w:qFormat/>
    <w:rsid w:val="00055DD4"/>
    <w:pPr>
      <w:tabs>
        <w:tab w:val="num" w:pos="6120"/>
      </w:tabs>
      <w:suppressAutoHyphens/>
      <w:spacing w:before="240" w:after="60" w:line="240" w:lineRule="atLeast"/>
      <w:ind w:left="6120" w:hanging="180"/>
      <w:outlineLvl w:val="8"/>
    </w:pPr>
    <w:rPr>
      <w:rFonts w:ascii="Arial" w:eastAsia="Times New Roman" w:hAnsi="Arial" w:cs="Arial"/>
      <w:sz w:val="22"/>
      <w:szCs w:val="22"/>
      <w:lang w:eastAsia="ar-S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aliases w:val="2scr Char"/>
    <w:basedOn w:val="Standaardalinea-lettertype"/>
    <w:link w:val="Kop2"/>
    <w:uiPriority w:val="99"/>
    <w:rsid w:val="00B022C4"/>
    <w:rPr>
      <w:rFonts w:ascii="Verdana" w:eastAsiaTheme="majorEastAsia" w:hAnsi="Verdana" w:cstheme="majorBidi"/>
      <w:b/>
      <w:bCs/>
      <w:szCs w:val="26"/>
    </w:rPr>
  </w:style>
  <w:style w:type="character" w:customStyle="1" w:styleId="Kop3Char">
    <w:name w:val="Kop 3 Char"/>
    <w:basedOn w:val="Standaardalinea-lettertype"/>
    <w:link w:val="Kop3"/>
    <w:rsid w:val="00B022C4"/>
    <w:rPr>
      <w:rFonts w:ascii="Verdana" w:eastAsiaTheme="majorEastAsia" w:hAnsi="Verdana" w:cstheme="majorBidi"/>
      <w:bCs/>
      <w:i/>
    </w:rPr>
  </w:style>
  <w:style w:type="character" w:customStyle="1" w:styleId="Kop4Char">
    <w:name w:val="Kop 4 Char"/>
    <w:basedOn w:val="Standaardalinea-lettertype"/>
    <w:link w:val="Kop4"/>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semiHidden/>
    <w:rsid w:val="0088501B"/>
    <w:rPr>
      <w:rFonts w:ascii="Tahoma" w:hAnsi="Tahoma" w:cs="Tahoma"/>
      <w:sz w:val="16"/>
      <w:szCs w:val="16"/>
    </w:rPr>
  </w:style>
  <w:style w:type="numbering" w:customStyle="1" w:styleId="Lijststijl">
    <w:name w:val="Lijststijl"/>
    <w:uiPriority w:val="99"/>
    <w:rsid w:val="0088501B"/>
    <w:pPr>
      <w:numPr>
        <w:numId w:val="1"/>
      </w:numPr>
    </w:pPr>
  </w:style>
  <w:style w:type="numbering" w:customStyle="1" w:styleId="Stijl2">
    <w:name w:val="Stijl2"/>
    <w:uiPriority w:val="99"/>
    <w:rsid w:val="00FF0FEF"/>
    <w:pPr>
      <w:numPr>
        <w:numId w:val="2"/>
      </w:numPr>
    </w:pPr>
  </w:style>
  <w:style w:type="paragraph" w:styleId="Lijstalinea">
    <w:name w:val="List Paragraph"/>
    <w:aliases w:val="Normal 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3"/>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aliases w:val="Normal List Paragraph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qFormat/>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5"/>
      </w:numPr>
    </w:pPr>
  </w:style>
  <w:style w:type="character" w:customStyle="1" w:styleId="Kop6Char">
    <w:name w:val="Kop 6 Char"/>
    <w:basedOn w:val="Standaardalinea-lettertype"/>
    <w:link w:val="Kop6"/>
    <w:rsid w:val="00055DD4"/>
    <w:rPr>
      <w:rFonts w:ascii="Times New Roman" w:eastAsia="Times New Roman" w:hAnsi="Times New Roman" w:cs="Times New Roman"/>
      <w:b/>
      <w:bCs/>
      <w:sz w:val="22"/>
      <w:szCs w:val="22"/>
      <w:lang w:eastAsia="ar-SA"/>
    </w:rPr>
  </w:style>
  <w:style w:type="character" w:customStyle="1" w:styleId="Kop7Char">
    <w:name w:val="Kop 7 Char"/>
    <w:basedOn w:val="Standaardalinea-lettertype"/>
    <w:link w:val="Kop7"/>
    <w:rsid w:val="00055DD4"/>
    <w:rPr>
      <w:rFonts w:ascii="Times New Roman" w:eastAsia="Times New Roman" w:hAnsi="Times New Roman" w:cs="Times New Roman"/>
      <w:sz w:val="24"/>
      <w:szCs w:val="24"/>
      <w:lang w:eastAsia="ar-SA"/>
    </w:rPr>
  </w:style>
  <w:style w:type="character" w:customStyle="1" w:styleId="Kop8Char">
    <w:name w:val="Kop 8 Char"/>
    <w:basedOn w:val="Standaardalinea-lettertype"/>
    <w:link w:val="Kop8"/>
    <w:rsid w:val="00055DD4"/>
    <w:rPr>
      <w:rFonts w:ascii="Times New Roman" w:eastAsia="Times New Roman" w:hAnsi="Times New Roman" w:cs="Times New Roman"/>
      <w:i/>
      <w:iCs/>
      <w:sz w:val="24"/>
      <w:szCs w:val="24"/>
      <w:lang w:eastAsia="ar-SA"/>
    </w:rPr>
  </w:style>
  <w:style w:type="character" w:customStyle="1" w:styleId="Kop9Char">
    <w:name w:val="Kop 9 Char"/>
    <w:basedOn w:val="Standaardalinea-lettertype"/>
    <w:link w:val="Kop9"/>
    <w:rsid w:val="00055DD4"/>
    <w:rPr>
      <w:rFonts w:ascii="Arial" w:eastAsia="Times New Roman" w:hAnsi="Arial" w:cs="Arial"/>
      <w:sz w:val="22"/>
      <w:szCs w:val="22"/>
      <w:lang w:eastAsia="ar-SA"/>
    </w:rPr>
  </w:style>
  <w:style w:type="numbering" w:customStyle="1" w:styleId="Geenlijst1">
    <w:name w:val="Geen lijst1"/>
    <w:next w:val="Geenlijst"/>
    <w:uiPriority w:val="99"/>
    <w:semiHidden/>
    <w:unhideWhenUsed/>
    <w:rsid w:val="00055DD4"/>
  </w:style>
  <w:style w:type="paragraph" w:customStyle="1" w:styleId="IndexKop">
    <w:name w:val="IndexKop"/>
    <w:basedOn w:val="Standaard"/>
    <w:rsid w:val="00055DD4"/>
    <w:pPr>
      <w:suppressAutoHyphens/>
      <w:spacing w:after="40" w:line="240" w:lineRule="atLeast"/>
      <w:outlineLvl w:val="0"/>
    </w:pPr>
    <w:rPr>
      <w:rFonts w:ascii="Verdana" w:eastAsia="Times New Roman" w:hAnsi="Verdana" w:cs="Times New Roman"/>
      <w:b/>
      <w:i/>
      <w:sz w:val="24"/>
      <w:szCs w:val="24"/>
      <w:lang w:eastAsia="ar-SA"/>
    </w:rPr>
  </w:style>
  <w:style w:type="paragraph" w:styleId="Bijschrift">
    <w:name w:val="caption"/>
    <w:basedOn w:val="Standaard"/>
    <w:next w:val="Standaard"/>
    <w:qFormat/>
    <w:rsid w:val="00055DD4"/>
    <w:pPr>
      <w:suppressAutoHyphens/>
      <w:spacing w:before="120" w:after="120" w:line="240" w:lineRule="atLeast"/>
    </w:pPr>
    <w:rPr>
      <w:rFonts w:ascii="Verdana" w:eastAsia="Times New Roman" w:hAnsi="Verdana" w:cs="Times New Roman"/>
      <w:b/>
      <w:bCs/>
      <w:sz w:val="20"/>
      <w:szCs w:val="20"/>
      <w:lang w:eastAsia="ar-SA"/>
    </w:rPr>
  </w:style>
  <w:style w:type="character" w:styleId="Tekstvantijdelijkeaanduiding">
    <w:name w:val="Placeholder Text"/>
    <w:basedOn w:val="Standaardalinea-lettertype"/>
    <w:uiPriority w:val="99"/>
    <w:semiHidden/>
    <w:rsid w:val="00055DD4"/>
    <w:rPr>
      <w:color w:val="808080"/>
    </w:rPr>
  </w:style>
  <w:style w:type="character" w:customStyle="1" w:styleId="DefaultParagraphFont1">
    <w:name w:val="Default Paragraph Font1"/>
    <w:semiHidden/>
    <w:rsid w:val="00055DD4"/>
  </w:style>
  <w:style w:type="character" w:styleId="GevolgdeHyperlink">
    <w:name w:val="FollowedHyperlink"/>
    <w:rsid w:val="00055DD4"/>
    <w:rPr>
      <w:color w:val="800080"/>
      <w:u w:val="single"/>
    </w:rPr>
  </w:style>
  <w:style w:type="character" w:styleId="Hyperlink">
    <w:name w:val="Hyperlink"/>
    <w:uiPriority w:val="99"/>
    <w:rsid w:val="00055DD4"/>
    <w:rPr>
      <w:color w:val="0000FF"/>
      <w:u w:val="single"/>
    </w:rPr>
  </w:style>
  <w:style w:type="numbering" w:customStyle="1" w:styleId="StyleBulleted">
    <w:name w:val="Style Bulleted"/>
    <w:basedOn w:val="Geenlijst"/>
    <w:rsid w:val="00055DD4"/>
  </w:style>
  <w:style w:type="numbering" w:customStyle="1" w:styleId="BulletOutlLeft">
    <w:name w:val="Bullet Outl Left"/>
    <w:basedOn w:val="Geenlijst"/>
    <w:rsid w:val="00055DD4"/>
  </w:style>
  <w:style w:type="character" w:styleId="Verwijzingopmerking">
    <w:name w:val="annotation reference"/>
    <w:uiPriority w:val="99"/>
    <w:rsid w:val="00055DD4"/>
    <w:rPr>
      <w:sz w:val="16"/>
      <w:szCs w:val="16"/>
    </w:rPr>
  </w:style>
  <w:style w:type="paragraph" w:styleId="Plattetekst">
    <w:name w:val="Body Text"/>
    <w:basedOn w:val="Standaard"/>
    <w:link w:val="PlattetekstChar"/>
    <w:rsid w:val="00055DD4"/>
    <w:pPr>
      <w:suppressAutoHyphens/>
      <w:spacing w:after="40"/>
    </w:pPr>
    <w:rPr>
      <w:rFonts w:ascii="Arial" w:eastAsia="Times New Roman" w:hAnsi="Arial" w:cs="Arial"/>
      <w:sz w:val="20"/>
      <w:szCs w:val="20"/>
      <w:lang w:eastAsia="ar-SA"/>
    </w:rPr>
  </w:style>
  <w:style w:type="character" w:customStyle="1" w:styleId="PlattetekstChar">
    <w:name w:val="Platte tekst Char"/>
    <w:basedOn w:val="Standaardalinea-lettertype"/>
    <w:link w:val="Plattetekst"/>
    <w:rsid w:val="00055DD4"/>
    <w:rPr>
      <w:rFonts w:ascii="Arial" w:eastAsia="Times New Roman" w:hAnsi="Arial" w:cs="Arial"/>
      <w:sz w:val="20"/>
      <w:szCs w:val="20"/>
      <w:lang w:eastAsia="ar-SA"/>
    </w:rPr>
  </w:style>
  <w:style w:type="paragraph" w:styleId="Lijst">
    <w:name w:val="List"/>
    <w:basedOn w:val="Plattetekst"/>
    <w:rsid w:val="00055DD4"/>
    <w:rPr>
      <w:rFonts w:cs="Tahoma"/>
    </w:rPr>
  </w:style>
  <w:style w:type="paragraph" w:customStyle="1" w:styleId="broodtekst">
    <w:name w:val="broodtekst"/>
    <w:basedOn w:val="Standaard"/>
    <w:link w:val="broodtekstChar2"/>
    <w:rsid w:val="00055DD4"/>
    <w:pPr>
      <w:suppressAutoHyphens/>
      <w:autoSpaceDE w:val="0"/>
      <w:spacing w:before="40" w:after="40" w:line="240" w:lineRule="atLeast"/>
    </w:pPr>
    <w:rPr>
      <w:rFonts w:ascii="Verdana" w:eastAsia="Times New Roman" w:hAnsi="Verdana" w:cs="Times New Roman"/>
      <w:lang w:eastAsia="ar-SA"/>
    </w:rPr>
  </w:style>
  <w:style w:type="paragraph" w:customStyle="1" w:styleId="broodtekst-italic">
    <w:name w:val="broodtekst-italic"/>
    <w:basedOn w:val="broodtekst"/>
    <w:rsid w:val="00055DD4"/>
    <w:rPr>
      <w:i/>
      <w:iCs/>
    </w:rPr>
  </w:style>
  <w:style w:type="paragraph" w:styleId="Inhopg1">
    <w:name w:val="toc 1"/>
    <w:basedOn w:val="Standaard"/>
    <w:next w:val="Standaard"/>
    <w:uiPriority w:val="39"/>
    <w:rsid w:val="00055DD4"/>
    <w:pPr>
      <w:suppressAutoHyphens/>
      <w:spacing w:before="60" w:after="40"/>
    </w:pPr>
    <w:rPr>
      <w:rFonts w:ascii="Verdana" w:eastAsia="Times New Roman" w:hAnsi="Verdana" w:cs="Times New Roman"/>
      <w:b/>
      <w:bCs/>
      <w:caps/>
      <w:sz w:val="20"/>
      <w:szCs w:val="20"/>
      <w:lang w:eastAsia="ar-SA"/>
    </w:rPr>
  </w:style>
  <w:style w:type="paragraph" w:customStyle="1" w:styleId="titel0">
    <w:name w:val="titel"/>
    <w:basedOn w:val="broodtekst"/>
    <w:next w:val="broodtekst"/>
    <w:rsid w:val="00055DD4"/>
    <w:pPr>
      <w:spacing w:line="300" w:lineRule="atLeast"/>
    </w:pPr>
    <w:rPr>
      <w:b/>
      <w:sz w:val="24"/>
    </w:rPr>
  </w:style>
  <w:style w:type="paragraph" w:customStyle="1" w:styleId="subtitel">
    <w:name w:val="subtitel"/>
    <w:basedOn w:val="broodtekst"/>
    <w:next w:val="broodtekst"/>
    <w:rsid w:val="00055DD4"/>
  </w:style>
  <w:style w:type="paragraph" w:styleId="Inhopg2">
    <w:name w:val="toc 2"/>
    <w:basedOn w:val="Standaard"/>
    <w:next w:val="Standaard"/>
    <w:uiPriority w:val="39"/>
    <w:rsid w:val="00055DD4"/>
    <w:pPr>
      <w:tabs>
        <w:tab w:val="left" w:pos="1134"/>
        <w:tab w:val="right" w:leader="dot" w:pos="9072"/>
      </w:tabs>
      <w:suppressAutoHyphens/>
      <w:spacing w:after="40" w:line="240" w:lineRule="atLeast"/>
      <w:ind w:left="180"/>
    </w:pPr>
    <w:rPr>
      <w:rFonts w:ascii="Verdana" w:eastAsia="Times New Roman" w:hAnsi="Verdana" w:cs="Times New Roman"/>
      <w:sz w:val="20"/>
      <w:szCs w:val="20"/>
      <w:lang w:eastAsia="ar-SA"/>
    </w:rPr>
  </w:style>
  <w:style w:type="paragraph" w:styleId="Inhopg3">
    <w:name w:val="toc 3"/>
    <w:basedOn w:val="Standaard"/>
    <w:next w:val="Standaard"/>
    <w:uiPriority w:val="39"/>
    <w:rsid w:val="00055DD4"/>
    <w:pPr>
      <w:tabs>
        <w:tab w:val="left" w:pos="1418"/>
        <w:tab w:val="right" w:leader="dot" w:pos="9072"/>
      </w:tabs>
      <w:suppressAutoHyphens/>
      <w:spacing w:after="40" w:line="240" w:lineRule="atLeast"/>
      <w:ind w:left="360"/>
    </w:pPr>
    <w:rPr>
      <w:rFonts w:ascii="Verdana" w:eastAsia="Times New Roman" w:hAnsi="Verdana" w:cs="Times New Roman"/>
      <w:i/>
      <w:iCs/>
      <w:szCs w:val="20"/>
      <w:lang w:eastAsia="ar-SA"/>
    </w:rPr>
  </w:style>
  <w:style w:type="paragraph" w:styleId="Inhopg4">
    <w:name w:val="toc 4"/>
    <w:basedOn w:val="Standaard"/>
    <w:next w:val="Standaard"/>
    <w:rsid w:val="00055DD4"/>
    <w:pPr>
      <w:tabs>
        <w:tab w:val="left" w:pos="1701"/>
        <w:tab w:val="right" w:leader="dot" w:pos="9072"/>
      </w:tabs>
      <w:ind w:left="540"/>
    </w:pPr>
    <w:rPr>
      <w:rFonts w:ascii="Arial Narrow" w:eastAsia="Times New Roman" w:hAnsi="Arial Narrow" w:cs="Arial"/>
      <w:noProof/>
      <w:sz w:val="24"/>
      <w:lang w:eastAsia="nl-NL"/>
    </w:rPr>
  </w:style>
  <w:style w:type="paragraph" w:styleId="Inhopg5">
    <w:name w:val="toc 5"/>
    <w:basedOn w:val="Standaard"/>
    <w:next w:val="Standaard"/>
    <w:rsid w:val="00055DD4"/>
    <w:pPr>
      <w:ind w:left="720"/>
    </w:pPr>
    <w:rPr>
      <w:rFonts w:ascii="Times New Roman" w:eastAsia="Times New Roman" w:hAnsi="Times New Roman" w:cs="Times New Roman"/>
      <w:sz w:val="24"/>
      <w:lang w:eastAsia="nl-NL"/>
    </w:rPr>
  </w:style>
  <w:style w:type="paragraph" w:styleId="Voetnoottekst">
    <w:name w:val="footnote text"/>
    <w:basedOn w:val="Standaard"/>
    <w:link w:val="VoetnoottekstChar"/>
    <w:rsid w:val="00055DD4"/>
    <w:pPr>
      <w:tabs>
        <w:tab w:val="left" w:pos="357"/>
      </w:tabs>
      <w:suppressAutoHyphens/>
      <w:spacing w:after="40" w:line="180" w:lineRule="atLeast"/>
      <w:ind w:left="357" w:hanging="357"/>
    </w:pPr>
    <w:rPr>
      <w:rFonts w:ascii="Verdana" w:eastAsia="Times New Roman" w:hAnsi="Verdana" w:cs="Times New Roman"/>
      <w:sz w:val="16"/>
      <w:szCs w:val="20"/>
      <w:lang w:eastAsia="ar-SA"/>
    </w:rPr>
  </w:style>
  <w:style w:type="character" w:customStyle="1" w:styleId="VoetnoottekstChar">
    <w:name w:val="Voetnoottekst Char"/>
    <w:basedOn w:val="Standaardalinea-lettertype"/>
    <w:link w:val="Voetnoottekst"/>
    <w:rsid w:val="00055DD4"/>
    <w:rPr>
      <w:rFonts w:ascii="Verdana" w:eastAsia="Times New Roman" w:hAnsi="Verdana" w:cs="Times New Roman"/>
      <w:sz w:val="16"/>
      <w:szCs w:val="20"/>
      <w:lang w:eastAsia="ar-SA"/>
    </w:rPr>
  </w:style>
  <w:style w:type="paragraph" w:styleId="Inhopg6">
    <w:name w:val="toc 6"/>
    <w:basedOn w:val="Standaard"/>
    <w:next w:val="Standaard"/>
    <w:rsid w:val="00055DD4"/>
    <w:pPr>
      <w:ind w:left="900"/>
    </w:pPr>
    <w:rPr>
      <w:rFonts w:ascii="Times New Roman" w:eastAsia="Times New Roman" w:hAnsi="Times New Roman" w:cs="Times New Roman"/>
      <w:sz w:val="24"/>
      <w:lang w:eastAsia="nl-NL"/>
    </w:rPr>
  </w:style>
  <w:style w:type="paragraph" w:customStyle="1" w:styleId="Cells">
    <w:name w:val="Cells"/>
    <w:basedOn w:val="Standaard"/>
    <w:rsid w:val="00055DD4"/>
    <w:pPr>
      <w:keepLines/>
      <w:widowControl w:val="0"/>
      <w:suppressAutoHyphens/>
      <w:spacing w:after="40"/>
    </w:pPr>
    <w:rPr>
      <w:rFonts w:ascii="Arial" w:eastAsia="Times New Roman" w:hAnsi="Arial" w:cs="Times New Roman"/>
      <w:szCs w:val="20"/>
      <w:lang w:eastAsia="ar-SA"/>
    </w:rPr>
  </w:style>
  <w:style w:type="paragraph" w:styleId="Index1">
    <w:name w:val="index 1"/>
    <w:basedOn w:val="Standaard"/>
    <w:next w:val="Standaard"/>
    <w:semiHidden/>
    <w:rsid w:val="00055DD4"/>
    <w:pPr>
      <w:suppressAutoHyphens/>
      <w:spacing w:after="40" w:line="240" w:lineRule="atLeast"/>
      <w:ind w:left="180" w:hanging="180"/>
    </w:pPr>
    <w:rPr>
      <w:rFonts w:ascii="Verdana" w:eastAsia="Times New Roman" w:hAnsi="Verdana" w:cs="Times New Roman"/>
      <w:szCs w:val="24"/>
      <w:lang w:eastAsia="ar-SA"/>
    </w:rPr>
  </w:style>
  <w:style w:type="paragraph" w:styleId="Inhopg7">
    <w:name w:val="toc 7"/>
    <w:basedOn w:val="Standaard"/>
    <w:next w:val="Standaard"/>
    <w:rsid w:val="00055DD4"/>
    <w:pPr>
      <w:ind w:left="1080"/>
    </w:pPr>
    <w:rPr>
      <w:rFonts w:ascii="Times New Roman" w:eastAsia="Times New Roman" w:hAnsi="Times New Roman" w:cs="Times New Roman"/>
      <w:sz w:val="24"/>
      <w:lang w:eastAsia="nl-NL"/>
    </w:rPr>
  </w:style>
  <w:style w:type="paragraph" w:styleId="Inhopg8">
    <w:name w:val="toc 8"/>
    <w:basedOn w:val="Standaard"/>
    <w:next w:val="Standaard"/>
    <w:rsid w:val="00055DD4"/>
    <w:rPr>
      <w:rFonts w:ascii="Times New Roman" w:eastAsia="Times New Roman" w:hAnsi="Times New Roman" w:cs="Times New Roman"/>
      <w:sz w:val="20"/>
      <w:lang w:eastAsia="nl-NL"/>
    </w:rPr>
  </w:style>
  <w:style w:type="paragraph" w:styleId="Inhopg9">
    <w:name w:val="toc 9"/>
    <w:basedOn w:val="Standaard"/>
    <w:next w:val="Standaard"/>
    <w:rsid w:val="00055DD4"/>
    <w:pPr>
      <w:ind w:left="1440"/>
    </w:pPr>
    <w:rPr>
      <w:rFonts w:ascii="Times New Roman" w:eastAsia="Times New Roman" w:hAnsi="Times New Roman" w:cs="Times New Roman"/>
      <w:sz w:val="24"/>
      <w:lang w:eastAsia="nl-NL"/>
    </w:rPr>
  </w:style>
  <w:style w:type="paragraph" w:customStyle="1" w:styleId="Bulletsstandaard">
    <w:name w:val="Bullets standaard"/>
    <w:basedOn w:val="Standaard"/>
    <w:rsid w:val="00055DD4"/>
    <w:pPr>
      <w:tabs>
        <w:tab w:val="num" w:pos="397"/>
        <w:tab w:val="left" w:pos="567"/>
        <w:tab w:val="left" w:pos="1134"/>
        <w:tab w:val="left" w:pos="1701"/>
        <w:tab w:val="center" w:pos="4536"/>
        <w:tab w:val="right" w:pos="9072"/>
      </w:tabs>
      <w:suppressAutoHyphens/>
      <w:spacing w:after="60"/>
      <w:jc w:val="both"/>
    </w:pPr>
    <w:rPr>
      <w:rFonts w:ascii="Arial" w:eastAsia="Times New Roman" w:hAnsi="Arial" w:cs="Times New Roman"/>
      <w:sz w:val="20"/>
      <w:szCs w:val="20"/>
      <w:lang w:eastAsia="ar-SA"/>
    </w:rPr>
  </w:style>
  <w:style w:type="paragraph" w:styleId="Tekstopmerking">
    <w:name w:val="annotation text"/>
    <w:basedOn w:val="Standaard"/>
    <w:link w:val="TekstopmerkingChar"/>
    <w:uiPriority w:val="99"/>
    <w:semiHidden/>
    <w:rsid w:val="00055DD4"/>
    <w:pPr>
      <w:suppressAutoHyphens/>
      <w:spacing w:after="40" w:line="240" w:lineRule="atLeast"/>
    </w:pPr>
    <w:rPr>
      <w:rFonts w:ascii="Verdana" w:eastAsia="Times New Roman" w:hAnsi="Verdana" w:cs="Times New Roman"/>
      <w:sz w:val="20"/>
      <w:szCs w:val="20"/>
      <w:lang w:eastAsia="ar-SA"/>
    </w:rPr>
  </w:style>
  <w:style w:type="character" w:customStyle="1" w:styleId="TekstopmerkingChar">
    <w:name w:val="Tekst opmerking Char"/>
    <w:basedOn w:val="Standaardalinea-lettertype"/>
    <w:link w:val="Tekstopmerking"/>
    <w:uiPriority w:val="99"/>
    <w:semiHidden/>
    <w:rsid w:val="00055DD4"/>
    <w:rPr>
      <w:rFonts w:ascii="Verdana" w:eastAsia="Times New Roman" w:hAnsi="Verdana" w:cs="Times New Roman"/>
      <w:sz w:val="20"/>
      <w:szCs w:val="20"/>
      <w:lang w:eastAsia="ar-SA"/>
    </w:rPr>
  </w:style>
  <w:style w:type="paragraph" w:styleId="Plattetekstinspringen">
    <w:name w:val="Body Text Indent"/>
    <w:basedOn w:val="Standaard"/>
    <w:link w:val="PlattetekstinspringenChar"/>
    <w:rsid w:val="00055DD4"/>
    <w:pPr>
      <w:suppressAutoHyphens/>
      <w:spacing w:after="40" w:line="260" w:lineRule="atLeast"/>
      <w:ind w:left="360"/>
    </w:pPr>
    <w:rPr>
      <w:rFonts w:ascii="V&amp;W Syntax (Adobe)" w:eastAsia="Times New Roman" w:hAnsi="V&amp;W Syntax (Adobe)" w:cs="Times New Roman"/>
      <w:spacing w:val="4"/>
      <w:sz w:val="20"/>
      <w:szCs w:val="20"/>
      <w:lang w:eastAsia="ar-SA"/>
    </w:rPr>
  </w:style>
  <w:style w:type="character" w:customStyle="1" w:styleId="PlattetekstinspringenChar">
    <w:name w:val="Platte tekst inspringen Char"/>
    <w:basedOn w:val="Standaardalinea-lettertype"/>
    <w:link w:val="Plattetekstinspringen"/>
    <w:rsid w:val="00055DD4"/>
    <w:rPr>
      <w:rFonts w:ascii="V&amp;W Syntax (Adobe)" w:eastAsia="Times New Roman" w:hAnsi="V&amp;W Syntax (Adobe)" w:cs="Times New Roman"/>
      <w:spacing w:val="4"/>
      <w:sz w:val="20"/>
      <w:szCs w:val="20"/>
      <w:lang w:eastAsia="ar-SA"/>
    </w:rPr>
  </w:style>
  <w:style w:type="paragraph" w:styleId="Normaalweb">
    <w:name w:val="Normal (Web)"/>
    <w:basedOn w:val="Standaard"/>
    <w:rsid w:val="00055DD4"/>
    <w:pPr>
      <w:suppressAutoHyphens/>
      <w:spacing w:before="280" w:after="280"/>
    </w:pPr>
    <w:rPr>
      <w:rFonts w:ascii="Arial Unicode MS" w:eastAsia="Arial Unicode MS" w:hAnsi="Arial Unicode MS" w:cs="Arial Unicode MS"/>
      <w:sz w:val="24"/>
      <w:szCs w:val="24"/>
      <w:lang w:eastAsia="ar-SA"/>
    </w:rPr>
  </w:style>
  <w:style w:type="paragraph" w:styleId="Plattetekstinspringen2">
    <w:name w:val="Body Text Indent 2"/>
    <w:basedOn w:val="Standaard"/>
    <w:link w:val="Plattetekstinspringen2Char"/>
    <w:rsid w:val="00055DD4"/>
    <w:pPr>
      <w:tabs>
        <w:tab w:val="left" w:pos="3732"/>
        <w:tab w:val="left" w:pos="4445"/>
        <w:tab w:val="left" w:pos="5012"/>
        <w:tab w:val="left" w:pos="5579"/>
        <w:tab w:val="left" w:pos="6146"/>
        <w:tab w:val="left" w:pos="6713"/>
        <w:tab w:val="left" w:pos="7280"/>
        <w:tab w:val="left" w:pos="7847"/>
        <w:tab w:val="left" w:pos="8414"/>
        <w:tab w:val="left" w:pos="8981"/>
        <w:tab w:val="left" w:pos="9548"/>
        <w:tab w:val="left" w:pos="10115"/>
        <w:tab w:val="left" w:pos="10682"/>
      </w:tabs>
      <w:suppressAutoHyphens/>
      <w:spacing w:after="40" w:line="240" w:lineRule="atLeast"/>
      <w:ind w:left="502"/>
    </w:pPr>
    <w:rPr>
      <w:rFonts w:ascii="Verdana" w:eastAsia="Times New Roman" w:hAnsi="Verdana" w:cs="Arial"/>
      <w:sz w:val="20"/>
      <w:szCs w:val="24"/>
      <w:lang w:eastAsia="ar-SA"/>
    </w:rPr>
  </w:style>
  <w:style w:type="character" w:customStyle="1" w:styleId="Plattetekstinspringen2Char">
    <w:name w:val="Platte tekst inspringen 2 Char"/>
    <w:basedOn w:val="Standaardalinea-lettertype"/>
    <w:link w:val="Plattetekstinspringen2"/>
    <w:rsid w:val="00055DD4"/>
    <w:rPr>
      <w:rFonts w:ascii="Verdana" w:eastAsia="Times New Roman" w:hAnsi="Verdana" w:cs="Arial"/>
      <w:sz w:val="20"/>
      <w:szCs w:val="24"/>
      <w:lang w:eastAsia="ar-SA"/>
    </w:rPr>
  </w:style>
  <w:style w:type="paragraph" w:styleId="Plattetekstinspringen3">
    <w:name w:val="Body Text Indent 3"/>
    <w:basedOn w:val="Standaard"/>
    <w:link w:val="Plattetekstinspringen3Char"/>
    <w:rsid w:val="00055DD4"/>
    <w:pPr>
      <w:tabs>
        <w:tab w:val="left" w:pos="1845"/>
        <w:tab w:val="left" w:pos="2412"/>
        <w:tab w:val="left" w:pos="2979"/>
        <w:tab w:val="left" w:pos="3546"/>
        <w:tab w:val="left" w:pos="4113"/>
        <w:tab w:val="left" w:pos="4680"/>
        <w:tab w:val="left" w:pos="5247"/>
        <w:tab w:val="left" w:pos="5814"/>
        <w:tab w:val="left" w:pos="6381"/>
        <w:tab w:val="left" w:pos="6948"/>
        <w:tab w:val="left" w:pos="7515"/>
        <w:tab w:val="left" w:pos="8082"/>
      </w:tabs>
      <w:suppressAutoHyphens/>
      <w:spacing w:after="40" w:line="240" w:lineRule="atLeast"/>
      <w:ind w:left="-284" w:hanging="142"/>
    </w:pPr>
    <w:rPr>
      <w:rFonts w:ascii="Verdana" w:eastAsia="Times New Roman" w:hAnsi="Verdana" w:cs="Arial"/>
      <w:sz w:val="20"/>
      <w:szCs w:val="24"/>
      <w:lang w:eastAsia="ar-SA"/>
    </w:rPr>
  </w:style>
  <w:style w:type="character" w:customStyle="1" w:styleId="Plattetekstinspringen3Char">
    <w:name w:val="Platte tekst inspringen 3 Char"/>
    <w:basedOn w:val="Standaardalinea-lettertype"/>
    <w:link w:val="Plattetekstinspringen3"/>
    <w:rsid w:val="00055DD4"/>
    <w:rPr>
      <w:rFonts w:ascii="Verdana" w:eastAsia="Times New Roman" w:hAnsi="Verdana" w:cs="Arial"/>
      <w:sz w:val="20"/>
      <w:szCs w:val="24"/>
      <w:lang w:eastAsia="ar-SA"/>
    </w:rPr>
  </w:style>
  <w:style w:type="paragraph" w:styleId="Plattetekst2">
    <w:name w:val="Body Text 2"/>
    <w:basedOn w:val="Standaard"/>
    <w:link w:val="Plattetekst2Char"/>
    <w:rsid w:val="00055DD4"/>
    <w:pPr>
      <w:widowControl w:val="0"/>
      <w:tabs>
        <w:tab w:val="left" w:pos="709"/>
        <w:tab w:val="left" w:pos="1276"/>
        <w:tab w:val="left" w:pos="1843"/>
        <w:tab w:val="left" w:pos="2410"/>
        <w:tab w:val="left" w:pos="2977"/>
        <w:tab w:val="left" w:pos="3544"/>
        <w:tab w:val="left" w:pos="4111"/>
        <w:tab w:val="left" w:pos="4678"/>
        <w:tab w:val="left" w:pos="5245"/>
        <w:tab w:val="left" w:pos="5812"/>
        <w:tab w:val="left" w:pos="6379"/>
        <w:tab w:val="left" w:pos="6946"/>
      </w:tabs>
      <w:suppressAutoHyphens/>
      <w:spacing w:after="40"/>
    </w:pPr>
    <w:rPr>
      <w:rFonts w:ascii="Verdana" w:eastAsia="Arial Unicode MS" w:hAnsi="Verdana" w:cs="Tahoma"/>
      <w:kern w:val="1"/>
      <w:sz w:val="20"/>
      <w:szCs w:val="24"/>
      <w:lang w:eastAsia="ar-SA"/>
    </w:rPr>
  </w:style>
  <w:style w:type="character" w:customStyle="1" w:styleId="Plattetekst2Char">
    <w:name w:val="Platte tekst 2 Char"/>
    <w:basedOn w:val="Standaardalinea-lettertype"/>
    <w:link w:val="Plattetekst2"/>
    <w:rsid w:val="00055DD4"/>
    <w:rPr>
      <w:rFonts w:ascii="Verdana" w:eastAsia="Arial Unicode MS" w:hAnsi="Verdana" w:cs="Tahoma"/>
      <w:kern w:val="1"/>
      <w:sz w:val="20"/>
      <w:szCs w:val="24"/>
      <w:lang w:eastAsia="ar-SA"/>
    </w:rPr>
  </w:style>
  <w:style w:type="table" w:styleId="Professioneletabel">
    <w:name w:val="Table Professional"/>
    <w:basedOn w:val="Standaardtabel"/>
    <w:rsid w:val="00055DD4"/>
    <w:pPr>
      <w:suppressAutoHyphens/>
      <w:spacing w:line="240" w:lineRule="atLeast"/>
    </w:pPr>
    <w:rPr>
      <w:rFonts w:ascii="Times New Roman" w:eastAsia="Times New Roman" w:hAnsi="Times New Roman" w:cs="Times New Roman"/>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roodtekstbulleted">
    <w:name w:val="broodtekst + bulleted"/>
    <w:basedOn w:val="broodtekst"/>
    <w:rsid w:val="00055DD4"/>
    <w:pPr>
      <w:numPr>
        <w:ilvl w:val="1"/>
        <w:numId w:val="6"/>
      </w:numPr>
      <w:tabs>
        <w:tab w:val="num" w:pos="360"/>
      </w:tabs>
      <w:ind w:left="454" w:hanging="227"/>
    </w:pPr>
    <w:rPr>
      <w:lang w:val="en-GB"/>
    </w:rPr>
  </w:style>
  <w:style w:type="character" w:customStyle="1" w:styleId="broodtekstChar2">
    <w:name w:val="broodtekst Char2"/>
    <w:link w:val="broodtekst"/>
    <w:rsid w:val="00055DD4"/>
    <w:rPr>
      <w:rFonts w:ascii="Verdana" w:eastAsia="Times New Roman" w:hAnsi="Verdana" w:cs="Times New Roman"/>
      <w:lang w:eastAsia="ar-SA"/>
    </w:rPr>
  </w:style>
  <w:style w:type="numbering" w:customStyle="1" w:styleId="StyleBulletedSymbolsymbol">
    <w:name w:val="Style Bulleted Symbol (symbol)"/>
    <w:basedOn w:val="Geenlijst"/>
    <w:rsid w:val="00055DD4"/>
    <w:pPr>
      <w:numPr>
        <w:numId w:val="7"/>
      </w:numPr>
    </w:pPr>
  </w:style>
  <w:style w:type="table" w:customStyle="1" w:styleId="Tabelraster1">
    <w:name w:val="Tabelraster1"/>
    <w:basedOn w:val="Standaardtabel"/>
    <w:next w:val="Tabelraster"/>
    <w:uiPriority w:val="99"/>
    <w:rsid w:val="00055DD4"/>
    <w:pPr>
      <w:suppressAutoHyphens/>
      <w:spacing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semiHidden/>
    <w:rsid w:val="00055DD4"/>
    <w:rPr>
      <w:b/>
      <w:bCs/>
    </w:rPr>
  </w:style>
  <w:style w:type="character" w:customStyle="1" w:styleId="OnderwerpvanopmerkingChar">
    <w:name w:val="Onderwerp van opmerking Char"/>
    <w:basedOn w:val="TekstopmerkingChar"/>
    <w:link w:val="Onderwerpvanopmerking"/>
    <w:semiHidden/>
    <w:rsid w:val="00055DD4"/>
    <w:rPr>
      <w:rFonts w:ascii="Verdana" w:eastAsia="Times New Roman" w:hAnsi="Verdana" w:cs="Times New Roman"/>
      <w:b/>
      <w:bCs/>
      <w:sz w:val="20"/>
      <w:szCs w:val="20"/>
      <w:lang w:eastAsia="ar-SA"/>
    </w:rPr>
  </w:style>
  <w:style w:type="character" w:styleId="Voetnootmarkering">
    <w:name w:val="footnote reference"/>
    <w:rsid w:val="00055DD4"/>
    <w:rPr>
      <w:vertAlign w:val="superscript"/>
    </w:rPr>
  </w:style>
  <w:style w:type="paragraph" w:customStyle="1" w:styleId="StylebroodtekstLeft0cmHanging001cm">
    <w:name w:val="Style broodtekst + Left:  0 cm Hanging:  0.01 cm"/>
    <w:basedOn w:val="broodtekst"/>
    <w:rsid w:val="00055DD4"/>
    <w:rPr>
      <w:szCs w:val="20"/>
    </w:rPr>
  </w:style>
  <w:style w:type="character" w:customStyle="1" w:styleId="broodtekstChar3">
    <w:name w:val="broodtekst Char3"/>
    <w:rsid w:val="00055DD4"/>
    <w:rPr>
      <w:rFonts w:ascii="Verdana" w:hAnsi="Verdana"/>
      <w:sz w:val="18"/>
      <w:szCs w:val="18"/>
      <w:lang w:val="nl-NL" w:eastAsia="ar-SA" w:bidi="ar-SA"/>
    </w:rPr>
  </w:style>
  <w:style w:type="paragraph" w:customStyle="1" w:styleId="broodtekstLeft0cm">
    <w:name w:val="broodtekst + Left:  0 cm"/>
    <w:basedOn w:val="broodtekst"/>
    <w:rsid w:val="00055DD4"/>
    <w:rPr>
      <w:szCs w:val="20"/>
    </w:rPr>
  </w:style>
  <w:style w:type="paragraph" w:styleId="Lijstmetafbeeldingen">
    <w:name w:val="table of figures"/>
    <w:basedOn w:val="Standaard"/>
    <w:next w:val="Standaard"/>
    <w:uiPriority w:val="99"/>
    <w:rsid w:val="00055DD4"/>
    <w:pPr>
      <w:suppressAutoHyphens/>
      <w:spacing w:after="40"/>
      <w:ind w:left="357" w:hanging="357"/>
    </w:pPr>
    <w:rPr>
      <w:rFonts w:ascii="Verdana" w:eastAsia="Times New Roman" w:hAnsi="Verdana" w:cs="Times New Roman"/>
      <w:sz w:val="20"/>
      <w:szCs w:val="24"/>
      <w:lang w:eastAsia="ar-SA"/>
    </w:rPr>
  </w:style>
  <w:style w:type="paragraph" w:customStyle="1" w:styleId="CaptionTable">
    <w:name w:val="Caption Table"/>
    <w:basedOn w:val="Standaard"/>
    <w:next w:val="broodtekst"/>
    <w:rsid w:val="00055DD4"/>
    <w:pPr>
      <w:widowControl w:val="0"/>
      <w:suppressAutoHyphens/>
      <w:overflowPunct w:val="0"/>
      <w:autoSpaceDE w:val="0"/>
      <w:spacing w:before="120" w:after="120" w:line="260" w:lineRule="atLeast"/>
      <w:jc w:val="center"/>
      <w:textAlignment w:val="baseline"/>
    </w:pPr>
    <w:rPr>
      <w:rFonts w:ascii="Verdana" w:eastAsia="Times New Roman" w:hAnsi="Verdana" w:cs="Times New Roman"/>
      <w:bCs/>
      <w:spacing w:val="4"/>
      <w:szCs w:val="20"/>
      <w:lang w:eastAsia="ar-SA"/>
    </w:rPr>
  </w:style>
  <w:style w:type="paragraph" w:customStyle="1" w:styleId="bulletlevel1">
    <w:name w:val="bullet level 1"/>
    <w:basedOn w:val="broodtekst"/>
    <w:rsid w:val="00055DD4"/>
    <w:pPr>
      <w:numPr>
        <w:numId w:val="8"/>
      </w:numPr>
      <w:tabs>
        <w:tab w:val="clear" w:pos="360"/>
      </w:tabs>
      <w:ind w:left="227" w:hanging="227"/>
    </w:pPr>
  </w:style>
  <w:style w:type="paragraph" w:styleId="Documentstructuur">
    <w:name w:val="Document Map"/>
    <w:basedOn w:val="Standaard"/>
    <w:link w:val="DocumentstructuurChar"/>
    <w:semiHidden/>
    <w:rsid w:val="00055DD4"/>
    <w:pPr>
      <w:shd w:val="clear" w:color="auto" w:fill="000080"/>
    </w:pPr>
    <w:rPr>
      <w:rFonts w:ascii="Tahoma" w:eastAsia="Times New Roman" w:hAnsi="Tahoma" w:cs="Tahoma"/>
      <w:sz w:val="24"/>
      <w:szCs w:val="24"/>
      <w:lang w:eastAsia="nl-NL"/>
    </w:rPr>
  </w:style>
  <w:style w:type="character" w:customStyle="1" w:styleId="DocumentstructuurChar">
    <w:name w:val="Documentstructuur Char"/>
    <w:basedOn w:val="Standaardalinea-lettertype"/>
    <w:link w:val="Documentstructuur"/>
    <w:semiHidden/>
    <w:rsid w:val="00055DD4"/>
    <w:rPr>
      <w:rFonts w:ascii="Tahoma" w:eastAsia="Times New Roman" w:hAnsi="Tahoma" w:cs="Tahoma"/>
      <w:sz w:val="24"/>
      <w:szCs w:val="24"/>
      <w:shd w:val="clear" w:color="auto" w:fill="000080"/>
      <w:lang w:eastAsia="nl-NL"/>
    </w:rPr>
  </w:style>
  <w:style w:type="paragraph" w:customStyle="1" w:styleId="Heading3Bold">
    <w:name w:val="Heading 3 + Bold"/>
    <w:basedOn w:val="Standaard"/>
    <w:rsid w:val="00055DD4"/>
    <w:pPr>
      <w:suppressAutoHyphens/>
      <w:spacing w:after="40" w:line="240" w:lineRule="atLeast"/>
    </w:pPr>
    <w:rPr>
      <w:rFonts w:ascii="Verdana" w:eastAsia="Times New Roman" w:hAnsi="Verdana" w:cs="Times New Roman"/>
      <w:szCs w:val="24"/>
      <w:lang w:eastAsia="ar-SA"/>
    </w:rPr>
  </w:style>
  <w:style w:type="numbering" w:customStyle="1" w:styleId="OutlNrLeft">
    <w:name w:val="Outl Nr Left"/>
    <w:basedOn w:val="Geenlijst"/>
    <w:rsid w:val="00055DD4"/>
    <w:pPr>
      <w:numPr>
        <w:numId w:val="9"/>
      </w:numPr>
    </w:pPr>
  </w:style>
  <w:style w:type="numbering" w:customStyle="1" w:styleId="StyleOutlNrindent063">
    <w:name w:val="Style Outl Nr indent 0.63"/>
    <w:basedOn w:val="Geenlijst"/>
    <w:rsid w:val="00055DD4"/>
    <w:pPr>
      <w:numPr>
        <w:numId w:val="6"/>
      </w:numPr>
    </w:pPr>
  </w:style>
  <w:style w:type="table" w:styleId="Eenvoudigetabel3">
    <w:name w:val="Table Simple 3"/>
    <w:basedOn w:val="Standaardtabel"/>
    <w:rsid w:val="00055DD4"/>
    <w:pPr>
      <w:suppressAutoHyphens/>
      <w:spacing w:after="40" w:line="240" w:lineRule="atLeast"/>
    </w:pPr>
    <w:rPr>
      <w:rFonts w:ascii="Times New Roman" w:eastAsia="Times New Roman" w:hAnsi="Times New Roman" w:cs="Times New Roman"/>
      <w:sz w:val="20"/>
      <w:szCs w:val="20"/>
      <w:lang w:eastAsia="nl-N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Huisstijl-Colofon">
    <w:name w:val="Huisstijl - Colofon"/>
    <w:basedOn w:val="Standaard"/>
    <w:next w:val="Standaard"/>
    <w:rsid w:val="00055DD4"/>
    <w:pPr>
      <w:numPr>
        <w:numId w:val="6"/>
      </w:numPr>
      <w:tabs>
        <w:tab w:val="left" w:pos="0"/>
        <w:tab w:val="num" w:pos="360"/>
      </w:tabs>
      <w:autoSpaceDN w:val="0"/>
      <w:spacing w:after="720" w:line="300" w:lineRule="exact"/>
      <w:textAlignment w:val="baseline"/>
    </w:pPr>
    <w:rPr>
      <w:rFonts w:ascii="Verdana" w:eastAsia="DejaVu Sans" w:hAnsi="Verdana" w:cs="Lohit Hindi"/>
      <w:color w:val="000000"/>
      <w:sz w:val="24"/>
      <w:szCs w:val="24"/>
      <w:lang w:eastAsia="nl-NL"/>
    </w:rPr>
  </w:style>
  <w:style w:type="paragraph" w:customStyle="1" w:styleId="Huisstijl-Kop1">
    <w:name w:val="Huisstijl - Kop 1"/>
    <w:basedOn w:val="Standaard"/>
    <w:next w:val="Standaard"/>
    <w:uiPriority w:val="1"/>
    <w:qFormat/>
    <w:rsid w:val="00055DD4"/>
    <w:pPr>
      <w:tabs>
        <w:tab w:val="left" w:pos="0"/>
        <w:tab w:val="num" w:pos="360"/>
      </w:tabs>
      <w:autoSpaceDN w:val="0"/>
      <w:spacing w:after="720" w:line="300" w:lineRule="exact"/>
      <w:textAlignment w:val="baseline"/>
    </w:pPr>
    <w:rPr>
      <w:rFonts w:ascii="Verdana" w:eastAsia="DejaVu Sans" w:hAnsi="Verdana" w:cs="Lohit Hindi"/>
      <w:color w:val="000000"/>
      <w:sz w:val="24"/>
      <w:szCs w:val="24"/>
      <w:lang w:eastAsia="nl-NL"/>
    </w:rPr>
  </w:style>
  <w:style w:type="paragraph" w:customStyle="1" w:styleId="Huisstijl-Kop2">
    <w:name w:val="Huisstijl - Kop 2"/>
    <w:basedOn w:val="Standaard"/>
    <w:next w:val="Standaard"/>
    <w:uiPriority w:val="1"/>
    <w:qFormat/>
    <w:rsid w:val="00055DD4"/>
    <w:pPr>
      <w:tabs>
        <w:tab w:val="left" w:pos="0"/>
        <w:tab w:val="num" w:pos="360"/>
      </w:tabs>
      <w:autoSpaceDN w:val="0"/>
      <w:spacing w:before="240" w:line="240" w:lineRule="exact"/>
      <w:ind w:left="-1120"/>
      <w:textAlignment w:val="baseline"/>
    </w:pPr>
    <w:rPr>
      <w:rFonts w:ascii="Verdana" w:eastAsia="DejaVu Sans" w:hAnsi="Verdana" w:cs="Lohit Hindi"/>
      <w:b/>
      <w:color w:val="000000"/>
      <w:lang w:eastAsia="nl-NL"/>
    </w:rPr>
  </w:style>
  <w:style w:type="paragraph" w:customStyle="1" w:styleId="Huisstijl-Kop3">
    <w:name w:val="Huisstijl - Kop 3"/>
    <w:basedOn w:val="Standaard"/>
    <w:next w:val="Standaard"/>
    <w:uiPriority w:val="1"/>
    <w:qFormat/>
    <w:rsid w:val="00055DD4"/>
    <w:pPr>
      <w:numPr>
        <w:ilvl w:val="2"/>
        <w:numId w:val="6"/>
      </w:numPr>
      <w:tabs>
        <w:tab w:val="left" w:pos="0"/>
        <w:tab w:val="num" w:pos="360"/>
      </w:tabs>
      <w:autoSpaceDN w:val="0"/>
      <w:spacing w:before="240" w:line="240" w:lineRule="exact"/>
      <w:ind w:left="-1120"/>
      <w:textAlignment w:val="baseline"/>
    </w:pPr>
    <w:rPr>
      <w:rFonts w:ascii="Verdana" w:eastAsia="DejaVu Sans" w:hAnsi="Verdana" w:cs="Lohit Hindi"/>
      <w:i/>
      <w:color w:val="000000"/>
      <w:lang w:eastAsia="nl-NL"/>
    </w:rPr>
  </w:style>
  <w:style w:type="paragraph" w:customStyle="1" w:styleId="Huisstijl-Kop4">
    <w:name w:val="Huisstijl - Kop 4"/>
    <w:basedOn w:val="Standaard"/>
    <w:next w:val="Standaard"/>
    <w:uiPriority w:val="1"/>
    <w:qFormat/>
    <w:rsid w:val="00055DD4"/>
    <w:pPr>
      <w:numPr>
        <w:ilvl w:val="3"/>
        <w:numId w:val="6"/>
      </w:numPr>
      <w:tabs>
        <w:tab w:val="left" w:pos="0"/>
        <w:tab w:val="num" w:pos="360"/>
      </w:tabs>
      <w:autoSpaceDN w:val="0"/>
      <w:spacing w:before="240" w:line="240" w:lineRule="exact"/>
      <w:ind w:left="-1120"/>
      <w:textAlignment w:val="baseline"/>
    </w:pPr>
    <w:rPr>
      <w:rFonts w:ascii="Verdana" w:eastAsia="DejaVu Sans" w:hAnsi="Verdana" w:cs="Lohit Hindi"/>
      <w:color w:val="000000"/>
      <w:lang w:eastAsia="nl-NL"/>
    </w:rPr>
  </w:style>
  <w:style w:type="paragraph" w:customStyle="1" w:styleId="RapportKoptekst">
    <w:name w:val="Rapport Koptekst"/>
    <w:basedOn w:val="Standaard"/>
    <w:next w:val="Standaard"/>
    <w:rsid w:val="00055DD4"/>
    <w:pPr>
      <w:autoSpaceDN w:val="0"/>
      <w:spacing w:line="180" w:lineRule="exact"/>
      <w:textAlignment w:val="baseline"/>
    </w:pPr>
    <w:rPr>
      <w:rFonts w:ascii="Verdana" w:eastAsia="DejaVu Sans" w:hAnsi="Verdana" w:cs="Lohit Hindi"/>
      <w:caps/>
      <w:color w:val="000000"/>
      <w:sz w:val="13"/>
      <w:szCs w:val="13"/>
      <w:lang w:eastAsia="nl-NL"/>
    </w:rPr>
  </w:style>
  <w:style w:type="paragraph" w:customStyle="1" w:styleId="Huisstijl-Paginanummer">
    <w:name w:val="Huisstijl - Paginanummer"/>
    <w:basedOn w:val="Standaard"/>
    <w:uiPriority w:val="99"/>
    <w:semiHidden/>
    <w:rsid w:val="00055DD4"/>
    <w:rPr>
      <w:rFonts w:ascii="Verdana" w:eastAsia="DejaVu Sans" w:hAnsi="Verdana" w:cs="Times New Roman"/>
      <w:noProof/>
      <w:sz w:val="13"/>
      <w:szCs w:val="24"/>
      <w:lang w:eastAsia="nl-NL"/>
    </w:rPr>
  </w:style>
  <w:style w:type="paragraph" w:customStyle="1" w:styleId="Broodtekst0">
    <w:name w:val="Broodtekst"/>
    <w:basedOn w:val="Standaard"/>
    <w:qFormat/>
    <w:rsid w:val="00055DD4"/>
    <w:pPr>
      <w:tabs>
        <w:tab w:val="left" w:pos="227"/>
        <w:tab w:val="left" w:pos="454"/>
        <w:tab w:val="left" w:pos="680"/>
      </w:tabs>
      <w:autoSpaceDE w:val="0"/>
      <w:autoSpaceDN w:val="0"/>
      <w:adjustRightInd w:val="0"/>
      <w:spacing w:line="240" w:lineRule="atLeast"/>
    </w:pPr>
    <w:rPr>
      <w:rFonts w:ascii="Verdana" w:eastAsia="DejaVu Sans" w:hAnsi="Verdana" w:cs="Times New Roman"/>
      <w:lang w:eastAsia="nl-NL"/>
    </w:rPr>
  </w:style>
  <w:style w:type="paragraph" w:customStyle="1" w:styleId="Huisstijl-KoptekstRapportvolgbladen">
    <w:name w:val="Huisstijl - Koptekst Rapport volgbladen"/>
    <w:basedOn w:val="Standaard"/>
    <w:uiPriority w:val="16"/>
    <w:rsid w:val="00055DD4"/>
    <w:pPr>
      <w:widowControl w:val="0"/>
      <w:suppressAutoHyphens/>
      <w:autoSpaceDN w:val="0"/>
      <w:textAlignment w:val="baseline"/>
    </w:pPr>
    <w:rPr>
      <w:rFonts w:ascii="Verdana" w:eastAsia="DejaVu Sans" w:hAnsi="Verdana" w:cs="Lohit Hindi"/>
      <w:b/>
      <w:kern w:val="3"/>
      <w:sz w:val="13"/>
      <w:szCs w:val="24"/>
      <w:lang w:eastAsia="zh-CN" w:bidi="hi-IN"/>
    </w:rPr>
  </w:style>
  <w:style w:type="paragraph" w:customStyle="1" w:styleId="Huisstijl-KoptekstRapportRubriceringvolgbladen">
    <w:name w:val="Huisstijl - Koptekst Rapport Rubricering volgbladen"/>
    <w:basedOn w:val="Standaard"/>
    <w:uiPriority w:val="16"/>
    <w:rsid w:val="00055DD4"/>
    <w:pPr>
      <w:widowControl w:val="0"/>
      <w:suppressAutoHyphens/>
      <w:autoSpaceDN w:val="0"/>
      <w:textAlignment w:val="baseline"/>
    </w:pPr>
    <w:rPr>
      <w:rFonts w:ascii="Verdana" w:eastAsia="DejaVu Sans" w:hAnsi="Verdana" w:cs="Lohit Hindi"/>
      <w:b/>
      <w:caps/>
      <w:kern w:val="3"/>
      <w:sz w:val="13"/>
      <w:szCs w:val="24"/>
      <w:lang w:eastAsia="zh-CN" w:bidi="hi-IN"/>
    </w:rPr>
  </w:style>
  <w:style w:type="character" w:customStyle="1" w:styleId="Huisstijl-KoptekstRapportdatum">
    <w:name w:val="Huisstijl - Koptekst Rapportdatum"/>
    <w:basedOn w:val="Standaardalinea-lettertype"/>
    <w:uiPriority w:val="1"/>
    <w:rsid w:val="00055DD4"/>
    <w:rPr>
      <w:rFonts w:ascii="Verdana" w:hAnsi="Verdana"/>
      <w:b/>
      <w:sz w:val="13"/>
    </w:rPr>
  </w:style>
  <w:style w:type="table" w:customStyle="1" w:styleId="Tabelraster2">
    <w:name w:val="Tabelraster2"/>
    <w:basedOn w:val="Standaardtabel"/>
    <w:next w:val="Tabelraster"/>
    <w:uiPriority w:val="99"/>
    <w:rsid w:val="00055DD4"/>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e">
    <w:name w:val="Revision"/>
    <w:hidden/>
    <w:uiPriority w:val="99"/>
    <w:semiHidden/>
    <w:rsid w:val="00055DD4"/>
    <w:rPr>
      <w:rFonts w:ascii="Times New Roman" w:eastAsia="Times New Roman" w:hAnsi="Times New Roman" w:cs="Times New Roman"/>
      <w:sz w:val="24"/>
      <w:szCs w:val="24"/>
      <w:lang w:eastAsia="nl-NL"/>
    </w:rPr>
  </w:style>
  <w:style w:type="paragraph" w:customStyle="1" w:styleId="Datumstatusvoorblad">
    <w:name w:val="Datum/status voorblad"/>
    <w:basedOn w:val="Standaard"/>
    <w:rsid w:val="00055DD4"/>
    <w:pPr>
      <w:spacing w:line="240" w:lineRule="atLeast"/>
      <w:ind w:left="3232"/>
    </w:pPr>
    <w:rPr>
      <w:rFonts w:ascii="Verdana" w:eastAsia="Times New Roman" w:hAnsi="Verdana" w:cs="Times New Roman"/>
      <w:szCs w:val="24"/>
      <w:lang w:eastAsia="nl-NL"/>
    </w:rPr>
  </w:style>
  <w:style w:type="paragraph" w:customStyle="1" w:styleId="Titel12pt">
    <w:name w:val="Titel + 12 pt"/>
    <w:basedOn w:val="Standaard"/>
    <w:rsid w:val="00055DD4"/>
    <w:pPr>
      <w:spacing w:line="240" w:lineRule="atLeast"/>
      <w:ind w:left="3232"/>
    </w:pPr>
    <w:rPr>
      <w:rFonts w:ascii="Verdana" w:eastAsia="Times New Roman" w:hAnsi="Verdana" w:cs="Times New Roman"/>
      <w:b/>
      <w:bCs/>
      <w:sz w:val="24"/>
      <w:szCs w:val="24"/>
      <w:lang w:eastAsia="nl-NL"/>
    </w:rPr>
  </w:style>
  <w:style w:type="paragraph" w:customStyle="1" w:styleId="Kopvaninhoudsopgave1">
    <w:name w:val="Kop van inhoudsopgave1"/>
    <w:basedOn w:val="Kop1"/>
    <w:next w:val="Standaard"/>
    <w:uiPriority w:val="39"/>
    <w:unhideWhenUsed/>
    <w:qFormat/>
    <w:rsid w:val="00055DD4"/>
    <w:pPr>
      <w:spacing w:before="480" w:line="276" w:lineRule="auto"/>
      <w:ind w:left="720" w:hanging="227"/>
      <w:outlineLvl w:val="9"/>
    </w:pPr>
    <w:rPr>
      <w:b/>
      <w:sz w:val="28"/>
      <w:lang w:eastAsia="nl-NL"/>
    </w:rPr>
  </w:style>
  <w:style w:type="paragraph" w:customStyle="1" w:styleId="Eis11">
    <w:name w:val="Eis 1.1"/>
    <w:basedOn w:val="Standaard"/>
    <w:autoRedefine/>
    <w:rsid w:val="00055DD4"/>
    <w:pPr>
      <w:spacing w:after="120" w:line="240" w:lineRule="atLeast"/>
    </w:pPr>
    <w:rPr>
      <w:rFonts w:ascii="Verdana" w:eastAsia="Times New Roman" w:hAnsi="Verdana" w:cs="Times New Roman"/>
      <w:szCs w:val="24"/>
      <w:lang w:eastAsia="nl-NL"/>
    </w:rPr>
  </w:style>
  <w:style w:type="paragraph" w:customStyle="1" w:styleId="Bullet">
    <w:name w:val="Bullet"/>
    <w:basedOn w:val="Standaard"/>
    <w:link w:val="BulletChar"/>
    <w:autoRedefine/>
    <w:rsid w:val="00055DD4"/>
    <w:pPr>
      <w:widowControl w:val="0"/>
    </w:pPr>
    <w:rPr>
      <w:rFonts w:ascii="Verdana" w:eastAsia="Times New Roman" w:hAnsi="Verdana" w:cs="Times New Roman"/>
      <w:szCs w:val="20"/>
      <w:lang w:val="nl" w:eastAsia="nl-NL"/>
    </w:rPr>
  </w:style>
  <w:style w:type="character" w:customStyle="1" w:styleId="BulletChar">
    <w:name w:val="Bullet Char"/>
    <w:link w:val="Bullet"/>
    <w:rsid w:val="00055DD4"/>
    <w:rPr>
      <w:rFonts w:ascii="Verdana" w:eastAsia="Times New Roman" w:hAnsi="Verdana" w:cs="Times New Roman"/>
      <w:szCs w:val="20"/>
      <w:lang w:val="nl" w:eastAsia="nl-NL"/>
    </w:rPr>
  </w:style>
  <w:style w:type="character" w:customStyle="1" w:styleId="OpmaakprofielVerwijzingopmerkingAgrofont">
    <w:name w:val="Opmaakprofiel Verwijzing opmerking + Agrofont"/>
    <w:rsid w:val="00055DD4"/>
    <w:rPr>
      <w:rFonts w:ascii="Verdana" w:hAnsi="Verdana"/>
      <w:kern w:val="14"/>
      <w:sz w:val="16"/>
    </w:rPr>
  </w:style>
  <w:style w:type="paragraph" w:styleId="Lijstopsomteken">
    <w:name w:val="List Bullet"/>
    <w:basedOn w:val="Standaard"/>
    <w:rsid w:val="00055DD4"/>
    <w:pPr>
      <w:numPr>
        <w:numId w:val="10"/>
      </w:numPr>
      <w:spacing w:line="240" w:lineRule="atLeast"/>
    </w:pPr>
    <w:rPr>
      <w:rFonts w:ascii="Verdana" w:eastAsia="Times New Roman" w:hAnsi="Verdana" w:cs="Times New Roman"/>
      <w:noProof/>
      <w:szCs w:val="24"/>
      <w:lang w:eastAsia="nl-NL"/>
    </w:rPr>
  </w:style>
  <w:style w:type="paragraph" w:customStyle="1" w:styleId="GenummerdHoofdstuk">
    <w:name w:val="GenummerdHoofdstuk"/>
    <w:basedOn w:val="Standaard"/>
    <w:next w:val="Standaard"/>
    <w:rsid w:val="00055DD4"/>
    <w:pPr>
      <w:pageBreakBefore/>
      <w:numPr>
        <w:numId w:val="11"/>
      </w:numPr>
      <w:tabs>
        <w:tab w:val="left" w:pos="227"/>
        <w:tab w:val="left" w:pos="454"/>
        <w:tab w:val="left" w:pos="680"/>
      </w:tabs>
      <w:autoSpaceDE w:val="0"/>
      <w:autoSpaceDN w:val="0"/>
      <w:adjustRightInd w:val="0"/>
      <w:spacing w:after="660" w:line="300" w:lineRule="atLeast"/>
    </w:pPr>
    <w:rPr>
      <w:rFonts w:ascii="Verdana" w:eastAsia="DejaVu Sans" w:hAnsi="Verdana" w:cs="Times New Roman"/>
      <w:sz w:val="24"/>
      <w:szCs w:val="20"/>
      <w:lang w:eastAsia="nl-NL"/>
    </w:rPr>
  </w:style>
  <w:style w:type="paragraph" w:customStyle="1" w:styleId="Paragraaf">
    <w:name w:val="Paragraaf"/>
    <w:basedOn w:val="Standaard"/>
    <w:next w:val="Standaard"/>
    <w:link w:val="ParagraafChar"/>
    <w:qFormat/>
    <w:rsid w:val="00055DD4"/>
    <w:pPr>
      <w:numPr>
        <w:ilvl w:val="1"/>
        <w:numId w:val="11"/>
      </w:numPr>
      <w:tabs>
        <w:tab w:val="left" w:pos="227"/>
        <w:tab w:val="left" w:pos="454"/>
        <w:tab w:val="left" w:pos="680"/>
      </w:tabs>
      <w:autoSpaceDE w:val="0"/>
      <w:autoSpaceDN w:val="0"/>
      <w:adjustRightInd w:val="0"/>
      <w:spacing w:before="240" w:line="240" w:lineRule="atLeast"/>
    </w:pPr>
    <w:rPr>
      <w:rFonts w:ascii="Verdana" w:eastAsia="DejaVu Sans" w:hAnsi="Verdana" w:cs="Times New Roman"/>
      <w:b/>
      <w:szCs w:val="20"/>
      <w:lang w:eastAsia="nl-NL"/>
    </w:rPr>
  </w:style>
  <w:style w:type="paragraph" w:customStyle="1" w:styleId="Subparagraaf">
    <w:name w:val="Subparagraaf"/>
    <w:basedOn w:val="Standaard"/>
    <w:next w:val="Standaard"/>
    <w:link w:val="SubparagraafChar"/>
    <w:qFormat/>
    <w:rsid w:val="00055DD4"/>
    <w:pPr>
      <w:numPr>
        <w:ilvl w:val="2"/>
        <w:numId w:val="11"/>
      </w:numPr>
      <w:tabs>
        <w:tab w:val="left" w:pos="227"/>
        <w:tab w:val="left" w:pos="454"/>
        <w:tab w:val="left" w:pos="680"/>
      </w:tabs>
      <w:autoSpaceDE w:val="0"/>
      <w:autoSpaceDN w:val="0"/>
      <w:adjustRightInd w:val="0"/>
      <w:spacing w:before="240" w:line="240" w:lineRule="atLeast"/>
    </w:pPr>
    <w:rPr>
      <w:rFonts w:ascii="Verdana" w:eastAsia="DejaVu Sans" w:hAnsi="Verdana" w:cs="Times New Roman"/>
      <w:i/>
      <w:szCs w:val="20"/>
      <w:lang w:eastAsia="nl-NL"/>
    </w:rPr>
  </w:style>
  <w:style w:type="character" w:customStyle="1" w:styleId="SubparagraafChar">
    <w:name w:val="Subparagraaf Char"/>
    <w:link w:val="Subparagraaf"/>
    <w:locked/>
    <w:rsid w:val="00055DD4"/>
    <w:rPr>
      <w:rFonts w:ascii="Verdana" w:eastAsia="DejaVu Sans" w:hAnsi="Verdana" w:cs="Times New Roman"/>
      <w:i/>
      <w:szCs w:val="20"/>
      <w:lang w:eastAsia="nl-NL"/>
    </w:rPr>
  </w:style>
  <w:style w:type="character" w:customStyle="1" w:styleId="ParagraafChar">
    <w:name w:val="Paragraaf Char"/>
    <w:link w:val="Paragraaf"/>
    <w:locked/>
    <w:rsid w:val="00055DD4"/>
    <w:rPr>
      <w:rFonts w:ascii="Verdana" w:eastAsia="DejaVu Sans" w:hAnsi="Verdana" w:cs="Times New Roman"/>
      <w:b/>
      <w:szCs w:val="20"/>
      <w:lang w:eastAsia="nl-NL"/>
    </w:rPr>
  </w:style>
  <w:style w:type="paragraph" w:customStyle="1" w:styleId="tabeltekst">
    <w:name w:val="tabeltekst"/>
    <w:basedOn w:val="Standaard"/>
    <w:link w:val="tabeltekstChar"/>
    <w:rsid w:val="00055DD4"/>
    <w:pPr>
      <w:keepNext/>
      <w:keepLines/>
      <w:spacing w:before="20" w:after="20"/>
    </w:pPr>
    <w:rPr>
      <w:rFonts w:ascii="Arial" w:eastAsia="Times New Roman" w:hAnsi="Arial" w:cs="Times New Roman"/>
      <w:sz w:val="19"/>
      <w:szCs w:val="20"/>
      <w:lang w:eastAsia="nl-NL"/>
    </w:rPr>
  </w:style>
  <w:style w:type="character" w:customStyle="1" w:styleId="tabeltekstChar">
    <w:name w:val="tabeltekst Char"/>
    <w:link w:val="tabeltekst"/>
    <w:rsid w:val="00055DD4"/>
    <w:rPr>
      <w:rFonts w:ascii="Arial" w:eastAsia="Times New Roman" w:hAnsi="Arial" w:cs="Times New Roman"/>
      <w:sz w:val="19"/>
      <w:szCs w:val="20"/>
      <w:lang w:eastAsia="nl-NL"/>
    </w:rPr>
  </w:style>
  <w:style w:type="paragraph" w:customStyle="1" w:styleId="Default">
    <w:name w:val="Default"/>
    <w:rsid w:val="00055DD4"/>
    <w:pPr>
      <w:autoSpaceDE w:val="0"/>
      <w:autoSpaceDN w:val="0"/>
      <w:adjustRightInd w:val="0"/>
    </w:pPr>
    <w:rPr>
      <w:rFonts w:ascii="Verdana" w:hAnsi="Verdana" w:cs="Verdana"/>
      <w:color w:val="000000"/>
      <w:sz w:val="24"/>
      <w:szCs w:val="24"/>
    </w:rPr>
  </w:style>
  <w:style w:type="character" w:customStyle="1" w:styleId="broodtekstChar">
    <w:name w:val="broodtekst Char"/>
    <w:rsid w:val="00055DD4"/>
    <w:rPr>
      <w:rFonts w:ascii="Verdana" w:eastAsia="MS Mincho" w:hAnsi="Verdana" w:cs="Times New Roman"/>
      <w:sz w:val="18"/>
      <w:szCs w:val="18"/>
    </w:rPr>
  </w:style>
  <w:style w:type="paragraph" w:customStyle="1" w:styleId="BijlageGenummerdParagraaf">
    <w:name w:val="BijlageGenummerdParagraaf"/>
    <w:basedOn w:val="Broodtekst0"/>
    <w:next w:val="Broodtekst0"/>
    <w:uiPriority w:val="12"/>
    <w:qFormat/>
    <w:rsid w:val="00055DD4"/>
    <w:pPr>
      <w:numPr>
        <w:ilvl w:val="1"/>
        <w:numId w:val="12"/>
      </w:numPr>
      <w:spacing w:before="240"/>
      <w:ind w:left="3708" w:hanging="360"/>
      <w:outlineLvl w:val="1"/>
    </w:pPr>
    <w:rPr>
      <w:b/>
    </w:rPr>
  </w:style>
  <w:style w:type="paragraph" w:customStyle="1" w:styleId="BijlageGenummerdSubparagraaf">
    <w:name w:val="BijlageGenummerdSubparagraaf"/>
    <w:basedOn w:val="Broodtekst0"/>
    <w:next w:val="Broodtekst0"/>
    <w:uiPriority w:val="12"/>
    <w:qFormat/>
    <w:rsid w:val="00055DD4"/>
    <w:pPr>
      <w:numPr>
        <w:ilvl w:val="2"/>
        <w:numId w:val="12"/>
      </w:numPr>
      <w:spacing w:before="240"/>
      <w:ind w:left="4428" w:hanging="180"/>
      <w:outlineLvl w:val="2"/>
    </w:pPr>
    <w:rPr>
      <w:i/>
    </w:rPr>
  </w:style>
  <w:style w:type="paragraph" w:customStyle="1" w:styleId="BijlageGenummerdKop">
    <w:name w:val="BijlageGenummerdKop"/>
    <w:next w:val="Broodtekst0"/>
    <w:uiPriority w:val="12"/>
    <w:qFormat/>
    <w:rsid w:val="00055DD4"/>
    <w:pPr>
      <w:pageBreakBefore/>
      <w:numPr>
        <w:numId w:val="12"/>
      </w:numPr>
      <w:spacing w:after="660" w:line="300" w:lineRule="atLeast"/>
      <w:outlineLvl w:val="0"/>
    </w:pPr>
    <w:rPr>
      <w:rFonts w:ascii="Verdana" w:eastAsia="DejaVu Sans" w:hAnsi="Verdana" w:cs="Times New Roman"/>
      <w:sz w:val="24"/>
      <w:lang w:eastAsia="nl-NL"/>
    </w:rPr>
  </w:style>
  <w:style w:type="numbering" w:customStyle="1" w:styleId="Lijststijl1">
    <w:name w:val="Lijststijl1"/>
    <w:uiPriority w:val="99"/>
    <w:rsid w:val="00055DD4"/>
    <w:pPr>
      <w:numPr>
        <w:numId w:val="4"/>
      </w:numPr>
    </w:pPr>
  </w:style>
  <w:style w:type="character" w:customStyle="1" w:styleId="UnresolvedMention">
    <w:name w:val="Unresolved Mention"/>
    <w:basedOn w:val="Standaardalinea-lettertype"/>
    <w:uiPriority w:val="99"/>
    <w:semiHidden/>
    <w:unhideWhenUsed/>
    <w:rsid w:val="00055D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aatwerkvoormensen.nl/documenten/brochures/2019/10/21/voorbeeldbestektekst-bij-hantering-social-return-als-gunningscriteriu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aatwerkvoormensen.nl/documenten/brochures/2019/10/21/voorbeeldbestektekst-bij-hantering-social-return-als-gunningscriteriu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7C74A3618027CE4E8E721508514896BF" ma:contentTypeVersion="13" ma:contentTypeDescription="Een nieuw document maken." ma:contentTypeScope="" ma:versionID="d11d2d318b0432f0d0ec44a38c508ec8">
  <xsd:schema xmlns:xsd="http://www.w3.org/2001/XMLSchema" xmlns:xs="http://www.w3.org/2001/XMLSchema" xmlns:p="http://schemas.microsoft.com/office/2006/metadata/properties" xmlns:ns2="18328050-003e-440c-9366-0bb500d84bb6" xmlns:ns3="5b1d9f6a-0455-4590-9b01-7fb2be3a851f" targetNamespace="http://schemas.microsoft.com/office/2006/metadata/properties" ma:root="true" ma:fieldsID="644eede8993b8d1dbe40c5a10a5483f4" ns2:_="" ns3:_="">
    <xsd:import namespace="18328050-003e-440c-9366-0bb500d84bb6"/>
    <xsd:import namespace="5b1d9f6a-0455-4590-9b01-7fb2be3a851f"/>
    <xsd:element name="properties">
      <xsd:complexType>
        <xsd:sequence>
          <xsd:element name="documentManagement">
            <xsd:complexType>
              <xsd:all>
                <xsd:element ref="ns2:_dlc_DocId" minOccurs="0"/>
                <xsd:element ref="ns2:_dlc_DocIdUrl" minOccurs="0"/>
                <xsd:element ref="ns2:_dlc_DocIdPersistId" minOccurs="0"/>
                <xsd:element ref="ns3:MIVSP_x0020_2_x002e_0" minOccurs="0"/>
                <xsd:element ref="ns2:SharedWithUsers" minOccurs="0"/>
                <xsd:element ref="ns2:SharedWithDetails" minOccurs="0"/>
                <xsd:element ref="ns3:Document_x0020_locatie" minOccurs="0"/>
                <xsd:element ref="ns3:Laatst_x0020_gewijzigd" minOccurs="0"/>
                <xsd:element ref="ns2:Werkpakket" minOccurs="0"/>
                <xsd:element ref="ns3:Einde_x0020_looptijd" minOccurs="0"/>
                <xsd:element ref="ns3:Eigenaar_x0020_document" minOccurs="0"/>
                <xsd:element ref="ns3: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28050-003e-440c-9366-0bb500d84bb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Werkpakket" ma:index="16" nillable="true" ma:displayName="Werkpakket" ma:default="---" ma:internalName="Werkpakket">
      <xsd:complexType>
        <xsd:complexContent>
          <xsd:extension base="dms:MultiChoice">
            <xsd:sequence>
              <xsd:element name="Value" maxOccurs="unbounded" minOccurs="0" nillable="true">
                <xsd:simpleType>
                  <xsd:restriction base="dms:Choice">
                    <xsd:enumeration value="---"/>
                    <xsd:enumeration value="WP 1 - Nautische sensoren"/>
                    <xsd:enumeration value="WP 2 - Ecologische sensoren"/>
                    <xsd:enumeration value="WP 3 - Hydro en Meteo sensoren"/>
                    <xsd:enumeration value="WP 4 - Infrastructure"/>
                    <xsd:enumeration value="WP 5 - OEC en werf"/>
                    <xsd:enumeration value="WP 6 - Algemeen"/>
                    <xsd:enumeration value="WP 7 - Beheer"/>
                    <xsd:enumeration value="WP 8 - Projectmanagement en -beheersing"/>
                    <xsd:enumeration value="WP 9 - Security Monitoring en Maintenance"/>
                    <xsd:enumeration value="WPA - Archief Robert"/>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b1d9f6a-0455-4590-9b01-7fb2be3a851f" elementFormDefault="qualified">
    <xsd:import namespace="http://schemas.microsoft.com/office/2006/documentManagement/types"/>
    <xsd:import namespace="http://schemas.microsoft.com/office/infopath/2007/PartnerControls"/>
    <xsd:element name="MIVSP_x0020_2_x002e_0" ma:index="11" nillable="true" ma:displayName="MIVSP 2.0" ma:default="0" ma:internalName="MIVSP_x0020_2_x002e_0">
      <xsd:simpleType>
        <xsd:restriction base="dms:Boolean"/>
      </xsd:simpleType>
    </xsd:element>
    <xsd:element name="Document_x0020_locatie" ma:index="14" nillable="true" ma:displayName="Document locatie" ma:description="Hiermee kan de fysieke locatie in de bibliotheek vermeld worden." ma:format="Dropdown" ma:internalName="Document_x0020_locatie">
      <xsd:simpleType>
        <xsd:restriction base="dms:Choice">
          <xsd:enumeration value="Root van de bibliotheek"/>
          <xsd:enumeration value="WP 1 - Nautische sensoren"/>
          <xsd:enumeration value="WP 1 - Nautische sensoren/financieel"/>
          <xsd:enumeration value="WP 1 - Nautische sensoren/Kustwacht - IRK"/>
          <xsd:enumeration value="WP 1 - Nautische sensoren/Minimale machtigingen"/>
          <xsd:enumeration value="WP 1 - Nautische sensoren/Radar doc"/>
          <xsd:enumeration value="WP 1 - Nautische sensoren/Review documenten"/>
          <xsd:enumeration value="WP 1 - Nautische sensoren/Terma docs HKZ en HKN system integration"/>
          <xsd:enumeration value="WP 2 - Ecologische sensoren"/>
          <xsd:enumeration value="WP 3 - Hydro en Meteo sensoren"/>
          <xsd:enumeration value="WP 4 - Infrastructure"/>
          <xsd:enumeration value="WP 5 - OEC en werf"/>
          <xsd:enumeration value="WP 6 - Algemeen"/>
          <xsd:enumeration value="WP 7 - Beheer"/>
          <xsd:enumeration value="WP 8 - Projectmanagement en -beheersing"/>
          <xsd:enumeration value="WP 9 - Security Monitoring en Maintenance"/>
        </xsd:restriction>
      </xsd:simpleType>
    </xsd:element>
    <xsd:element name="Laatst_x0020_gewijzigd" ma:index="15" nillable="true" ma:displayName="Laatst gewijzigd" ma:format="DateOnly" ma:internalName="Laatst_x0020_gewijzigd">
      <xsd:simpleType>
        <xsd:restriction base="dms:DateTime"/>
      </xsd:simpleType>
    </xsd:element>
    <xsd:element name="Einde_x0020_looptijd" ma:index="17" nillable="true" ma:displayName="Einde looptijd" ma:format="DateOnly" ma:internalName="Einde_x0020_looptijd">
      <xsd:simpleType>
        <xsd:restriction base="dms:DateTime"/>
      </xsd:simpleType>
    </xsd:element>
    <xsd:element name="Eigenaar_x0020_document" ma:index="18" nillable="true" ma:displayName="Eigenaar document" ma:list="UserInfo" ma:SharePointGroup="45" ma:internalName="Eigenaar_x0020_document"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atum" ma:index="21" nillable="true" ma:displayName="datum" ma:format="DateOnly" ma:internalName="datum">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erkpakket xmlns="18328050-003e-440c-9366-0bb500d84bb6">
      <Value>WP 3 - Hydro en Meteo sensoren</Value>
    </Werkpakket>
    <_dlc_DocId xmlns="18328050-003e-440c-9366-0bb500d84bb6">SW00-31750852-11305</_dlc_DocId>
    <_dlc_DocIdUrl xmlns="18328050-003e-440c-9366-0bb500d84bb6">
      <Url>https://samenwerken.rws.nl/sites/vpr0000648/_layouts/15/DocIdRedir.aspx?ID=SW00-31750852-11305</Url>
      <Description>SW00-31750852-11305</Description>
    </_dlc_DocIdUrl>
    <Document_x0020_locatie xmlns="5b1d9f6a-0455-4590-9b01-7fb2be3a851f">WP 3 - Hydro en Meteo sensoren</Document_x0020_locatie>
    <datum xmlns="5b1d9f6a-0455-4590-9b01-7fb2be3a851f" xsi:nil="true"/>
    <Eigenaar_x0020_document xmlns="5b1d9f6a-0455-4590-9b01-7fb2be3a851f">
      <UserInfo>
        <DisplayName/>
        <AccountId xsi:nil="true"/>
        <AccountType/>
      </UserInfo>
    </Eigenaar_x0020_document>
    <Einde_x0020_looptijd xmlns="5b1d9f6a-0455-4590-9b01-7fb2be3a851f" xsi:nil="true"/>
    <Laatst_x0020_gewijzigd xmlns="5b1d9f6a-0455-4590-9b01-7fb2be3a851f" xsi:nil="true"/>
    <MIVSP_x0020_2_x002e_0 xmlns="5b1d9f6a-0455-4590-9b01-7fb2be3a851f">false</MIVSP_x0020_2_x002e_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74FAE0-C87C-4097-AA62-268DF5F59A12}">
  <ds:schemaRefs>
    <ds:schemaRef ds:uri="http://schemas.microsoft.com/sharepoint/events"/>
  </ds:schemaRefs>
</ds:datastoreItem>
</file>

<file path=customXml/itemProps2.xml><?xml version="1.0" encoding="utf-8"?>
<ds:datastoreItem xmlns:ds="http://schemas.openxmlformats.org/officeDocument/2006/customXml" ds:itemID="{A140C5B2-D1DB-41C4-858A-B38797DB1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28050-003e-440c-9366-0bb500d84bb6"/>
    <ds:schemaRef ds:uri="5b1d9f6a-0455-4590-9b01-7fb2be3a8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C80072-540F-4157-8406-59A6AC429803}">
  <ds:schemaRef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www.w3.org/XML/1998/namespace"/>
    <ds:schemaRef ds:uri="http://schemas.microsoft.com/office/infopath/2007/PartnerControls"/>
    <ds:schemaRef ds:uri="http://purl.org/dc/terms/"/>
    <ds:schemaRef ds:uri="18328050-003e-440c-9366-0bb500d84bb6"/>
    <ds:schemaRef ds:uri="5b1d9f6a-0455-4590-9b01-7fb2be3a851f"/>
    <ds:schemaRef ds:uri="http://purl.org/dc/dcmitype/"/>
  </ds:schemaRefs>
</ds:datastoreItem>
</file>

<file path=customXml/itemProps4.xml><?xml version="1.0" encoding="utf-8"?>
<ds:datastoreItem xmlns:ds="http://schemas.openxmlformats.org/officeDocument/2006/customXml" ds:itemID="{ED9F6B5F-7733-4D93-A0A3-1A785572D1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12551</Words>
  <Characters>69033</Characters>
  <Application>Microsoft Office Word</Application>
  <DocSecurity>0</DocSecurity>
  <Lines>575</Lines>
  <Paragraphs>162</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Lenssen-Wairata, Ina (CIV)</dc:creator>
  <cp:keywords/>
  <dc:description/>
  <cp:lastModifiedBy>Lenssen-Wairata, Ina (CIV)</cp:lastModifiedBy>
  <cp:revision>4</cp:revision>
  <dcterms:created xsi:type="dcterms:W3CDTF">2023-10-09T12:37:00Z</dcterms:created>
  <dcterms:modified xsi:type="dcterms:W3CDTF">2023-10-09T12:54:00Z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WS Classificatie">
    <vt:lpwstr>RWS bedrijfsvertrouwelijk</vt:lpwstr>
  </property>
  <property fmtid="{D5CDD505-2E9C-101B-9397-08002B2CF9AE}" pid="3" name="ContentTypeId">
    <vt:lpwstr>0x0101007C74A3618027CE4E8E721508514896BF</vt:lpwstr>
  </property>
  <property fmtid="{D5CDD505-2E9C-101B-9397-08002B2CF9AE}" pid="4" name="_dlc_DocIdItemGuid">
    <vt:lpwstr>bf597bad-3e7e-4189-88f6-e0f2cbf32958</vt:lpwstr>
  </property>
</Properties>
</file>